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5A91" w:rsidRPr="00363EDC" w:rsidRDefault="00D15A91" w:rsidP="00363EDC">
      <w:pPr>
        <w:spacing w:after="0" w:line="240" w:lineRule="auto"/>
        <w:rPr>
          <w:rFonts w:ascii="Times New Roman" w:hAnsi="Times New Roman" w:cs="Times New Roman"/>
          <w:sz w:val="24"/>
          <w:szCs w:val="24"/>
        </w:rPr>
      </w:pPr>
      <w:bookmarkStart w:id="0" w:name="_GoBack"/>
      <w:bookmarkEnd w:id="0"/>
    </w:p>
    <w:p w:rsidR="00D15A91" w:rsidRPr="00363EDC" w:rsidRDefault="00D15A91" w:rsidP="00363EDC">
      <w:pPr>
        <w:pStyle w:val="Default"/>
        <w:ind w:left="720" w:firstLine="273"/>
        <w:jc w:val="both"/>
      </w:pPr>
      <w:r w:rsidRPr="00363EDC">
        <w:t>Рабочая программа по предмету «</w:t>
      </w:r>
      <w:r w:rsidR="00E2456D" w:rsidRPr="00363EDC">
        <w:t>Математика</w:t>
      </w:r>
      <w:r w:rsidRPr="00363EDC">
        <w:t xml:space="preserve">» для 5-9 классов составлена на основе нормативных документов: </w:t>
      </w:r>
    </w:p>
    <w:p w:rsidR="00D15A91" w:rsidRPr="00363EDC" w:rsidRDefault="00D15A91" w:rsidP="00657669">
      <w:pPr>
        <w:pStyle w:val="Default"/>
        <w:ind w:left="851" w:hanging="142"/>
        <w:jc w:val="both"/>
      </w:pPr>
      <w:r w:rsidRPr="00363EDC">
        <w:t xml:space="preserve">1. Федеральный государственный образовательный стандарт основного общего образования (утвержден приказом Министерства образования и науки Российской Федерации от «17» декабря 2010 г. №1897), (в ред. Приказов Министерства образования и науки РФ от 29.12.2014 N 1644 и от 31.12.2015 г. № 1577); </w:t>
      </w:r>
    </w:p>
    <w:p w:rsidR="00D15A91" w:rsidRPr="00363EDC" w:rsidRDefault="00D15A91" w:rsidP="00657669">
      <w:pPr>
        <w:pStyle w:val="Default"/>
        <w:ind w:left="851" w:hanging="131"/>
        <w:jc w:val="both"/>
      </w:pPr>
      <w:r w:rsidRPr="00363EDC">
        <w:t>2. Приказ Министерства образования и науки Российской Федерации от 31 марта 2014 года № 253 «О федеральном перечне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(с изменениями, внесенными приказами Министерства образования и науки Российской Федерации от 8 июня 2015 года № 576, от 28 декабря 2015 года № 1529, от 26 января 2016 года № 38</w:t>
      </w:r>
      <w:r w:rsidR="00A57E9E" w:rsidRPr="00A57E9E">
        <w:t>, от  8июня 2017 года №535, от 5 июля 2017 года №629</w:t>
      </w:r>
      <w:r w:rsidRPr="00363EDC">
        <w:t xml:space="preserve">). </w:t>
      </w:r>
    </w:p>
    <w:p w:rsidR="00D15A91" w:rsidRPr="00363EDC" w:rsidRDefault="00D15A91" w:rsidP="00363EDC">
      <w:pPr>
        <w:pStyle w:val="Default"/>
        <w:ind w:left="720"/>
        <w:jc w:val="both"/>
      </w:pPr>
      <w:r w:rsidRPr="00363EDC">
        <w:t xml:space="preserve">3. Основная образовательная программа общего образования МБОУ башкирский лицей им.М.Бурангуловас.Раевский. </w:t>
      </w:r>
    </w:p>
    <w:p w:rsidR="00D15A91" w:rsidRPr="00363EDC" w:rsidRDefault="00D15A91" w:rsidP="00755FA4">
      <w:pPr>
        <w:pStyle w:val="Default"/>
        <w:ind w:left="720"/>
        <w:jc w:val="both"/>
      </w:pPr>
      <w:r w:rsidRPr="00363EDC">
        <w:t>4.</w:t>
      </w:r>
      <w:r w:rsidR="00746A8C" w:rsidRPr="00363EDC">
        <w:t>.</w:t>
      </w:r>
      <w:r w:rsidR="0067509E" w:rsidRPr="00363EDC">
        <w:t xml:space="preserve">Программа по математики </w:t>
      </w:r>
      <w:r w:rsidR="00CD6058" w:rsidRPr="00363EDC">
        <w:t>к учебникам для 5-9 классов А.Г. Мерзляка, В.Б. Полонского, М.С. Якир, Е. В. Буц</w:t>
      </w:r>
      <w:r w:rsidR="00657669">
        <w:t>ко «Математика. 5-9 классы». М.</w:t>
      </w:r>
      <w:r w:rsidR="00CD6058" w:rsidRPr="00363EDC">
        <w:t>: Вентана</w:t>
      </w:r>
      <w:r w:rsidR="0041648A" w:rsidRPr="00363EDC">
        <w:t>–</w:t>
      </w:r>
      <w:r w:rsidR="00CD6058" w:rsidRPr="00363EDC">
        <w:t xml:space="preserve"> Граф</w:t>
      </w:r>
      <w:r w:rsidR="00755FA4">
        <w:t>, 2014</w:t>
      </w:r>
    </w:p>
    <w:p w:rsidR="00755FA4" w:rsidRPr="00755FA4" w:rsidRDefault="00755FA4" w:rsidP="00755FA4">
      <w:pPr>
        <w:pStyle w:val="a3"/>
        <w:spacing w:after="0" w:line="240" w:lineRule="auto"/>
        <w:jc w:val="both"/>
        <w:rPr>
          <w:rFonts w:ascii="Times New Roman" w:hAnsi="Times New Roman" w:cs="Times New Roman"/>
          <w:sz w:val="24"/>
          <w:szCs w:val="24"/>
        </w:rPr>
      </w:pPr>
      <w:r>
        <w:t xml:space="preserve">5. </w:t>
      </w:r>
      <w:r w:rsidRPr="00755FA4">
        <w:rPr>
          <w:rFonts w:ascii="Times New Roman" w:hAnsi="Times New Roman" w:cs="Times New Roman"/>
          <w:sz w:val="24"/>
          <w:szCs w:val="24"/>
        </w:rPr>
        <w:t>Рабочие программы . 7-9 классы / состовитель Т.А. Бурмистрова.-М.:Просвещение, 2015.</w:t>
      </w:r>
    </w:p>
    <w:p w:rsidR="00755FA4" w:rsidRDefault="00755FA4" w:rsidP="00755FA4">
      <w:pPr>
        <w:pStyle w:val="a3"/>
        <w:spacing w:after="0" w:line="240" w:lineRule="auto"/>
        <w:jc w:val="both"/>
      </w:pPr>
    </w:p>
    <w:p w:rsidR="00D15A91" w:rsidRPr="00B11168" w:rsidRDefault="00755FA4" w:rsidP="00755FA4">
      <w:pPr>
        <w:pStyle w:val="a3"/>
        <w:spacing w:after="0" w:line="240" w:lineRule="auto"/>
        <w:jc w:val="both"/>
        <w:rPr>
          <w:rFonts w:ascii="Times New Roman" w:hAnsi="Times New Roman" w:cs="Times New Roman"/>
          <w:sz w:val="24"/>
          <w:szCs w:val="24"/>
        </w:rPr>
      </w:pPr>
      <w:r w:rsidRPr="00B11168">
        <w:rPr>
          <w:rFonts w:ascii="Times New Roman" w:hAnsi="Times New Roman" w:cs="Times New Roman"/>
          <w:sz w:val="24"/>
          <w:szCs w:val="24"/>
        </w:rPr>
        <w:t xml:space="preserve">     </w:t>
      </w:r>
      <w:r w:rsidR="00D15A91" w:rsidRPr="00B11168">
        <w:rPr>
          <w:rFonts w:ascii="Times New Roman" w:hAnsi="Times New Roman" w:cs="Times New Roman"/>
          <w:sz w:val="24"/>
          <w:szCs w:val="24"/>
        </w:rPr>
        <w:t>Программа ориентирована на работу по учебникам</w:t>
      </w:r>
      <w:r w:rsidR="00E2456D" w:rsidRPr="00B11168">
        <w:rPr>
          <w:rFonts w:ascii="Times New Roman" w:hAnsi="Times New Roman" w:cs="Times New Roman"/>
          <w:sz w:val="24"/>
          <w:szCs w:val="24"/>
        </w:rPr>
        <w:t xml:space="preserve"> и учебным пособиям</w:t>
      </w:r>
      <w:r w:rsidR="00D15A91" w:rsidRPr="00B11168">
        <w:rPr>
          <w:rFonts w:ascii="Times New Roman" w:hAnsi="Times New Roman" w:cs="Times New Roman"/>
          <w:sz w:val="24"/>
          <w:szCs w:val="24"/>
        </w:rPr>
        <w:t xml:space="preserve">: </w:t>
      </w:r>
    </w:p>
    <w:p w:rsidR="00CD6058" w:rsidRPr="00363EDC" w:rsidRDefault="00755FA4" w:rsidP="00363EDC">
      <w:pPr>
        <w:pStyle w:val="Default"/>
        <w:ind w:left="720"/>
        <w:jc w:val="both"/>
      </w:pPr>
      <w:r>
        <w:t>1</w:t>
      </w:r>
      <w:r w:rsidR="00A0408E" w:rsidRPr="00363EDC">
        <w:t xml:space="preserve">) </w:t>
      </w:r>
      <w:r w:rsidR="00CD6058" w:rsidRPr="00363EDC">
        <w:t>А.Г. Мерзляк, В.Б. Полонский, М.С. Якир. Математика . 5 класс. М. :Вентана</w:t>
      </w:r>
      <w:r w:rsidR="00E57329">
        <w:t>–</w:t>
      </w:r>
      <w:r w:rsidR="00CD6058" w:rsidRPr="00363EDC">
        <w:t xml:space="preserve"> Граф</w:t>
      </w:r>
      <w:r>
        <w:t xml:space="preserve">, </w:t>
      </w:r>
      <w:r w:rsidR="009C289E" w:rsidRPr="009C289E">
        <w:t>2017</w:t>
      </w:r>
    </w:p>
    <w:p w:rsidR="00CD6058" w:rsidRPr="00363EDC" w:rsidRDefault="00A0408E" w:rsidP="00363EDC">
      <w:pPr>
        <w:pStyle w:val="Default"/>
        <w:ind w:left="720"/>
        <w:jc w:val="both"/>
      </w:pPr>
      <w:r w:rsidRPr="00363EDC">
        <w:t xml:space="preserve">4) </w:t>
      </w:r>
      <w:r w:rsidR="00CD6058" w:rsidRPr="00363EDC">
        <w:t>А.Г. Мерзляк, В.Б. Полонский, М.С. Якир. Математика . 6 класс. М. :Вентана</w:t>
      </w:r>
      <w:r w:rsidR="00E57329">
        <w:t>–</w:t>
      </w:r>
      <w:r w:rsidR="00CD6058" w:rsidRPr="00363EDC">
        <w:t xml:space="preserve"> Граф</w:t>
      </w:r>
      <w:r w:rsidR="00755FA4">
        <w:t xml:space="preserve">, </w:t>
      </w:r>
      <w:r w:rsidR="009C289E" w:rsidRPr="009C289E">
        <w:t>2017</w:t>
      </w:r>
    </w:p>
    <w:p w:rsidR="00CD6058" w:rsidRPr="00363EDC" w:rsidRDefault="00A0408E" w:rsidP="00363EDC">
      <w:pPr>
        <w:pStyle w:val="Default"/>
        <w:ind w:left="720"/>
        <w:jc w:val="both"/>
      </w:pPr>
      <w:r w:rsidRPr="00363EDC">
        <w:t xml:space="preserve">5) </w:t>
      </w:r>
      <w:r w:rsidR="00CD6058" w:rsidRPr="00363EDC">
        <w:t>А.Г. Мерзляк, В.Б. Полонский, М.С. Якир. Алгебра . 7 класс. М. :Вентана</w:t>
      </w:r>
      <w:r w:rsidR="00E57329">
        <w:t>–</w:t>
      </w:r>
      <w:r w:rsidR="00CD6058" w:rsidRPr="00363EDC">
        <w:t xml:space="preserve"> Граф</w:t>
      </w:r>
      <w:r w:rsidR="00755FA4">
        <w:t xml:space="preserve">, </w:t>
      </w:r>
      <w:r w:rsidR="009C289E" w:rsidRPr="009C289E">
        <w:t>2017</w:t>
      </w:r>
    </w:p>
    <w:p w:rsidR="00CD6058" w:rsidRPr="00363EDC" w:rsidRDefault="00A0408E" w:rsidP="00363EDC">
      <w:pPr>
        <w:pStyle w:val="Default"/>
        <w:ind w:left="720"/>
        <w:jc w:val="both"/>
      </w:pPr>
      <w:r w:rsidRPr="00363EDC">
        <w:t xml:space="preserve">6) </w:t>
      </w:r>
      <w:r w:rsidR="00CD6058" w:rsidRPr="00363EDC">
        <w:t>А.Г. Мерзляк, В.Б. Полонский, М.С. Якир. Алгебра . 8 класс. М. :Вентана</w:t>
      </w:r>
      <w:r w:rsidR="00E57329">
        <w:t>–</w:t>
      </w:r>
      <w:r w:rsidR="00CD6058" w:rsidRPr="00363EDC">
        <w:t xml:space="preserve"> Граф</w:t>
      </w:r>
      <w:r w:rsidR="00755FA4">
        <w:t xml:space="preserve">, </w:t>
      </w:r>
      <w:r w:rsidR="009C289E" w:rsidRPr="009C289E">
        <w:t>2017</w:t>
      </w:r>
    </w:p>
    <w:p w:rsidR="00CD6058" w:rsidRPr="00363EDC" w:rsidRDefault="00A0408E" w:rsidP="00363EDC">
      <w:pPr>
        <w:pStyle w:val="Default"/>
        <w:ind w:left="720"/>
        <w:jc w:val="both"/>
      </w:pPr>
      <w:r w:rsidRPr="00363EDC">
        <w:t xml:space="preserve">7) </w:t>
      </w:r>
      <w:r w:rsidR="00CD6058" w:rsidRPr="00363EDC">
        <w:t>А.Г. Мерзляк, В.Б. Полонский, М.С. Якир. Алгебра . 9 класс. М. :Вентана</w:t>
      </w:r>
      <w:r w:rsidR="00E57329">
        <w:t>–</w:t>
      </w:r>
      <w:r w:rsidR="00CD6058" w:rsidRPr="00363EDC">
        <w:t xml:space="preserve"> Граф</w:t>
      </w:r>
      <w:r w:rsidR="00755FA4">
        <w:t xml:space="preserve">, </w:t>
      </w:r>
      <w:r w:rsidR="009C289E" w:rsidRPr="009C289E">
        <w:t>2017</w:t>
      </w:r>
    </w:p>
    <w:p w:rsidR="00CD6058" w:rsidRPr="00363EDC" w:rsidRDefault="00A0408E" w:rsidP="00363EDC">
      <w:pPr>
        <w:pStyle w:val="Default"/>
        <w:ind w:left="720"/>
        <w:jc w:val="both"/>
      </w:pPr>
      <w:r w:rsidRPr="00363EDC">
        <w:t xml:space="preserve">8) </w:t>
      </w:r>
      <w:r w:rsidR="00CD6058" w:rsidRPr="00363EDC">
        <w:t>А.Г. Мерзляк, В.М. Поляков . Алгебра. 7 класс. М. :Вентана</w:t>
      </w:r>
      <w:r w:rsidR="00E57329">
        <w:t>–</w:t>
      </w:r>
      <w:r w:rsidR="00CD6058" w:rsidRPr="00363EDC">
        <w:t xml:space="preserve"> Граф</w:t>
      </w:r>
      <w:r w:rsidR="00755FA4">
        <w:t xml:space="preserve">, </w:t>
      </w:r>
      <w:r w:rsidR="009C289E" w:rsidRPr="009C289E">
        <w:t>2017</w:t>
      </w:r>
    </w:p>
    <w:p w:rsidR="00CD6058" w:rsidRPr="00363EDC" w:rsidRDefault="00A0408E" w:rsidP="00363EDC">
      <w:pPr>
        <w:pStyle w:val="Default"/>
        <w:ind w:left="720"/>
        <w:jc w:val="both"/>
      </w:pPr>
      <w:r w:rsidRPr="00363EDC">
        <w:t xml:space="preserve">9) </w:t>
      </w:r>
      <w:r w:rsidR="00CD6058" w:rsidRPr="00363EDC">
        <w:t>А.Г. Мерзляк, В.М. Поляков. Алгебра. 8 класс. М. :Вентана</w:t>
      </w:r>
      <w:r w:rsidR="00E57329">
        <w:t>–</w:t>
      </w:r>
      <w:r w:rsidR="00CD6058" w:rsidRPr="00363EDC">
        <w:t xml:space="preserve"> Граф</w:t>
      </w:r>
      <w:r w:rsidR="00755FA4">
        <w:t xml:space="preserve">, </w:t>
      </w:r>
      <w:r w:rsidR="009C289E" w:rsidRPr="009C289E">
        <w:t>2017</w:t>
      </w:r>
    </w:p>
    <w:p w:rsidR="00CD6058" w:rsidRPr="00363EDC" w:rsidRDefault="00A0408E" w:rsidP="00363EDC">
      <w:pPr>
        <w:pStyle w:val="Default"/>
        <w:ind w:left="720"/>
        <w:jc w:val="both"/>
      </w:pPr>
      <w:r w:rsidRPr="00363EDC">
        <w:t xml:space="preserve">8) </w:t>
      </w:r>
      <w:r w:rsidR="00CD6058" w:rsidRPr="00363EDC">
        <w:t>А.Г. Мерзляк, В.М. Поляков. Алгебра . 9 класс. М. :Вентана – Граф</w:t>
      </w:r>
      <w:r w:rsidR="00755FA4">
        <w:t xml:space="preserve">, </w:t>
      </w:r>
      <w:r w:rsidR="009C289E" w:rsidRPr="009C289E">
        <w:t>2017</w:t>
      </w:r>
    </w:p>
    <w:p w:rsidR="00755FA4" w:rsidRDefault="00A0408E" w:rsidP="007B7005">
      <w:pPr>
        <w:pStyle w:val="a3"/>
        <w:spacing w:after="0" w:line="240" w:lineRule="auto"/>
        <w:jc w:val="both"/>
      </w:pPr>
      <w:r w:rsidRPr="00363EDC">
        <w:t>10</w:t>
      </w:r>
      <w:r w:rsidR="004E3F7D" w:rsidRPr="00363EDC">
        <w:t xml:space="preserve">) </w:t>
      </w:r>
      <w:r w:rsidR="00755FA4" w:rsidRPr="00C650EE">
        <w:rPr>
          <w:rFonts w:ascii="Times New Roman" w:eastAsia="Calibri" w:hAnsi="Times New Roman" w:cs="Times New Roman"/>
          <w:sz w:val="24"/>
          <w:szCs w:val="24"/>
        </w:rPr>
        <w:t>Геометрия: 7-9 кл. / А. В. Погорелов. – М.: Просвещение</w:t>
      </w:r>
      <w:r w:rsidR="00755FA4">
        <w:rPr>
          <w:rFonts w:ascii="Times New Roman" w:eastAsia="Calibri" w:hAnsi="Times New Roman" w:cs="Times New Roman"/>
          <w:sz w:val="24"/>
          <w:szCs w:val="24"/>
        </w:rPr>
        <w:t>, 2016.</w:t>
      </w:r>
    </w:p>
    <w:p w:rsidR="00755FA4" w:rsidRDefault="00755FA4" w:rsidP="00755FA4">
      <w:pPr>
        <w:pStyle w:val="Default"/>
        <w:ind w:left="720"/>
        <w:jc w:val="both"/>
      </w:pPr>
    </w:p>
    <w:p w:rsidR="00246B8C" w:rsidRPr="00755FA4" w:rsidRDefault="00755FA4" w:rsidP="00755FA4">
      <w:pPr>
        <w:pStyle w:val="Default"/>
        <w:ind w:left="720"/>
        <w:jc w:val="center"/>
        <w:rPr>
          <w:b/>
          <w:sz w:val="32"/>
          <w:szCs w:val="32"/>
        </w:rPr>
      </w:pPr>
      <w:r>
        <w:rPr>
          <w:b/>
          <w:sz w:val="32"/>
          <w:szCs w:val="32"/>
        </w:rPr>
        <w:t xml:space="preserve">1. </w:t>
      </w:r>
      <w:r w:rsidR="00246B8C" w:rsidRPr="00755FA4">
        <w:rPr>
          <w:b/>
          <w:sz w:val="32"/>
          <w:szCs w:val="32"/>
        </w:rPr>
        <w:t>Планируемые результаты освоения учебного предмета</w:t>
      </w:r>
    </w:p>
    <w:p w:rsidR="00A95BAE" w:rsidRPr="00363EDC" w:rsidRDefault="00A95BAE" w:rsidP="00363EDC">
      <w:pPr>
        <w:pStyle w:val="a3"/>
        <w:spacing w:after="0" w:line="240" w:lineRule="auto"/>
        <w:ind w:firstLine="273"/>
        <w:rPr>
          <w:rFonts w:ascii="Times New Roman" w:hAnsi="Times New Roman" w:cs="Times New Roman"/>
          <w:sz w:val="24"/>
          <w:szCs w:val="24"/>
        </w:rPr>
      </w:pPr>
      <w:r w:rsidRPr="00363EDC">
        <w:rPr>
          <w:rFonts w:ascii="Times New Roman" w:hAnsi="Times New Roman" w:cs="Times New Roman"/>
          <w:sz w:val="24"/>
          <w:szCs w:val="24"/>
        </w:rPr>
        <w:t>Изучение предмета по данной программе способствует формированию у учащихся личностных, метапредметных и предметных результатов обучения, соответствующих требованиям федерального государственного образовательного стандарта основного общего образования.</w:t>
      </w:r>
    </w:p>
    <w:p w:rsidR="00DD0B8B" w:rsidRDefault="00DD0B8B" w:rsidP="00363EDC">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 xml:space="preserve">Личностные </w:t>
      </w:r>
      <w:r w:rsidR="00A95BAE" w:rsidRPr="00363EDC">
        <w:rPr>
          <w:rFonts w:ascii="Times New Roman" w:hAnsi="Times New Roman" w:cs="Times New Roman"/>
          <w:b/>
          <w:bCs/>
          <w:sz w:val="24"/>
          <w:szCs w:val="24"/>
        </w:rPr>
        <w:t>результаты</w:t>
      </w:r>
    </w:p>
    <w:p w:rsidR="00755FA4" w:rsidRPr="008718D4" w:rsidRDefault="00755FA4" w:rsidP="00491BBB">
      <w:pPr>
        <w:numPr>
          <w:ilvl w:val="0"/>
          <w:numId w:val="86"/>
        </w:numPr>
        <w:spacing w:after="0" w:line="240" w:lineRule="auto"/>
        <w:rPr>
          <w:rFonts w:ascii="Times New Roman" w:eastAsia="Calibri" w:hAnsi="Times New Roman" w:cs="Times New Roman"/>
          <w:sz w:val="24"/>
          <w:szCs w:val="24"/>
        </w:rPr>
      </w:pPr>
      <w:r w:rsidRPr="008718D4">
        <w:rPr>
          <w:rFonts w:ascii="Times New Roman" w:eastAsia="Calibri" w:hAnsi="Times New Roman" w:cs="Times New Roman"/>
          <w:sz w:val="24"/>
          <w:szCs w:val="24"/>
        </w:rPr>
        <w:t xml:space="preserve">формирование ответственного отношения к учению, готовности и способности обучающихся к саморазвитию и самообразованию на основе мотивации к обучению и познанию, выбору дальнейшего образования на базе ориентировки в мире профессий и </w:t>
      </w:r>
      <w:r w:rsidRPr="008718D4">
        <w:rPr>
          <w:rFonts w:ascii="Times New Roman" w:eastAsia="Calibri" w:hAnsi="Times New Roman" w:cs="Times New Roman"/>
          <w:sz w:val="24"/>
          <w:szCs w:val="24"/>
        </w:rPr>
        <w:lastRenderedPageBreak/>
        <w:t>профессиональных предпочтений, осознанному построению индивидуальной образовательной траектории с учетом устойчивых познавательных интересов;</w:t>
      </w:r>
    </w:p>
    <w:p w:rsidR="00755FA4" w:rsidRPr="008718D4" w:rsidRDefault="00755FA4" w:rsidP="00491BBB">
      <w:pPr>
        <w:numPr>
          <w:ilvl w:val="0"/>
          <w:numId w:val="86"/>
        </w:numPr>
        <w:spacing w:after="0" w:line="240" w:lineRule="auto"/>
        <w:rPr>
          <w:rFonts w:ascii="Times New Roman" w:eastAsia="Calibri" w:hAnsi="Times New Roman" w:cs="Times New Roman"/>
          <w:sz w:val="24"/>
          <w:szCs w:val="24"/>
        </w:rPr>
      </w:pPr>
      <w:r w:rsidRPr="008718D4">
        <w:rPr>
          <w:rFonts w:ascii="Times New Roman" w:eastAsia="Calibri" w:hAnsi="Times New Roman" w:cs="Times New Roman"/>
          <w:sz w:val="24"/>
          <w:szCs w:val="24"/>
        </w:rPr>
        <w:t>формирование целостного мировоззрения, соответствующего современному уровню развития науки и общественной практики;</w:t>
      </w:r>
    </w:p>
    <w:p w:rsidR="00755FA4" w:rsidRPr="008718D4" w:rsidRDefault="00755FA4" w:rsidP="00491BBB">
      <w:pPr>
        <w:numPr>
          <w:ilvl w:val="0"/>
          <w:numId w:val="86"/>
        </w:numPr>
        <w:spacing w:after="0" w:line="240" w:lineRule="auto"/>
        <w:rPr>
          <w:rFonts w:ascii="Times New Roman" w:eastAsia="Calibri" w:hAnsi="Times New Roman" w:cs="Times New Roman"/>
          <w:sz w:val="24"/>
          <w:szCs w:val="24"/>
        </w:rPr>
      </w:pPr>
      <w:r w:rsidRPr="008718D4">
        <w:rPr>
          <w:rFonts w:ascii="Times New Roman" w:eastAsia="Calibri" w:hAnsi="Times New Roman" w:cs="Times New Roman"/>
          <w:sz w:val="24"/>
          <w:szCs w:val="24"/>
        </w:rPr>
        <w:t>формирование коммуникативной компетентности в общении и сотрудничестве со сверстниками, старшими и младшими в образовательной, общественно полезной, учебно-исследовательской, творческой и других видов деятельности;</w:t>
      </w:r>
    </w:p>
    <w:p w:rsidR="00755FA4" w:rsidRPr="008718D4" w:rsidRDefault="00755FA4" w:rsidP="00491BBB">
      <w:pPr>
        <w:numPr>
          <w:ilvl w:val="0"/>
          <w:numId w:val="86"/>
        </w:numPr>
        <w:spacing w:after="0" w:line="240" w:lineRule="auto"/>
        <w:rPr>
          <w:rFonts w:ascii="Times New Roman" w:eastAsia="Calibri" w:hAnsi="Times New Roman" w:cs="Times New Roman"/>
          <w:sz w:val="24"/>
          <w:szCs w:val="24"/>
        </w:rPr>
      </w:pPr>
      <w:r w:rsidRPr="008718D4">
        <w:rPr>
          <w:rFonts w:ascii="Times New Roman" w:eastAsia="Calibri" w:hAnsi="Times New Roman" w:cs="Times New Roman"/>
          <w:sz w:val="24"/>
          <w:szCs w:val="24"/>
        </w:rPr>
        <w:t>умение ясно, точно, грамотно излагать свои мысли в умственной и письменной речи, понимать смысл поставленной задачи, выстраивать аргументацию, приводить примеры и контрпримеры;</w:t>
      </w:r>
    </w:p>
    <w:p w:rsidR="00755FA4" w:rsidRPr="008718D4" w:rsidRDefault="00755FA4" w:rsidP="00491BBB">
      <w:pPr>
        <w:numPr>
          <w:ilvl w:val="0"/>
          <w:numId w:val="86"/>
        </w:numPr>
        <w:spacing w:after="0" w:line="240" w:lineRule="auto"/>
        <w:rPr>
          <w:rFonts w:ascii="Times New Roman" w:eastAsia="Calibri" w:hAnsi="Times New Roman" w:cs="Times New Roman"/>
          <w:sz w:val="24"/>
          <w:szCs w:val="24"/>
        </w:rPr>
      </w:pPr>
      <w:r w:rsidRPr="008718D4">
        <w:rPr>
          <w:rFonts w:ascii="Times New Roman" w:eastAsia="Calibri" w:hAnsi="Times New Roman" w:cs="Times New Roman"/>
          <w:sz w:val="24"/>
          <w:szCs w:val="24"/>
        </w:rPr>
        <w:t>критичность мышления, умение распознавать логически некорректные высказывания, отличать гипотезу от факта;</w:t>
      </w:r>
    </w:p>
    <w:p w:rsidR="00755FA4" w:rsidRPr="008718D4" w:rsidRDefault="00755FA4" w:rsidP="00491BBB">
      <w:pPr>
        <w:numPr>
          <w:ilvl w:val="0"/>
          <w:numId w:val="86"/>
        </w:numPr>
        <w:spacing w:after="0" w:line="240" w:lineRule="auto"/>
        <w:rPr>
          <w:rFonts w:ascii="Times New Roman" w:eastAsia="Calibri" w:hAnsi="Times New Roman" w:cs="Times New Roman"/>
          <w:sz w:val="24"/>
          <w:szCs w:val="24"/>
        </w:rPr>
      </w:pPr>
      <w:r w:rsidRPr="008718D4">
        <w:rPr>
          <w:rFonts w:ascii="Times New Roman" w:eastAsia="Calibri" w:hAnsi="Times New Roman" w:cs="Times New Roman"/>
          <w:sz w:val="24"/>
          <w:szCs w:val="24"/>
        </w:rPr>
        <w:t>креативность мышления, инициативу, находчивость, активность при решении геометрических задач;</w:t>
      </w:r>
    </w:p>
    <w:p w:rsidR="00755FA4" w:rsidRPr="008718D4" w:rsidRDefault="00755FA4" w:rsidP="00491BBB">
      <w:pPr>
        <w:numPr>
          <w:ilvl w:val="0"/>
          <w:numId w:val="86"/>
        </w:numPr>
        <w:spacing w:after="0" w:line="240" w:lineRule="auto"/>
        <w:rPr>
          <w:rFonts w:ascii="Times New Roman" w:eastAsia="Calibri" w:hAnsi="Times New Roman" w:cs="Times New Roman"/>
          <w:sz w:val="24"/>
          <w:szCs w:val="24"/>
        </w:rPr>
      </w:pPr>
      <w:r w:rsidRPr="008718D4">
        <w:rPr>
          <w:rFonts w:ascii="Times New Roman" w:eastAsia="Calibri" w:hAnsi="Times New Roman" w:cs="Times New Roman"/>
          <w:sz w:val="24"/>
          <w:szCs w:val="24"/>
        </w:rPr>
        <w:t>умение контролировать процесс и результат учебной математической деятельности;</w:t>
      </w:r>
    </w:p>
    <w:p w:rsidR="00755FA4" w:rsidRDefault="00755FA4" w:rsidP="00755FA4">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8)</w:t>
      </w:r>
      <w:r w:rsidRPr="00262708">
        <w:rPr>
          <w:rFonts w:ascii="Times New Roman" w:eastAsia="Calibri" w:hAnsi="Times New Roman" w:cs="Times New Roman"/>
          <w:sz w:val="24"/>
          <w:szCs w:val="24"/>
        </w:rPr>
        <w:t>способность к эмоциональному восприятию математических объектов, задач, решений, рассуждений;</w:t>
      </w:r>
      <w:r>
        <w:rPr>
          <w:rFonts w:ascii="Times New Roman" w:eastAsia="Calibri" w:hAnsi="Times New Roman" w:cs="Times New Roman"/>
          <w:sz w:val="24"/>
          <w:szCs w:val="24"/>
        </w:rPr>
        <w:t xml:space="preserve"> </w:t>
      </w:r>
    </w:p>
    <w:p w:rsidR="00755FA4" w:rsidRPr="00363EDC" w:rsidRDefault="00755FA4" w:rsidP="00755FA4">
      <w:pPr>
        <w:spacing w:after="0" w:line="240" w:lineRule="auto"/>
        <w:rPr>
          <w:rFonts w:ascii="Times New Roman" w:hAnsi="Times New Roman" w:cs="Times New Roman"/>
          <w:b/>
          <w:bCs/>
          <w:sz w:val="24"/>
          <w:szCs w:val="24"/>
        </w:rPr>
      </w:pPr>
    </w:p>
    <w:p w:rsidR="004E5346" w:rsidRPr="00363EDC" w:rsidRDefault="004E5346" w:rsidP="00363EDC">
      <w:pPr>
        <w:pStyle w:val="a3"/>
        <w:spacing w:after="0" w:line="240" w:lineRule="auto"/>
        <w:ind w:left="360"/>
        <w:rPr>
          <w:rFonts w:ascii="Times New Roman" w:hAnsi="Times New Roman" w:cs="Times New Roman"/>
          <w:b/>
          <w:sz w:val="24"/>
          <w:szCs w:val="24"/>
        </w:rPr>
      </w:pPr>
      <w:r w:rsidRPr="00363EDC">
        <w:rPr>
          <w:rFonts w:ascii="Times New Roman" w:hAnsi="Times New Roman" w:cs="Times New Roman"/>
          <w:b/>
          <w:sz w:val="24"/>
          <w:szCs w:val="24"/>
        </w:rPr>
        <w:t>Метапредметные результаты</w:t>
      </w:r>
    </w:p>
    <w:p w:rsidR="004E5346" w:rsidRPr="00363EDC" w:rsidRDefault="004E5346" w:rsidP="00363EDC">
      <w:pPr>
        <w:pStyle w:val="a3"/>
        <w:spacing w:after="0" w:line="240" w:lineRule="auto"/>
        <w:ind w:left="360"/>
        <w:rPr>
          <w:rFonts w:ascii="Times New Roman" w:hAnsi="Times New Roman" w:cs="Times New Roman"/>
          <w:sz w:val="24"/>
          <w:szCs w:val="24"/>
        </w:rPr>
      </w:pPr>
    </w:p>
    <w:p w:rsidR="004E5346" w:rsidRPr="00363EDC" w:rsidRDefault="004E5346"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Регулятивные УУД:</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самостоятельно определять цели своего обучения, ставить и формулировать для себя новые задачи в учёбе, развивать мотивы и интересы своей познавательной деятельности;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4E5346" w:rsidRPr="00363EDC" w:rsidRDefault="004E5346" w:rsidP="00363EDC">
      <w:pPr>
        <w:pStyle w:val="a3"/>
        <w:spacing w:after="0" w:line="240" w:lineRule="auto"/>
        <w:rPr>
          <w:rFonts w:ascii="Times New Roman" w:hAnsi="Times New Roman" w:cs="Times New Roman"/>
          <w:sz w:val="24"/>
          <w:szCs w:val="24"/>
        </w:rPr>
      </w:pPr>
    </w:p>
    <w:p w:rsidR="004E5346" w:rsidRPr="00363EDC" w:rsidRDefault="004E5346"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Коммуникативные УУД: </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умение находить в различных источниках информацию, необходимую для решения математических задач, и представлять её в понятной форме, принимать решение в условиях неполной или избыточной, точной или вероятностной информации; </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работают в группах: распределяют спланированные действия в соответствии с поставленными задачами;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высказывают собственную точку зрения, ее доказывают или опровергают;</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слушают и слышат другое мнение, ведут дискуссию, оперируют фактами, как для доказательства, так и для опровержения существующего мнения;</w:t>
      </w:r>
    </w:p>
    <w:p w:rsidR="004E5346" w:rsidRPr="00363EDC" w:rsidRDefault="004E5346" w:rsidP="00363EDC">
      <w:pPr>
        <w:pStyle w:val="a3"/>
        <w:spacing w:after="0" w:line="240" w:lineRule="auto"/>
        <w:rPr>
          <w:rFonts w:ascii="Times New Roman" w:hAnsi="Times New Roman" w:cs="Times New Roman"/>
          <w:sz w:val="24"/>
          <w:szCs w:val="24"/>
        </w:rPr>
      </w:pPr>
    </w:p>
    <w:p w:rsidR="004E5346" w:rsidRPr="00363EDC" w:rsidRDefault="004E5346" w:rsidP="00363EDC">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Познавательные УУД:</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умение устанавливать причинно-следственные связи, строить логическое рассуждение, умозаключение (индуктивное, дедуктивное и по аналогии) и делать выводы; </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lastRenderedPageBreak/>
        <w:t>•</w:t>
      </w:r>
      <w:r w:rsidRPr="00363EDC">
        <w:rPr>
          <w:rFonts w:ascii="Times New Roman" w:hAnsi="Times New Roman" w:cs="Times New Roman"/>
          <w:sz w:val="24"/>
          <w:szCs w:val="24"/>
        </w:rPr>
        <w:tab/>
        <w:t>развитие компетентности в области использования ин- формационно-коммуникационных технологий;</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первоначальные представления об идеях и о методах математики как об универсальном языке науки и техники, о средстве моделирования явлений и процессов;</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видеть математическую задачу в контексте проблемной ситуации в других дисциплинах, в окружающей жизни;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понимать и использовать математические средства наглядности (графики, таблицы, схемы и др.) для иллюстрации, интерпретации, аргументации;</w:t>
      </w:r>
    </w:p>
    <w:p w:rsidR="004E5346" w:rsidRPr="00363EDC"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умение выдвигать гипотезы при решении задачи, понимать необходимость их проверки;</w:t>
      </w:r>
    </w:p>
    <w:p w:rsidR="00F36729" w:rsidRDefault="004E5346" w:rsidP="00363EDC">
      <w:pPr>
        <w:pStyle w:val="a3"/>
        <w:spacing w:after="0" w:line="240" w:lineRule="auto"/>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понимание сущности алгоритмических предписаний и умение действовать в соответствии с предложенным алгоритмом.</w:t>
      </w:r>
    </w:p>
    <w:p w:rsidR="007B7005" w:rsidRDefault="007B7005" w:rsidP="00363EDC">
      <w:pPr>
        <w:pStyle w:val="a3"/>
        <w:spacing w:after="0" w:line="240" w:lineRule="auto"/>
        <w:rPr>
          <w:rFonts w:ascii="Times New Roman" w:hAnsi="Times New Roman" w:cs="Times New Roman"/>
          <w:sz w:val="24"/>
          <w:szCs w:val="24"/>
        </w:rPr>
      </w:pPr>
    </w:p>
    <w:p w:rsidR="007B7005" w:rsidRDefault="007B7005" w:rsidP="007B7005">
      <w:pPr>
        <w:pStyle w:val="a3"/>
        <w:spacing w:after="0" w:line="240" w:lineRule="auto"/>
        <w:rPr>
          <w:rFonts w:ascii="Times New Roman" w:hAnsi="Times New Roman" w:cs="Times New Roman"/>
          <w:sz w:val="24"/>
          <w:szCs w:val="24"/>
        </w:rPr>
      </w:pPr>
      <w:r w:rsidRPr="008A503E">
        <w:rPr>
          <w:rFonts w:ascii="Times New Roman" w:hAnsi="Times New Roman" w:cs="Times New Roman"/>
          <w:b/>
          <w:sz w:val="24"/>
        </w:rPr>
        <w:t>Контроль уровня обученности.</w:t>
      </w:r>
    </w:p>
    <w:p w:rsidR="007B7005" w:rsidRDefault="007B7005" w:rsidP="007B7005">
      <w:pPr>
        <w:pStyle w:val="a3"/>
        <w:spacing w:after="0" w:line="240" w:lineRule="auto"/>
        <w:rPr>
          <w:rFonts w:ascii="Times New Roman" w:hAnsi="Times New Roman" w:cs="Times New Roman"/>
          <w:sz w:val="24"/>
        </w:rPr>
      </w:pPr>
      <w:r>
        <w:rPr>
          <w:rFonts w:ascii="Times New Roman" w:hAnsi="Times New Roman" w:cs="Times New Roman"/>
          <w:sz w:val="24"/>
        </w:rPr>
        <w:t xml:space="preserve">     </w:t>
      </w:r>
      <w:r w:rsidRPr="00246B8C">
        <w:rPr>
          <w:rFonts w:ascii="Times New Roman" w:hAnsi="Times New Roman" w:cs="Times New Roman"/>
          <w:sz w:val="24"/>
        </w:rPr>
        <w:t>Контроль знаний умений и навыков включает систему работ: самостоятельные работы на часть урока и на целый урок, тесты</w:t>
      </w:r>
      <w:r>
        <w:rPr>
          <w:rFonts w:ascii="Times New Roman" w:hAnsi="Times New Roman" w:cs="Times New Roman"/>
          <w:sz w:val="24"/>
        </w:rPr>
        <w:t>, математические диктанты</w:t>
      </w:r>
      <w:r w:rsidRPr="00246B8C">
        <w:rPr>
          <w:rFonts w:ascii="Times New Roman" w:hAnsi="Times New Roman" w:cs="Times New Roman"/>
          <w:sz w:val="24"/>
        </w:rPr>
        <w:t xml:space="preserve"> и контрольные </w:t>
      </w:r>
      <w:r>
        <w:rPr>
          <w:rFonts w:ascii="Times New Roman" w:hAnsi="Times New Roman" w:cs="Times New Roman"/>
          <w:sz w:val="24"/>
        </w:rPr>
        <w:t>работы</w:t>
      </w:r>
      <w:r w:rsidRPr="00246B8C">
        <w:rPr>
          <w:rFonts w:ascii="Times New Roman" w:hAnsi="Times New Roman" w:cs="Times New Roman"/>
          <w:sz w:val="24"/>
        </w:rPr>
        <w:t xml:space="preserve">. Каждый вариант контрольной работы содержит </w:t>
      </w:r>
      <w:r>
        <w:rPr>
          <w:rFonts w:ascii="Times New Roman" w:hAnsi="Times New Roman" w:cs="Times New Roman"/>
          <w:sz w:val="24"/>
        </w:rPr>
        <w:t>задания, соответствующие уровню обязательной подготовки и более продвинутые по степени сложности задания.</w:t>
      </w:r>
    </w:p>
    <w:p w:rsidR="007B7005" w:rsidRDefault="007B7005" w:rsidP="007B7005">
      <w:pPr>
        <w:pStyle w:val="a3"/>
        <w:jc w:val="both"/>
        <w:rPr>
          <w:rFonts w:ascii="Times New Roman" w:hAnsi="Times New Roman" w:cs="Times New Roman"/>
          <w:sz w:val="24"/>
        </w:rPr>
      </w:pPr>
    </w:p>
    <w:p w:rsidR="007B7005" w:rsidRDefault="007B7005" w:rsidP="007B7005">
      <w:pPr>
        <w:pStyle w:val="a3"/>
        <w:spacing w:after="0"/>
        <w:jc w:val="both"/>
        <w:rPr>
          <w:rFonts w:ascii="Times New Roman" w:hAnsi="Times New Roman" w:cs="Times New Roman"/>
          <w:b/>
          <w:sz w:val="24"/>
        </w:rPr>
      </w:pPr>
      <w:r w:rsidRPr="00246B8C">
        <w:rPr>
          <w:rFonts w:ascii="Times New Roman" w:hAnsi="Times New Roman" w:cs="Times New Roman"/>
          <w:sz w:val="24"/>
        </w:rPr>
        <w:t xml:space="preserve"> </w:t>
      </w:r>
      <w:r w:rsidRPr="00401A41">
        <w:rPr>
          <w:rFonts w:ascii="Times New Roman" w:hAnsi="Times New Roman" w:cs="Times New Roman"/>
          <w:b/>
          <w:sz w:val="24"/>
        </w:rPr>
        <w:t xml:space="preserve">5 класс </w:t>
      </w:r>
    </w:p>
    <w:p w:rsidR="007B7005" w:rsidRDefault="007A19E4" w:rsidP="007B7005">
      <w:pPr>
        <w:pStyle w:val="a3"/>
        <w:spacing w:after="0"/>
        <w:jc w:val="both"/>
        <w:rPr>
          <w:rFonts w:ascii="Times New Roman" w:hAnsi="Times New Roman" w:cs="Times New Roman"/>
          <w:sz w:val="24"/>
        </w:rPr>
      </w:pPr>
      <w:r>
        <w:rPr>
          <w:rFonts w:ascii="Times New Roman" w:hAnsi="Times New Roman" w:cs="Times New Roman"/>
          <w:sz w:val="24"/>
          <w:szCs w:val="24"/>
        </w:rPr>
        <w:t xml:space="preserve">              В 5 классе  9</w:t>
      </w:r>
      <w:r w:rsidR="007B7005">
        <w:rPr>
          <w:rFonts w:ascii="Times New Roman" w:hAnsi="Times New Roman" w:cs="Times New Roman"/>
          <w:sz w:val="24"/>
          <w:szCs w:val="24"/>
        </w:rPr>
        <w:t xml:space="preserve"> текущих</w:t>
      </w:r>
      <w:r w:rsidR="007B7005" w:rsidRPr="00054730">
        <w:rPr>
          <w:rFonts w:ascii="Times New Roman" w:hAnsi="Times New Roman" w:cs="Times New Roman"/>
          <w:sz w:val="24"/>
          <w:szCs w:val="24"/>
        </w:rPr>
        <w:t xml:space="preserve"> контрольных работ</w:t>
      </w:r>
      <w:r w:rsidR="007B7005">
        <w:rPr>
          <w:rFonts w:ascii="Times New Roman" w:hAnsi="Times New Roman" w:cs="Times New Roman"/>
          <w:sz w:val="24"/>
          <w:szCs w:val="24"/>
        </w:rPr>
        <w:t xml:space="preserve">, входная и </w:t>
      </w:r>
      <w:r w:rsidR="007B7005" w:rsidRPr="00054730">
        <w:rPr>
          <w:rFonts w:ascii="Times New Roman" w:hAnsi="Times New Roman" w:cs="Times New Roman"/>
          <w:sz w:val="24"/>
          <w:szCs w:val="24"/>
        </w:rPr>
        <w:t xml:space="preserve"> итогов</w:t>
      </w:r>
      <w:r w:rsidR="007B7005">
        <w:rPr>
          <w:rFonts w:ascii="Times New Roman" w:hAnsi="Times New Roman" w:cs="Times New Roman"/>
          <w:sz w:val="24"/>
          <w:szCs w:val="24"/>
        </w:rPr>
        <w:t>ая работы.</w:t>
      </w:r>
    </w:p>
    <w:p w:rsidR="007B7005" w:rsidRDefault="007B7005" w:rsidP="001B23CD">
      <w:pPr>
        <w:spacing w:before="100" w:beforeAutospacing="1" w:after="100" w:afterAutospacing="1" w:line="240" w:lineRule="auto"/>
        <w:jc w:val="both"/>
        <w:rPr>
          <w:rFonts w:ascii="Times New Roman" w:hAnsi="Times New Roman" w:cs="Times New Roman"/>
          <w:sz w:val="24"/>
        </w:rPr>
        <w:sectPr w:rsidR="007B7005" w:rsidSect="007A19E4">
          <w:footerReference w:type="default" r:id="rId9"/>
          <w:pgSz w:w="16838" w:h="11906" w:orient="landscape"/>
          <w:pgMar w:top="1134" w:right="850" w:bottom="1134" w:left="1701" w:header="708" w:footer="708" w:gutter="0"/>
          <w:pgNumType w:start="3"/>
          <w:cols w:space="708"/>
          <w:docGrid w:linePitch="360"/>
        </w:sectPr>
      </w:pPr>
    </w:p>
    <w:tbl>
      <w:tblPr>
        <w:tblW w:w="3103" w:type="pct"/>
        <w:tblCellSpacing w:w="0" w:type="dxa"/>
        <w:tblCellMar>
          <w:top w:w="30" w:type="dxa"/>
          <w:left w:w="30" w:type="dxa"/>
          <w:bottom w:w="30" w:type="dxa"/>
          <w:right w:w="30" w:type="dxa"/>
        </w:tblCellMar>
        <w:tblLook w:val="04A0" w:firstRow="1" w:lastRow="0" w:firstColumn="1" w:lastColumn="0" w:noHBand="0" w:noVBand="1"/>
      </w:tblPr>
      <w:tblGrid>
        <w:gridCol w:w="4250"/>
      </w:tblGrid>
      <w:tr w:rsidR="007B7005" w:rsidRPr="00BF056D" w:rsidTr="007B7005">
        <w:trPr>
          <w:trHeight w:val="1171"/>
          <w:tblCellSpacing w:w="0" w:type="dxa"/>
        </w:trPr>
        <w:tc>
          <w:tcPr>
            <w:tcW w:w="0" w:type="auto"/>
            <w:tcBorders>
              <w:top w:val="single" w:sz="6" w:space="0" w:color="DD9999"/>
            </w:tcBorders>
            <w:tcMar>
              <w:top w:w="75" w:type="dxa"/>
              <w:left w:w="30" w:type="dxa"/>
              <w:bottom w:w="75" w:type="dxa"/>
              <w:right w:w="30" w:type="dxa"/>
            </w:tcMar>
            <w:vAlign w:val="center"/>
            <w:hideMark/>
          </w:tcPr>
          <w:p w:rsidR="007B7005" w:rsidRDefault="007B7005" w:rsidP="007A19E4">
            <w:pPr>
              <w:spacing w:after="0" w:line="240" w:lineRule="auto"/>
              <w:jc w:val="both"/>
              <w:rPr>
                <w:rFonts w:ascii="Times New Roman" w:eastAsia="Times New Roman" w:hAnsi="Times New Roman" w:cs="Times New Roman"/>
                <w:b/>
                <w:bCs/>
                <w:sz w:val="28"/>
                <w:szCs w:val="28"/>
                <w:lang w:eastAsia="ru-RU"/>
              </w:rPr>
            </w:pPr>
            <w:r w:rsidRPr="00246B8C">
              <w:rPr>
                <w:rFonts w:ascii="Times New Roman" w:hAnsi="Times New Roman" w:cs="Times New Roman"/>
                <w:sz w:val="24"/>
              </w:rPr>
              <w:lastRenderedPageBreak/>
              <w:t xml:space="preserve">Входной контроль </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b/>
                <w:bCs/>
                <w:sz w:val="24"/>
                <w:szCs w:val="24"/>
                <w:lang w:eastAsia="ru-RU"/>
              </w:rPr>
              <w:t>Вариант №1</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1. Найти значения выражения:</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(790 – 17220 : 84) · 64 + 54 · 903.</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2. Через ручей сделали мостик из трех досок одинаковой длины. Ширина первой доски 34 см, вторая доска уже первой на 10 см и шире третьей доски на 7 см. Какой ширины мостик, если эти доски соединены вплотную?</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3. Из автобусного парка выехали одновременно в противоположных направлениях два автобуса. Скорость одного автобуса 40 км/ч, а скорость другого 60 км/ч. Какое расстояние  будет между ними через 6 часов?</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4. Найди площадь прямоугольника, если его ширина 4 см, а длина в 3 раза больше.</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5. Решите уравнение:</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а) a · 67 = 6432;       б) 494 + a = 600;       в) 511 – a = 316;       г) a : 56 = 201-148.</w:t>
            </w:r>
          </w:p>
          <w:p w:rsidR="007B7005" w:rsidRPr="000E648C" w:rsidRDefault="007B7005" w:rsidP="007A19E4">
            <w:pPr>
              <w:spacing w:after="0" w:line="240" w:lineRule="auto"/>
              <w:jc w:val="both"/>
              <w:rPr>
                <w:rFonts w:ascii="Times New Roman" w:eastAsia="Times New Roman" w:hAnsi="Times New Roman" w:cs="Times New Roman"/>
                <w:b/>
                <w:bCs/>
                <w:sz w:val="24"/>
                <w:szCs w:val="24"/>
                <w:lang w:eastAsia="ru-RU"/>
              </w:rPr>
            </w:pPr>
          </w:p>
          <w:p w:rsidR="007B7005" w:rsidRPr="000E648C" w:rsidRDefault="007B7005" w:rsidP="007A19E4">
            <w:pPr>
              <w:spacing w:after="0" w:line="240" w:lineRule="auto"/>
              <w:jc w:val="both"/>
              <w:rPr>
                <w:rFonts w:ascii="Times New Roman" w:eastAsia="Times New Roman" w:hAnsi="Times New Roman" w:cs="Times New Roman"/>
                <w:b/>
                <w:bCs/>
                <w:sz w:val="24"/>
                <w:szCs w:val="24"/>
                <w:lang w:eastAsia="ru-RU"/>
              </w:rPr>
            </w:pP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b/>
                <w:bCs/>
                <w:sz w:val="24"/>
                <w:szCs w:val="24"/>
                <w:lang w:eastAsia="ru-RU"/>
              </w:rPr>
              <w:t>Вариант №2</w:t>
            </w:r>
          </w:p>
          <w:p w:rsidR="007B7005" w:rsidRPr="000E648C" w:rsidRDefault="007B7005" w:rsidP="00491BBB">
            <w:pPr>
              <w:pStyle w:val="a3"/>
              <w:numPr>
                <w:ilvl w:val="0"/>
                <w:numId w:val="87"/>
              </w:num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Найти значение выражения:</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(591 + 15600 : 75) · 56 – 46 · 702.</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2. Доска была разрезана на три части. Длина первой части 57 см, вторая часть была короче первой на 18 см и длиннее третьей на 14 см. Найдите первоначальную длину доски.</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3. Из автовокзала одновременно выехали автомобиль и автобус в противоположных направлениях. Скорость автобуса 50 км/ч, скорость автомобиля 80 км/ч. Какое расстояние будет между ними через 3 часа?</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4. Найди периметр прямоугольника, если его длина 10 см, а ширина в 5 раз меньше.</w:t>
            </w:r>
          </w:p>
          <w:p w:rsidR="007B7005" w:rsidRPr="000E648C" w:rsidRDefault="007B7005" w:rsidP="007A19E4">
            <w:pPr>
              <w:spacing w:after="0" w:line="240" w:lineRule="auto"/>
              <w:jc w:val="both"/>
              <w:rPr>
                <w:rFonts w:ascii="Times New Roman" w:eastAsia="Times New Roman" w:hAnsi="Times New Roman" w:cs="Times New Roman"/>
                <w:sz w:val="24"/>
                <w:szCs w:val="24"/>
                <w:lang w:eastAsia="ru-RU"/>
              </w:rPr>
            </w:pPr>
            <w:r w:rsidRPr="000E648C">
              <w:rPr>
                <w:rFonts w:ascii="Times New Roman" w:eastAsia="Times New Roman" w:hAnsi="Times New Roman" w:cs="Times New Roman"/>
                <w:sz w:val="24"/>
                <w:szCs w:val="24"/>
                <w:lang w:eastAsia="ru-RU"/>
              </w:rPr>
              <w:t>5. Решите уравнения:</w:t>
            </w:r>
          </w:p>
          <w:p w:rsidR="007B7005" w:rsidRPr="00BF056D" w:rsidRDefault="007B7005" w:rsidP="007A19E4">
            <w:pPr>
              <w:spacing w:after="0" w:line="240" w:lineRule="auto"/>
              <w:jc w:val="both"/>
              <w:rPr>
                <w:rFonts w:ascii="Times New Roman" w:eastAsia="Times New Roman" w:hAnsi="Times New Roman" w:cs="Times New Roman"/>
                <w:sz w:val="28"/>
                <w:szCs w:val="28"/>
                <w:lang w:eastAsia="ru-RU"/>
              </w:rPr>
            </w:pPr>
            <w:r w:rsidRPr="000E648C">
              <w:rPr>
                <w:rFonts w:ascii="Times New Roman" w:eastAsia="Times New Roman" w:hAnsi="Times New Roman" w:cs="Times New Roman"/>
                <w:sz w:val="24"/>
                <w:szCs w:val="24"/>
                <w:lang w:eastAsia="ru-RU"/>
              </w:rPr>
              <w:t>а) 48 · а = 4656;       б) a + 296 = 400;       в) a : 37 = 302-257;       г) a – 84 = 121.</w:t>
            </w:r>
          </w:p>
        </w:tc>
      </w:tr>
    </w:tbl>
    <w:p w:rsidR="007B7005" w:rsidRDefault="007B7005" w:rsidP="007B7005">
      <w:pPr>
        <w:pStyle w:val="a3"/>
        <w:jc w:val="both"/>
        <w:rPr>
          <w:rFonts w:ascii="Times New Roman" w:hAnsi="Times New Roman" w:cs="Times New Roman"/>
          <w:b/>
          <w:sz w:val="24"/>
        </w:rPr>
        <w:sectPr w:rsidR="007B7005" w:rsidSect="001B23CD">
          <w:pgSz w:w="16838" w:h="11906" w:orient="landscape"/>
          <w:pgMar w:top="1134" w:right="850" w:bottom="1134" w:left="1701" w:header="708" w:footer="708" w:gutter="0"/>
          <w:cols w:num="2" w:space="709"/>
          <w:docGrid w:linePitch="360"/>
        </w:sectPr>
      </w:pPr>
    </w:p>
    <w:p w:rsidR="007B7005" w:rsidRDefault="007B7005" w:rsidP="00363EDC">
      <w:pPr>
        <w:pStyle w:val="a3"/>
        <w:spacing w:after="0" w:line="240" w:lineRule="auto"/>
        <w:rPr>
          <w:rFonts w:ascii="Times New Roman" w:hAnsi="Times New Roman" w:cs="Times New Roman"/>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sectPr w:rsidR="001B23CD" w:rsidSect="001B23CD">
          <w:type w:val="continuous"/>
          <w:pgSz w:w="16838" w:h="11906" w:orient="landscape"/>
          <w:pgMar w:top="1134" w:right="850" w:bottom="1134" w:left="1701" w:header="708" w:footer="708" w:gutter="0"/>
          <w:cols w:num="2" w:space="709"/>
          <w:docGrid w:linePitch="360"/>
        </w:sect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sectPr w:rsidR="001B23CD" w:rsidSect="007B7005">
          <w:type w:val="continuous"/>
          <w:pgSz w:w="16838" w:h="11906" w:orient="landscape"/>
          <w:pgMar w:top="1134" w:right="850" w:bottom="1134" w:left="1701" w:header="708" w:footer="708" w:gutter="0"/>
          <w:cols w:space="708"/>
          <w:docGrid w:linePitch="360"/>
        </w:sectPr>
      </w:pP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Контрольная работа № 1</w:t>
      </w:r>
      <w:r>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Натуральные числа</w:t>
      </w:r>
      <w:r>
        <w:rPr>
          <w:rFonts w:ascii="Times New Roman" w:eastAsiaTheme="minorEastAsia" w:hAnsi="Times New Roman" w:cs="Times New Roman"/>
          <w:b/>
          <w:bCs/>
          <w:sz w:val="24"/>
          <w:szCs w:val="24"/>
        </w:rPr>
        <w:t>»</w:t>
      </w: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цифрами число:</w:t>
      </w:r>
    </w:p>
    <w:p w:rsidR="001B23CD" w:rsidRPr="00363EDC" w:rsidRDefault="001B23CD" w:rsidP="00491BBB">
      <w:pPr>
        <w:pStyle w:val="a3"/>
        <w:numPr>
          <w:ilvl w:val="0"/>
          <w:numId w:val="4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шестьдесят пять миллиардов сто двадцать три миллиона девятьсот сорок одна тысяча восемьсот тридцать семь;</w:t>
      </w:r>
    </w:p>
    <w:p w:rsidR="001B23CD" w:rsidRPr="00363EDC" w:rsidRDefault="001B23CD" w:rsidP="00491BBB">
      <w:pPr>
        <w:pStyle w:val="a3"/>
        <w:numPr>
          <w:ilvl w:val="0"/>
          <w:numId w:val="4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восемьсот два миллиона пятьдесят четыре тысячи одиннадцать:</w:t>
      </w:r>
    </w:p>
    <w:p w:rsidR="001B23CD" w:rsidRPr="00363EDC" w:rsidRDefault="001B23CD" w:rsidP="00491BBB">
      <w:pPr>
        <w:pStyle w:val="a3"/>
        <w:numPr>
          <w:ilvl w:val="0"/>
          <w:numId w:val="4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тридцать три миллиарда девять миллионов один.</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      1) 5 678 и 5 489;               2)   14 092 и 14 605.</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Начертите координатный луч и отметьте на нём точки, соответствующие числам 2, 5, 7, 9.</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Начертите отрезок </w:t>
      </w:r>
      <w:r w:rsidRPr="00363EDC">
        <w:rPr>
          <w:rFonts w:ascii="Times New Roman" w:eastAsiaTheme="minorEastAsia" w:hAnsi="Times New Roman" w:cs="Times New Roman"/>
          <w:bCs/>
          <w:sz w:val="24"/>
          <w:szCs w:val="24"/>
          <w:lang w:val="en-US"/>
        </w:rPr>
        <w:t>FK</w:t>
      </w:r>
      <w:r w:rsidRPr="00363EDC">
        <w:rPr>
          <w:rFonts w:ascii="Times New Roman" w:eastAsiaTheme="minorEastAsia" w:hAnsi="Times New Roman" w:cs="Times New Roman"/>
          <w:bCs/>
          <w:sz w:val="24"/>
          <w:szCs w:val="24"/>
        </w:rPr>
        <w:t xml:space="preserve">, длина которого равна 5 см 6 мм, отметьте на нём точку </w:t>
      </w:r>
      <w:r w:rsidRPr="00363EDC">
        <w:rPr>
          <w:rFonts w:ascii="Times New Roman" w:eastAsiaTheme="minorEastAsia" w:hAnsi="Times New Roman" w:cs="Times New Roman"/>
          <w:bCs/>
          <w:sz w:val="24"/>
          <w:szCs w:val="24"/>
          <w:lang w:val="en-US"/>
        </w:rPr>
        <w:t>C</w:t>
      </w:r>
      <w:r w:rsidRPr="00363EDC">
        <w:rPr>
          <w:rFonts w:ascii="Times New Roman" w:eastAsiaTheme="minorEastAsia" w:hAnsi="Times New Roman" w:cs="Times New Roman"/>
          <w:bCs/>
          <w:sz w:val="24"/>
          <w:szCs w:val="24"/>
        </w:rPr>
        <w:t>. Запишите все отрезки, образовавшиеся на рисунке, и измерьте их длины.</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Точка К принадлежит отрезку МЕ, МК = 19 см, отрезок КЕ на 17 см больше отрезка МК. Найдите длину отрезка МЕ. </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цифру, которую можно поставить вместо звёздочки, чтобы образовалось верное неравенство (рассмотрите все возможные случаи):</w:t>
      </w:r>
    </w:p>
    <w:p w:rsidR="001B23CD" w:rsidRPr="00363EDC" w:rsidRDefault="001B23CD" w:rsidP="00491BBB">
      <w:pPr>
        <w:pStyle w:val="a3"/>
        <w:numPr>
          <w:ilvl w:val="0"/>
          <w:numId w:val="4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3 78* </w:t>
      </w:r>
      <m:oMath>
        <m:r>
          <w:rPr>
            <w:rFonts w:ascii="Cambria Math" w:eastAsiaTheme="minorEastAsia" w:hAnsi="Cambria Math" w:cs="Times New Roman"/>
            <w:sz w:val="24"/>
            <w:szCs w:val="24"/>
          </w:rPr>
          <m:t>&lt;</m:t>
        </m:r>
      </m:oMath>
      <w:r w:rsidRPr="00363EDC">
        <w:rPr>
          <w:rFonts w:ascii="Times New Roman" w:eastAsiaTheme="minorEastAsia" w:hAnsi="Times New Roman" w:cs="Times New Roman"/>
          <w:bCs/>
          <w:sz w:val="24"/>
          <w:szCs w:val="24"/>
        </w:rPr>
        <w:t xml:space="preserve"> 3 784;                          2) 5 8*5 </w:t>
      </w:r>
      <m:oMath>
        <m:r>
          <w:rPr>
            <w:rFonts w:ascii="Cambria Math" w:eastAsiaTheme="minorEastAsia" w:hAnsi="Cambria Math" w:cs="Times New Roman"/>
            <w:sz w:val="24"/>
            <w:szCs w:val="24"/>
          </w:rPr>
          <m:t>&gt;</m:t>
        </m:r>
      </m:oMath>
      <w:r w:rsidRPr="00363EDC">
        <w:rPr>
          <w:rFonts w:ascii="Times New Roman" w:eastAsiaTheme="minorEastAsia" w:hAnsi="Times New Roman" w:cs="Times New Roman"/>
          <w:bCs/>
          <w:sz w:val="24"/>
          <w:szCs w:val="24"/>
        </w:rPr>
        <w:t xml:space="preserve"> 5 872.</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 отрезке </w:t>
      </w:r>
      <w:r w:rsidRPr="00363EDC">
        <w:rPr>
          <w:rFonts w:ascii="Times New Roman" w:eastAsiaTheme="minorEastAsia" w:hAnsi="Times New Roman" w:cs="Times New Roman"/>
          <w:bCs/>
          <w:sz w:val="24"/>
          <w:szCs w:val="24"/>
          <w:lang w:val="en-US"/>
        </w:rPr>
        <w:t>CD</w:t>
      </w:r>
      <w:r w:rsidRPr="00363EDC">
        <w:rPr>
          <w:rFonts w:ascii="Times New Roman" w:eastAsiaTheme="minorEastAsia" w:hAnsi="Times New Roman" w:cs="Times New Roman"/>
          <w:bCs/>
          <w:sz w:val="24"/>
          <w:szCs w:val="24"/>
        </w:rPr>
        <w:t xml:space="preserve"> длиной 40 см отметили точки </w:t>
      </w:r>
      <w:r w:rsidRPr="00363EDC">
        <w:rPr>
          <w:rFonts w:ascii="Times New Roman" w:eastAsiaTheme="minorEastAsia" w:hAnsi="Times New Roman" w:cs="Times New Roman"/>
          <w:bCs/>
          <w:sz w:val="24"/>
          <w:szCs w:val="24"/>
          <w:lang w:val="en-US"/>
        </w:rPr>
        <w:t>P</w:t>
      </w:r>
      <w:r w:rsidRPr="00363EDC">
        <w:rPr>
          <w:rFonts w:ascii="Times New Roman" w:eastAsiaTheme="minorEastAsia" w:hAnsi="Times New Roman" w:cs="Times New Roman"/>
          <w:bCs/>
          <w:sz w:val="24"/>
          <w:szCs w:val="24"/>
        </w:rPr>
        <w:t xml:space="preserve"> и </w:t>
      </w:r>
      <w:r w:rsidRPr="00363EDC">
        <w:rPr>
          <w:rFonts w:ascii="Times New Roman" w:eastAsiaTheme="minorEastAsia" w:hAnsi="Times New Roman" w:cs="Times New Roman"/>
          <w:bCs/>
          <w:sz w:val="24"/>
          <w:szCs w:val="24"/>
          <w:lang w:val="en-US"/>
        </w:rPr>
        <w:t>Q</w:t>
      </w:r>
      <w:r w:rsidRPr="00363EDC">
        <w:rPr>
          <w:rFonts w:ascii="Times New Roman" w:eastAsiaTheme="minorEastAsia" w:hAnsi="Times New Roman" w:cs="Times New Roman"/>
          <w:bCs/>
          <w:sz w:val="24"/>
          <w:szCs w:val="24"/>
        </w:rPr>
        <w:t xml:space="preserve"> так, что </w:t>
      </w:r>
      <w:r w:rsidRPr="00363EDC">
        <w:rPr>
          <w:rFonts w:ascii="Times New Roman" w:eastAsiaTheme="minorEastAsia" w:hAnsi="Times New Roman" w:cs="Times New Roman"/>
          <w:bCs/>
          <w:sz w:val="24"/>
          <w:szCs w:val="24"/>
          <w:lang w:val="en-US"/>
        </w:rPr>
        <w:t>CP</w:t>
      </w:r>
      <w:r w:rsidRPr="00363EDC">
        <w:rPr>
          <w:rFonts w:ascii="Times New Roman" w:eastAsiaTheme="minorEastAsia" w:hAnsi="Times New Roman" w:cs="Times New Roman"/>
          <w:bCs/>
          <w:sz w:val="24"/>
          <w:szCs w:val="24"/>
        </w:rPr>
        <w:t xml:space="preserve"> = 28 см, </w:t>
      </w:r>
      <w:r w:rsidRPr="00363EDC">
        <w:rPr>
          <w:rFonts w:ascii="Times New Roman" w:eastAsiaTheme="minorEastAsia" w:hAnsi="Times New Roman" w:cs="Times New Roman"/>
          <w:bCs/>
          <w:sz w:val="24"/>
          <w:szCs w:val="24"/>
          <w:lang w:val="en-US"/>
        </w:rPr>
        <w:t>QD</w:t>
      </w:r>
      <w:r w:rsidRPr="00363EDC">
        <w:rPr>
          <w:rFonts w:ascii="Times New Roman" w:eastAsiaTheme="minorEastAsia" w:hAnsi="Times New Roman" w:cs="Times New Roman"/>
          <w:bCs/>
          <w:sz w:val="24"/>
          <w:szCs w:val="24"/>
        </w:rPr>
        <w:t xml:space="preserve"> =26 см. Чему равна длина отрезка </w:t>
      </w:r>
      <w:r w:rsidRPr="00363EDC">
        <w:rPr>
          <w:rFonts w:ascii="Times New Roman" w:eastAsiaTheme="minorEastAsia" w:hAnsi="Times New Roman" w:cs="Times New Roman"/>
          <w:bCs/>
          <w:sz w:val="24"/>
          <w:szCs w:val="24"/>
          <w:lang w:val="en-US"/>
        </w:rPr>
        <w:t>PQ</w:t>
      </w:r>
      <w:r w:rsidRPr="00363EDC">
        <w:rPr>
          <w:rFonts w:ascii="Times New Roman" w:eastAsiaTheme="minorEastAsia" w:hAnsi="Times New Roman" w:cs="Times New Roman"/>
          <w:bCs/>
          <w:sz w:val="24"/>
          <w:szCs w:val="24"/>
        </w:rPr>
        <w:t>?</w:t>
      </w:r>
    </w:p>
    <w:p w:rsidR="001B23CD" w:rsidRPr="00363EDC" w:rsidRDefault="001B23CD" w:rsidP="00491BBB">
      <w:pPr>
        <w:pStyle w:val="a3"/>
        <w:numPr>
          <w:ilvl w:val="0"/>
          <w:numId w:val="4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3 км  и 2 974 м;        2) 912 кг и 8 ц.</w:t>
      </w: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Вариант  2</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цифрами число:</w:t>
      </w:r>
    </w:p>
    <w:p w:rsidR="001B23CD" w:rsidRPr="00363EDC" w:rsidRDefault="001B23CD" w:rsidP="00491BBB">
      <w:pPr>
        <w:pStyle w:val="a3"/>
        <w:numPr>
          <w:ilvl w:val="0"/>
          <w:numId w:val="4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семьдесят шесть миллиардов двести сорок два  миллиона семьсот восемьдесят три тысячи сто девяносто пять;</w:t>
      </w:r>
    </w:p>
    <w:p w:rsidR="001B23CD" w:rsidRPr="00363EDC" w:rsidRDefault="001B23CD" w:rsidP="00491BBB">
      <w:pPr>
        <w:pStyle w:val="a3"/>
        <w:numPr>
          <w:ilvl w:val="0"/>
          <w:numId w:val="4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четыреста три миллиона тридцать восемь тысяч сорок девять;</w:t>
      </w:r>
    </w:p>
    <w:p w:rsidR="001B23CD" w:rsidRPr="00363EDC" w:rsidRDefault="001B23CD" w:rsidP="00491BBB">
      <w:pPr>
        <w:pStyle w:val="a3"/>
        <w:numPr>
          <w:ilvl w:val="0"/>
          <w:numId w:val="4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сорок восемь миллиардов семь миллионов два.</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      1) 6 894 и 6 983;               2)   12 471 и 12 324.</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Начертите координатный луч и отметьте на нём точки, соответствующие числам 3, 4, 6, 8.</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Начертите отрезок АВ, длина которого равна 4 см 8 мм, отметьте на нём точку </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 Запишите все отрезки, образовавшиеся на рисунке, и измерьте их длины.</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Точка </w:t>
      </w:r>
      <w:r w:rsidRPr="00363EDC">
        <w:rPr>
          <w:rFonts w:ascii="Times New Roman" w:eastAsiaTheme="minorEastAsia" w:hAnsi="Times New Roman" w:cs="Times New Roman"/>
          <w:bCs/>
          <w:sz w:val="24"/>
          <w:szCs w:val="24"/>
          <w:lang w:val="en-US"/>
        </w:rPr>
        <w:t>T</w:t>
      </w:r>
      <w:r w:rsidRPr="00363EDC">
        <w:rPr>
          <w:rFonts w:ascii="Times New Roman" w:eastAsiaTheme="minorEastAsia" w:hAnsi="Times New Roman" w:cs="Times New Roman"/>
          <w:bCs/>
          <w:sz w:val="24"/>
          <w:szCs w:val="24"/>
        </w:rPr>
        <w:t xml:space="preserve"> принадлежит отрезку М</w:t>
      </w:r>
      <w:r w:rsidRPr="00363EDC">
        <w:rPr>
          <w:rFonts w:ascii="Times New Roman" w:eastAsiaTheme="minorEastAsia" w:hAnsi="Times New Roman" w:cs="Times New Roman"/>
          <w:bCs/>
          <w:sz w:val="24"/>
          <w:szCs w:val="24"/>
          <w:lang w:val="en-US"/>
        </w:rPr>
        <w:t>N</w:t>
      </w:r>
      <w:r w:rsidRPr="00363EDC">
        <w:rPr>
          <w:rFonts w:ascii="Times New Roman" w:eastAsiaTheme="minorEastAsia" w:hAnsi="Times New Roman" w:cs="Times New Roman"/>
          <w:bCs/>
          <w:sz w:val="24"/>
          <w:szCs w:val="24"/>
        </w:rPr>
        <w:t>, М</w:t>
      </w:r>
      <w:r w:rsidRPr="00363EDC">
        <w:rPr>
          <w:rFonts w:ascii="Times New Roman" w:eastAsiaTheme="minorEastAsia" w:hAnsi="Times New Roman" w:cs="Times New Roman"/>
          <w:bCs/>
          <w:sz w:val="24"/>
          <w:szCs w:val="24"/>
          <w:lang w:val="en-US"/>
        </w:rPr>
        <w:t>T</w:t>
      </w:r>
      <w:r w:rsidRPr="00363EDC">
        <w:rPr>
          <w:rFonts w:ascii="Times New Roman" w:eastAsiaTheme="minorEastAsia" w:hAnsi="Times New Roman" w:cs="Times New Roman"/>
          <w:bCs/>
          <w:sz w:val="24"/>
          <w:szCs w:val="24"/>
        </w:rPr>
        <w:t xml:space="preserve"> = 19 см, отрезок </w:t>
      </w:r>
      <w:r w:rsidRPr="00363EDC">
        <w:rPr>
          <w:rFonts w:ascii="Times New Roman" w:eastAsiaTheme="minorEastAsia" w:hAnsi="Times New Roman" w:cs="Times New Roman"/>
          <w:bCs/>
          <w:sz w:val="24"/>
          <w:szCs w:val="24"/>
          <w:lang w:val="en-US"/>
        </w:rPr>
        <w:t>TN</w:t>
      </w:r>
      <w:r w:rsidRPr="00363EDC">
        <w:rPr>
          <w:rFonts w:ascii="Times New Roman" w:eastAsiaTheme="minorEastAsia" w:hAnsi="Times New Roman" w:cs="Times New Roman"/>
          <w:bCs/>
          <w:sz w:val="24"/>
          <w:szCs w:val="24"/>
        </w:rPr>
        <w:t xml:space="preserve"> на 18 см меньше отрезка М</w:t>
      </w:r>
      <w:r w:rsidRPr="00363EDC">
        <w:rPr>
          <w:rFonts w:ascii="Times New Roman" w:eastAsiaTheme="minorEastAsia" w:hAnsi="Times New Roman" w:cs="Times New Roman"/>
          <w:bCs/>
          <w:sz w:val="24"/>
          <w:szCs w:val="24"/>
          <w:lang w:val="en-US"/>
        </w:rPr>
        <w:t>T</w:t>
      </w:r>
      <w:r w:rsidRPr="00363EDC">
        <w:rPr>
          <w:rFonts w:ascii="Times New Roman" w:eastAsiaTheme="minorEastAsia" w:hAnsi="Times New Roman" w:cs="Times New Roman"/>
          <w:bCs/>
          <w:sz w:val="24"/>
          <w:szCs w:val="24"/>
        </w:rPr>
        <w:t>. Найдите длину отрезка М</w:t>
      </w:r>
      <w:r w:rsidRPr="00363EDC">
        <w:rPr>
          <w:rFonts w:ascii="Times New Roman" w:eastAsiaTheme="minorEastAsia" w:hAnsi="Times New Roman" w:cs="Times New Roman"/>
          <w:bCs/>
          <w:sz w:val="24"/>
          <w:szCs w:val="24"/>
          <w:lang w:val="en-US"/>
        </w:rPr>
        <w:t>N</w:t>
      </w:r>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цифру, которую можно поставить вместо звёздочки, чтобы образовалось верное неравенство (рассмотрите все возможные случаи):</w:t>
      </w:r>
    </w:p>
    <w:p w:rsidR="001B23CD" w:rsidRPr="00363EDC" w:rsidRDefault="001B23CD" w:rsidP="00491BBB">
      <w:pPr>
        <w:pStyle w:val="a3"/>
        <w:numPr>
          <w:ilvl w:val="0"/>
          <w:numId w:val="4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2 *14 </w:t>
      </w:r>
      <m:oMath>
        <m:r>
          <w:rPr>
            <w:rFonts w:ascii="Cambria Math" w:eastAsiaTheme="minorEastAsia" w:hAnsi="Cambria Math" w:cs="Times New Roman"/>
            <w:sz w:val="24"/>
            <w:szCs w:val="24"/>
          </w:rPr>
          <m:t>&lt;</m:t>
        </m:r>
      </m:oMath>
      <w:r w:rsidRPr="00363EDC">
        <w:rPr>
          <w:rFonts w:ascii="Times New Roman" w:eastAsiaTheme="minorEastAsia" w:hAnsi="Times New Roman" w:cs="Times New Roman"/>
          <w:bCs/>
          <w:sz w:val="24"/>
          <w:szCs w:val="24"/>
        </w:rPr>
        <w:t xml:space="preserve"> 2 316;                          2) 4 78* </w:t>
      </w:r>
      <m:oMath>
        <m:r>
          <w:rPr>
            <w:rFonts w:ascii="Cambria Math" w:eastAsiaTheme="minorEastAsia" w:hAnsi="Cambria Math" w:cs="Times New Roman"/>
            <w:sz w:val="24"/>
            <w:szCs w:val="24"/>
          </w:rPr>
          <m:t>&gt;</m:t>
        </m:r>
      </m:oMath>
      <w:r w:rsidRPr="00363EDC">
        <w:rPr>
          <w:rFonts w:ascii="Times New Roman" w:eastAsiaTheme="minorEastAsia" w:hAnsi="Times New Roman" w:cs="Times New Roman"/>
          <w:bCs/>
          <w:sz w:val="24"/>
          <w:szCs w:val="24"/>
        </w:rPr>
        <w:t xml:space="preserve"> 4 785.</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 отрезке </w:t>
      </w:r>
      <w:r w:rsidRPr="00363EDC">
        <w:rPr>
          <w:rFonts w:ascii="Times New Roman" w:eastAsiaTheme="minorEastAsia" w:hAnsi="Times New Roman" w:cs="Times New Roman"/>
          <w:bCs/>
          <w:sz w:val="24"/>
          <w:szCs w:val="24"/>
          <w:lang w:val="en-US"/>
        </w:rPr>
        <w:t>SK</w:t>
      </w:r>
      <w:r w:rsidRPr="00363EDC">
        <w:rPr>
          <w:rFonts w:ascii="Times New Roman" w:eastAsiaTheme="minorEastAsia" w:hAnsi="Times New Roman" w:cs="Times New Roman"/>
          <w:bCs/>
          <w:sz w:val="24"/>
          <w:szCs w:val="24"/>
        </w:rPr>
        <w:t xml:space="preserve"> длиной 30 см отметили точки </w:t>
      </w:r>
      <w:r w:rsidRPr="00363EDC">
        <w:rPr>
          <w:rFonts w:ascii="Times New Roman" w:eastAsiaTheme="minorEastAsia" w:hAnsi="Times New Roman" w:cs="Times New Roman"/>
          <w:bCs/>
          <w:sz w:val="24"/>
          <w:szCs w:val="24"/>
          <w:lang w:val="en-US"/>
        </w:rPr>
        <w:t>A</w:t>
      </w:r>
      <w:r w:rsidRPr="00363EDC">
        <w:rPr>
          <w:rFonts w:ascii="Times New Roman" w:eastAsiaTheme="minorEastAsia" w:hAnsi="Times New Roman" w:cs="Times New Roman"/>
          <w:bCs/>
          <w:sz w:val="24"/>
          <w:szCs w:val="24"/>
        </w:rPr>
        <w:t xml:space="preserve"> и </w:t>
      </w:r>
      <w:r w:rsidRPr="00363EDC">
        <w:rPr>
          <w:rFonts w:ascii="Times New Roman" w:eastAsiaTheme="minorEastAsia" w:hAnsi="Times New Roman" w:cs="Times New Roman"/>
          <w:bCs/>
          <w:sz w:val="24"/>
          <w:szCs w:val="24"/>
          <w:lang w:val="en-US"/>
        </w:rPr>
        <w:t>B</w:t>
      </w:r>
      <w:r w:rsidRPr="00363EDC">
        <w:rPr>
          <w:rFonts w:ascii="Times New Roman" w:eastAsiaTheme="minorEastAsia" w:hAnsi="Times New Roman" w:cs="Times New Roman"/>
          <w:bCs/>
          <w:sz w:val="24"/>
          <w:szCs w:val="24"/>
        </w:rPr>
        <w:t xml:space="preserve"> так, что </w:t>
      </w:r>
      <w:r w:rsidRPr="00363EDC">
        <w:rPr>
          <w:rFonts w:ascii="Times New Roman" w:eastAsiaTheme="minorEastAsia" w:hAnsi="Times New Roman" w:cs="Times New Roman"/>
          <w:bCs/>
          <w:sz w:val="24"/>
          <w:szCs w:val="24"/>
          <w:lang w:val="en-US"/>
        </w:rPr>
        <w:t>SA</w:t>
      </w:r>
      <w:r w:rsidRPr="00363EDC">
        <w:rPr>
          <w:rFonts w:ascii="Times New Roman" w:eastAsiaTheme="minorEastAsia" w:hAnsi="Times New Roman" w:cs="Times New Roman"/>
          <w:bCs/>
          <w:sz w:val="24"/>
          <w:szCs w:val="24"/>
        </w:rPr>
        <w:t xml:space="preserve"> = 14 см, </w:t>
      </w:r>
      <w:r w:rsidRPr="00363EDC">
        <w:rPr>
          <w:rFonts w:ascii="Times New Roman" w:eastAsiaTheme="minorEastAsia" w:hAnsi="Times New Roman" w:cs="Times New Roman"/>
          <w:bCs/>
          <w:sz w:val="24"/>
          <w:szCs w:val="24"/>
          <w:lang w:val="en-US"/>
        </w:rPr>
        <w:t>BK</w:t>
      </w:r>
      <w:r w:rsidRPr="00363EDC">
        <w:rPr>
          <w:rFonts w:ascii="Times New Roman" w:eastAsiaTheme="minorEastAsia" w:hAnsi="Times New Roman" w:cs="Times New Roman"/>
          <w:bCs/>
          <w:sz w:val="24"/>
          <w:szCs w:val="24"/>
        </w:rPr>
        <w:t xml:space="preserve"> =19 см. Чему равна длина отрезка </w:t>
      </w:r>
      <w:r w:rsidRPr="00363EDC">
        <w:rPr>
          <w:rFonts w:ascii="Times New Roman" w:eastAsiaTheme="minorEastAsia" w:hAnsi="Times New Roman" w:cs="Times New Roman"/>
          <w:bCs/>
          <w:sz w:val="24"/>
          <w:szCs w:val="24"/>
          <w:lang w:val="en-US"/>
        </w:rPr>
        <w:t>AB</w:t>
      </w:r>
      <w:r w:rsidRPr="00363EDC">
        <w:rPr>
          <w:rFonts w:ascii="Times New Roman" w:eastAsiaTheme="minorEastAsia" w:hAnsi="Times New Roman" w:cs="Times New Roman"/>
          <w:bCs/>
          <w:sz w:val="24"/>
          <w:szCs w:val="24"/>
        </w:rPr>
        <w:t>?</w:t>
      </w:r>
    </w:p>
    <w:p w:rsidR="001B23CD" w:rsidRPr="00363EDC" w:rsidRDefault="001B23CD" w:rsidP="00491BBB">
      <w:pPr>
        <w:pStyle w:val="a3"/>
        <w:numPr>
          <w:ilvl w:val="0"/>
          <w:numId w:val="4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3 986 г и 4 кг;        2) 586 см и 6 м.</w:t>
      </w:r>
    </w:p>
    <w:p w:rsidR="001B23CD" w:rsidRDefault="001B23CD" w:rsidP="001B23CD">
      <w:pPr>
        <w:pStyle w:val="a3"/>
        <w:spacing w:after="0" w:line="240" w:lineRule="auto"/>
        <w:ind w:left="0"/>
        <w:rPr>
          <w:rFonts w:ascii="Times New Roman" w:eastAsiaTheme="minorEastAsia" w:hAnsi="Times New Roman" w:cs="Times New Roman"/>
          <w:b/>
          <w:bCs/>
          <w:sz w:val="24"/>
          <w:szCs w:val="24"/>
        </w:rPr>
        <w:sectPr w:rsidR="001B23CD" w:rsidSect="001B23CD">
          <w:type w:val="continuous"/>
          <w:pgSz w:w="16838" w:h="11906" w:orient="landscape"/>
          <w:pgMar w:top="1134" w:right="850" w:bottom="1134" w:left="1701" w:header="708" w:footer="708" w:gutter="0"/>
          <w:cols w:num="2" w:space="708"/>
          <w:docGrid w:linePitch="360"/>
        </w:sect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Контрольная работа № 2</w:t>
      </w:r>
      <w:r>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Сложение и вычитание натуральных чисел. Числовые и буквенные выражения. Формулы</w:t>
      </w:r>
      <w:r>
        <w:rPr>
          <w:rFonts w:ascii="Times New Roman" w:eastAsiaTheme="minorEastAsia" w:hAnsi="Times New Roman" w:cs="Times New Roman"/>
          <w:b/>
          <w:bCs/>
          <w:sz w:val="24"/>
          <w:szCs w:val="24"/>
        </w:rPr>
        <w:t>»</w:t>
      </w:r>
      <w:r w:rsidRPr="00363EDC">
        <w:rPr>
          <w:rFonts w:ascii="Times New Roman" w:eastAsiaTheme="minorEastAsia" w:hAnsi="Times New Roman" w:cs="Times New Roman"/>
          <w:b/>
          <w:bCs/>
          <w:sz w:val="24"/>
          <w:szCs w:val="24"/>
        </w:rPr>
        <w:t>.</w:t>
      </w:r>
    </w:p>
    <w:p w:rsidR="001B23CD" w:rsidRDefault="001B23CD" w:rsidP="001B23CD">
      <w:pPr>
        <w:pStyle w:val="a3"/>
        <w:spacing w:after="0" w:line="240" w:lineRule="auto"/>
        <w:ind w:left="0"/>
        <w:rPr>
          <w:rFonts w:ascii="Times New Roman" w:eastAsiaTheme="minorEastAsia" w:hAnsi="Times New Roman" w:cs="Times New Roman"/>
          <w:b/>
          <w:bCs/>
          <w:sz w:val="24"/>
          <w:szCs w:val="24"/>
        </w:rPr>
        <w:sectPr w:rsidR="001B23CD" w:rsidSect="007B7005">
          <w:type w:val="continuous"/>
          <w:pgSz w:w="16838" w:h="11906" w:orient="landscape"/>
          <w:pgMar w:top="1134" w:right="850" w:bottom="1134" w:left="1701" w:header="708" w:footer="708" w:gutter="0"/>
          <w:cols w:space="708"/>
          <w:docGrid w:linePitch="360"/>
        </w:sect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Вариант  1</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1) 15 327+ 496 383;       2) 38 020 405 – 9 497 653.</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 одной стоянке было 143 автомобиля, что на 17 автомобилей больше, чем на второй. Сколько автомобилей было на обеих стоянках?</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сложение, выбирая удобный порядок вычислений:</w:t>
      </w:r>
    </w:p>
    <w:p w:rsidR="001B23CD" w:rsidRPr="00363EDC" w:rsidRDefault="001B23CD" w:rsidP="00491BBB">
      <w:pPr>
        <w:pStyle w:val="a3"/>
        <w:numPr>
          <w:ilvl w:val="0"/>
          <w:numId w:val="4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(325 + 791) + 675;                           2) 428 + 856 + 572 + 244.</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Проверьте, верно ли неравенство:</w:t>
      </w:r>
    </w:p>
    <w:p w:rsidR="001B23CD" w:rsidRPr="00363EDC" w:rsidRDefault="00B772FA" w:rsidP="001B23CD">
      <w:pPr>
        <w:pStyle w:val="a3"/>
        <w:spacing w:after="0" w:line="240" w:lineRule="auto"/>
        <w:ind w:left="0"/>
        <w:rPr>
          <w:rFonts w:ascii="Times New Roman" w:eastAsiaTheme="minorEastAsia" w:hAnsi="Times New Roman" w:cs="Times New Roman"/>
          <w:bCs/>
          <w:sz w:val="24"/>
          <w:szCs w:val="24"/>
        </w:rPr>
      </w:pPr>
      <w:r>
        <w:rPr>
          <w:rFonts w:ascii="Times New Roman" w:eastAsiaTheme="minorEastAsia" w:hAnsi="Times New Roman" w:cs="Times New Roman"/>
          <w:bCs/>
          <w:sz w:val="24"/>
          <w:szCs w:val="24"/>
        </w:rPr>
        <w:t xml:space="preserve">                 </w:t>
      </w:r>
      <w:r w:rsidR="001B23CD" w:rsidRPr="00363EDC">
        <w:rPr>
          <w:rFonts w:ascii="Times New Roman" w:eastAsiaTheme="minorEastAsia" w:hAnsi="Times New Roman" w:cs="Times New Roman"/>
          <w:bCs/>
          <w:sz w:val="24"/>
          <w:szCs w:val="24"/>
        </w:rPr>
        <w:t xml:space="preserve">1 674 – (736 + 328) </w:t>
      </w:r>
      <m:oMath>
        <m:r>
          <w:rPr>
            <w:rFonts w:ascii="Cambria Math" w:eastAsiaTheme="minorEastAsia" w:hAnsi="Cambria Math" w:cs="Times New Roman"/>
            <w:sz w:val="24"/>
            <w:szCs w:val="24"/>
          </w:rPr>
          <m:t>&gt;</m:t>
        </m:r>
      </m:oMath>
      <w:r w:rsidR="001B23CD" w:rsidRPr="00363EDC">
        <w:rPr>
          <w:rFonts w:ascii="Times New Roman" w:eastAsiaTheme="minorEastAsia" w:hAnsi="Times New Roman" w:cs="Times New Roman"/>
          <w:bCs/>
          <w:sz w:val="24"/>
          <w:szCs w:val="24"/>
        </w:rPr>
        <w:t xml:space="preserve"> 2 000 – (1 835 – 459).</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значение </w:t>
      </w:r>
      <w:r w:rsidRPr="00363EDC">
        <w:rPr>
          <w:rFonts w:ascii="Cambria Math" w:eastAsiaTheme="minorEastAsia" w:hAnsi="Cambria Math" w:cs="Cambria Math"/>
          <w:bCs/>
          <w:sz w:val="24"/>
          <w:szCs w:val="24"/>
          <w:lang w:val="en-US"/>
        </w:rPr>
        <w:t>𝑎</w:t>
      </w:r>
      <w:r w:rsidRPr="00363EDC">
        <w:rPr>
          <w:rFonts w:ascii="Times New Roman" w:eastAsiaTheme="minorEastAsia" w:hAnsi="Times New Roman" w:cs="Times New Roman"/>
          <w:bCs/>
          <w:sz w:val="24"/>
          <w:szCs w:val="24"/>
        </w:rPr>
        <w:t xml:space="preserve"> по формуле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 4</w:t>
      </w:r>
      <w:r w:rsidRPr="00363EDC">
        <w:rPr>
          <w:rFonts w:ascii="Cambria Math" w:eastAsiaTheme="minorEastAsia" w:hAnsi="Cambria Math" w:cs="Cambria Math"/>
          <w:bCs/>
          <w:sz w:val="24"/>
          <w:szCs w:val="24"/>
          <w:lang w:val="en-US"/>
        </w:rPr>
        <w:t>𝑏</w:t>
      </w:r>
      <w:r w:rsidRPr="00363EDC">
        <w:rPr>
          <w:rFonts w:ascii="Times New Roman" w:eastAsiaTheme="minorEastAsia" w:hAnsi="Times New Roman" w:cs="Times New Roman"/>
          <w:bCs/>
          <w:sz w:val="24"/>
          <w:szCs w:val="24"/>
        </w:rPr>
        <w:t xml:space="preserve"> – 16 при  </w:t>
      </w:r>
      <w:r w:rsidRPr="00363EDC">
        <w:rPr>
          <w:rFonts w:ascii="Cambria Math" w:eastAsiaTheme="minorEastAsia" w:hAnsi="Cambria Math" w:cs="Cambria Math"/>
          <w:bCs/>
          <w:sz w:val="24"/>
          <w:szCs w:val="24"/>
          <w:lang w:val="en-US"/>
        </w:rPr>
        <w:t>𝑏</w:t>
      </w:r>
      <w:r w:rsidRPr="00363EDC">
        <w:rPr>
          <w:rFonts w:ascii="Times New Roman" w:eastAsiaTheme="minorEastAsia" w:hAnsi="Times New Roman" w:cs="Times New Roman"/>
          <w:bCs/>
          <w:sz w:val="24"/>
          <w:szCs w:val="24"/>
        </w:rPr>
        <w:t xml:space="preserve"> = 8.</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Упростите выражение 126 + </w:t>
      </w:r>
      <w:r w:rsidRPr="00363EDC">
        <w:rPr>
          <w:rFonts w:ascii="Cambria Math" w:eastAsiaTheme="minorEastAsia" w:hAnsi="Cambria Math" w:cs="Cambria Math"/>
          <w:bCs/>
          <w:sz w:val="24"/>
          <w:szCs w:val="24"/>
        </w:rPr>
        <w:t>𝒙</w:t>
      </w:r>
      <w:r w:rsidRPr="00363EDC">
        <w:rPr>
          <w:rFonts w:ascii="Times New Roman" w:eastAsiaTheme="minorEastAsia" w:hAnsi="Times New Roman" w:cs="Times New Roman"/>
          <w:bCs/>
          <w:sz w:val="24"/>
          <w:szCs w:val="24"/>
        </w:rPr>
        <w:t xml:space="preserve"> + 474 и найдите его значение при </w:t>
      </w:r>
      <w:r w:rsidRPr="00363EDC">
        <w:rPr>
          <w:rFonts w:ascii="Cambria Math" w:eastAsiaTheme="minorEastAsia" w:hAnsi="Cambria Math" w:cs="Cambria Math"/>
          <w:bCs/>
          <w:sz w:val="24"/>
          <w:szCs w:val="24"/>
        </w:rPr>
        <w:t>𝒙</w:t>
      </w:r>
      <w:r w:rsidRPr="00363EDC">
        <w:rPr>
          <w:rFonts w:ascii="Times New Roman" w:eastAsiaTheme="minorEastAsia" w:hAnsi="Times New Roman" w:cs="Times New Roman"/>
          <w:bCs/>
          <w:sz w:val="24"/>
          <w:szCs w:val="24"/>
        </w:rPr>
        <w:t xml:space="preserve"> = 278.</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1B23CD" w:rsidRPr="00363EDC" w:rsidRDefault="001B23CD" w:rsidP="00491BBB">
      <w:pPr>
        <w:pStyle w:val="a3"/>
        <w:numPr>
          <w:ilvl w:val="0"/>
          <w:numId w:val="49"/>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4 м 73 см + 3 м 47 см;                     2) 12 ч 16 мин – 7 ч 32 мин.</w:t>
      </w:r>
    </w:p>
    <w:p w:rsidR="001B23CD" w:rsidRPr="00363EDC" w:rsidRDefault="001B23CD" w:rsidP="00491BBB">
      <w:pPr>
        <w:pStyle w:val="a3"/>
        <w:numPr>
          <w:ilvl w:val="0"/>
          <w:numId w:val="4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выбирая удобный порядок вычислений:</w:t>
      </w:r>
    </w:p>
    <w:p w:rsidR="001B23CD" w:rsidRPr="00363EDC" w:rsidRDefault="001B23CD" w:rsidP="00491BBB">
      <w:pPr>
        <w:pStyle w:val="a3"/>
        <w:numPr>
          <w:ilvl w:val="0"/>
          <w:numId w:val="5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(713 + 529) – 413;                    2) 624 – (137 + 224).</w:t>
      </w: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Вариант  2</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1) 17 824+ 128 356;       2) 42 060 503 – 7 456 182.</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 одной улице 152 дома, что на 18 домов меньше, чем на другой. Сколько всего домов на обеих улицах?</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сложение, выбирая удобный порядок вычислений:</w:t>
      </w:r>
    </w:p>
    <w:p w:rsidR="001B23CD" w:rsidRPr="00363EDC" w:rsidRDefault="001B23CD" w:rsidP="00491BBB">
      <w:pPr>
        <w:pStyle w:val="a3"/>
        <w:numPr>
          <w:ilvl w:val="0"/>
          <w:numId w:val="5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(624 + 571) + 376;                           2) 212 + 497 + 788 + 803.</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Проверьте, верно ли неравенство:</w:t>
      </w:r>
    </w:p>
    <w:p w:rsidR="001B23CD" w:rsidRPr="00363EDC" w:rsidRDefault="00B772FA" w:rsidP="001B23CD">
      <w:pPr>
        <w:pStyle w:val="a3"/>
        <w:spacing w:after="0" w:line="240" w:lineRule="auto"/>
        <w:ind w:left="0"/>
        <w:rPr>
          <w:rFonts w:ascii="Times New Roman" w:eastAsiaTheme="minorEastAsia" w:hAnsi="Times New Roman" w:cs="Times New Roman"/>
          <w:bCs/>
          <w:sz w:val="24"/>
          <w:szCs w:val="24"/>
        </w:rPr>
      </w:pPr>
      <w:r>
        <w:rPr>
          <w:rFonts w:ascii="Times New Roman" w:eastAsiaTheme="minorEastAsia" w:hAnsi="Times New Roman" w:cs="Times New Roman"/>
          <w:bCs/>
          <w:sz w:val="24"/>
          <w:szCs w:val="24"/>
        </w:rPr>
        <w:t xml:space="preserve">               </w:t>
      </w:r>
      <w:r w:rsidR="001B23CD" w:rsidRPr="00363EDC">
        <w:rPr>
          <w:rFonts w:ascii="Times New Roman" w:eastAsiaTheme="minorEastAsia" w:hAnsi="Times New Roman" w:cs="Times New Roman"/>
          <w:bCs/>
          <w:sz w:val="24"/>
          <w:szCs w:val="24"/>
        </w:rPr>
        <w:t xml:space="preserve">1 826 – (923 + 249) </w:t>
      </w:r>
      <m:oMath>
        <m:r>
          <w:rPr>
            <w:rFonts w:ascii="Cambria Math" w:eastAsiaTheme="minorEastAsia" w:hAnsi="Cambria Math" w:cs="Times New Roman"/>
            <w:sz w:val="24"/>
            <w:szCs w:val="24"/>
          </w:rPr>
          <m:t>&gt;</m:t>
        </m:r>
      </m:oMath>
      <w:r w:rsidR="001B23CD" w:rsidRPr="00363EDC">
        <w:rPr>
          <w:rFonts w:ascii="Times New Roman" w:eastAsiaTheme="minorEastAsia" w:hAnsi="Times New Roman" w:cs="Times New Roman"/>
          <w:bCs/>
          <w:sz w:val="24"/>
          <w:szCs w:val="24"/>
        </w:rPr>
        <w:t xml:space="preserve"> 3 000 – (2 542 – 207).</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значение </w:t>
      </w:r>
      <w:r w:rsidRPr="00363EDC">
        <w:rPr>
          <w:rFonts w:ascii="Cambria Math" w:eastAsiaTheme="minorEastAsia" w:hAnsi="Cambria Math" w:cs="Cambria Math"/>
          <w:bCs/>
          <w:sz w:val="24"/>
          <w:szCs w:val="24"/>
          <w:lang w:val="en-US"/>
        </w:rPr>
        <w:t>𝑝</w:t>
      </w:r>
      <w:r w:rsidRPr="00363EDC">
        <w:rPr>
          <w:rFonts w:ascii="Times New Roman" w:eastAsiaTheme="minorEastAsia" w:hAnsi="Times New Roman" w:cs="Times New Roman"/>
          <w:bCs/>
          <w:sz w:val="24"/>
          <w:szCs w:val="24"/>
        </w:rPr>
        <w:t xml:space="preserve"> по формуле </w:t>
      </w:r>
      <w:r w:rsidRPr="00363EDC">
        <w:rPr>
          <w:rFonts w:ascii="Cambria Math" w:eastAsiaTheme="minorEastAsia" w:hAnsi="Cambria Math" w:cs="Cambria Math"/>
          <w:bCs/>
          <w:sz w:val="24"/>
          <w:szCs w:val="24"/>
          <w:lang w:val="en-US"/>
        </w:rPr>
        <w:t>𝑝</w:t>
      </w:r>
      <w:r w:rsidRPr="00363EDC">
        <w:rPr>
          <w:rFonts w:ascii="Times New Roman" w:eastAsiaTheme="minorEastAsia" w:hAnsi="Times New Roman" w:cs="Times New Roman"/>
          <w:bCs/>
          <w:sz w:val="24"/>
          <w:szCs w:val="24"/>
        </w:rPr>
        <w:t>= 40 – 7</w:t>
      </w:r>
      <w:r w:rsidRPr="00363EDC">
        <w:rPr>
          <w:rFonts w:ascii="Cambria Math" w:eastAsiaTheme="minorEastAsia" w:hAnsi="Cambria Math" w:cs="Cambria Math"/>
          <w:bCs/>
          <w:sz w:val="24"/>
          <w:szCs w:val="24"/>
          <w:lang w:val="en-US"/>
        </w:rPr>
        <w:t>𝑞</w:t>
      </w:r>
      <w:r w:rsidRPr="00363EDC">
        <w:rPr>
          <w:rFonts w:ascii="Times New Roman" w:eastAsiaTheme="minorEastAsia" w:hAnsi="Times New Roman" w:cs="Times New Roman"/>
          <w:bCs/>
          <w:sz w:val="24"/>
          <w:szCs w:val="24"/>
        </w:rPr>
        <w:t xml:space="preserve"> при  </w:t>
      </w:r>
      <w:r w:rsidRPr="00363EDC">
        <w:rPr>
          <w:rFonts w:ascii="Cambria Math" w:eastAsiaTheme="minorEastAsia" w:hAnsi="Cambria Math" w:cs="Cambria Math"/>
          <w:bCs/>
          <w:sz w:val="24"/>
          <w:szCs w:val="24"/>
          <w:lang w:val="en-US"/>
        </w:rPr>
        <w:t>𝑞</w:t>
      </w:r>
      <w:r w:rsidRPr="00363EDC">
        <w:rPr>
          <w:rFonts w:ascii="Times New Roman" w:eastAsiaTheme="minorEastAsia" w:hAnsi="Times New Roman" w:cs="Times New Roman"/>
          <w:bCs/>
          <w:sz w:val="24"/>
          <w:szCs w:val="24"/>
        </w:rPr>
        <w:t xml:space="preserve"> = 4.</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Упростите выражение 235 + y + 465 и найдите его значение при y = 153.</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1B23CD" w:rsidRPr="00363EDC" w:rsidRDefault="001B23CD" w:rsidP="00491BBB">
      <w:pPr>
        <w:pStyle w:val="a3"/>
        <w:numPr>
          <w:ilvl w:val="0"/>
          <w:numId w:val="5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6 м 23 см + 5 м 87 см;                     2) 14 ч 17 мин – 5 ч 23 мин.</w:t>
      </w:r>
    </w:p>
    <w:p w:rsidR="001B23CD" w:rsidRPr="00363EDC" w:rsidRDefault="001B23CD" w:rsidP="00491BBB">
      <w:pPr>
        <w:pStyle w:val="a3"/>
        <w:numPr>
          <w:ilvl w:val="0"/>
          <w:numId w:val="5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выбирая удобный порядок вычислений:</w:t>
      </w:r>
    </w:p>
    <w:p w:rsidR="001B23CD" w:rsidRPr="00363EDC" w:rsidRDefault="001B23CD" w:rsidP="00491BBB">
      <w:pPr>
        <w:pStyle w:val="a3"/>
        <w:numPr>
          <w:ilvl w:val="0"/>
          <w:numId w:val="5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w:t>
      </w:r>
      <w:r w:rsidRPr="00363EDC">
        <w:rPr>
          <w:rFonts w:ascii="Times New Roman" w:eastAsiaTheme="minorEastAsia" w:hAnsi="Times New Roman" w:cs="Times New Roman"/>
          <w:bCs/>
          <w:sz w:val="24"/>
          <w:szCs w:val="24"/>
          <w:lang w:val="en-US"/>
        </w:rPr>
        <w:t>837</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641</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537</w:t>
      </w:r>
      <w:r w:rsidRPr="00363EDC">
        <w:rPr>
          <w:rFonts w:ascii="Times New Roman" w:eastAsiaTheme="minorEastAsia" w:hAnsi="Times New Roman" w:cs="Times New Roman"/>
          <w:bCs/>
          <w:sz w:val="24"/>
          <w:szCs w:val="24"/>
        </w:rPr>
        <w:t xml:space="preserve">;                    2) </w:t>
      </w:r>
      <w:r w:rsidRPr="00363EDC">
        <w:rPr>
          <w:rFonts w:ascii="Times New Roman" w:eastAsiaTheme="minorEastAsia" w:hAnsi="Times New Roman" w:cs="Times New Roman"/>
          <w:bCs/>
          <w:sz w:val="24"/>
          <w:szCs w:val="24"/>
          <w:lang w:val="en-US"/>
        </w:rPr>
        <w:t>923</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215</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623</w:t>
      </w:r>
      <w:r w:rsidRPr="00363EDC">
        <w:rPr>
          <w:rFonts w:ascii="Times New Roman" w:eastAsiaTheme="minorEastAsia" w:hAnsi="Times New Roman" w:cs="Times New Roman"/>
          <w:bCs/>
          <w:sz w:val="24"/>
          <w:szCs w:val="24"/>
        </w:rPr>
        <w:t>).</w:t>
      </w:r>
    </w:p>
    <w:p w:rsidR="001B23CD" w:rsidRDefault="001B23CD" w:rsidP="001B23CD">
      <w:pPr>
        <w:pStyle w:val="a3"/>
        <w:spacing w:after="0" w:line="240" w:lineRule="auto"/>
        <w:rPr>
          <w:rFonts w:ascii="Times New Roman" w:eastAsiaTheme="minorEastAsia" w:hAnsi="Times New Roman" w:cs="Times New Roman"/>
          <w:b/>
          <w:bCs/>
          <w:sz w:val="24"/>
          <w:szCs w:val="24"/>
        </w:rPr>
        <w:sectPr w:rsidR="001B23CD" w:rsidSect="001B23CD">
          <w:type w:val="continuous"/>
          <w:pgSz w:w="16838" w:h="11906" w:orient="landscape"/>
          <w:pgMar w:top="1134" w:right="850" w:bottom="1134" w:left="1701" w:header="708" w:footer="708" w:gutter="0"/>
          <w:cols w:num="2" w:space="708"/>
          <w:docGrid w:linePitch="360"/>
        </w:sect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Контрольная работа № 3</w:t>
      </w:r>
      <w:r>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Уравнение. Угол. Многоугольники</w:t>
      </w:r>
      <w:r>
        <w:rPr>
          <w:rFonts w:ascii="Times New Roman" w:eastAsiaTheme="minorEastAsia" w:hAnsi="Times New Roman" w:cs="Times New Roman"/>
          <w:b/>
          <w:bCs/>
          <w:sz w:val="24"/>
          <w:szCs w:val="24"/>
        </w:rPr>
        <w:t>»</w:t>
      </w:r>
      <w:r w:rsidRPr="00363EDC">
        <w:rPr>
          <w:rFonts w:ascii="Times New Roman" w:eastAsiaTheme="minorEastAsia" w:hAnsi="Times New Roman" w:cs="Times New Roman"/>
          <w:b/>
          <w:bCs/>
          <w:sz w:val="24"/>
          <w:szCs w:val="24"/>
        </w:rPr>
        <w:t>.</w:t>
      </w:r>
    </w:p>
    <w:p w:rsidR="001B23CD" w:rsidRDefault="001B23CD" w:rsidP="001B23CD">
      <w:pPr>
        <w:pStyle w:val="a3"/>
        <w:spacing w:after="0" w:line="240" w:lineRule="auto"/>
        <w:rPr>
          <w:rFonts w:ascii="Times New Roman" w:eastAsiaTheme="minorEastAsia" w:hAnsi="Times New Roman" w:cs="Times New Roman"/>
          <w:b/>
          <w:bCs/>
          <w:sz w:val="24"/>
          <w:szCs w:val="24"/>
        </w:rPr>
        <w:sectPr w:rsidR="001B23CD" w:rsidSect="007B7005">
          <w:type w:val="continuous"/>
          <w:pgSz w:w="16838" w:h="11906" w:orient="landscape"/>
          <w:pgMar w:top="1134" w:right="850" w:bottom="1134" w:left="1701" w:header="708" w:footer="708" w:gutter="0"/>
          <w:cols w:space="708"/>
          <w:docGrid w:linePitch="360"/>
        </w:sectPr>
      </w:pP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Вариант  1</w:t>
      </w:r>
    </w:p>
    <w:p w:rsidR="001B23CD" w:rsidRPr="00363EDC" w:rsidRDefault="001B23CD" w:rsidP="00491BBB">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Постройте угол МКА, величина которого равна 74</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Проведите произвольно луч КС между сторонами угла МКА. Запишите образовавшиеся углы и измерьте их величины.</w:t>
      </w:r>
    </w:p>
    <w:p w:rsidR="001B23CD" w:rsidRPr="00363EDC" w:rsidRDefault="001B23CD" w:rsidP="00491BBB">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1)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+37 = 81             2) 150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98.</w:t>
      </w:r>
    </w:p>
    <w:p w:rsidR="001B23CD" w:rsidRPr="00363EDC" w:rsidRDefault="001B23CD" w:rsidP="00491BBB">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из сторон треугольника равна 24 см, вторая – в 4 раза короче первой, а третья – на 16 см длиннее второй. Вычислите периметр треугольника.</w:t>
      </w:r>
    </w:p>
    <w:p w:rsidR="001B23CD" w:rsidRPr="00363EDC" w:rsidRDefault="001B23CD" w:rsidP="00491BBB">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1) (34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 83 = 42             2) 45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16) = 28.</w:t>
      </w:r>
    </w:p>
    <w:p w:rsidR="001B23CD" w:rsidRPr="00363EDC" w:rsidRDefault="001B23CD" w:rsidP="00491BBB">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Из вершины развёрнутого угла АВС (см рис.) проведены два луча В</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 xml:space="preserve"> и ВЕ так, что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rPr>
        <w:t>АВЕ = 154</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ВС = 128</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Вычислите градусную меру угла </w:t>
      </w:r>
      <w:r w:rsidRPr="00363EDC">
        <w:rPr>
          <w:rFonts w:ascii="Times New Roman" w:eastAsiaTheme="minorEastAsia" w:hAnsi="Times New Roman" w:cs="Times New Roman"/>
          <w:bCs/>
          <w:sz w:val="24"/>
          <w:szCs w:val="24"/>
          <w:lang w:val="en-US"/>
        </w:rPr>
        <w:t>D</w:t>
      </w:r>
      <w:r w:rsidRPr="00363EDC">
        <w:rPr>
          <w:rFonts w:ascii="Times New Roman" w:eastAsiaTheme="minorEastAsia" w:hAnsi="Times New Roman" w:cs="Times New Roman"/>
          <w:bCs/>
          <w:sz w:val="24"/>
          <w:szCs w:val="24"/>
        </w:rPr>
        <w:t>ВЕ.</w:t>
      </w:r>
    </w:p>
    <w:p w:rsidR="00B772FA" w:rsidRDefault="001B23CD" w:rsidP="00491BBB">
      <w:pPr>
        <w:pStyle w:val="a3"/>
        <w:numPr>
          <w:ilvl w:val="0"/>
          <w:numId w:val="5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Какое число надо подставить вместо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чтобы корнем </w:t>
      </w:r>
      <w:r w:rsidR="00B772FA">
        <w:rPr>
          <w:rFonts w:ascii="Times New Roman" w:eastAsiaTheme="minorEastAsia" w:hAnsi="Times New Roman" w:cs="Times New Roman"/>
          <w:bCs/>
          <w:sz w:val="24"/>
          <w:szCs w:val="24"/>
        </w:rPr>
        <w:t xml:space="preserve">                         </w:t>
      </w:r>
    </w:p>
    <w:p w:rsidR="001B23CD" w:rsidRPr="00B772FA" w:rsidRDefault="001B23CD" w:rsidP="00B772FA">
      <w:pPr>
        <w:spacing w:after="0" w:line="240" w:lineRule="auto"/>
        <w:rPr>
          <w:rFonts w:ascii="Times New Roman" w:eastAsiaTheme="minorEastAsia" w:hAnsi="Times New Roman" w:cs="Times New Roman"/>
          <w:bCs/>
          <w:sz w:val="24"/>
          <w:szCs w:val="24"/>
        </w:rPr>
      </w:pPr>
      <w:r w:rsidRPr="00B772FA">
        <w:rPr>
          <w:rFonts w:ascii="Times New Roman" w:eastAsiaTheme="minorEastAsia" w:hAnsi="Times New Roman" w:cs="Times New Roman"/>
          <w:bCs/>
          <w:sz w:val="24"/>
          <w:szCs w:val="24"/>
        </w:rPr>
        <w:t xml:space="preserve">уравнения </w:t>
      </w:r>
    </w:p>
    <w:p w:rsidR="001B23CD" w:rsidRDefault="001B23CD" w:rsidP="001B23CD">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52 –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xml:space="preserve">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 24 было число 40?</w:t>
      </w:r>
    </w:p>
    <w:p w:rsidR="007A19E4" w:rsidRDefault="007A19E4" w:rsidP="001B23CD">
      <w:pPr>
        <w:pStyle w:val="a3"/>
        <w:spacing w:after="0" w:line="240" w:lineRule="auto"/>
        <w:ind w:left="0"/>
        <w:rPr>
          <w:rFonts w:ascii="Times New Roman" w:eastAsiaTheme="minorEastAsia" w:hAnsi="Times New Roman" w:cs="Times New Roman"/>
          <w:b/>
          <w:bCs/>
          <w:sz w:val="24"/>
          <w:szCs w:val="24"/>
        </w:rPr>
      </w:pPr>
    </w:p>
    <w:p w:rsidR="001B23CD" w:rsidRPr="001B23CD" w:rsidRDefault="001B23CD" w:rsidP="001B23CD">
      <w:pPr>
        <w:pStyle w:val="a3"/>
        <w:spacing w:after="0" w:line="240" w:lineRule="auto"/>
        <w:ind w:left="0"/>
        <w:rPr>
          <w:rFonts w:ascii="Times New Roman" w:eastAsiaTheme="minorEastAsia" w:hAnsi="Times New Roman" w:cs="Times New Roman"/>
          <w:bCs/>
          <w:sz w:val="24"/>
          <w:szCs w:val="24"/>
        </w:rPr>
      </w:pPr>
      <w:r w:rsidRPr="001B23CD">
        <w:rPr>
          <w:rFonts w:ascii="Times New Roman" w:eastAsiaTheme="minorEastAsia" w:hAnsi="Times New Roman" w:cs="Times New Roman"/>
          <w:b/>
          <w:bCs/>
          <w:sz w:val="24"/>
          <w:szCs w:val="24"/>
        </w:rPr>
        <w:lastRenderedPageBreak/>
        <w:t>Вариант  2</w:t>
      </w:r>
    </w:p>
    <w:p w:rsidR="001B23CD" w:rsidRPr="00363EDC" w:rsidRDefault="001B23CD" w:rsidP="00491BBB">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Постройте угол </w:t>
      </w:r>
      <w:r w:rsidRPr="00363EDC">
        <w:rPr>
          <w:rFonts w:ascii="Times New Roman" w:eastAsiaTheme="minorEastAsia" w:hAnsi="Times New Roman" w:cs="Times New Roman"/>
          <w:bCs/>
          <w:sz w:val="24"/>
          <w:szCs w:val="24"/>
          <w:lang w:val="en-US"/>
        </w:rPr>
        <w:t>ABC</w:t>
      </w:r>
      <w:r w:rsidRPr="00363EDC">
        <w:rPr>
          <w:rFonts w:ascii="Times New Roman" w:eastAsiaTheme="minorEastAsia" w:hAnsi="Times New Roman" w:cs="Times New Roman"/>
          <w:bCs/>
          <w:sz w:val="24"/>
          <w:szCs w:val="24"/>
        </w:rPr>
        <w:t>, величина которого равна 168</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Проведите произвольно луч </w:t>
      </w:r>
      <w:r w:rsidRPr="00363EDC">
        <w:rPr>
          <w:rFonts w:ascii="Times New Roman" w:eastAsiaTheme="minorEastAsia" w:hAnsi="Times New Roman" w:cs="Times New Roman"/>
          <w:bCs/>
          <w:sz w:val="24"/>
          <w:szCs w:val="24"/>
          <w:lang w:val="en-US"/>
        </w:rPr>
        <w:t>BM</w:t>
      </w:r>
      <w:r w:rsidRPr="00363EDC">
        <w:rPr>
          <w:rFonts w:ascii="Times New Roman" w:eastAsiaTheme="minorEastAsia" w:hAnsi="Times New Roman" w:cs="Times New Roman"/>
          <w:bCs/>
          <w:sz w:val="24"/>
          <w:szCs w:val="24"/>
        </w:rPr>
        <w:t xml:space="preserve"> между сторонами угла </w:t>
      </w:r>
      <w:r w:rsidRPr="00363EDC">
        <w:rPr>
          <w:rFonts w:ascii="Times New Roman" w:eastAsiaTheme="minorEastAsia" w:hAnsi="Times New Roman" w:cs="Times New Roman"/>
          <w:bCs/>
          <w:sz w:val="24"/>
          <w:szCs w:val="24"/>
          <w:lang w:val="en-US"/>
        </w:rPr>
        <w:t>ABC</w:t>
      </w:r>
      <w:r w:rsidRPr="00363EDC">
        <w:rPr>
          <w:rFonts w:ascii="Times New Roman" w:eastAsiaTheme="minorEastAsia" w:hAnsi="Times New Roman" w:cs="Times New Roman"/>
          <w:bCs/>
          <w:sz w:val="24"/>
          <w:szCs w:val="24"/>
        </w:rPr>
        <w:t>. Запишите образовавшиеся углы и измерьте их величины.</w:t>
      </w:r>
    </w:p>
    <w:p w:rsidR="001B23CD" w:rsidRPr="00363EDC" w:rsidRDefault="001B23CD" w:rsidP="00491BBB">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1) </w:t>
      </w:r>
      <w:r w:rsidRPr="00363EDC">
        <w:rPr>
          <w:rFonts w:ascii="Times New Roman" w:eastAsiaTheme="minorEastAsia" w:hAnsi="Times New Roman" w:cs="Times New Roman"/>
          <w:bCs/>
          <w:sz w:val="24"/>
          <w:szCs w:val="24"/>
          <w:lang w:val="en-US"/>
        </w:rPr>
        <w:t xml:space="preserve">21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58</w:t>
      </w:r>
      <w:r w:rsidRPr="00363EDC">
        <w:rPr>
          <w:rFonts w:ascii="Times New Roman" w:eastAsiaTheme="minorEastAsia" w:hAnsi="Times New Roman" w:cs="Times New Roman"/>
          <w:bCs/>
          <w:sz w:val="24"/>
          <w:szCs w:val="24"/>
        </w:rPr>
        <w:t xml:space="preserve">             2)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lang w:val="en-US"/>
        </w:rPr>
        <w:t xml:space="preserve"> – 135</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76</w:t>
      </w:r>
      <w:r w:rsidRPr="00363EDC">
        <w:rPr>
          <w:rFonts w:ascii="Times New Roman" w:eastAsiaTheme="minorEastAsia" w:hAnsi="Times New Roman" w:cs="Times New Roman"/>
          <w:bCs/>
          <w:sz w:val="24"/>
          <w:szCs w:val="24"/>
        </w:rPr>
        <w:t>.</w:t>
      </w:r>
    </w:p>
    <w:p w:rsidR="001B23CD" w:rsidRPr="00363EDC" w:rsidRDefault="001B23CD" w:rsidP="00491BBB">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из сторон треугольника равна 32 см, вторая – в 2 раза короче первой, а третья – на 6 см короче первой. Вычислите периметр треугольника.</w:t>
      </w:r>
    </w:p>
    <w:p w:rsidR="001B23CD" w:rsidRPr="00363EDC" w:rsidRDefault="001B23CD" w:rsidP="00491BBB">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1) (</w:t>
      </w:r>
      <w:r w:rsidRPr="00363EDC">
        <w:rPr>
          <w:rFonts w:ascii="Times New Roman" w:eastAsiaTheme="minorEastAsia" w:hAnsi="Times New Roman" w:cs="Times New Roman"/>
          <w:bCs/>
          <w:sz w:val="24"/>
          <w:szCs w:val="24"/>
          <w:lang w:val="en-US"/>
        </w:rPr>
        <w:t xml:space="preserve">96 – </w:t>
      </w:r>
      <w:r w:rsidRPr="00363EDC">
        <w:rPr>
          <w:rFonts w:ascii="Cambria Math" w:eastAsiaTheme="minorEastAsia" w:hAnsi="Cambria Math" w:cs="Cambria Math"/>
          <w:bCs/>
          <w:sz w:val="24"/>
          <w:szCs w:val="24"/>
          <w:lang w:val="en-US"/>
        </w:rPr>
        <w:t>𝑥</w:t>
      </w:r>
      <w:r w:rsidRPr="00363EDC">
        <w:rPr>
          <w:rFonts w:ascii="Times New Roman" w:eastAsiaTheme="minorEastAsia" w:hAnsi="Times New Roman" w:cs="Times New Roman"/>
          <w:bCs/>
          <w:sz w:val="24"/>
          <w:szCs w:val="24"/>
          <w:lang w:val="en-US"/>
        </w:rPr>
        <w:t xml:space="preserve">) – 15 </w:t>
      </w:r>
      <w:r w:rsidRPr="00363EDC">
        <w:rPr>
          <w:rFonts w:ascii="Times New Roman" w:eastAsiaTheme="minorEastAsia" w:hAnsi="Times New Roman" w:cs="Times New Roman"/>
          <w:bCs/>
          <w:sz w:val="24"/>
          <w:szCs w:val="24"/>
        </w:rPr>
        <w:t xml:space="preserve">= </w:t>
      </w:r>
      <w:r w:rsidRPr="00363EDC">
        <w:rPr>
          <w:rFonts w:ascii="Times New Roman" w:eastAsiaTheme="minorEastAsia" w:hAnsi="Times New Roman" w:cs="Times New Roman"/>
          <w:bCs/>
          <w:sz w:val="24"/>
          <w:szCs w:val="24"/>
          <w:lang w:val="en-US"/>
        </w:rPr>
        <w:t>64</w:t>
      </w:r>
      <w:r w:rsidRPr="00363EDC">
        <w:rPr>
          <w:rFonts w:ascii="Times New Roman" w:eastAsiaTheme="minorEastAsia" w:hAnsi="Times New Roman" w:cs="Times New Roman"/>
          <w:bCs/>
          <w:sz w:val="24"/>
          <w:szCs w:val="24"/>
        </w:rPr>
        <w:t xml:space="preserve">             2) </w:t>
      </w:r>
      <w:r w:rsidRPr="00363EDC">
        <w:rPr>
          <w:rFonts w:ascii="Times New Roman" w:eastAsiaTheme="minorEastAsia" w:hAnsi="Times New Roman" w:cs="Times New Roman"/>
          <w:bCs/>
          <w:sz w:val="24"/>
          <w:szCs w:val="24"/>
          <w:lang w:val="en-US"/>
        </w:rPr>
        <w:t>31</w:t>
      </w:r>
      <w:r w:rsidRPr="00363EDC">
        <w:rPr>
          <w:rFonts w:ascii="Times New Roman" w:eastAsiaTheme="minorEastAsia" w:hAnsi="Times New Roman" w:cs="Times New Roman"/>
          <w:bCs/>
          <w:sz w:val="24"/>
          <w:szCs w:val="24"/>
        </w:rPr>
        <w:t xml:space="preserve">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lang w:val="en-US"/>
        </w:rPr>
        <w:t>+ 11</w:t>
      </w:r>
      <w:r w:rsidRPr="00363EDC">
        <w:rPr>
          <w:rFonts w:ascii="Times New Roman" w:eastAsiaTheme="minorEastAsia" w:hAnsi="Times New Roman" w:cs="Times New Roman"/>
          <w:bCs/>
          <w:sz w:val="24"/>
          <w:szCs w:val="24"/>
        </w:rPr>
        <w:t xml:space="preserve">) = </w:t>
      </w:r>
      <w:r w:rsidRPr="00363EDC">
        <w:rPr>
          <w:rFonts w:ascii="Times New Roman" w:eastAsiaTheme="minorEastAsia" w:hAnsi="Times New Roman" w:cs="Times New Roman"/>
          <w:bCs/>
          <w:sz w:val="24"/>
          <w:szCs w:val="24"/>
          <w:lang w:val="en-US"/>
        </w:rPr>
        <w:t>1</w:t>
      </w:r>
      <w:r w:rsidRPr="00363EDC">
        <w:rPr>
          <w:rFonts w:ascii="Times New Roman" w:eastAsiaTheme="minorEastAsia" w:hAnsi="Times New Roman" w:cs="Times New Roman"/>
          <w:bCs/>
          <w:sz w:val="24"/>
          <w:szCs w:val="24"/>
        </w:rPr>
        <w:t>8.</w:t>
      </w:r>
    </w:p>
    <w:p w:rsidR="001B23CD" w:rsidRPr="00363EDC" w:rsidRDefault="001B23CD" w:rsidP="00491BBB">
      <w:pPr>
        <w:pStyle w:val="a3"/>
        <w:numPr>
          <w:ilvl w:val="0"/>
          <w:numId w:val="5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Из вершины прямого угла </w:t>
      </w:r>
      <w:r w:rsidRPr="00363EDC">
        <w:rPr>
          <w:rFonts w:ascii="Times New Roman" w:eastAsiaTheme="minorEastAsia" w:hAnsi="Times New Roman" w:cs="Times New Roman"/>
          <w:bCs/>
          <w:sz w:val="24"/>
          <w:szCs w:val="24"/>
          <w:lang w:val="en-US"/>
        </w:rPr>
        <w:t>MNK</w:t>
      </w:r>
      <w:r w:rsidRPr="00363EDC">
        <w:rPr>
          <w:rFonts w:ascii="Times New Roman" w:eastAsiaTheme="minorEastAsia" w:hAnsi="Times New Roman" w:cs="Times New Roman"/>
          <w:bCs/>
          <w:sz w:val="24"/>
          <w:szCs w:val="24"/>
        </w:rPr>
        <w:t xml:space="preserve"> (см рис.) проведены два луча </w:t>
      </w:r>
      <w:r w:rsidRPr="00363EDC">
        <w:rPr>
          <w:rFonts w:ascii="Times New Roman" w:eastAsiaTheme="minorEastAsia" w:hAnsi="Times New Roman" w:cs="Times New Roman"/>
          <w:bCs/>
          <w:sz w:val="24"/>
          <w:szCs w:val="24"/>
          <w:lang w:val="en-US"/>
        </w:rPr>
        <w:t>ND</w:t>
      </w:r>
      <w:r w:rsidRPr="00363EDC">
        <w:rPr>
          <w:rFonts w:ascii="Times New Roman" w:eastAsiaTheme="minorEastAsia" w:hAnsi="Times New Roman" w:cs="Times New Roman"/>
          <w:bCs/>
          <w:sz w:val="24"/>
          <w:szCs w:val="24"/>
        </w:rPr>
        <w:t xml:space="preserve"> и </w:t>
      </w:r>
      <w:r w:rsidRPr="00363EDC">
        <w:rPr>
          <w:rFonts w:ascii="Times New Roman" w:eastAsiaTheme="minorEastAsia" w:hAnsi="Times New Roman" w:cs="Times New Roman"/>
          <w:bCs/>
          <w:sz w:val="24"/>
          <w:szCs w:val="24"/>
          <w:lang w:val="en-US"/>
        </w:rPr>
        <w:t>NE</w:t>
      </w:r>
      <w:r w:rsidRPr="00363EDC">
        <w:rPr>
          <w:rFonts w:ascii="Times New Roman" w:eastAsiaTheme="minorEastAsia" w:hAnsi="Times New Roman" w:cs="Times New Roman"/>
          <w:bCs/>
          <w:sz w:val="24"/>
          <w:szCs w:val="24"/>
        </w:rPr>
        <w:t xml:space="preserve"> так, что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lang w:val="en-US"/>
        </w:rPr>
        <w:t>MND</w:t>
      </w:r>
      <w:r w:rsidRPr="00363EDC">
        <w:rPr>
          <w:rFonts w:ascii="Times New Roman" w:eastAsiaTheme="minorEastAsia" w:hAnsi="Times New Roman" w:cs="Times New Roman"/>
          <w:bCs/>
          <w:sz w:val="24"/>
          <w:szCs w:val="24"/>
        </w:rPr>
        <w:t xml:space="preserve"> = 73</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w:t>
      </w:r>
      <w:r w:rsidRPr="00363EDC">
        <w:rPr>
          <w:rFonts w:ascii="Cambria Math" w:eastAsiaTheme="minorEastAsia" w:hAnsi="Cambria Math" w:cs="Cambria Math"/>
          <w:bCs/>
          <w:sz w:val="24"/>
          <w:szCs w:val="24"/>
        </w:rPr>
        <w:t>∠</w:t>
      </w:r>
      <w:r w:rsidRPr="00363EDC">
        <w:rPr>
          <w:rFonts w:ascii="Times New Roman" w:eastAsiaTheme="minorEastAsia" w:hAnsi="Times New Roman" w:cs="Times New Roman"/>
          <w:bCs/>
          <w:sz w:val="24"/>
          <w:szCs w:val="24"/>
          <w:lang w:val="en-US"/>
        </w:rPr>
        <w:t>KNF</w:t>
      </w:r>
      <w:r w:rsidRPr="00363EDC">
        <w:rPr>
          <w:rFonts w:ascii="Times New Roman" w:eastAsiaTheme="minorEastAsia" w:hAnsi="Times New Roman" w:cs="Times New Roman"/>
          <w:bCs/>
          <w:sz w:val="24"/>
          <w:szCs w:val="24"/>
        </w:rPr>
        <w:t xml:space="preserve"> = 48</w:t>
      </w:r>
      <m:oMath>
        <m:r>
          <w:rPr>
            <w:rFonts w:ascii="Cambria Math" w:eastAsiaTheme="minorEastAsia" w:hAnsi="Cambria Math" w:cs="Times New Roman"/>
            <w:sz w:val="24"/>
            <w:szCs w:val="24"/>
          </w:rPr>
          <m:t>°</m:t>
        </m:r>
      </m:oMath>
      <w:r w:rsidRPr="00363EDC">
        <w:rPr>
          <w:rFonts w:ascii="Times New Roman" w:eastAsiaTheme="minorEastAsia" w:hAnsi="Times New Roman" w:cs="Times New Roman"/>
          <w:bCs/>
          <w:sz w:val="24"/>
          <w:szCs w:val="24"/>
        </w:rPr>
        <w:t xml:space="preserve">. Вычислите градусную меру угла </w:t>
      </w:r>
      <w:r w:rsidRPr="00363EDC">
        <w:rPr>
          <w:rFonts w:ascii="Times New Roman" w:eastAsiaTheme="minorEastAsia" w:hAnsi="Times New Roman" w:cs="Times New Roman"/>
          <w:bCs/>
          <w:sz w:val="24"/>
          <w:szCs w:val="24"/>
          <w:lang w:val="en-US"/>
        </w:rPr>
        <w:t>DNF</w:t>
      </w:r>
      <w:r w:rsidRPr="00363EDC">
        <w:rPr>
          <w:rFonts w:ascii="Times New Roman" w:eastAsiaTheme="minorEastAsia" w:hAnsi="Times New Roman" w:cs="Times New Roman"/>
          <w:bCs/>
          <w:sz w:val="24"/>
          <w:szCs w:val="24"/>
        </w:rPr>
        <w:t>.</w:t>
      </w:r>
    </w:p>
    <w:p w:rsidR="001B23CD" w:rsidRPr="00B772FA" w:rsidRDefault="001B23CD" w:rsidP="00491BBB">
      <w:pPr>
        <w:pStyle w:val="a3"/>
        <w:numPr>
          <w:ilvl w:val="0"/>
          <w:numId w:val="56"/>
        </w:numPr>
        <w:spacing w:after="0" w:line="240" w:lineRule="auto"/>
        <w:ind w:left="0"/>
        <w:rPr>
          <w:rFonts w:ascii="Times New Roman" w:eastAsiaTheme="minorEastAsia" w:hAnsi="Times New Roman" w:cs="Times New Roman"/>
          <w:bCs/>
          <w:sz w:val="24"/>
          <w:szCs w:val="24"/>
        </w:rPr>
      </w:pPr>
      <w:r w:rsidRPr="00B772FA">
        <w:rPr>
          <w:rFonts w:ascii="Times New Roman" w:eastAsiaTheme="minorEastAsia" w:hAnsi="Times New Roman" w:cs="Times New Roman"/>
          <w:bCs/>
          <w:sz w:val="24"/>
          <w:szCs w:val="24"/>
        </w:rPr>
        <w:t xml:space="preserve">Какое число надо подставить вместо </w:t>
      </w:r>
      <w:r w:rsidRPr="00B772FA">
        <w:rPr>
          <w:rFonts w:ascii="Cambria Math" w:eastAsiaTheme="minorEastAsia" w:hAnsi="Cambria Math" w:cs="Cambria Math"/>
          <w:bCs/>
          <w:sz w:val="24"/>
          <w:szCs w:val="24"/>
        </w:rPr>
        <w:t>𝑎</w:t>
      </w:r>
      <w:r w:rsidRPr="00B772FA">
        <w:rPr>
          <w:rFonts w:ascii="Times New Roman" w:eastAsiaTheme="minorEastAsia" w:hAnsi="Times New Roman" w:cs="Times New Roman"/>
          <w:bCs/>
          <w:sz w:val="24"/>
          <w:szCs w:val="24"/>
        </w:rPr>
        <w:t xml:space="preserve">, чтобы корнем уравнения </w:t>
      </w:r>
      <w:r w:rsidR="00B772FA" w:rsidRPr="00B772FA">
        <w:rPr>
          <w:rFonts w:ascii="Times New Roman" w:eastAsiaTheme="minorEastAsia" w:hAnsi="Times New Roman" w:cs="Times New Roman"/>
          <w:bCs/>
          <w:sz w:val="24"/>
          <w:szCs w:val="24"/>
        </w:rPr>
        <w:t xml:space="preserve"> </w:t>
      </w:r>
      <w:r w:rsidRPr="00B772FA">
        <w:rPr>
          <w:rFonts w:ascii="Times New Roman" w:eastAsiaTheme="minorEastAsia" w:hAnsi="Times New Roman" w:cs="Times New Roman"/>
          <w:bCs/>
          <w:sz w:val="24"/>
          <w:szCs w:val="24"/>
        </w:rPr>
        <w:t>64 – (</w:t>
      </w:r>
      <w:r w:rsidRPr="00B772FA">
        <w:rPr>
          <w:rFonts w:ascii="Cambria Math" w:eastAsiaTheme="minorEastAsia" w:hAnsi="Cambria Math" w:cs="Cambria Math"/>
          <w:bCs/>
          <w:sz w:val="24"/>
          <w:szCs w:val="24"/>
        </w:rPr>
        <w:t>𝑎</w:t>
      </w:r>
      <w:r w:rsidRPr="00B772FA">
        <w:rPr>
          <w:rFonts w:ascii="Times New Roman" w:eastAsiaTheme="minorEastAsia" w:hAnsi="Times New Roman" w:cs="Times New Roman"/>
          <w:bCs/>
          <w:sz w:val="24"/>
          <w:szCs w:val="24"/>
        </w:rPr>
        <w:t xml:space="preserve"> – </w:t>
      </w:r>
      <w:r w:rsidRPr="00B772FA">
        <w:rPr>
          <w:rFonts w:ascii="Cambria Math" w:eastAsiaTheme="minorEastAsia" w:hAnsi="Cambria Math" w:cs="Cambria Math"/>
          <w:bCs/>
          <w:sz w:val="24"/>
          <w:szCs w:val="24"/>
        </w:rPr>
        <w:t>𝑥</w:t>
      </w:r>
      <w:r w:rsidRPr="00B772FA">
        <w:rPr>
          <w:rFonts w:ascii="Times New Roman" w:eastAsiaTheme="minorEastAsia" w:hAnsi="Times New Roman" w:cs="Times New Roman"/>
          <w:bCs/>
          <w:sz w:val="24"/>
          <w:szCs w:val="24"/>
        </w:rPr>
        <w:t>) = 17 было число 16?</w:t>
      </w:r>
    </w:p>
    <w:p w:rsidR="001B23CD" w:rsidRDefault="001B23CD" w:rsidP="001B23CD">
      <w:pPr>
        <w:pStyle w:val="a3"/>
        <w:spacing w:after="0" w:line="240" w:lineRule="auto"/>
        <w:ind w:left="0"/>
        <w:rPr>
          <w:rFonts w:ascii="Times New Roman" w:eastAsiaTheme="minorEastAsia" w:hAnsi="Times New Roman" w:cs="Times New Roman"/>
          <w:bCs/>
          <w:sz w:val="24"/>
          <w:szCs w:val="24"/>
        </w:rPr>
      </w:pPr>
    </w:p>
    <w:p w:rsidR="001B23CD" w:rsidRPr="001B23CD" w:rsidRDefault="001B23CD" w:rsidP="001B23CD">
      <w:pPr>
        <w:pStyle w:val="a3"/>
        <w:spacing w:after="0" w:line="240" w:lineRule="auto"/>
        <w:ind w:left="0"/>
        <w:rPr>
          <w:rFonts w:ascii="Times New Roman" w:eastAsiaTheme="minorEastAsia" w:hAnsi="Times New Roman" w:cs="Times New Roman"/>
          <w:bCs/>
          <w:sz w:val="24"/>
          <w:szCs w:val="24"/>
        </w:rPr>
        <w:sectPr w:rsidR="001B23CD" w:rsidRPr="001B23CD" w:rsidSect="001B23CD">
          <w:type w:val="continuous"/>
          <w:pgSz w:w="16838" w:h="11906" w:orient="landscape"/>
          <w:pgMar w:top="1134" w:right="850" w:bottom="1134" w:left="1701" w:header="708" w:footer="708" w:gutter="0"/>
          <w:cols w:num="2" w:space="708"/>
          <w:docGrid w:linePitch="360"/>
        </w:sectPr>
      </w:pPr>
    </w:p>
    <w:p w:rsidR="001B23CD" w:rsidRPr="00363EDC" w:rsidRDefault="007A19E4" w:rsidP="001B23CD">
      <w:pPr>
        <w:pStyle w:val="a3"/>
        <w:spacing w:after="0" w:line="240" w:lineRule="auto"/>
        <w:ind w:left="0"/>
        <w:rPr>
          <w:rFonts w:ascii="Times New Roman" w:eastAsiaTheme="minorEastAsia" w:hAnsi="Times New Roman" w:cs="Times New Roman"/>
          <w:bCs/>
          <w:sz w:val="24"/>
          <w:szCs w:val="24"/>
          <w:lang w:val="en-US"/>
        </w:rPr>
      </w:pPr>
      <w:r w:rsidRPr="007A19E4">
        <w:rPr>
          <w:rFonts w:ascii="Times New Roman" w:eastAsiaTheme="minorEastAsia" w:hAnsi="Times New Roman" w:cs="Times New Roman"/>
          <w:bCs/>
          <w:noProof/>
          <w:sz w:val="24"/>
          <w:szCs w:val="24"/>
          <w:lang w:eastAsia="ru-RU"/>
        </w:rPr>
        <w:lastRenderedPageBreak/>
        <w:drawing>
          <wp:inline distT="0" distB="0" distL="0" distR="0">
            <wp:extent cx="2295525" cy="1257300"/>
            <wp:effectExtent l="0" t="0" r="9525" b="0"/>
            <wp:docPr id="12" name="Рисунок 20"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5525" cy="1257300"/>
                    </a:xfrm>
                    <a:prstGeom prst="rect">
                      <a:avLst/>
                    </a:prstGeom>
                    <a:noFill/>
                    <a:ln>
                      <a:noFill/>
                    </a:ln>
                  </pic:spPr>
                </pic:pic>
              </a:graphicData>
            </a:graphic>
          </wp:inline>
        </w:drawing>
      </w: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7A19E4" w:rsidP="001B23CD">
      <w:pPr>
        <w:pStyle w:val="a3"/>
        <w:spacing w:after="0" w:line="240" w:lineRule="auto"/>
        <w:ind w:left="0"/>
        <w:rPr>
          <w:rFonts w:ascii="Times New Roman" w:eastAsiaTheme="minorEastAsia" w:hAnsi="Times New Roman" w:cs="Times New Roman"/>
          <w:b/>
          <w:bCs/>
          <w:sz w:val="24"/>
          <w:szCs w:val="24"/>
        </w:rPr>
      </w:pPr>
      <w:r w:rsidRPr="007A19E4">
        <w:rPr>
          <w:rFonts w:ascii="Times New Roman" w:eastAsiaTheme="minorEastAsia" w:hAnsi="Times New Roman" w:cs="Times New Roman"/>
          <w:b/>
          <w:bCs/>
          <w:noProof/>
          <w:sz w:val="24"/>
          <w:szCs w:val="24"/>
          <w:lang w:eastAsia="ru-RU"/>
        </w:rPr>
        <w:drawing>
          <wp:inline distT="0" distB="0" distL="0" distR="0">
            <wp:extent cx="2771775" cy="1457325"/>
            <wp:effectExtent l="0" t="0" r="9525" b="9525"/>
            <wp:docPr id="19" name="Рисунок 19" descr="C:\Users\User\Desktop\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User\Desktop\12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71775" cy="1457325"/>
                    </a:xfrm>
                    <a:prstGeom prst="rect">
                      <a:avLst/>
                    </a:prstGeom>
                    <a:noFill/>
                    <a:ln>
                      <a:noFill/>
                    </a:ln>
                  </pic:spPr>
                </pic:pic>
              </a:graphicData>
            </a:graphic>
          </wp:inline>
        </w:drawing>
      </w: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7A19E4" w:rsidRDefault="007A19E4"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lastRenderedPageBreak/>
        <w:t>Контрольная работа № 4</w:t>
      </w: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Pr>
          <w:rFonts w:ascii="Times New Roman" w:eastAsiaTheme="minorEastAsia" w:hAnsi="Times New Roman" w:cs="Times New Roman"/>
          <w:b/>
          <w:bCs/>
          <w:sz w:val="24"/>
          <w:szCs w:val="24"/>
        </w:rPr>
        <w:t>«</w:t>
      </w:r>
      <w:r w:rsidRPr="00363EDC">
        <w:rPr>
          <w:rFonts w:ascii="Times New Roman" w:eastAsiaTheme="minorEastAsia" w:hAnsi="Times New Roman" w:cs="Times New Roman"/>
          <w:b/>
          <w:bCs/>
          <w:sz w:val="24"/>
          <w:szCs w:val="24"/>
        </w:rPr>
        <w:t>Умножение и деление натуральных чисел. Свойства умножения</w:t>
      </w:r>
      <w:r>
        <w:rPr>
          <w:rFonts w:ascii="Times New Roman" w:eastAsiaTheme="minorEastAsia" w:hAnsi="Times New Roman" w:cs="Times New Roman"/>
          <w:b/>
          <w:bCs/>
          <w:sz w:val="24"/>
          <w:szCs w:val="24"/>
        </w:rPr>
        <w:t>»</w:t>
      </w:r>
      <w:r w:rsidRPr="00363EDC">
        <w:rPr>
          <w:rFonts w:ascii="Times New Roman" w:eastAsiaTheme="minorEastAsia" w:hAnsi="Times New Roman" w:cs="Times New Roman"/>
          <w:b/>
          <w:bCs/>
          <w:sz w:val="24"/>
          <w:szCs w:val="24"/>
        </w:rPr>
        <w:t>.</w:t>
      </w: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491BBB">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1B23CD" w:rsidRPr="00363EDC" w:rsidRDefault="001B23CD" w:rsidP="00491BBB">
      <w:pPr>
        <w:pStyle w:val="a3"/>
        <w:numPr>
          <w:ilvl w:val="0"/>
          <w:numId w:val="5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36 ∙ 2 418;                               3) 1 456 : 28;</w:t>
      </w:r>
    </w:p>
    <w:p w:rsidR="001B23CD" w:rsidRPr="00363EDC" w:rsidRDefault="001B23CD" w:rsidP="00491BBB">
      <w:pPr>
        <w:pStyle w:val="a3"/>
        <w:numPr>
          <w:ilvl w:val="0"/>
          <w:numId w:val="5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175 ∙ 204;                                4) 177 000 : 120.</w:t>
      </w:r>
    </w:p>
    <w:p w:rsidR="001B23CD" w:rsidRPr="00363EDC" w:rsidRDefault="001B23CD" w:rsidP="00491BBB">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(326 ∙ 48 – 9 587) : 29.</w:t>
      </w:r>
    </w:p>
    <w:p w:rsidR="001B23CD" w:rsidRPr="00363EDC" w:rsidRDefault="001B23CD" w:rsidP="00491BBB">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w:t>
      </w:r>
    </w:p>
    <w:p w:rsidR="001B23CD" w:rsidRPr="00363EDC" w:rsidRDefault="001B23CD" w:rsidP="00491BBB">
      <w:pPr>
        <w:pStyle w:val="a3"/>
        <w:numPr>
          <w:ilvl w:val="0"/>
          <w:numId w:val="59"/>
        </w:numPr>
        <w:spacing w:after="0" w:line="240" w:lineRule="auto"/>
        <w:rPr>
          <w:rFonts w:ascii="Times New Roman" w:eastAsiaTheme="minorEastAsia" w:hAnsi="Times New Roman" w:cs="Times New Roman"/>
          <w:bCs/>
          <w:sz w:val="24"/>
          <w:szCs w:val="24"/>
        </w:rPr>
      </w:pP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14 = 364;        2) 324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9;           3) 19</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- 12</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126.</w:t>
      </w:r>
    </w:p>
    <w:p w:rsidR="001B23CD" w:rsidRPr="00363EDC" w:rsidRDefault="001B23CD" w:rsidP="00491BBB">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наиболее удобным способом:</w:t>
      </w:r>
    </w:p>
    <w:p w:rsidR="001B23CD" w:rsidRPr="00363EDC" w:rsidRDefault="001B23CD" w:rsidP="00491BBB">
      <w:pPr>
        <w:pStyle w:val="a3"/>
        <w:numPr>
          <w:ilvl w:val="0"/>
          <w:numId w:val="6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25 ∙ 79 ∙ 4;                                2) 43 ∙ 89 + 89 ∙ 57.</w:t>
      </w:r>
    </w:p>
    <w:p w:rsidR="001B23CD" w:rsidRPr="00363EDC" w:rsidRDefault="001B23CD" w:rsidP="00491BBB">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Купили 7 кг конфет и 9 кг печенья, заплатив за всю покупку 1 200 р. Сколько стоит 1 кг печенья, если 1 кг конфет стоит 120 р?</w:t>
      </w:r>
    </w:p>
    <w:p w:rsidR="001B23CD" w:rsidRPr="00363EDC" w:rsidRDefault="001B23CD" w:rsidP="00491BBB">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 одной станции одновременно в одном направлении отправились два поезда. Один из поездов двигался со скоростью 56 км/ч, а второй – 64 км/ч. Какое расстояние будет между поездами через 6 ч после начала движения?</w:t>
      </w:r>
    </w:p>
    <w:p w:rsidR="001B23CD" w:rsidRPr="00363EDC" w:rsidRDefault="001B23CD" w:rsidP="00491BBB">
      <w:pPr>
        <w:pStyle w:val="a3"/>
        <w:numPr>
          <w:ilvl w:val="0"/>
          <w:numId w:val="5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Сколькими нулями оканчивается произведение всех натуральных чисел от 19 до 35 включительно?</w:t>
      </w: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1B23CD" w:rsidRPr="00363EDC" w:rsidRDefault="001B23CD" w:rsidP="00491BBB">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1B23CD" w:rsidRPr="00363EDC" w:rsidRDefault="001B23CD" w:rsidP="00491BBB">
      <w:pPr>
        <w:pStyle w:val="a3"/>
        <w:numPr>
          <w:ilvl w:val="0"/>
          <w:numId w:val="6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24 ∙ 1 246;                               3) 1 856 : 32;</w:t>
      </w:r>
    </w:p>
    <w:p w:rsidR="001B23CD" w:rsidRPr="00363EDC" w:rsidRDefault="001B23CD" w:rsidP="00491BBB">
      <w:pPr>
        <w:pStyle w:val="a3"/>
        <w:numPr>
          <w:ilvl w:val="0"/>
          <w:numId w:val="6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235 ∙ 108;                                4) 175 700 : 140.</w:t>
      </w:r>
    </w:p>
    <w:p w:rsidR="001B23CD" w:rsidRPr="00363EDC" w:rsidRDefault="001B23CD" w:rsidP="00491BBB">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(625 ∙ 25 – 8 114) : 37.</w:t>
      </w:r>
    </w:p>
    <w:p w:rsidR="001B23CD" w:rsidRPr="00363EDC" w:rsidRDefault="001B23CD" w:rsidP="00491BBB">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w:t>
      </w:r>
    </w:p>
    <w:p w:rsidR="001B23CD" w:rsidRPr="00363EDC" w:rsidRDefault="001B23CD" w:rsidP="00491BBB">
      <w:pPr>
        <w:pStyle w:val="a3"/>
        <w:numPr>
          <w:ilvl w:val="0"/>
          <w:numId w:val="63"/>
        </w:numPr>
        <w:spacing w:after="0" w:line="240" w:lineRule="auto"/>
        <w:rPr>
          <w:rFonts w:ascii="Times New Roman" w:eastAsiaTheme="minorEastAsia" w:hAnsi="Times New Roman" w:cs="Times New Roman"/>
          <w:bCs/>
          <w:sz w:val="24"/>
          <w:szCs w:val="24"/>
        </w:rPr>
      </w:pP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28 = 336;        2) 312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8;           3) 16</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- 11</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225.</w:t>
      </w:r>
    </w:p>
    <w:p w:rsidR="001B23CD" w:rsidRPr="00363EDC" w:rsidRDefault="001B23CD" w:rsidP="00491BBB">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наиболее удобным способом:</w:t>
      </w:r>
    </w:p>
    <w:p w:rsidR="001B23CD" w:rsidRPr="00363EDC" w:rsidRDefault="001B23CD" w:rsidP="00491BBB">
      <w:pPr>
        <w:pStyle w:val="a3"/>
        <w:numPr>
          <w:ilvl w:val="0"/>
          <w:numId w:val="6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 ∙ 83 ∙ 50;                                2) 54 ∙ 73 + 73 ∙ 46.</w:t>
      </w:r>
    </w:p>
    <w:p w:rsidR="001B23CD" w:rsidRPr="00363EDC" w:rsidRDefault="001B23CD" w:rsidP="00491BBB">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Для проведения ремонта электрической проводки купили 16 одинаковых мотков алюминиевого и 11 одинаковых мотков медного провода. Общая длина купленного провода составляла 650 м. Сколько метров алюминиевого провода было в мотке, если медного провода в одном мотке было 30 м?</w:t>
      </w:r>
    </w:p>
    <w:p w:rsidR="001B23CD" w:rsidRPr="00363EDC" w:rsidRDefault="001B23CD" w:rsidP="00491BBB">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Из одного города одновременно в одном направлении выехали два автомобиля. Один из них двигался со скоростью 74 км/ч, а второй – 68 км/ч. Какое расстояние будет между автомобилями через 4 ч после начала движения?</w:t>
      </w:r>
    </w:p>
    <w:p w:rsidR="001B23CD" w:rsidRPr="00363EDC" w:rsidRDefault="001B23CD" w:rsidP="00491BBB">
      <w:pPr>
        <w:pStyle w:val="a3"/>
        <w:numPr>
          <w:ilvl w:val="0"/>
          <w:numId w:val="6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Сколькими нулями оканчивается произведение всех натуральных чисел от 23 до 42 включительно?</w:t>
      </w:r>
    </w:p>
    <w:p w:rsidR="001B23CD" w:rsidRDefault="001B23CD" w:rsidP="001B23CD">
      <w:pPr>
        <w:pStyle w:val="a3"/>
        <w:spacing w:after="0" w:line="240" w:lineRule="auto"/>
        <w:ind w:left="0"/>
        <w:rPr>
          <w:rFonts w:ascii="Times New Roman" w:eastAsiaTheme="minorEastAsia" w:hAnsi="Times New Roman" w:cs="Times New Roman"/>
          <w:b/>
          <w:bCs/>
          <w:sz w:val="24"/>
          <w:szCs w:val="24"/>
        </w:rPr>
        <w:sectPr w:rsidR="001B23CD" w:rsidSect="001B23CD">
          <w:type w:val="continuous"/>
          <w:pgSz w:w="16838" w:h="11906" w:orient="landscape"/>
          <w:pgMar w:top="1134" w:right="850" w:bottom="1134" w:left="1701" w:header="708" w:footer="708" w:gutter="0"/>
          <w:cols w:num="2" w:space="708"/>
          <w:docGrid w:linePitch="360"/>
        </w:sect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5</w:t>
      </w:r>
      <w:r>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Деление с остатком. Площадь прямоугольника. Прямоугольный параллелепипед и его объем. Комбинаторные задачи</w:t>
      </w:r>
      <w:r>
        <w:rPr>
          <w:rFonts w:ascii="Times New Roman" w:eastAsiaTheme="minorEastAsia" w:hAnsi="Times New Roman" w:cs="Times New Roman"/>
          <w:b/>
          <w:bCs/>
          <w:sz w:val="24"/>
          <w:szCs w:val="24"/>
        </w:rPr>
        <w:t>»</w:t>
      </w:r>
      <w:r w:rsidRPr="00363EDC">
        <w:rPr>
          <w:rFonts w:ascii="Times New Roman" w:eastAsiaTheme="minorEastAsia" w:hAnsi="Times New Roman" w:cs="Times New Roman"/>
          <w:b/>
          <w:bCs/>
          <w:sz w:val="24"/>
          <w:szCs w:val="24"/>
        </w:rPr>
        <w:t>.</w:t>
      </w:r>
    </w:p>
    <w:p w:rsidR="001B23CD" w:rsidRDefault="001B23CD" w:rsidP="001B23CD">
      <w:pPr>
        <w:pStyle w:val="a3"/>
        <w:spacing w:after="0" w:line="240" w:lineRule="auto"/>
        <w:ind w:left="0"/>
        <w:rPr>
          <w:rFonts w:ascii="Times New Roman" w:eastAsiaTheme="minorEastAsia" w:hAnsi="Times New Roman" w:cs="Times New Roman"/>
          <w:b/>
          <w:bCs/>
          <w:sz w:val="24"/>
          <w:szCs w:val="24"/>
        </w:rPr>
        <w:sectPr w:rsidR="001B23CD" w:rsidSect="007B7005">
          <w:type w:val="continuous"/>
          <w:pgSz w:w="16838" w:h="11906" w:orient="landscape"/>
          <w:pgMar w:top="1134" w:right="850" w:bottom="1134" w:left="1701" w:header="708" w:footer="708" w:gutter="0"/>
          <w:cols w:space="708"/>
          <w:docGrid w:linePitch="360"/>
        </w:sect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деление с остатком:    478 : 15.</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площадь прямоугольника, одна сторона  которого равна 14 см, а вторая сторона в 3 раза больше первой. </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объем и площадь поверхности куба с ребром 3 см.</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Длина прямоугольного параллелепипеда равна 18 см, ширина – в 2 раза меньше длины, а высота – на 11 см больше ширины. Вычислите объем параллелепипеда.</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Чему равно делимое, если делитель равен 11, неполное частное – 7, а остаток – 6? </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Поле прямоугольной формы имеет площадь 6 га. Ширина поля 150 м. Вычислите периметр поля.</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все трёхзначные числа, для записи которых используются только цифры 5, 6 и 0 (цифры не могут повторяться).</w:t>
      </w:r>
    </w:p>
    <w:p w:rsidR="001B23CD" w:rsidRPr="00363EDC" w:rsidRDefault="001B23CD" w:rsidP="00491BBB">
      <w:pPr>
        <w:pStyle w:val="a3"/>
        <w:numPr>
          <w:ilvl w:val="0"/>
          <w:numId w:val="6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Сумма длин всех рёбер прямоугольного параллелепипеда равна 116 см, а два его  измерения – 12 см и 11 см. Найдите третье измерение параллелепипеда.</w:t>
      </w: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деление с остатком:    376 : 18.</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площадь прямоугольника, одна сторона  которого равна 21 см, а вторая сторона в 3 раза меньше первой. </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объем и площадь поверхности куба с ребром 4 дм.</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Ширина прямоугольного параллелепипеда равна 6 см, длина – в 5 раз больше ширины, а высота – на 5 см меньше длины. Вычислите объем параллелепипеда.</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Чему равно делимое, если делитель равен 17, неполное частное – 5, а остаток – 12? </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Поле прямоугольной формы имеет площадь 3 га, его длина – 200 м. Вычислите периметр поля.</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Запишите все трёхзначные числа, для записи которых используются только цифры 0, 9 и 4 (цифры не могут повторяться).</w:t>
      </w:r>
    </w:p>
    <w:p w:rsidR="001B23CD" w:rsidRPr="00363EDC" w:rsidRDefault="001B23CD" w:rsidP="00491BBB">
      <w:pPr>
        <w:pStyle w:val="a3"/>
        <w:numPr>
          <w:ilvl w:val="0"/>
          <w:numId w:val="6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Сумма длин всех рёбер прямоугольного параллелепипеда равна 80 см, а два его  измерения – 10 см и 4 см. Найдите третье измерение параллелепипеда.</w:t>
      </w:r>
    </w:p>
    <w:p w:rsidR="001B23CD" w:rsidRDefault="001B23CD" w:rsidP="001B23CD">
      <w:pPr>
        <w:pStyle w:val="a3"/>
        <w:spacing w:after="0" w:line="240" w:lineRule="auto"/>
        <w:ind w:left="0"/>
        <w:rPr>
          <w:rFonts w:ascii="Times New Roman" w:eastAsiaTheme="minorEastAsia" w:hAnsi="Times New Roman" w:cs="Times New Roman"/>
          <w:b/>
          <w:bCs/>
          <w:sz w:val="24"/>
          <w:szCs w:val="24"/>
        </w:rPr>
        <w:sectPr w:rsidR="001B23CD" w:rsidSect="001B23CD">
          <w:type w:val="continuous"/>
          <w:pgSz w:w="16838" w:h="11906" w:orient="landscape"/>
          <w:pgMar w:top="1134" w:right="850" w:bottom="1134" w:left="1701" w:header="708" w:footer="708" w:gutter="0"/>
          <w:cols w:num="2" w:space="708"/>
          <w:docGrid w:linePitch="360"/>
        </w:sect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6</w:t>
      </w:r>
      <w:r>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Обыкновенные дроби</w:t>
      </w:r>
      <w:r>
        <w:rPr>
          <w:rFonts w:ascii="Times New Roman" w:eastAsiaTheme="minorEastAsia" w:hAnsi="Times New Roman" w:cs="Times New Roman"/>
          <w:b/>
          <w:bCs/>
          <w:sz w:val="24"/>
          <w:szCs w:val="24"/>
        </w:rPr>
        <w:t>»</w:t>
      </w:r>
    </w:p>
    <w:p w:rsidR="009862A6" w:rsidRDefault="009862A6" w:rsidP="001B23CD">
      <w:pPr>
        <w:pStyle w:val="a3"/>
        <w:spacing w:after="0" w:line="240" w:lineRule="auto"/>
        <w:ind w:left="0"/>
        <w:rPr>
          <w:rFonts w:ascii="Times New Roman" w:eastAsiaTheme="minorEastAsia" w:hAnsi="Times New Roman" w:cs="Times New Roman"/>
          <w:b/>
          <w:bCs/>
          <w:sz w:val="24"/>
          <w:szCs w:val="24"/>
        </w:rPr>
        <w:sectPr w:rsidR="009862A6" w:rsidSect="007B7005">
          <w:type w:val="continuous"/>
          <w:pgSz w:w="16838" w:h="11906" w:orient="landscape"/>
          <w:pgMar w:top="1134" w:right="850" w:bottom="1134" w:left="1701" w:header="708" w:footer="708" w:gutter="0"/>
          <w:cols w:space="708"/>
          <w:docGrid w:linePitch="360"/>
        </w:sect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w:t>
      </w:r>
    </w:p>
    <w:p w:rsidR="001B23CD" w:rsidRPr="00363EDC" w:rsidRDefault="0054739C" w:rsidP="00491BBB">
      <w:pPr>
        <w:pStyle w:val="a3"/>
        <w:numPr>
          <w:ilvl w:val="0"/>
          <w:numId w:val="68"/>
        </w:numPr>
        <w:spacing w:after="0" w:line="240" w:lineRule="auto"/>
        <w:rPr>
          <w:rFonts w:ascii="Times New Roman" w:eastAsiaTheme="minorEastAsia" w:hAnsi="Times New Roman" w:cs="Times New Roman"/>
          <w:bCs/>
          <w:sz w:val="24"/>
          <w:szCs w:val="24"/>
        </w:rPr>
      </w:pP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17</m:t>
            </m:r>
          </m:num>
          <m:den>
            <m:r>
              <w:rPr>
                <w:rFonts w:ascii="Cambria Math" w:eastAsiaTheme="minorEastAsia" w:hAnsi="Cambria Math" w:cs="Times New Roman"/>
                <w:sz w:val="24"/>
                <w:szCs w:val="24"/>
              </w:rPr>
              <m:t xml:space="preserve">24 </m:t>
            </m:r>
          </m:den>
        </m:f>
      </m:oMath>
      <w:r w:rsidR="001B23CD" w:rsidRPr="00363EDC">
        <w:rPr>
          <w:rFonts w:ascii="Times New Roman" w:eastAsiaTheme="minorEastAsia" w:hAnsi="Times New Roman" w:cs="Times New Roman"/>
          <w:bCs/>
          <w:sz w:val="24"/>
          <w:szCs w:val="24"/>
        </w:rPr>
        <w:t xml:space="preserve"> и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13</m:t>
            </m:r>
          </m:num>
          <m:den>
            <m:r>
              <w:rPr>
                <w:rFonts w:ascii="Cambria Math" w:eastAsiaTheme="minorEastAsia" w:hAnsi="Cambria Math" w:cs="Times New Roman"/>
                <w:sz w:val="24"/>
                <w:szCs w:val="24"/>
              </w:rPr>
              <m:t>24</m:t>
            </m:r>
          </m:den>
        </m:f>
      </m:oMath>
      <w:r w:rsidR="001B23CD"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16</m:t>
            </m:r>
          </m:num>
          <m:den>
            <m:r>
              <w:rPr>
                <w:rFonts w:ascii="Cambria Math" w:eastAsiaTheme="minorEastAsia" w:hAnsi="Cambria Math" w:cs="Times New Roman"/>
                <w:sz w:val="24"/>
                <w:szCs w:val="24"/>
              </w:rPr>
              <m:t>19</m:t>
            </m:r>
          </m:den>
        </m:f>
      </m:oMath>
      <w:r w:rsidR="001B23CD" w:rsidRPr="00363EDC">
        <w:rPr>
          <w:rFonts w:ascii="Times New Roman" w:eastAsiaTheme="minorEastAsia" w:hAnsi="Times New Roman" w:cs="Times New Roman"/>
          <w:bCs/>
          <w:sz w:val="24"/>
          <w:szCs w:val="24"/>
        </w:rPr>
        <w:t xml:space="preserve">    и 1;                     3)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47</m:t>
            </m:r>
          </m:num>
          <m:den>
            <m:r>
              <w:rPr>
                <w:rFonts w:ascii="Cambria Math" w:eastAsiaTheme="minorEastAsia" w:hAnsi="Cambria Math" w:cs="Times New Roman"/>
                <w:sz w:val="24"/>
                <w:szCs w:val="24"/>
              </w:rPr>
              <m:t>35</m:t>
            </m:r>
          </m:den>
        </m:f>
      </m:oMath>
      <w:r w:rsidR="001B23CD" w:rsidRPr="00363EDC">
        <w:rPr>
          <w:rFonts w:ascii="Times New Roman" w:eastAsiaTheme="minorEastAsia" w:hAnsi="Times New Roman" w:cs="Times New Roman"/>
          <w:bCs/>
          <w:sz w:val="24"/>
          <w:szCs w:val="24"/>
        </w:rPr>
        <w:t xml:space="preserve">   и  1.</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w:t>
      </w:r>
    </w:p>
    <w:p w:rsidR="001B23CD" w:rsidRPr="00363EDC" w:rsidRDefault="0054739C" w:rsidP="00491BBB">
      <w:pPr>
        <w:pStyle w:val="a3"/>
        <w:numPr>
          <w:ilvl w:val="0"/>
          <w:numId w:val="69"/>
        </w:numPr>
        <w:spacing w:after="0" w:line="240" w:lineRule="auto"/>
        <w:rPr>
          <w:rFonts w:ascii="Times New Roman" w:eastAsiaTheme="minorEastAsia" w:hAnsi="Times New Roman" w:cs="Times New Roman"/>
          <w:bCs/>
          <w:sz w:val="24"/>
          <w:szCs w:val="24"/>
        </w:rPr>
      </w:pP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28</m:t>
            </m:r>
          </m:den>
        </m:f>
      </m:oMath>
      <w:r w:rsidR="001B23CD" w:rsidRPr="00363EDC">
        <w:rPr>
          <w:rFonts w:ascii="Times New Roman" w:eastAsiaTheme="minorEastAsia" w:hAnsi="Times New Roman" w:cs="Times New Roman"/>
          <w:bCs/>
          <w:sz w:val="24"/>
          <w:szCs w:val="24"/>
        </w:rPr>
        <w:t xml:space="preserve"> +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15</m:t>
            </m:r>
          </m:num>
          <m:den>
            <m:r>
              <w:rPr>
                <w:rFonts w:ascii="Cambria Math" w:eastAsiaTheme="minorEastAsia" w:hAnsi="Cambria Math" w:cs="Times New Roman"/>
                <w:sz w:val="24"/>
                <w:szCs w:val="24"/>
              </w:rPr>
              <m:t>28</m:t>
            </m:r>
          </m:den>
        </m:f>
        <m:r>
          <w:rPr>
            <w:rFonts w:ascii="Cambria Math" w:eastAsiaTheme="minorEastAsia" w:hAnsi="Cambria Math" w:cs="Times New Roman"/>
            <w:sz w:val="24"/>
            <w:szCs w:val="24"/>
          </w:rPr>
          <m:t>-</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11</m:t>
            </m:r>
          </m:num>
          <m:den>
            <m:r>
              <w:rPr>
                <w:rFonts w:ascii="Cambria Math" w:eastAsiaTheme="minorEastAsia" w:hAnsi="Cambria Math" w:cs="Times New Roman"/>
                <w:sz w:val="24"/>
                <w:szCs w:val="24"/>
              </w:rPr>
              <m:t>28</m:t>
            </m:r>
          </m:den>
        </m:f>
      </m:oMath>
      <w:r w:rsidR="001B23CD" w:rsidRPr="00363EDC">
        <w:rPr>
          <w:rFonts w:ascii="Times New Roman" w:eastAsiaTheme="minorEastAsia" w:hAnsi="Times New Roman" w:cs="Times New Roman"/>
          <w:bCs/>
          <w:sz w:val="24"/>
          <w:szCs w:val="24"/>
        </w:rPr>
        <w:t xml:space="preserve">;                                     3) </w:t>
      </w: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17</m:t>
            </m:r>
          </m:num>
          <m:den>
            <m:r>
              <w:rPr>
                <w:rFonts w:ascii="Cambria Math" w:eastAsiaTheme="minorEastAsia" w:hAnsi="Cambria Math" w:cs="Times New Roman"/>
                <w:sz w:val="24"/>
                <w:szCs w:val="24"/>
              </w:rPr>
              <m:t>20</m:t>
            </m:r>
          </m:den>
        </m:f>
      </m:oMath>
      <w:r w:rsidR="001B23CD" w:rsidRPr="00363EDC">
        <w:rPr>
          <w:rFonts w:ascii="Times New Roman" w:eastAsiaTheme="minorEastAsia" w:hAnsi="Times New Roman" w:cs="Times New Roman"/>
          <w:bCs/>
          <w:sz w:val="24"/>
          <w:szCs w:val="24"/>
        </w:rPr>
        <w:t>;</w:t>
      </w:r>
    </w:p>
    <w:p w:rsidR="001B23CD" w:rsidRPr="00363EDC" w:rsidRDefault="001B23CD" w:rsidP="00491BBB">
      <w:pPr>
        <w:pStyle w:val="a3"/>
        <w:numPr>
          <w:ilvl w:val="0"/>
          <w:numId w:val="69"/>
        </w:numPr>
        <w:spacing w:after="0" w:line="240" w:lineRule="auto"/>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23</m:t>
            </m:r>
          </m:den>
        </m:f>
        <m:r>
          <w:rPr>
            <w:rFonts w:ascii="Cambria Math" w:eastAsiaTheme="minorEastAsia" w:hAnsi="Cambria Math" w:cs="Times New Roman"/>
            <w:sz w:val="24"/>
            <w:szCs w:val="24"/>
          </w:rPr>
          <m:t>-1</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m:t>
            </m:r>
          </m:num>
          <m:den>
            <m:r>
              <w:rPr>
                <w:rFonts w:ascii="Cambria Math" w:eastAsiaTheme="minorEastAsia" w:hAnsi="Cambria Math" w:cs="Times New Roman"/>
                <w:sz w:val="24"/>
                <w:szCs w:val="24"/>
              </w:rPr>
              <m:t>23</m:t>
            </m:r>
          </m:den>
        </m:f>
      </m:oMath>
      <w:r w:rsidRPr="00363EDC">
        <w:rPr>
          <w:rFonts w:ascii="Times New Roman" w:eastAsiaTheme="minorEastAsia" w:hAnsi="Times New Roman" w:cs="Times New Roman"/>
          <w:bCs/>
          <w:sz w:val="24"/>
          <w:szCs w:val="24"/>
        </w:rPr>
        <w:t xml:space="preserve"> + 5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9</m:t>
            </m:r>
          </m:num>
          <m:den>
            <m:r>
              <w:rPr>
                <w:rFonts w:ascii="Cambria Math" w:eastAsiaTheme="minorEastAsia" w:hAnsi="Cambria Math" w:cs="Times New Roman"/>
                <w:sz w:val="24"/>
                <w:szCs w:val="24"/>
              </w:rPr>
              <m:t>23</m:t>
            </m:r>
          </m:den>
        </m:f>
      </m:oMath>
      <w:r w:rsidRPr="00363EDC">
        <w:rPr>
          <w:rFonts w:ascii="Times New Roman" w:eastAsiaTheme="minorEastAsia" w:hAnsi="Times New Roman" w:cs="Times New Roman"/>
          <w:bCs/>
          <w:sz w:val="24"/>
          <w:szCs w:val="24"/>
        </w:rPr>
        <w:t xml:space="preserve">;                             4) </w:t>
      </w:r>
      <m:oMath>
        <m:r>
          <w:rPr>
            <w:rFonts w:ascii="Cambria Math" w:eastAsiaTheme="minorEastAsia" w:hAnsi="Cambria Math" w:cs="Times New Roman"/>
            <w:sz w:val="24"/>
            <w:szCs w:val="24"/>
          </w:rPr>
          <m:t>5</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8</m:t>
            </m:r>
          </m:den>
        </m:f>
        <m:r>
          <w:rPr>
            <w:rFonts w:ascii="Cambria Math" w:eastAsiaTheme="minorEastAsia" w:hAnsi="Cambria Math" w:cs="Times New Roman"/>
            <w:sz w:val="24"/>
            <w:szCs w:val="24"/>
          </w:rPr>
          <m: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8</m:t>
            </m:r>
          </m:den>
        </m:f>
      </m:oMath>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саду растёт 72 дерева, из них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8</m:t>
            </m:r>
          </m:den>
        </m:f>
      </m:oMath>
      <w:r w:rsidRPr="00363EDC">
        <w:rPr>
          <w:rFonts w:ascii="Times New Roman" w:eastAsiaTheme="minorEastAsia" w:hAnsi="Times New Roman" w:cs="Times New Roman"/>
          <w:bCs/>
          <w:sz w:val="24"/>
          <w:szCs w:val="24"/>
        </w:rPr>
        <w:t xml:space="preserve"> составляют яблони. Сколько яблонь растёт в саду?</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Кирилл прочёл 56 страниц, что составило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12</m:t>
            </m:r>
          </m:den>
        </m:f>
      </m:oMath>
      <w:r w:rsidRPr="00363EDC">
        <w:rPr>
          <w:rFonts w:ascii="Times New Roman" w:eastAsiaTheme="minorEastAsia" w:hAnsi="Times New Roman" w:cs="Times New Roman"/>
          <w:bCs/>
          <w:sz w:val="24"/>
          <w:szCs w:val="24"/>
        </w:rPr>
        <w:t xml:space="preserve"> книги. Сколько страниц было в книге?</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Преобразуйте в смешанное число дробь:</w:t>
      </w:r>
    </w:p>
    <w:p w:rsidR="001B23CD" w:rsidRPr="00363EDC" w:rsidRDefault="0054739C" w:rsidP="00491BBB">
      <w:pPr>
        <w:pStyle w:val="a3"/>
        <w:numPr>
          <w:ilvl w:val="0"/>
          <w:numId w:val="70"/>
        </w:numPr>
        <w:spacing w:after="0" w:line="240" w:lineRule="auto"/>
        <w:rPr>
          <w:rFonts w:ascii="Times New Roman" w:eastAsiaTheme="minorEastAsia" w:hAnsi="Times New Roman" w:cs="Times New Roman"/>
          <w:bCs/>
          <w:sz w:val="24"/>
          <w:szCs w:val="24"/>
        </w:rPr>
      </w:pP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3</m:t>
            </m:r>
          </m:den>
        </m:f>
      </m:oMath>
      <w:r w:rsidR="001B23CD"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30</m:t>
            </m:r>
          </m:num>
          <m:den>
            <m:r>
              <w:rPr>
                <w:rFonts w:ascii="Cambria Math" w:eastAsiaTheme="minorEastAsia" w:hAnsi="Cambria Math" w:cs="Times New Roman"/>
                <w:sz w:val="24"/>
                <w:szCs w:val="24"/>
              </w:rPr>
              <m:t>7</m:t>
            </m:r>
          </m:den>
        </m:f>
      </m:oMath>
      <w:r w:rsidR="001B23CD"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все натуральные значения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при которых верно неравенство </w:t>
      </w:r>
      <m:oMath>
        <m:r>
          <w:rPr>
            <w:rFonts w:ascii="Cambria Math" w:eastAsiaTheme="minorEastAsia" w:hAnsi="Cambria Math" w:cs="Times New Roman"/>
            <w:sz w:val="24"/>
            <w:szCs w:val="24"/>
          </w:rPr>
          <m: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7</m:t>
            </m:r>
          </m:den>
        </m:f>
        <m:r>
          <w:rPr>
            <w:rFonts w:ascii="Cambria Math" w:eastAsiaTheme="minorEastAsia" w:hAnsi="Cambria Math" w:cs="Times New Roman"/>
            <w:sz w:val="24"/>
            <w:szCs w:val="24"/>
          </w:rPr>
          <m:t>&lt;</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x</m:t>
            </m:r>
          </m:num>
          <m:den>
            <m:r>
              <w:rPr>
                <w:rFonts w:ascii="Cambria Math" w:eastAsiaTheme="minorEastAsia" w:hAnsi="Cambria Math" w:cs="Times New Roman"/>
                <w:sz w:val="24"/>
                <w:szCs w:val="24"/>
              </w:rPr>
              <m:t>7</m:t>
            </m:r>
          </m:den>
        </m:f>
        <m:r>
          <w:rPr>
            <w:rFonts w:ascii="Cambria Math" w:eastAsiaTheme="minorEastAsia" w:hAnsi="Cambria Math" w:cs="Times New Roman"/>
            <w:sz w:val="24"/>
            <w:szCs w:val="24"/>
          </w:rPr>
          <m:t>&lt;3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7</m:t>
            </m:r>
          </m:den>
        </m:f>
      </m:oMath>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Каково наибольшее натуральное значение  n, при котором верно неравенство n </w:t>
      </w:r>
      <m:oMath>
        <m:r>
          <w:rPr>
            <w:rFonts w:ascii="Cambria Math" w:eastAsiaTheme="minorEastAsia" w:hAnsi="Cambria Math" w:cs="Times New Roman"/>
            <w:sz w:val="24"/>
            <w:szCs w:val="24"/>
          </w:rPr>
          <m:t>&lt;</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100</m:t>
            </m:r>
          </m:num>
          <m:den>
            <m:r>
              <w:rPr>
                <w:rFonts w:ascii="Cambria Math" w:eastAsiaTheme="minorEastAsia" w:hAnsi="Cambria Math" w:cs="Times New Roman"/>
                <w:sz w:val="24"/>
                <w:szCs w:val="24"/>
              </w:rPr>
              <m:t>19</m:t>
            </m:r>
          </m:den>
        </m:f>
      </m:oMath>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6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все натуральные значения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при которых одновременно выполняются условия: дробь</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a</m:t>
            </m:r>
          </m:den>
        </m:f>
      </m:oMath>
      <w:r w:rsidRPr="00363EDC">
        <w:rPr>
          <w:rFonts w:ascii="Times New Roman" w:eastAsiaTheme="minorEastAsia" w:hAnsi="Times New Roman" w:cs="Times New Roman"/>
          <w:bCs/>
          <w:sz w:val="24"/>
          <w:szCs w:val="24"/>
        </w:rPr>
        <w:t xml:space="preserve"> правильная, а дробь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a</m:t>
            </m:r>
          </m:den>
        </m:f>
      </m:oMath>
      <w:r w:rsidRPr="00363EDC">
        <w:rPr>
          <w:rFonts w:ascii="Times New Roman" w:eastAsiaTheme="minorEastAsia" w:hAnsi="Times New Roman" w:cs="Times New Roman"/>
          <w:bCs/>
          <w:sz w:val="24"/>
          <w:szCs w:val="24"/>
        </w:rPr>
        <w:t xml:space="preserve">  неправильная.</w:t>
      </w:r>
    </w:p>
    <w:p w:rsidR="009862A6" w:rsidRDefault="009862A6" w:rsidP="001B23CD">
      <w:pPr>
        <w:pStyle w:val="a3"/>
        <w:spacing w:after="0" w:line="240" w:lineRule="auto"/>
        <w:ind w:left="0"/>
        <w:rPr>
          <w:rFonts w:ascii="Times New Roman" w:eastAsiaTheme="minorEastAsia" w:hAnsi="Times New Roman" w:cs="Times New Roman"/>
          <w:b/>
          <w:bCs/>
          <w:sz w:val="24"/>
          <w:szCs w:val="24"/>
        </w:rPr>
      </w:pPr>
    </w:p>
    <w:p w:rsidR="009862A6" w:rsidRDefault="009862A6" w:rsidP="001B23CD">
      <w:pPr>
        <w:pStyle w:val="a3"/>
        <w:spacing w:after="0" w:line="240" w:lineRule="auto"/>
        <w:ind w:left="0"/>
        <w:rPr>
          <w:rFonts w:ascii="Times New Roman" w:eastAsiaTheme="minorEastAsia" w:hAnsi="Times New Roman" w:cs="Times New Roman"/>
          <w:b/>
          <w:bCs/>
          <w:sz w:val="24"/>
          <w:szCs w:val="24"/>
        </w:rPr>
      </w:pPr>
    </w:p>
    <w:p w:rsidR="009862A6" w:rsidRDefault="009862A6"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числа:</w:t>
      </w:r>
    </w:p>
    <w:p w:rsidR="001B23CD" w:rsidRPr="00363EDC" w:rsidRDefault="001B23CD" w:rsidP="001B23CD">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9</m:t>
            </m:r>
          </m:num>
          <m:den>
            <m:r>
              <w:rPr>
                <w:rFonts w:ascii="Cambria Math" w:eastAsiaTheme="minorEastAsia" w:hAnsi="Cambria Math" w:cs="Times New Roman"/>
                <w:sz w:val="24"/>
                <w:szCs w:val="24"/>
              </w:rPr>
              <m:t xml:space="preserve">17 </m:t>
            </m:r>
          </m:den>
        </m:f>
      </m:oMath>
      <w:r w:rsidRPr="00363EDC">
        <w:rPr>
          <w:rFonts w:ascii="Times New Roman" w:eastAsiaTheme="minorEastAsia" w:hAnsi="Times New Roman" w:cs="Times New Roman"/>
          <w:bCs/>
          <w:sz w:val="24"/>
          <w:szCs w:val="24"/>
        </w:rPr>
        <w:t xml:space="preserve"> и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14</m:t>
            </m:r>
          </m:num>
          <m:den>
            <m:r>
              <w:rPr>
                <w:rFonts w:ascii="Cambria Math" w:eastAsiaTheme="minorEastAsia" w:hAnsi="Cambria Math" w:cs="Times New Roman"/>
                <w:sz w:val="24"/>
                <w:szCs w:val="24"/>
              </w:rPr>
              <m:t>17</m:t>
            </m:r>
          </m:den>
        </m:f>
      </m:oMath>
      <w:r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31</m:t>
            </m:r>
          </m:num>
          <m:den>
            <m:r>
              <w:rPr>
                <w:rFonts w:ascii="Cambria Math" w:eastAsiaTheme="minorEastAsia" w:hAnsi="Cambria Math" w:cs="Times New Roman"/>
                <w:sz w:val="24"/>
                <w:szCs w:val="24"/>
              </w:rPr>
              <m:t>32</m:t>
            </m:r>
          </m:den>
        </m:f>
      </m:oMath>
      <w:r w:rsidRPr="00363EDC">
        <w:rPr>
          <w:rFonts w:ascii="Times New Roman" w:eastAsiaTheme="minorEastAsia" w:hAnsi="Times New Roman" w:cs="Times New Roman"/>
          <w:bCs/>
          <w:sz w:val="24"/>
          <w:szCs w:val="24"/>
        </w:rPr>
        <w:t xml:space="preserve">    и 1;                     3)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23</m:t>
            </m:r>
          </m:num>
          <m:den>
            <m:r>
              <w:rPr>
                <w:rFonts w:ascii="Cambria Math" w:eastAsiaTheme="minorEastAsia" w:hAnsi="Cambria Math" w:cs="Times New Roman"/>
                <w:sz w:val="24"/>
                <w:szCs w:val="24"/>
              </w:rPr>
              <m:t>21</m:t>
            </m:r>
          </m:den>
        </m:f>
      </m:oMath>
      <w:r w:rsidRPr="00363EDC">
        <w:rPr>
          <w:rFonts w:ascii="Times New Roman" w:eastAsiaTheme="minorEastAsia" w:hAnsi="Times New Roman" w:cs="Times New Roman"/>
          <w:bCs/>
          <w:sz w:val="24"/>
          <w:szCs w:val="24"/>
        </w:rPr>
        <w:t xml:space="preserve">   и  1.</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w:t>
      </w:r>
    </w:p>
    <w:p w:rsidR="001B23CD" w:rsidRPr="00363EDC" w:rsidRDefault="001B23CD" w:rsidP="001B23CD">
      <w:pPr>
        <w:pStyle w:val="a3"/>
        <w:spacing w:after="0" w:line="240" w:lineRule="auto"/>
        <w:ind w:left="0"/>
        <w:rPr>
          <w:rFonts w:ascii="Times New Roman" w:eastAsiaTheme="minorEastAsia" w:hAnsi="Times New Roman" w:cs="Times New Roman"/>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26</m:t>
            </m:r>
          </m:den>
        </m:f>
      </m:oMath>
      <w:r w:rsidRPr="00363EDC">
        <w:rPr>
          <w:rFonts w:ascii="Times New Roman" w:eastAsiaTheme="minorEastAsia" w:hAnsi="Times New Roman" w:cs="Times New Roman"/>
          <w:bCs/>
          <w:sz w:val="24"/>
          <w:szCs w:val="24"/>
        </w:rPr>
        <w:t xml:space="preserve"> +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11</m:t>
            </m:r>
          </m:num>
          <m:den>
            <m:r>
              <w:rPr>
                <w:rFonts w:ascii="Cambria Math" w:eastAsiaTheme="minorEastAsia" w:hAnsi="Cambria Math" w:cs="Times New Roman"/>
                <w:sz w:val="24"/>
                <w:szCs w:val="24"/>
              </w:rPr>
              <m:t>26</m:t>
            </m:r>
          </m:den>
        </m:f>
        <m:r>
          <w:rPr>
            <w:rFonts w:ascii="Cambria Math" w:eastAsiaTheme="minorEastAsia" w:hAnsi="Cambria Math" w:cs="Times New Roman"/>
            <w:sz w:val="24"/>
            <w:szCs w:val="24"/>
          </w:rPr>
          <m:t>-</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26</m:t>
            </m:r>
          </m:den>
        </m:f>
      </m:oMath>
      <w:r w:rsidRPr="00363EDC">
        <w:rPr>
          <w:rFonts w:ascii="Times New Roman" w:eastAsiaTheme="minorEastAsia" w:hAnsi="Times New Roman" w:cs="Times New Roman"/>
          <w:bCs/>
          <w:sz w:val="24"/>
          <w:szCs w:val="24"/>
        </w:rPr>
        <w:t xml:space="preserve">;                                     3) </w:t>
      </w: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15</m:t>
            </m:r>
          </m:num>
          <m:den>
            <m:r>
              <w:rPr>
                <w:rFonts w:ascii="Cambria Math" w:eastAsiaTheme="minorEastAsia" w:hAnsi="Cambria Math" w:cs="Times New Roman"/>
                <w:sz w:val="24"/>
                <w:szCs w:val="24"/>
              </w:rPr>
              <m:t>17</m:t>
            </m:r>
          </m:den>
        </m:f>
      </m:oMath>
      <w:r w:rsidRPr="00363EDC">
        <w:rPr>
          <w:rFonts w:ascii="Times New Roman" w:eastAsiaTheme="minorEastAsia" w:hAnsi="Times New Roman" w:cs="Times New Roman"/>
          <w:bCs/>
          <w:sz w:val="24"/>
          <w:szCs w:val="24"/>
        </w:rPr>
        <w:t>;</w:t>
      </w:r>
    </w:p>
    <w:p w:rsidR="001B23CD" w:rsidRPr="00363EDC" w:rsidRDefault="001B23CD" w:rsidP="001B23CD">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2) 5</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8</m:t>
            </m:r>
          </m:num>
          <m:den>
            <m:r>
              <w:rPr>
                <w:rFonts w:ascii="Cambria Math" w:eastAsiaTheme="minorEastAsia" w:hAnsi="Cambria Math" w:cs="Times New Roman"/>
                <w:sz w:val="24"/>
                <w:szCs w:val="24"/>
              </w:rPr>
              <m:t>21</m:t>
            </m:r>
          </m:den>
        </m:f>
        <m:r>
          <w:rPr>
            <w:rFonts w:ascii="Cambria Math" w:eastAsiaTheme="minorEastAsia" w:hAnsi="Cambria Math" w:cs="Times New Roman"/>
            <w:sz w:val="24"/>
            <w:szCs w:val="24"/>
          </w:rPr>
          <m: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21</m:t>
            </m:r>
          </m:den>
        </m:f>
      </m:oMath>
      <w:r w:rsidRPr="00363EDC">
        <w:rPr>
          <w:rFonts w:ascii="Times New Roman" w:eastAsiaTheme="minorEastAsia" w:hAnsi="Times New Roman" w:cs="Times New Roman"/>
          <w:bCs/>
          <w:sz w:val="24"/>
          <w:szCs w:val="24"/>
        </w:rPr>
        <w:t xml:space="preserve"> + 1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21</m:t>
            </m:r>
          </m:den>
        </m:f>
      </m:oMath>
      <w:r w:rsidRPr="00363EDC">
        <w:rPr>
          <w:rFonts w:ascii="Times New Roman" w:eastAsiaTheme="minorEastAsia" w:hAnsi="Times New Roman" w:cs="Times New Roman"/>
          <w:bCs/>
          <w:sz w:val="24"/>
          <w:szCs w:val="24"/>
        </w:rPr>
        <w:t xml:space="preserve">;                             4) </w:t>
      </w:r>
      <m:oMath>
        <m:r>
          <w:rPr>
            <w:rFonts w:ascii="Cambria Math" w:eastAsiaTheme="minorEastAsia" w:hAnsi="Cambria Math" w:cs="Times New Roman"/>
            <w:sz w:val="24"/>
            <w:szCs w:val="24"/>
          </w:rPr>
          <m:t>6</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m:t>
            </m:r>
          </m:num>
          <m:den>
            <m:r>
              <w:rPr>
                <w:rFonts w:ascii="Cambria Math" w:eastAsiaTheme="minorEastAsia" w:hAnsi="Cambria Math" w:cs="Times New Roman"/>
                <w:sz w:val="24"/>
                <w:szCs w:val="24"/>
              </w:rPr>
              <m:t>11</m:t>
            </m:r>
          </m:den>
        </m:f>
        <m:r>
          <w:rPr>
            <w:rFonts w:ascii="Cambria Math" w:eastAsiaTheme="minorEastAsia" w:hAnsi="Cambria Math" w:cs="Times New Roman"/>
            <w:sz w:val="24"/>
            <w:szCs w:val="24"/>
          </w:rPr>
          <m:t>-3</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7</m:t>
            </m:r>
          </m:num>
          <m:den>
            <m:r>
              <w:rPr>
                <w:rFonts w:ascii="Cambria Math" w:eastAsiaTheme="minorEastAsia" w:hAnsi="Cambria Math" w:cs="Times New Roman"/>
                <w:sz w:val="24"/>
                <w:szCs w:val="24"/>
              </w:rPr>
              <m:t>11</m:t>
            </m:r>
          </m:den>
        </m:f>
      </m:oMath>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гараже стоят 63 машины, из них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7</m:t>
            </m:r>
          </m:den>
        </m:f>
      </m:oMath>
      <w:r w:rsidRPr="00363EDC">
        <w:rPr>
          <w:rFonts w:ascii="Times New Roman" w:eastAsiaTheme="minorEastAsia" w:hAnsi="Times New Roman" w:cs="Times New Roman"/>
          <w:bCs/>
          <w:sz w:val="24"/>
          <w:szCs w:val="24"/>
        </w:rPr>
        <w:t>составляют легковые. Сколько легковых машин стоит в гараже?</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классе 12 учеников изучают французский язык, что составляет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всех учеников класса. Сколько учеников в классе?</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Преобразуйте в смешанное число дробь:</w:t>
      </w:r>
    </w:p>
    <w:p w:rsidR="001B23CD" w:rsidRPr="00363EDC" w:rsidRDefault="001B23CD" w:rsidP="001B23CD">
      <w:pPr>
        <w:pStyle w:val="a3"/>
        <w:spacing w:after="0" w:line="240" w:lineRule="auto"/>
        <w:ind w:left="0"/>
        <w:rPr>
          <w:rFonts w:ascii="Times New Roman" w:eastAsiaTheme="minorEastAsia" w:hAnsi="Times New Roman" w:cs="Times New Roman"/>
          <w:bCs/>
          <w:sz w:val="24"/>
          <w:szCs w:val="24"/>
        </w:rPr>
      </w:pPr>
      <m:oMath>
        <m:r>
          <w:rPr>
            <w:rFonts w:ascii="Cambria Math" w:eastAsiaTheme="minorEastAsia" w:hAnsi="Cambria Math" w:cs="Times New Roman"/>
            <w:sz w:val="24"/>
            <w:szCs w:val="24"/>
          </w:rPr>
          <m:t xml:space="preserve">1) </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12</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2)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25</m:t>
            </m:r>
          </m:num>
          <m:den>
            <m:r>
              <w:rPr>
                <w:rFonts w:ascii="Cambria Math" w:eastAsiaTheme="minorEastAsia" w:hAnsi="Cambria Math" w:cs="Times New Roman"/>
                <w:sz w:val="24"/>
                <w:szCs w:val="24"/>
              </w:rPr>
              <m:t>9</m:t>
            </m:r>
          </m:den>
        </m:f>
      </m:oMath>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все натуральные значения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при которых верно неравенство </w:t>
      </w:r>
      <m:oMath>
        <m:r>
          <w:rPr>
            <w:rFonts w:ascii="Cambria Math" w:eastAsiaTheme="minorEastAsia" w:hAnsi="Cambria Math" w:cs="Times New Roman"/>
            <w:sz w:val="24"/>
            <w:szCs w:val="24"/>
          </w:rPr>
          <m:t>1</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5</m:t>
            </m:r>
          </m:den>
        </m:f>
        <m:r>
          <w:rPr>
            <w:rFonts w:ascii="Cambria Math" w:eastAsiaTheme="minorEastAsia" w:hAnsi="Cambria Math" w:cs="Times New Roman"/>
            <w:sz w:val="24"/>
            <w:szCs w:val="24"/>
          </w:rPr>
          <m:t>&lt;</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x</m:t>
            </m:r>
          </m:num>
          <m:den>
            <m:r>
              <w:rPr>
                <w:rFonts w:ascii="Cambria Math" w:eastAsiaTheme="minorEastAsia" w:hAnsi="Cambria Math" w:cs="Times New Roman"/>
                <w:sz w:val="24"/>
                <w:szCs w:val="24"/>
              </w:rPr>
              <m:t>5</m:t>
            </m:r>
          </m:den>
        </m:f>
        <m:r>
          <w:rPr>
            <w:rFonts w:ascii="Cambria Math" w:eastAsiaTheme="minorEastAsia" w:hAnsi="Cambria Math" w:cs="Times New Roman"/>
            <w:sz w:val="24"/>
            <w:szCs w:val="24"/>
          </w:rPr>
          <m:t>&lt;2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Каково наименьшее натуральное значение  n, при котором верно неравенство n </w:t>
      </w:r>
      <m:oMath>
        <m:r>
          <w:rPr>
            <w:rFonts w:ascii="Cambria Math" w:eastAsiaTheme="minorEastAsia" w:hAnsi="Cambria Math" w:cs="Times New Roman"/>
            <w:sz w:val="24"/>
            <w:szCs w:val="24"/>
          </w:rPr>
          <m:t>&gt;</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100</m:t>
            </m:r>
          </m:num>
          <m:den>
            <m:r>
              <w:rPr>
                <w:rFonts w:ascii="Cambria Math" w:eastAsiaTheme="minorEastAsia" w:hAnsi="Cambria Math" w:cs="Times New Roman"/>
                <w:sz w:val="24"/>
                <w:szCs w:val="24"/>
              </w:rPr>
              <m:t>17</m:t>
            </m:r>
          </m:den>
        </m:f>
      </m:oMath>
      <w:r w:rsidRPr="00363EDC">
        <w:rPr>
          <w:rFonts w:ascii="Times New Roman" w:eastAsiaTheme="minorEastAsia" w:hAnsi="Times New Roman" w:cs="Times New Roman"/>
          <w:bCs/>
          <w:sz w:val="24"/>
          <w:szCs w:val="24"/>
        </w:rPr>
        <w:t xml:space="preserve"> ?</w:t>
      </w:r>
    </w:p>
    <w:p w:rsidR="001B23CD" w:rsidRPr="00363EDC" w:rsidRDefault="001B23CD" w:rsidP="00491BBB">
      <w:pPr>
        <w:pStyle w:val="a3"/>
        <w:numPr>
          <w:ilvl w:val="0"/>
          <w:numId w:val="7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Найдите все натуральные значения </w:t>
      </w:r>
      <w:r w:rsidRPr="00363EDC">
        <w:rPr>
          <w:rFonts w:ascii="Cambria Math" w:eastAsiaTheme="minorEastAsia" w:hAnsi="Cambria Math" w:cs="Cambria Math"/>
          <w:bCs/>
          <w:sz w:val="24"/>
          <w:szCs w:val="24"/>
        </w:rPr>
        <w:t>𝑎</w:t>
      </w:r>
      <w:r w:rsidRPr="00363EDC">
        <w:rPr>
          <w:rFonts w:ascii="Times New Roman" w:eastAsiaTheme="minorEastAsia" w:hAnsi="Times New Roman" w:cs="Times New Roman"/>
          <w:bCs/>
          <w:sz w:val="24"/>
          <w:szCs w:val="24"/>
        </w:rPr>
        <w:t>, при которых одновременно выполняются условия: дробь</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a</m:t>
            </m:r>
          </m:num>
          <m:den>
            <m:r>
              <w:rPr>
                <w:rFonts w:ascii="Cambria Math" w:eastAsiaTheme="minorEastAsia" w:hAnsi="Cambria Math" w:cs="Times New Roman"/>
                <w:sz w:val="24"/>
                <w:szCs w:val="24"/>
              </w:rPr>
              <m:t>11</m:t>
            </m:r>
          </m:den>
        </m:f>
      </m:oMath>
      <w:r w:rsidRPr="00363EDC">
        <w:rPr>
          <w:rFonts w:ascii="Times New Roman" w:eastAsiaTheme="minorEastAsia" w:hAnsi="Times New Roman" w:cs="Times New Roman"/>
          <w:bCs/>
          <w:sz w:val="24"/>
          <w:szCs w:val="24"/>
        </w:rPr>
        <w:t xml:space="preserve"> правильная, а дробь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a</m:t>
            </m:r>
          </m:num>
          <m:den>
            <m:r>
              <w:rPr>
                <w:rFonts w:ascii="Cambria Math" w:eastAsiaTheme="minorEastAsia" w:hAnsi="Cambria Math" w:cs="Times New Roman"/>
                <w:sz w:val="24"/>
                <w:szCs w:val="24"/>
              </w:rPr>
              <m:t>6</m:t>
            </m:r>
          </m:den>
        </m:f>
      </m:oMath>
      <w:r w:rsidRPr="00363EDC">
        <w:rPr>
          <w:rFonts w:ascii="Times New Roman" w:eastAsiaTheme="minorEastAsia" w:hAnsi="Times New Roman" w:cs="Times New Roman"/>
          <w:bCs/>
          <w:sz w:val="24"/>
          <w:szCs w:val="24"/>
        </w:rPr>
        <w:t xml:space="preserve">  неправильная.</w:t>
      </w:r>
    </w:p>
    <w:p w:rsidR="009862A6" w:rsidRDefault="009862A6" w:rsidP="001B23CD">
      <w:pPr>
        <w:pStyle w:val="a3"/>
        <w:spacing w:after="0" w:line="240" w:lineRule="auto"/>
        <w:rPr>
          <w:rFonts w:ascii="Times New Roman" w:eastAsiaTheme="minorEastAsia" w:hAnsi="Times New Roman" w:cs="Times New Roman"/>
          <w:b/>
          <w:bCs/>
          <w:sz w:val="24"/>
          <w:szCs w:val="24"/>
        </w:rPr>
        <w:sectPr w:rsidR="009862A6" w:rsidSect="009862A6">
          <w:type w:val="continuous"/>
          <w:pgSz w:w="16838" w:h="11906" w:orient="landscape"/>
          <w:pgMar w:top="1134" w:right="850" w:bottom="1134" w:left="1701" w:header="708" w:footer="708" w:gutter="0"/>
          <w:cols w:num="2" w:space="708"/>
          <w:docGrid w:linePitch="360"/>
        </w:sect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Default="001B23CD" w:rsidP="001B23CD">
      <w:pPr>
        <w:pStyle w:val="a3"/>
        <w:spacing w:after="0" w:line="240" w:lineRule="auto"/>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7</w:t>
      </w:r>
      <w:r w:rsidR="009862A6">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Понятие о десятичной дроби. Сравнение, округление, сложение и вычитание десятичных дробей</w:t>
      </w:r>
      <w:r w:rsidR="009862A6">
        <w:rPr>
          <w:rFonts w:ascii="Times New Roman" w:eastAsiaTheme="minorEastAsia" w:hAnsi="Times New Roman" w:cs="Times New Roman"/>
          <w:b/>
          <w:bCs/>
          <w:sz w:val="24"/>
          <w:szCs w:val="24"/>
        </w:rPr>
        <w:t>»</w:t>
      </w:r>
      <w:r w:rsidRPr="00363EDC">
        <w:rPr>
          <w:rFonts w:ascii="Times New Roman" w:eastAsiaTheme="minorEastAsia" w:hAnsi="Times New Roman" w:cs="Times New Roman"/>
          <w:b/>
          <w:bCs/>
          <w:sz w:val="24"/>
          <w:szCs w:val="24"/>
        </w:rPr>
        <w:t>.</w:t>
      </w:r>
    </w:p>
    <w:p w:rsidR="00B772FA" w:rsidRDefault="00B772FA" w:rsidP="001B23CD">
      <w:pPr>
        <w:pStyle w:val="a3"/>
        <w:spacing w:after="0" w:line="240" w:lineRule="auto"/>
        <w:rPr>
          <w:rFonts w:ascii="Times New Roman" w:eastAsiaTheme="minorEastAsia" w:hAnsi="Times New Roman" w:cs="Times New Roman"/>
          <w:b/>
          <w:bCs/>
          <w:sz w:val="24"/>
          <w:szCs w:val="24"/>
        </w:rPr>
        <w:sectPr w:rsidR="00B772FA" w:rsidSect="007B7005">
          <w:type w:val="continuous"/>
          <w:pgSz w:w="16838" w:h="11906" w:orient="landscape"/>
          <w:pgMar w:top="1134" w:right="850" w:bottom="1134" w:left="1701" w:header="708" w:footer="708" w:gutter="0"/>
          <w:cols w:space="708"/>
          <w:docGrid w:linePitch="360"/>
        </w:sectPr>
      </w:pP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14,396   и 14,4;                      2) 0,657  и  0, 6565.</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Округлите:   1)  16,76 до десятых;               2) 0,4864 до тысячных.</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1)    3,87 + 32,496;       2) 23,7 – 16,48;          3) 20 – 12,345.</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Скорость катера по течению реки равна 24,2 км/ч, а собственная скорость  катера – 22,8 км/ч. Найдите скорость катера против течения реки.</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записав данные величины в килограммах:</w:t>
      </w:r>
    </w:p>
    <w:p w:rsidR="001B23CD" w:rsidRPr="00363EDC" w:rsidRDefault="001B23CD" w:rsidP="00491BBB">
      <w:pPr>
        <w:pStyle w:val="a3"/>
        <w:numPr>
          <w:ilvl w:val="0"/>
          <w:numId w:val="7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3,4 кг + 839 г;                       2) 2 кг 30 г – 1956 г.</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сторона треугольника равна 5,6 см, что на 1,4 см больше второй стороны и на 0,7 см меньше третьей. Найдите периметр треугольника.</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Напишите три числа, каждое из которых больше 5,74 и меньше 5,76.</w:t>
      </w:r>
    </w:p>
    <w:p w:rsidR="001B23CD" w:rsidRPr="00363EDC" w:rsidRDefault="001B23CD" w:rsidP="00491BBB">
      <w:pPr>
        <w:pStyle w:val="a3"/>
        <w:numPr>
          <w:ilvl w:val="0"/>
          <w:numId w:val="7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выбирая удобный порядок вычислений:</w:t>
      </w:r>
    </w:p>
    <w:p w:rsidR="001B23CD" w:rsidRPr="00363EDC" w:rsidRDefault="001B23CD" w:rsidP="00491BBB">
      <w:pPr>
        <w:pStyle w:val="a3"/>
        <w:numPr>
          <w:ilvl w:val="0"/>
          <w:numId w:val="7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(8,63 + 3,298) – 5,63;                         2) 0,927 – (0,327 + 0,429).</w:t>
      </w: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Сравните:     1) 17,497   и 17,5;                      2) 0,346  и  0, 3458.</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Округлите:   1)  12,88 до десятых;               2) 0,3823 до сотых.</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1)    5,62 + 43,299;       2) 25,6 – 14,52;          3) 30 – 14,265.</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Скорость катера против течения реки равна 18,6 км/ч, а собственная скорость </w:t>
      </w:r>
    </w:p>
    <w:p w:rsidR="001B23CD" w:rsidRPr="00363EDC" w:rsidRDefault="001B23CD" w:rsidP="001B23CD">
      <w:pPr>
        <w:pStyle w:val="a3"/>
        <w:spacing w:after="0" w:line="240" w:lineRule="auto"/>
        <w:ind w:left="0"/>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 катера – 19,8 км/ч. Найдите скорость катера по течению реки.</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 записав данные величины в метрах:</w:t>
      </w:r>
    </w:p>
    <w:p w:rsidR="001B23CD" w:rsidRPr="00363EDC" w:rsidRDefault="001B23CD" w:rsidP="00491BBB">
      <w:pPr>
        <w:pStyle w:val="a3"/>
        <w:numPr>
          <w:ilvl w:val="0"/>
          <w:numId w:val="76"/>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8,3 м + 784 см;                       2) 5 м 4 см – 385 см.</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Одна сторона треугольника равна 4,5 см, что на 3,3 см меньше второй стороны и на 0,6 см больше третьей. Найдите периметр треугольника.</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Напишите три числа, каждое из которых больше 3,82 и меньше 3,84.</w:t>
      </w:r>
    </w:p>
    <w:p w:rsidR="001B23CD" w:rsidRPr="00363EDC" w:rsidRDefault="001B23CD" w:rsidP="00491BBB">
      <w:pPr>
        <w:pStyle w:val="a3"/>
        <w:numPr>
          <w:ilvl w:val="0"/>
          <w:numId w:val="7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выбирая удобный порядок вычислений:</w:t>
      </w:r>
    </w:p>
    <w:p w:rsidR="001B23CD" w:rsidRPr="00363EDC" w:rsidRDefault="001B23CD" w:rsidP="00491BBB">
      <w:pPr>
        <w:pStyle w:val="a3"/>
        <w:numPr>
          <w:ilvl w:val="0"/>
          <w:numId w:val="77"/>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(5,94 + 2,383) – 3,94;                         2) 0,852 – (0,452 + 0,214). </w:t>
      </w:r>
    </w:p>
    <w:p w:rsidR="00B772FA" w:rsidRDefault="00B772FA" w:rsidP="001B23CD">
      <w:pPr>
        <w:spacing w:after="0" w:line="240" w:lineRule="auto"/>
        <w:rPr>
          <w:rFonts w:ascii="Times New Roman" w:eastAsiaTheme="minorEastAsia" w:hAnsi="Times New Roman" w:cs="Times New Roman"/>
          <w:b/>
          <w:bCs/>
          <w:sz w:val="24"/>
          <w:szCs w:val="24"/>
        </w:rPr>
        <w:sectPr w:rsidR="00B772FA" w:rsidSect="00B772FA">
          <w:type w:val="continuous"/>
          <w:pgSz w:w="16838" w:h="11906" w:orient="landscape"/>
          <w:pgMar w:top="1134" w:right="850" w:bottom="1134" w:left="1701" w:header="708" w:footer="708" w:gutter="0"/>
          <w:cols w:num="2" w:space="708"/>
          <w:docGrid w:linePitch="360"/>
        </w:sectPr>
      </w:pPr>
    </w:p>
    <w:p w:rsidR="001B23CD" w:rsidRPr="00643658" w:rsidRDefault="001B23CD" w:rsidP="001B23CD">
      <w:pPr>
        <w:spacing w:after="0" w:line="240" w:lineRule="auto"/>
        <w:rPr>
          <w:rFonts w:ascii="Times New Roman" w:eastAsiaTheme="minorEastAsia" w:hAnsi="Times New Roman" w:cs="Times New Roman"/>
          <w:b/>
          <w:bCs/>
          <w:sz w:val="24"/>
          <w:szCs w:val="24"/>
        </w:rPr>
      </w:pPr>
    </w:p>
    <w:p w:rsidR="009862A6" w:rsidRDefault="009862A6" w:rsidP="001B23CD">
      <w:pPr>
        <w:pStyle w:val="a3"/>
        <w:spacing w:after="0" w:line="240" w:lineRule="auto"/>
        <w:rPr>
          <w:rFonts w:ascii="Times New Roman" w:eastAsiaTheme="minorEastAsia" w:hAnsi="Times New Roman" w:cs="Times New Roman"/>
          <w:b/>
          <w:bCs/>
          <w:sz w:val="24"/>
          <w:szCs w:val="24"/>
        </w:rPr>
      </w:pPr>
    </w:p>
    <w:p w:rsidR="009862A6" w:rsidRDefault="009862A6" w:rsidP="001B23CD">
      <w:pPr>
        <w:pStyle w:val="a3"/>
        <w:spacing w:after="0" w:line="240" w:lineRule="auto"/>
        <w:rPr>
          <w:rFonts w:ascii="Times New Roman" w:eastAsiaTheme="minorEastAsia" w:hAnsi="Times New Roman" w:cs="Times New Roman"/>
          <w:b/>
          <w:bCs/>
          <w:sz w:val="24"/>
          <w:szCs w:val="24"/>
        </w:rPr>
      </w:pPr>
    </w:p>
    <w:p w:rsidR="009862A6" w:rsidRDefault="009862A6" w:rsidP="001B23CD">
      <w:pPr>
        <w:pStyle w:val="a3"/>
        <w:spacing w:after="0" w:line="240" w:lineRule="auto"/>
        <w:rPr>
          <w:rFonts w:ascii="Times New Roman" w:eastAsiaTheme="minorEastAsia" w:hAnsi="Times New Roman" w:cs="Times New Roman"/>
          <w:b/>
          <w:bCs/>
          <w:sz w:val="24"/>
          <w:szCs w:val="24"/>
        </w:rPr>
      </w:pPr>
    </w:p>
    <w:p w:rsidR="009862A6" w:rsidRDefault="009862A6" w:rsidP="001B23CD">
      <w:pPr>
        <w:pStyle w:val="a3"/>
        <w:spacing w:after="0" w:line="240" w:lineRule="auto"/>
        <w:rPr>
          <w:rFonts w:ascii="Times New Roman" w:eastAsiaTheme="minorEastAsia" w:hAnsi="Times New Roman" w:cs="Times New Roman"/>
          <w:b/>
          <w:bCs/>
          <w:sz w:val="24"/>
          <w:szCs w:val="24"/>
        </w:rPr>
      </w:pPr>
    </w:p>
    <w:p w:rsidR="009862A6" w:rsidRDefault="009862A6" w:rsidP="001B23CD">
      <w:pPr>
        <w:pStyle w:val="a3"/>
        <w:spacing w:after="0" w:line="240" w:lineRule="auto"/>
        <w:rPr>
          <w:rFonts w:ascii="Times New Roman" w:eastAsiaTheme="minorEastAsia" w:hAnsi="Times New Roman" w:cs="Times New Roman"/>
          <w:b/>
          <w:bCs/>
          <w:sz w:val="24"/>
          <w:szCs w:val="24"/>
        </w:rPr>
      </w:pPr>
    </w:p>
    <w:p w:rsidR="00B772FA" w:rsidRDefault="00B772FA" w:rsidP="001B23CD">
      <w:pPr>
        <w:pStyle w:val="a3"/>
        <w:spacing w:after="0" w:line="240" w:lineRule="auto"/>
        <w:rPr>
          <w:rFonts w:ascii="Times New Roman" w:eastAsiaTheme="minorEastAsia" w:hAnsi="Times New Roman" w:cs="Times New Roman"/>
          <w:b/>
          <w:bCs/>
          <w:sz w:val="24"/>
          <w:szCs w:val="24"/>
        </w:rPr>
      </w:pPr>
    </w:p>
    <w:p w:rsidR="00B772FA" w:rsidRDefault="00B772FA" w:rsidP="001B23CD">
      <w:pPr>
        <w:pStyle w:val="a3"/>
        <w:spacing w:after="0" w:line="240" w:lineRule="auto"/>
        <w:rPr>
          <w:rFonts w:ascii="Times New Roman" w:eastAsiaTheme="minorEastAsia" w:hAnsi="Times New Roman" w:cs="Times New Roman"/>
          <w:b/>
          <w:bCs/>
          <w:sz w:val="24"/>
          <w:szCs w:val="24"/>
        </w:rPr>
      </w:pPr>
    </w:p>
    <w:p w:rsidR="00B772FA" w:rsidRDefault="00B772FA" w:rsidP="001B23CD">
      <w:pPr>
        <w:pStyle w:val="a3"/>
        <w:spacing w:after="0" w:line="240" w:lineRule="auto"/>
        <w:rPr>
          <w:rFonts w:ascii="Times New Roman" w:eastAsiaTheme="minorEastAsia" w:hAnsi="Times New Roman" w:cs="Times New Roman"/>
          <w:b/>
          <w:bCs/>
          <w:sz w:val="24"/>
          <w:szCs w:val="24"/>
        </w:rPr>
      </w:pPr>
    </w:p>
    <w:p w:rsidR="00B772FA" w:rsidRDefault="00B772FA" w:rsidP="001B23CD">
      <w:pPr>
        <w:pStyle w:val="a3"/>
        <w:spacing w:after="0" w:line="240" w:lineRule="auto"/>
        <w:rPr>
          <w:rFonts w:ascii="Times New Roman" w:eastAsiaTheme="minorEastAsia" w:hAnsi="Times New Roman" w:cs="Times New Roman"/>
          <w:b/>
          <w:bCs/>
          <w:sz w:val="24"/>
          <w:szCs w:val="24"/>
        </w:rPr>
      </w:pPr>
    </w:p>
    <w:p w:rsidR="00B772FA" w:rsidRDefault="00B772FA" w:rsidP="001B23CD">
      <w:pPr>
        <w:pStyle w:val="a3"/>
        <w:spacing w:after="0" w:line="240" w:lineRule="auto"/>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8</w:t>
      </w:r>
      <w:r w:rsidR="009862A6">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Умножение и деление десятичных дробей</w:t>
      </w:r>
      <w:r w:rsidR="009862A6">
        <w:rPr>
          <w:rFonts w:ascii="Times New Roman" w:eastAsiaTheme="minorEastAsia" w:hAnsi="Times New Roman" w:cs="Times New Roman"/>
          <w:b/>
          <w:bCs/>
          <w:sz w:val="24"/>
          <w:szCs w:val="24"/>
        </w:rPr>
        <w:t>»</w:t>
      </w: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9862A6" w:rsidRDefault="009862A6" w:rsidP="00491BBB">
      <w:pPr>
        <w:pStyle w:val="a3"/>
        <w:numPr>
          <w:ilvl w:val="0"/>
          <w:numId w:val="78"/>
        </w:numPr>
        <w:spacing w:after="0" w:line="240" w:lineRule="auto"/>
        <w:rPr>
          <w:rFonts w:ascii="Times New Roman" w:eastAsiaTheme="minorEastAsia" w:hAnsi="Times New Roman" w:cs="Times New Roman"/>
          <w:bCs/>
          <w:sz w:val="24"/>
          <w:szCs w:val="24"/>
        </w:rPr>
        <w:sectPr w:rsidR="009862A6" w:rsidSect="007B7005">
          <w:type w:val="continuous"/>
          <w:pgSz w:w="16838" w:h="11906" w:orient="landscape"/>
          <w:pgMar w:top="1134" w:right="850" w:bottom="1134" w:left="1701" w:header="708" w:footer="708" w:gutter="0"/>
          <w:cols w:space="708"/>
          <w:docGrid w:linePitch="360"/>
        </w:sectPr>
      </w:pPr>
    </w:p>
    <w:p w:rsidR="001B23CD" w:rsidRPr="00363EDC" w:rsidRDefault="001B23CD" w:rsidP="00491BBB">
      <w:pPr>
        <w:pStyle w:val="a3"/>
        <w:numPr>
          <w:ilvl w:val="0"/>
          <w:numId w:val="7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1B23CD" w:rsidRPr="00363EDC" w:rsidRDefault="001B23CD" w:rsidP="00491BBB">
      <w:pPr>
        <w:pStyle w:val="a3"/>
        <w:numPr>
          <w:ilvl w:val="0"/>
          <w:numId w:val="79"/>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0,024 ∙ 4,5;                           3)  2,86 :  100;                             5)  0,48 : 0,8;</w:t>
      </w:r>
    </w:p>
    <w:p w:rsidR="001B23CD" w:rsidRPr="00363EDC" w:rsidRDefault="001B23CD" w:rsidP="00491BBB">
      <w:pPr>
        <w:pStyle w:val="a3"/>
        <w:numPr>
          <w:ilvl w:val="0"/>
          <w:numId w:val="79"/>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29,41 ∙ 1 000;                       4)   4 : 16;                                    6)   9,1 : 0,07.</w:t>
      </w:r>
    </w:p>
    <w:p w:rsidR="001B23CD" w:rsidRPr="00363EDC" w:rsidRDefault="001B23CD" w:rsidP="00491BBB">
      <w:pPr>
        <w:pStyle w:val="a3"/>
        <w:numPr>
          <w:ilvl w:val="0"/>
          <w:numId w:val="7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(4 – 2,6) ∙ 4,3 + 1,08 : 1,2.</w:t>
      </w:r>
    </w:p>
    <w:p w:rsidR="001B23CD" w:rsidRPr="00363EDC" w:rsidRDefault="001B23CD" w:rsidP="00491BBB">
      <w:pPr>
        <w:pStyle w:val="a3"/>
        <w:numPr>
          <w:ilvl w:val="0"/>
          <w:numId w:val="7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2,4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+ 0,98) = 4,08.</w:t>
      </w:r>
    </w:p>
    <w:p w:rsidR="001B23CD" w:rsidRPr="00363EDC" w:rsidRDefault="001B23CD" w:rsidP="00491BBB">
      <w:pPr>
        <w:pStyle w:val="a3"/>
        <w:numPr>
          <w:ilvl w:val="0"/>
          <w:numId w:val="78"/>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Моторная лодка плыла 1,4 ч по течению реки и 2,2 ч против течения. Какой путь преодолела лодка за всё время движения, если скорость течения равна 1,7 км/ч, а собственная скорость лодки – 19,8 км/ч?</w:t>
      </w:r>
    </w:p>
    <w:p w:rsidR="00B772FA" w:rsidRPr="00B772FA" w:rsidRDefault="001B23CD" w:rsidP="00491BBB">
      <w:pPr>
        <w:pStyle w:val="a3"/>
        <w:numPr>
          <w:ilvl w:val="0"/>
          <w:numId w:val="78"/>
        </w:numPr>
        <w:spacing w:after="0" w:line="240" w:lineRule="auto"/>
        <w:rPr>
          <w:rFonts w:ascii="Times New Roman" w:eastAsiaTheme="minorEastAsia" w:hAnsi="Times New Roman" w:cs="Times New Roman"/>
          <w:b/>
          <w:bCs/>
          <w:sz w:val="24"/>
          <w:szCs w:val="24"/>
        </w:rPr>
      </w:pPr>
      <w:r w:rsidRPr="00B772FA">
        <w:rPr>
          <w:rFonts w:ascii="Times New Roman" w:eastAsiaTheme="minorEastAsia" w:hAnsi="Times New Roman" w:cs="Times New Roman"/>
          <w:bCs/>
          <w:sz w:val="24"/>
          <w:szCs w:val="24"/>
        </w:rPr>
        <w:t>Если в некоторой десятичной дроби перенести запятую вправо через одну цифру, то она увеличится на 14,31. Найдите эту дробь.</w:t>
      </w:r>
    </w:p>
    <w:p w:rsidR="00B772FA" w:rsidRDefault="00B772FA" w:rsidP="001B23CD">
      <w:pPr>
        <w:pStyle w:val="a3"/>
        <w:spacing w:after="0" w:line="240" w:lineRule="auto"/>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1B23CD" w:rsidRPr="00363EDC" w:rsidRDefault="001B23CD" w:rsidP="00491BBB">
      <w:pPr>
        <w:pStyle w:val="a3"/>
        <w:numPr>
          <w:ilvl w:val="0"/>
          <w:numId w:val="8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Вычислите:</w:t>
      </w:r>
    </w:p>
    <w:p w:rsidR="001B23CD" w:rsidRPr="00363EDC" w:rsidRDefault="001B23CD" w:rsidP="00491BBB">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0,036 ∙ 3,5;                           3)  3,68 :  100;                             5)  0,56 : 0,7;</w:t>
      </w:r>
    </w:p>
    <w:p w:rsidR="001B23CD" w:rsidRPr="00363EDC" w:rsidRDefault="001B23CD" w:rsidP="00491BBB">
      <w:pPr>
        <w:pStyle w:val="a3"/>
        <w:numPr>
          <w:ilvl w:val="0"/>
          <w:numId w:val="81"/>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37,53 ∙ 1 000;                       4)   5 : 25;                                    6)   5,2 : 0,04.</w:t>
      </w:r>
    </w:p>
    <w:p w:rsidR="001B23CD" w:rsidRPr="00363EDC" w:rsidRDefault="001B23CD" w:rsidP="00491BBB">
      <w:pPr>
        <w:pStyle w:val="a3"/>
        <w:numPr>
          <w:ilvl w:val="0"/>
          <w:numId w:val="8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(5 – 2,8) ∙ 2,4 + 1,12 : 1,6.</w:t>
      </w:r>
    </w:p>
    <w:p w:rsidR="001B23CD" w:rsidRPr="00363EDC" w:rsidRDefault="001B23CD" w:rsidP="00491BBB">
      <w:pPr>
        <w:pStyle w:val="a3"/>
        <w:numPr>
          <w:ilvl w:val="0"/>
          <w:numId w:val="8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Решите уравнение:    0,084 :  (6,2 – </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 1,2.</w:t>
      </w:r>
    </w:p>
    <w:p w:rsidR="001B23CD" w:rsidRPr="00363EDC" w:rsidRDefault="001B23CD" w:rsidP="00491BBB">
      <w:pPr>
        <w:pStyle w:val="a3"/>
        <w:numPr>
          <w:ilvl w:val="0"/>
          <w:numId w:val="80"/>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Катер плыл 1,6 ч против течения реки и 2,4 ч по течению. На сколько больше проплыл катер, двигаясь по течению реки, чем против течения, если скорость течения реки равна 2,1 км/ч, а собственная скорость катера – 28,2 км/ч?</w:t>
      </w:r>
    </w:p>
    <w:p w:rsidR="009862A6" w:rsidRPr="00B772FA" w:rsidRDefault="001B23CD" w:rsidP="00491BBB">
      <w:pPr>
        <w:pStyle w:val="a3"/>
        <w:numPr>
          <w:ilvl w:val="0"/>
          <w:numId w:val="80"/>
        </w:numPr>
        <w:spacing w:after="0" w:line="240" w:lineRule="auto"/>
        <w:rPr>
          <w:rFonts w:ascii="Times New Roman" w:eastAsiaTheme="minorEastAsia" w:hAnsi="Times New Roman" w:cs="Times New Roman"/>
          <w:bCs/>
          <w:sz w:val="24"/>
          <w:szCs w:val="24"/>
        </w:rPr>
        <w:sectPr w:rsidR="009862A6" w:rsidRPr="00B772FA" w:rsidSect="009862A6">
          <w:type w:val="continuous"/>
          <w:pgSz w:w="16838" w:h="11906" w:orient="landscape"/>
          <w:pgMar w:top="1134" w:right="850" w:bottom="1134" w:left="1701" w:header="708" w:footer="708" w:gutter="0"/>
          <w:cols w:num="2" w:space="708"/>
          <w:docGrid w:linePitch="360"/>
        </w:sectPr>
      </w:pPr>
      <w:r w:rsidRPr="00363EDC">
        <w:rPr>
          <w:rFonts w:ascii="Times New Roman" w:eastAsiaTheme="minorEastAsia" w:hAnsi="Times New Roman" w:cs="Times New Roman"/>
          <w:bCs/>
          <w:sz w:val="24"/>
          <w:szCs w:val="24"/>
        </w:rPr>
        <w:t>Если в некоторой десятичной дроби перенести запятую влево через одну цифру, то она уменьши</w:t>
      </w:r>
      <w:r w:rsidR="00B772FA">
        <w:rPr>
          <w:rFonts w:ascii="Times New Roman" w:eastAsiaTheme="minorEastAsia" w:hAnsi="Times New Roman" w:cs="Times New Roman"/>
          <w:bCs/>
          <w:sz w:val="24"/>
          <w:szCs w:val="24"/>
        </w:rPr>
        <w:t>тся на 23,76. Найдите эту дробь</w:t>
      </w: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9</w:t>
      </w:r>
      <w:r w:rsidR="009862A6">
        <w:rPr>
          <w:rFonts w:ascii="Times New Roman" w:eastAsiaTheme="minorEastAsia" w:hAnsi="Times New Roman" w:cs="Times New Roman"/>
          <w:b/>
          <w:bCs/>
          <w:sz w:val="24"/>
          <w:szCs w:val="24"/>
        </w:rPr>
        <w:t xml:space="preserve"> «</w:t>
      </w:r>
      <w:r w:rsidRPr="00363EDC">
        <w:rPr>
          <w:rFonts w:ascii="Times New Roman" w:eastAsiaTheme="minorEastAsia" w:hAnsi="Times New Roman" w:cs="Times New Roman"/>
          <w:b/>
          <w:bCs/>
          <w:sz w:val="24"/>
          <w:szCs w:val="24"/>
        </w:rPr>
        <w:t>Среднее арифметическое. Проценты</w:t>
      </w:r>
      <w:r w:rsidR="009862A6">
        <w:rPr>
          <w:rFonts w:ascii="Times New Roman" w:eastAsiaTheme="minorEastAsia" w:hAnsi="Times New Roman" w:cs="Times New Roman"/>
          <w:b/>
          <w:bCs/>
          <w:sz w:val="24"/>
          <w:szCs w:val="24"/>
        </w:rPr>
        <w:t>»</w:t>
      </w:r>
      <w:r w:rsidRPr="00363EDC">
        <w:rPr>
          <w:rFonts w:ascii="Times New Roman" w:eastAsiaTheme="minorEastAsia" w:hAnsi="Times New Roman" w:cs="Times New Roman"/>
          <w:b/>
          <w:bCs/>
          <w:sz w:val="24"/>
          <w:szCs w:val="24"/>
        </w:rPr>
        <w:t>.</w:t>
      </w:r>
    </w:p>
    <w:p w:rsidR="009862A6" w:rsidRDefault="009862A6" w:rsidP="001B23CD">
      <w:pPr>
        <w:pStyle w:val="a3"/>
        <w:spacing w:after="0" w:line="240" w:lineRule="auto"/>
        <w:ind w:left="0"/>
        <w:rPr>
          <w:rFonts w:ascii="Times New Roman" w:eastAsiaTheme="minorEastAsia" w:hAnsi="Times New Roman" w:cs="Times New Roman"/>
          <w:b/>
          <w:bCs/>
          <w:sz w:val="24"/>
          <w:szCs w:val="24"/>
        </w:rPr>
        <w:sectPr w:rsidR="009862A6" w:rsidSect="007B7005">
          <w:type w:val="continuous"/>
          <w:pgSz w:w="16838" w:h="11906" w:orient="landscape"/>
          <w:pgMar w:top="1134" w:right="850" w:bottom="1134" w:left="1701" w:header="708" w:footer="708" w:gutter="0"/>
          <w:cols w:space="708"/>
          <w:docGrid w:linePitch="360"/>
        </w:sect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1B23CD" w:rsidRPr="00363EDC" w:rsidRDefault="001B23CD" w:rsidP="00491BBB">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среднее арифметическое чисел:  32,6; 38,5; 34; 35,3.</w:t>
      </w:r>
    </w:p>
    <w:p w:rsidR="001B23CD" w:rsidRPr="00363EDC" w:rsidRDefault="001B23CD" w:rsidP="00491BBB">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Площадь поля равна 300 га. Рожью засеяли 18 % поля. Сколько гектаров поля засеяли рожью?</w:t>
      </w:r>
    </w:p>
    <w:p w:rsidR="001B23CD" w:rsidRPr="00363EDC" w:rsidRDefault="001B23CD" w:rsidP="00491BBB">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Петя купил книгу за 90 р., что составляет 30 % всех денег, которые у него были. Сколько денег было у Пети?</w:t>
      </w:r>
    </w:p>
    <w:p w:rsidR="001B23CD" w:rsidRPr="00363EDC" w:rsidRDefault="001B23CD" w:rsidP="00491BBB">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Лодка плыла 2 ч со скоростью 12,3 км/ч и 4 ч со скоростью 13,2 км/ч. Найдите среднюю скорость лодки на всём пути.</w:t>
      </w:r>
    </w:p>
    <w:p w:rsidR="001B23CD" w:rsidRPr="00363EDC" w:rsidRDefault="001B23CD" w:rsidP="00491BBB">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Турист прошёл за три дня 48 км. В первый день он прошёл 35 % всего маршрута. Путь пройденный в первый день, составляет 80 % расстояния , пройденного во второй день. Сколько километров прошёл турист в третий день?</w:t>
      </w:r>
    </w:p>
    <w:p w:rsidR="001B23CD" w:rsidRPr="00363EDC" w:rsidRDefault="001B23CD" w:rsidP="00491BBB">
      <w:pPr>
        <w:pStyle w:val="a3"/>
        <w:numPr>
          <w:ilvl w:val="0"/>
          <w:numId w:val="82"/>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первый день Петя прочитал 40 % всей книги, во второй – 60 % остального, а в третий  - оставшиеся 144 страницы. Сколько всего страниц в книге? </w:t>
      </w: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1B23CD" w:rsidRPr="00363EDC" w:rsidRDefault="001B23CD" w:rsidP="00491BBB">
      <w:pPr>
        <w:pStyle w:val="a3"/>
        <w:numPr>
          <w:ilvl w:val="0"/>
          <w:numId w:val="8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среднее арифметическое чисел:  26,3; 20,2; 24,7; 18.</w:t>
      </w:r>
    </w:p>
    <w:p w:rsidR="001B23CD" w:rsidRPr="00363EDC" w:rsidRDefault="001B23CD" w:rsidP="00491BBB">
      <w:pPr>
        <w:pStyle w:val="a3"/>
        <w:numPr>
          <w:ilvl w:val="0"/>
          <w:numId w:val="8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 школе 800 учащихся. Сколько пятиклассников в этой школе, если известно, что их количество составляет 12 % количества всех учащихся?</w:t>
      </w:r>
    </w:p>
    <w:p w:rsidR="001B23CD" w:rsidRPr="00363EDC" w:rsidRDefault="001B23CD" w:rsidP="00491BBB">
      <w:pPr>
        <w:pStyle w:val="a3"/>
        <w:numPr>
          <w:ilvl w:val="0"/>
          <w:numId w:val="8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Насос перекачал в бассейн 42 </w:t>
      </w:r>
      <m:oMath>
        <m:sSup>
          <m:sSupPr>
            <m:ctrlPr>
              <w:rPr>
                <w:rFonts w:ascii="Cambria Math" w:eastAsiaTheme="minorEastAsia" w:hAnsi="Cambria Math" w:cs="Times New Roman"/>
                <w:bCs/>
                <w:i/>
                <w:sz w:val="24"/>
                <w:szCs w:val="24"/>
              </w:rPr>
            </m:ctrlPr>
          </m:sSupPr>
          <m:e>
            <m:r>
              <w:rPr>
                <w:rFonts w:ascii="Cambria Math" w:eastAsiaTheme="minorEastAsia" w:hAnsi="Cambria Math" w:cs="Times New Roman"/>
                <w:sz w:val="24"/>
                <w:szCs w:val="24"/>
              </w:rPr>
              <m:t>м</m:t>
            </m:r>
          </m:e>
          <m:sup>
            <m:r>
              <w:rPr>
                <w:rFonts w:ascii="Cambria Math" w:eastAsiaTheme="minorEastAsia" w:hAnsi="Cambria Math" w:cs="Times New Roman"/>
                <w:sz w:val="24"/>
                <w:szCs w:val="24"/>
              </w:rPr>
              <m:t>3</m:t>
            </m:r>
          </m:sup>
        </m:sSup>
      </m:oMath>
      <w:r w:rsidRPr="00363EDC">
        <w:rPr>
          <w:rFonts w:ascii="Times New Roman" w:eastAsiaTheme="minorEastAsia" w:hAnsi="Times New Roman" w:cs="Times New Roman"/>
          <w:bCs/>
          <w:sz w:val="24"/>
          <w:szCs w:val="24"/>
        </w:rPr>
        <w:t xml:space="preserve"> воды, что составляет 60 % объёма бассейна. Найдите объём бассейна.</w:t>
      </w:r>
    </w:p>
    <w:p w:rsidR="001B23CD" w:rsidRPr="00363EDC" w:rsidRDefault="001B23CD" w:rsidP="00491BBB">
      <w:pPr>
        <w:pStyle w:val="a3"/>
        <w:numPr>
          <w:ilvl w:val="0"/>
          <w:numId w:val="8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Автомобиль ехал 3 ч со скоростью 62,6 км/ч и 2 ч со скоростью 65 км/ч. Найдите среднюю скорость автомобиля на всём пути.</w:t>
      </w:r>
    </w:p>
    <w:p w:rsidR="001B23CD" w:rsidRPr="00363EDC" w:rsidRDefault="001B23CD" w:rsidP="00491BBB">
      <w:pPr>
        <w:pStyle w:val="a3"/>
        <w:numPr>
          <w:ilvl w:val="0"/>
          <w:numId w:val="8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Токарь за три дня изготовил 80 деталей. В первый день он выполнил 30 % всей работы. Известно, что количество деталей, изготовленных в первый день, составляет 60 % количества деталей , изготовленных во второй день. Сколько деталей изготовил токарь в третий день?</w:t>
      </w:r>
    </w:p>
    <w:p w:rsidR="001B23CD" w:rsidRPr="00F31178" w:rsidRDefault="001B23CD" w:rsidP="00491BBB">
      <w:pPr>
        <w:pStyle w:val="a3"/>
        <w:numPr>
          <w:ilvl w:val="0"/>
          <w:numId w:val="83"/>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В первый день тракторная бригада вспахала  30 % площади всего поля, во второй –  75% остального, а в третий  - оставшиеся 14 га. Найдите площадь поля. </w:t>
      </w: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9862A6" w:rsidRDefault="009862A6" w:rsidP="001B23CD">
      <w:pPr>
        <w:pStyle w:val="a3"/>
        <w:spacing w:after="0" w:line="240" w:lineRule="auto"/>
        <w:ind w:left="0"/>
        <w:rPr>
          <w:rFonts w:ascii="Times New Roman" w:eastAsiaTheme="minorEastAsia" w:hAnsi="Times New Roman" w:cs="Times New Roman"/>
          <w:b/>
          <w:bCs/>
          <w:sz w:val="24"/>
          <w:szCs w:val="24"/>
        </w:rPr>
        <w:sectPr w:rsidR="009862A6" w:rsidSect="009862A6">
          <w:type w:val="continuous"/>
          <w:pgSz w:w="16838" w:h="11906" w:orient="landscape"/>
          <w:pgMar w:top="1134" w:right="850" w:bottom="1134" w:left="1701" w:header="708" w:footer="708" w:gutter="0"/>
          <w:cols w:num="2" w:space="708"/>
          <w:docGrid w:linePitch="360"/>
        </w:sectPr>
      </w:pPr>
    </w:p>
    <w:p w:rsidR="001B23CD" w:rsidRDefault="001B23CD"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B772FA" w:rsidRDefault="00B772FA" w:rsidP="001B23CD">
      <w:pPr>
        <w:pStyle w:val="a3"/>
        <w:spacing w:after="0" w:line="240" w:lineRule="auto"/>
        <w:ind w:left="0"/>
        <w:rPr>
          <w:rFonts w:ascii="Times New Roman" w:eastAsiaTheme="minorEastAsia" w:hAnsi="Times New Roman" w:cs="Times New Roman"/>
          <w:b/>
          <w:bCs/>
          <w:sz w:val="24"/>
          <w:szCs w:val="24"/>
        </w:rPr>
      </w:pP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Контрольная работа № 10</w:t>
      </w:r>
      <w:r w:rsidR="009862A6">
        <w:rPr>
          <w:rFonts w:ascii="Times New Roman" w:eastAsiaTheme="minorEastAsia" w:hAnsi="Times New Roman" w:cs="Times New Roman"/>
          <w:b/>
          <w:bCs/>
          <w:sz w:val="24"/>
          <w:szCs w:val="24"/>
        </w:rPr>
        <w:t>. Итоговая работа.</w:t>
      </w: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1</w:t>
      </w:r>
    </w:p>
    <w:p w:rsidR="001B23CD" w:rsidRPr="00363EDC" w:rsidRDefault="001B23CD" w:rsidP="00491BBB">
      <w:pPr>
        <w:pStyle w:val="a3"/>
        <w:numPr>
          <w:ilvl w:val="0"/>
          <w:numId w:val="8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(4,1 – 0,66 : 1,2) ∙ 0,6.</w:t>
      </w:r>
    </w:p>
    <w:p w:rsidR="001B23CD" w:rsidRPr="00363EDC" w:rsidRDefault="001B23CD" w:rsidP="00491BBB">
      <w:pPr>
        <w:pStyle w:val="a3"/>
        <w:numPr>
          <w:ilvl w:val="0"/>
          <w:numId w:val="8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Миша шёл из одного села в другое 0,7 ч по полю и 0,9 ч через лес, пройдя всего 5,31 км. С какой скоростью шёл Миша через лес, если по полю он двигался со скоростью 4,5 км/ч?</w:t>
      </w:r>
    </w:p>
    <w:p w:rsidR="001B23CD" w:rsidRPr="00363EDC" w:rsidRDefault="001B23CD" w:rsidP="00491BBB">
      <w:pPr>
        <w:pStyle w:val="a3"/>
        <w:numPr>
          <w:ilvl w:val="0"/>
          <w:numId w:val="8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9,2</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6,8</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+ 0,64 = 1</w:t>
      </w:r>
    </w:p>
    <w:p w:rsidR="001B23CD" w:rsidRPr="00363EDC" w:rsidRDefault="001B23CD" w:rsidP="00491BBB">
      <w:pPr>
        <w:pStyle w:val="a3"/>
        <w:numPr>
          <w:ilvl w:val="0"/>
          <w:numId w:val="8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Ширина прямоугольного параллелепипеда равна 4 см, что составляет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8</m:t>
            </m:r>
          </m:num>
          <m:den>
            <m:r>
              <w:rPr>
                <w:rFonts w:ascii="Cambria Math" w:eastAsiaTheme="minorEastAsia" w:hAnsi="Cambria Math" w:cs="Times New Roman"/>
                <w:sz w:val="24"/>
                <w:szCs w:val="24"/>
              </w:rPr>
              <m:t>15</m:t>
            </m:r>
          </m:den>
        </m:f>
      </m:oMath>
      <w:r w:rsidRPr="00363EDC">
        <w:rPr>
          <w:rFonts w:ascii="Times New Roman" w:eastAsiaTheme="minorEastAsia" w:hAnsi="Times New Roman" w:cs="Times New Roman"/>
          <w:bCs/>
          <w:sz w:val="24"/>
          <w:szCs w:val="24"/>
        </w:rPr>
        <w:t xml:space="preserve">  его длины, а высота составляет 40 % длины. Вычислите объем параллелепипеда.</w:t>
      </w:r>
    </w:p>
    <w:p w:rsidR="001B23CD" w:rsidRPr="00363EDC" w:rsidRDefault="001B23CD" w:rsidP="00491BBB">
      <w:pPr>
        <w:pStyle w:val="a3"/>
        <w:numPr>
          <w:ilvl w:val="0"/>
          <w:numId w:val="8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20 : (</w:t>
      </w:r>
      <m:oMath>
        <m:r>
          <w:rPr>
            <w:rFonts w:ascii="Cambria Math" w:eastAsiaTheme="minorEastAsia" w:hAnsi="Cambria Math" w:cs="Times New Roman"/>
            <w:sz w:val="24"/>
            <w:szCs w:val="24"/>
          </w:rPr>
          <m:t>6</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14</m:t>
            </m:r>
          </m:den>
        </m:f>
      </m:oMath>
      <w:r w:rsidRPr="00363EDC">
        <w:rPr>
          <w:rFonts w:ascii="Times New Roman" w:eastAsiaTheme="minorEastAsia" w:hAnsi="Times New Roman" w:cs="Times New Roman"/>
          <w:bCs/>
          <w:sz w:val="24"/>
          <w:szCs w:val="24"/>
        </w:rPr>
        <w:t xml:space="preserve"> + </w:t>
      </w:r>
      <m:oMath>
        <m:r>
          <w:rPr>
            <w:rFonts w:ascii="Cambria Math" w:eastAsiaTheme="minorEastAsia" w:hAnsi="Cambria Math" w:cs="Times New Roman"/>
            <w:sz w:val="24"/>
            <w:szCs w:val="24"/>
          </w:rPr>
          <m:t>1</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11</m:t>
            </m:r>
          </m:num>
          <m:den>
            <m:r>
              <w:rPr>
                <w:rFonts w:ascii="Cambria Math" w:eastAsiaTheme="minorEastAsia" w:hAnsi="Cambria Math" w:cs="Times New Roman"/>
                <w:sz w:val="24"/>
                <w:szCs w:val="24"/>
              </w:rPr>
              <m:t>14</m:t>
            </m:r>
          </m:den>
        </m:f>
      </m:oMath>
      <w:r w:rsidRPr="00363EDC">
        <w:rPr>
          <w:rFonts w:ascii="Times New Roman" w:eastAsiaTheme="minorEastAsia" w:hAnsi="Times New Roman" w:cs="Times New Roman"/>
          <w:bCs/>
          <w:sz w:val="24"/>
          <w:szCs w:val="24"/>
        </w:rPr>
        <w:t>) – (</w:t>
      </w:r>
      <m:oMath>
        <m:r>
          <w:rPr>
            <w:rFonts w:ascii="Cambria Math" w:eastAsiaTheme="minorEastAsia" w:hAnsi="Cambria Math" w:cs="Times New Roman"/>
            <w:sz w:val="24"/>
            <w:szCs w:val="24"/>
          </w:rPr>
          <m:t>4</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4</m:t>
            </m:r>
          </m:den>
        </m:f>
      </m:oMath>
      <w:r w:rsidRPr="00363EDC">
        <w:rPr>
          <w:rFonts w:ascii="Times New Roman" w:eastAsiaTheme="minorEastAsia" w:hAnsi="Times New Roman" w:cs="Times New Roman"/>
          <w:bCs/>
          <w:sz w:val="24"/>
          <w:szCs w:val="24"/>
        </w:rPr>
        <w:t xml:space="preserve"> – </w:t>
      </w:r>
      <m:oMath>
        <m:r>
          <w:rPr>
            <w:rFonts w:ascii="Cambria Math" w:eastAsiaTheme="minorEastAsia" w:hAnsi="Cambria Math" w:cs="Times New Roman"/>
            <w:sz w:val="24"/>
            <w:szCs w:val="24"/>
          </w:rPr>
          <m:t>2</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4</m:t>
            </m:r>
          </m:den>
        </m:f>
      </m:oMath>
      <w:r w:rsidRPr="00363EDC">
        <w:rPr>
          <w:rFonts w:ascii="Times New Roman" w:eastAsiaTheme="minorEastAsia" w:hAnsi="Times New Roman" w:cs="Times New Roman"/>
          <w:bCs/>
          <w:sz w:val="24"/>
          <w:szCs w:val="24"/>
        </w:rPr>
        <w:t>) : 5.</w:t>
      </w:r>
    </w:p>
    <w:p w:rsidR="001B23CD" w:rsidRPr="00363EDC" w:rsidRDefault="001B23CD" w:rsidP="00491BBB">
      <w:pPr>
        <w:pStyle w:val="a3"/>
        <w:numPr>
          <w:ilvl w:val="0"/>
          <w:numId w:val="84"/>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Среднее арифметическое четырёх чисел равно 1,4, а среднее арифметическое трёх других чисел – 1,75. Найдите среднее арифметическое этих семи чисел.</w:t>
      </w:r>
    </w:p>
    <w:p w:rsidR="001B23CD" w:rsidRPr="00363EDC" w:rsidRDefault="001B23CD" w:rsidP="001B23CD">
      <w:pPr>
        <w:pStyle w:val="a3"/>
        <w:spacing w:after="0" w:line="240" w:lineRule="auto"/>
        <w:ind w:left="0"/>
        <w:rPr>
          <w:rFonts w:ascii="Times New Roman" w:eastAsiaTheme="minorEastAsia" w:hAnsi="Times New Roman" w:cs="Times New Roman"/>
          <w:b/>
          <w:bCs/>
          <w:sz w:val="24"/>
          <w:szCs w:val="24"/>
        </w:rPr>
      </w:pPr>
      <w:r w:rsidRPr="00363EDC">
        <w:rPr>
          <w:rFonts w:ascii="Times New Roman" w:eastAsiaTheme="minorEastAsia" w:hAnsi="Times New Roman" w:cs="Times New Roman"/>
          <w:b/>
          <w:bCs/>
          <w:sz w:val="24"/>
          <w:szCs w:val="24"/>
        </w:rPr>
        <w:t>Вариант 2</w:t>
      </w:r>
    </w:p>
    <w:p w:rsidR="001B23CD" w:rsidRPr="00363EDC" w:rsidRDefault="001B23CD" w:rsidP="00491BBB">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Найдите значение выражения:  (0,49 : 1,4 – 0,325) ∙ 0,8.</w:t>
      </w:r>
    </w:p>
    <w:p w:rsidR="001B23CD" w:rsidRPr="00363EDC" w:rsidRDefault="001B23CD" w:rsidP="00491BBB">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Катер плыл 0,4 ч по течению реки и 0,6 ч против течения, преодолев всего 16,8 км. С какой скоростью плыл катер по течению, если против течения он плыл со скоростью 16 км/ч?</w:t>
      </w:r>
    </w:p>
    <w:p w:rsidR="001B23CD" w:rsidRPr="00363EDC" w:rsidRDefault="001B23CD" w:rsidP="00491BBB">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Решите уравнение: 7,2</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5,4</w:t>
      </w:r>
      <w:r w:rsidRPr="00363EDC">
        <w:rPr>
          <w:rFonts w:ascii="Cambria Math" w:eastAsiaTheme="minorEastAsia" w:hAnsi="Cambria Math" w:cs="Cambria Math"/>
          <w:bCs/>
          <w:sz w:val="24"/>
          <w:szCs w:val="24"/>
        </w:rPr>
        <w:t>𝑥</w:t>
      </w:r>
      <w:r w:rsidRPr="00363EDC">
        <w:rPr>
          <w:rFonts w:ascii="Times New Roman" w:eastAsiaTheme="minorEastAsia" w:hAnsi="Times New Roman" w:cs="Times New Roman"/>
          <w:bCs/>
          <w:sz w:val="24"/>
          <w:szCs w:val="24"/>
        </w:rPr>
        <w:t xml:space="preserve"> + 0,55 = 1</w:t>
      </w:r>
    </w:p>
    <w:p w:rsidR="001B23CD" w:rsidRPr="00363EDC" w:rsidRDefault="001B23CD" w:rsidP="00491BBB">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 xml:space="preserve">Ширина прямоугольного параллелепипеда равна 3,6 см, что составляет </w:t>
      </w:r>
      <m:oMath>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9</m:t>
            </m:r>
          </m:num>
          <m:den>
            <m:r>
              <w:rPr>
                <w:rFonts w:ascii="Cambria Math" w:eastAsiaTheme="minorEastAsia" w:hAnsi="Cambria Math" w:cs="Times New Roman"/>
                <w:sz w:val="24"/>
                <w:szCs w:val="24"/>
              </w:rPr>
              <m:t>25</m:t>
            </m:r>
          </m:den>
        </m:f>
      </m:oMath>
      <w:r w:rsidRPr="00363EDC">
        <w:rPr>
          <w:rFonts w:ascii="Times New Roman" w:eastAsiaTheme="minorEastAsia" w:hAnsi="Times New Roman" w:cs="Times New Roman"/>
          <w:bCs/>
          <w:sz w:val="24"/>
          <w:szCs w:val="24"/>
        </w:rPr>
        <w:t xml:space="preserve">  его длины, а высота составляет 42 % длины. Вычислите объем параллелепипеда.</w:t>
      </w:r>
    </w:p>
    <w:p w:rsidR="001B23CD" w:rsidRPr="00363EDC" w:rsidRDefault="001B23CD" w:rsidP="00491BBB">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Выполните действия:   30 : (</w:t>
      </w:r>
      <m:oMath>
        <m:r>
          <w:rPr>
            <w:rFonts w:ascii="Cambria Math" w:eastAsiaTheme="minorEastAsia" w:hAnsi="Cambria Math" w:cs="Times New Roman"/>
            <w:sz w:val="24"/>
            <w:szCs w:val="24"/>
          </w:rPr>
          <m:t>17</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16</m:t>
            </m:r>
          </m:num>
          <m:den>
            <m:r>
              <w:rPr>
                <w:rFonts w:ascii="Cambria Math" w:eastAsiaTheme="minorEastAsia" w:hAnsi="Cambria Math" w:cs="Times New Roman"/>
                <w:sz w:val="24"/>
                <w:szCs w:val="24"/>
              </w:rPr>
              <m:t>19</m:t>
            </m:r>
          </m:den>
        </m:f>
        <m:r>
          <w:rPr>
            <w:rFonts w:ascii="Cambria Math" w:eastAsiaTheme="minorEastAsia" w:hAnsi="Cambria Math" w:cs="Times New Roman"/>
            <w:sz w:val="24"/>
            <w:szCs w:val="24"/>
          </w:rPr>
          <m:t>- 5</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16</m:t>
            </m:r>
          </m:num>
          <m:den>
            <m:r>
              <w:rPr>
                <w:rFonts w:ascii="Cambria Math" w:eastAsiaTheme="minorEastAsia" w:hAnsi="Cambria Math" w:cs="Times New Roman"/>
                <w:sz w:val="24"/>
                <w:szCs w:val="24"/>
              </w:rPr>
              <m:t>19</m:t>
            </m:r>
          </m:den>
        </m:f>
      </m:oMath>
      <w:r w:rsidRPr="00363EDC">
        <w:rPr>
          <w:rFonts w:ascii="Times New Roman" w:eastAsiaTheme="minorEastAsia" w:hAnsi="Times New Roman" w:cs="Times New Roman"/>
          <w:bCs/>
          <w:sz w:val="24"/>
          <w:szCs w:val="24"/>
        </w:rPr>
        <w:t>) + (</w:t>
      </w:r>
      <m:oMath>
        <m:r>
          <w:rPr>
            <w:rFonts w:ascii="Cambria Math" w:eastAsiaTheme="minorEastAsia" w:hAnsi="Cambria Math" w:cs="Times New Roman"/>
            <w:sz w:val="24"/>
            <w:szCs w:val="24"/>
          </w:rPr>
          <m:t>7</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xml:space="preserve"> – </w:t>
      </w:r>
      <m:oMath>
        <m:r>
          <w:rPr>
            <w:rFonts w:ascii="Cambria Math" w:eastAsiaTheme="minorEastAsia" w:hAnsi="Cambria Math" w:cs="Times New Roman"/>
            <w:sz w:val="24"/>
            <w:szCs w:val="24"/>
          </w:rPr>
          <m:t>4</m:t>
        </m:r>
        <m:f>
          <m:fPr>
            <m:ctrlPr>
              <w:rPr>
                <w:rFonts w:ascii="Cambria Math" w:eastAsiaTheme="minorEastAsia" w:hAnsi="Cambria Math" w:cs="Times New Roman"/>
                <w:bCs/>
                <w:i/>
                <w:sz w:val="24"/>
                <w:szCs w:val="24"/>
              </w:rPr>
            </m:ctrlPr>
          </m:fPr>
          <m:num>
            <m:r>
              <w:rPr>
                <w:rFonts w:ascii="Cambria Math" w:eastAsiaTheme="minorEastAsia" w:hAnsi="Cambria Math" w:cs="Times New Roman"/>
                <w:sz w:val="24"/>
                <w:szCs w:val="24"/>
              </w:rPr>
              <m:t>4</m:t>
            </m:r>
          </m:num>
          <m:den>
            <m:r>
              <w:rPr>
                <w:rFonts w:ascii="Cambria Math" w:eastAsiaTheme="minorEastAsia" w:hAnsi="Cambria Math" w:cs="Times New Roman"/>
                <w:sz w:val="24"/>
                <w:szCs w:val="24"/>
              </w:rPr>
              <m:t>5</m:t>
            </m:r>
          </m:den>
        </m:f>
      </m:oMath>
      <w:r w:rsidRPr="00363EDC">
        <w:rPr>
          <w:rFonts w:ascii="Times New Roman" w:eastAsiaTheme="minorEastAsia" w:hAnsi="Times New Roman" w:cs="Times New Roman"/>
          <w:bCs/>
          <w:sz w:val="24"/>
          <w:szCs w:val="24"/>
        </w:rPr>
        <w:t>) : 7.</w:t>
      </w:r>
    </w:p>
    <w:p w:rsidR="001B23CD" w:rsidRPr="00F31178" w:rsidRDefault="001B23CD" w:rsidP="00491BBB">
      <w:pPr>
        <w:pStyle w:val="a3"/>
        <w:numPr>
          <w:ilvl w:val="0"/>
          <w:numId w:val="85"/>
        </w:numPr>
        <w:spacing w:after="0" w:line="240" w:lineRule="auto"/>
        <w:rPr>
          <w:rFonts w:ascii="Times New Roman" w:eastAsiaTheme="minorEastAsia" w:hAnsi="Times New Roman" w:cs="Times New Roman"/>
          <w:bCs/>
          <w:sz w:val="24"/>
          <w:szCs w:val="24"/>
        </w:rPr>
      </w:pPr>
      <w:r w:rsidRPr="00363EDC">
        <w:rPr>
          <w:rFonts w:ascii="Times New Roman" w:eastAsiaTheme="minorEastAsia" w:hAnsi="Times New Roman" w:cs="Times New Roman"/>
          <w:bCs/>
          <w:sz w:val="24"/>
          <w:szCs w:val="24"/>
        </w:rPr>
        <w:t>Среднее арифметическое трёх чисел равно 2,5, а среднее арифметическое двух других чисел – 1,7. Найдите среднее арифметическое этих пяти чисел.</w:t>
      </w:r>
    </w:p>
    <w:p w:rsidR="007B7005" w:rsidRDefault="007B7005" w:rsidP="00363EDC">
      <w:pPr>
        <w:pStyle w:val="a3"/>
        <w:spacing w:after="0" w:line="240" w:lineRule="auto"/>
        <w:rPr>
          <w:rFonts w:ascii="Times New Roman" w:hAnsi="Times New Roman" w:cs="Times New Roman"/>
          <w:sz w:val="24"/>
          <w:szCs w:val="24"/>
        </w:rPr>
      </w:pPr>
    </w:p>
    <w:p w:rsidR="009862A6" w:rsidRDefault="009862A6" w:rsidP="00363EDC">
      <w:pPr>
        <w:pStyle w:val="a3"/>
        <w:spacing w:after="0" w:line="240" w:lineRule="auto"/>
        <w:rPr>
          <w:rFonts w:ascii="Times New Roman" w:hAnsi="Times New Roman" w:cs="Times New Roman"/>
          <w:sz w:val="24"/>
          <w:szCs w:val="24"/>
        </w:rPr>
      </w:pPr>
    </w:p>
    <w:p w:rsidR="009862A6" w:rsidRDefault="009862A6" w:rsidP="00363EDC">
      <w:pPr>
        <w:pStyle w:val="a3"/>
        <w:spacing w:after="0" w:line="240" w:lineRule="auto"/>
        <w:rPr>
          <w:rFonts w:ascii="Times New Roman" w:hAnsi="Times New Roman" w:cs="Times New Roman"/>
          <w:sz w:val="24"/>
          <w:szCs w:val="24"/>
        </w:rPr>
      </w:pPr>
    </w:p>
    <w:p w:rsidR="009862A6" w:rsidRDefault="009862A6" w:rsidP="00363EDC">
      <w:pPr>
        <w:pStyle w:val="a3"/>
        <w:spacing w:after="0" w:line="240" w:lineRule="auto"/>
        <w:rPr>
          <w:rFonts w:ascii="Times New Roman" w:hAnsi="Times New Roman" w:cs="Times New Roman"/>
          <w:sz w:val="24"/>
          <w:szCs w:val="24"/>
        </w:rPr>
      </w:pPr>
    </w:p>
    <w:p w:rsidR="009862A6" w:rsidRDefault="009862A6" w:rsidP="00363EDC">
      <w:pPr>
        <w:pStyle w:val="a3"/>
        <w:spacing w:after="0" w:line="240" w:lineRule="auto"/>
        <w:rPr>
          <w:rFonts w:ascii="Times New Roman" w:hAnsi="Times New Roman" w:cs="Times New Roman"/>
          <w:sz w:val="24"/>
          <w:szCs w:val="24"/>
        </w:rPr>
      </w:pPr>
    </w:p>
    <w:p w:rsidR="009862A6" w:rsidRDefault="009862A6" w:rsidP="00363EDC">
      <w:pPr>
        <w:pStyle w:val="a3"/>
        <w:spacing w:after="0" w:line="240" w:lineRule="auto"/>
        <w:rPr>
          <w:rFonts w:ascii="Times New Roman" w:hAnsi="Times New Roman" w:cs="Times New Roman"/>
          <w:sz w:val="24"/>
          <w:szCs w:val="24"/>
        </w:rPr>
      </w:pPr>
    </w:p>
    <w:p w:rsidR="007B7005" w:rsidRDefault="007B7005" w:rsidP="00363EDC">
      <w:pPr>
        <w:pStyle w:val="a3"/>
        <w:spacing w:after="0" w:line="240" w:lineRule="auto"/>
        <w:rPr>
          <w:rFonts w:ascii="Times New Roman" w:hAnsi="Times New Roman" w:cs="Times New Roman"/>
          <w:sz w:val="24"/>
          <w:szCs w:val="24"/>
        </w:rPr>
      </w:pPr>
    </w:p>
    <w:p w:rsidR="007B7005" w:rsidRDefault="007B7005" w:rsidP="00363EDC">
      <w:pPr>
        <w:pStyle w:val="a3"/>
        <w:spacing w:after="0" w:line="240" w:lineRule="auto"/>
        <w:rPr>
          <w:rFonts w:ascii="Times New Roman" w:hAnsi="Times New Roman" w:cs="Times New Roman"/>
          <w:sz w:val="24"/>
          <w:szCs w:val="24"/>
        </w:rPr>
      </w:pPr>
    </w:p>
    <w:p w:rsidR="007B7005" w:rsidRDefault="007B7005" w:rsidP="00363EDC">
      <w:pPr>
        <w:pStyle w:val="a3"/>
        <w:spacing w:after="0" w:line="240" w:lineRule="auto"/>
        <w:rPr>
          <w:rFonts w:ascii="Times New Roman" w:hAnsi="Times New Roman" w:cs="Times New Roman"/>
          <w:sz w:val="24"/>
          <w:szCs w:val="24"/>
        </w:rPr>
      </w:pPr>
    </w:p>
    <w:p w:rsidR="007B7005" w:rsidRDefault="007B7005" w:rsidP="00363EDC">
      <w:pPr>
        <w:pStyle w:val="a3"/>
        <w:spacing w:after="0" w:line="240" w:lineRule="auto"/>
        <w:rPr>
          <w:rFonts w:ascii="Times New Roman" w:hAnsi="Times New Roman" w:cs="Times New Roman"/>
          <w:sz w:val="24"/>
          <w:szCs w:val="24"/>
        </w:rPr>
      </w:pPr>
    </w:p>
    <w:p w:rsidR="007B7005" w:rsidRDefault="007B7005" w:rsidP="00363EDC">
      <w:pPr>
        <w:pStyle w:val="a3"/>
        <w:spacing w:after="0" w:line="240" w:lineRule="auto"/>
        <w:rPr>
          <w:rFonts w:ascii="Times New Roman" w:hAnsi="Times New Roman" w:cs="Times New Roman"/>
          <w:sz w:val="24"/>
          <w:szCs w:val="24"/>
        </w:rPr>
      </w:pPr>
    </w:p>
    <w:p w:rsidR="00B772FA" w:rsidRDefault="00B772FA" w:rsidP="00B772FA">
      <w:pPr>
        <w:pStyle w:val="a3"/>
        <w:spacing w:after="0"/>
        <w:jc w:val="both"/>
        <w:rPr>
          <w:rFonts w:ascii="Times New Roman" w:hAnsi="Times New Roman" w:cs="Times New Roman"/>
          <w:b/>
          <w:sz w:val="24"/>
        </w:rPr>
      </w:pPr>
      <w:r>
        <w:rPr>
          <w:rFonts w:ascii="Times New Roman" w:hAnsi="Times New Roman" w:cs="Times New Roman"/>
          <w:b/>
          <w:sz w:val="24"/>
        </w:rPr>
        <w:t>6</w:t>
      </w:r>
      <w:r w:rsidRPr="00401A41">
        <w:rPr>
          <w:rFonts w:ascii="Times New Roman" w:hAnsi="Times New Roman" w:cs="Times New Roman"/>
          <w:b/>
          <w:sz w:val="24"/>
        </w:rPr>
        <w:t xml:space="preserve"> класс </w:t>
      </w:r>
    </w:p>
    <w:p w:rsidR="00FA7B65" w:rsidRDefault="00FA7B65" w:rsidP="00FA7B65">
      <w:pPr>
        <w:pStyle w:val="a3"/>
        <w:spacing w:after="0"/>
        <w:jc w:val="both"/>
        <w:rPr>
          <w:rFonts w:ascii="Times New Roman" w:hAnsi="Times New Roman" w:cs="Times New Roman"/>
          <w:sz w:val="24"/>
          <w:szCs w:val="24"/>
        </w:rPr>
      </w:pPr>
      <w:r>
        <w:rPr>
          <w:rFonts w:ascii="Times New Roman" w:hAnsi="Times New Roman" w:cs="Times New Roman"/>
          <w:sz w:val="24"/>
          <w:szCs w:val="24"/>
        </w:rPr>
        <w:t xml:space="preserve">              В 6 классе  11</w:t>
      </w:r>
      <w:r w:rsidR="00B772FA">
        <w:rPr>
          <w:rFonts w:ascii="Times New Roman" w:hAnsi="Times New Roman" w:cs="Times New Roman"/>
          <w:sz w:val="24"/>
          <w:szCs w:val="24"/>
        </w:rPr>
        <w:t xml:space="preserve"> текущих</w:t>
      </w:r>
      <w:r w:rsidR="00B772FA" w:rsidRPr="00054730">
        <w:rPr>
          <w:rFonts w:ascii="Times New Roman" w:hAnsi="Times New Roman" w:cs="Times New Roman"/>
          <w:sz w:val="24"/>
          <w:szCs w:val="24"/>
        </w:rPr>
        <w:t xml:space="preserve"> контрольных работ</w:t>
      </w:r>
      <w:r w:rsidR="00B772FA">
        <w:rPr>
          <w:rFonts w:ascii="Times New Roman" w:hAnsi="Times New Roman" w:cs="Times New Roman"/>
          <w:sz w:val="24"/>
          <w:szCs w:val="24"/>
        </w:rPr>
        <w:t xml:space="preserve">, </w:t>
      </w:r>
      <w:r w:rsidR="00B772FA" w:rsidRPr="00054730">
        <w:rPr>
          <w:rFonts w:ascii="Times New Roman" w:hAnsi="Times New Roman" w:cs="Times New Roman"/>
          <w:sz w:val="24"/>
          <w:szCs w:val="24"/>
        </w:rPr>
        <w:t>итогов</w:t>
      </w:r>
      <w:r>
        <w:rPr>
          <w:rFonts w:ascii="Times New Roman" w:hAnsi="Times New Roman" w:cs="Times New Roman"/>
          <w:sz w:val="24"/>
          <w:szCs w:val="24"/>
        </w:rPr>
        <w:t>ая работа</w:t>
      </w:r>
    </w:p>
    <w:p w:rsidR="00FA7B65" w:rsidRDefault="00FA7B65" w:rsidP="00FA7B65">
      <w:pPr>
        <w:pStyle w:val="a3"/>
        <w:spacing w:after="0"/>
        <w:jc w:val="both"/>
        <w:rPr>
          <w:rFonts w:ascii="Times New Roman" w:hAnsi="Times New Roman" w:cs="Times New Roman"/>
          <w:sz w:val="24"/>
          <w:szCs w:val="24"/>
        </w:rPr>
        <w:sectPr w:rsidR="00FA7B65" w:rsidSect="007B7005">
          <w:type w:val="continuous"/>
          <w:pgSz w:w="16838" w:h="11906" w:orient="landscape"/>
          <w:pgMar w:top="1134" w:right="850" w:bottom="1134" w:left="1701" w:header="708" w:footer="708" w:gutter="0"/>
          <w:cols w:space="708"/>
          <w:docGrid w:linePitch="360"/>
        </w:sectPr>
      </w:pPr>
    </w:p>
    <w:p w:rsidR="00FA7B65" w:rsidRDefault="00FA7B65" w:rsidP="00FA7B65">
      <w:pPr>
        <w:pStyle w:val="a3"/>
        <w:spacing w:after="0"/>
        <w:jc w:val="both"/>
        <w:rPr>
          <w:rFonts w:ascii="Times New Roman" w:hAnsi="Times New Roman" w:cs="Times New Roman"/>
          <w:sz w:val="24"/>
          <w:szCs w:val="24"/>
        </w:rPr>
      </w:pPr>
    </w:p>
    <w:p w:rsidR="00FA7B65" w:rsidRDefault="00FA7B65" w:rsidP="00FA7B65">
      <w:pPr>
        <w:pStyle w:val="a3"/>
        <w:spacing w:after="0" w:line="240" w:lineRule="auto"/>
        <w:rPr>
          <w:b/>
        </w:rPr>
        <w:sectPr w:rsidR="00FA7B65" w:rsidSect="00FA7B65">
          <w:type w:val="continuous"/>
          <w:pgSz w:w="16838" w:h="11906" w:orient="landscape"/>
          <w:pgMar w:top="1134" w:right="850" w:bottom="1134" w:left="1701" w:header="708" w:footer="708" w:gutter="0"/>
          <w:cols w:space="708"/>
          <w:docGrid w:linePitch="360"/>
        </w:sectPr>
      </w:pPr>
      <w:r w:rsidRPr="00FA7B65">
        <w:rPr>
          <w:rFonts w:ascii="Times New Roman" w:hAnsi="Times New Roman" w:cs="Times New Roman"/>
          <w:b/>
          <w:sz w:val="24"/>
          <w:szCs w:val="24"/>
        </w:rPr>
        <w:t>Контрольная работа №1</w:t>
      </w:r>
      <w:r>
        <w:rPr>
          <w:b/>
        </w:rPr>
        <w:t>«</w:t>
      </w:r>
      <w:r w:rsidRPr="00FA7B65">
        <w:rPr>
          <w:rFonts w:ascii="Times New Roman" w:hAnsi="Times New Roman" w:cs="Times New Roman"/>
          <w:b/>
          <w:sz w:val="24"/>
          <w:szCs w:val="24"/>
        </w:rPr>
        <w:t>Делимость натуральных чисел</w:t>
      </w:r>
      <w:r>
        <w:rPr>
          <w:b/>
        </w:rPr>
        <w:t>»</w:t>
      </w:r>
    </w:p>
    <w:p w:rsidR="00FA7B65" w:rsidRPr="00FA7B65" w:rsidRDefault="00FA7B65" w:rsidP="00FA7B65">
      <w:pPr>
        <w:pStyle w:val="a4"/>
        <w:spacing w:before="0" w:beforeAutospacing="0" w:after="0" w:afterAutospacing="0"/>
        <w:rPr>
          <w:b/>
        </w:rPr>
      </w:pPr>
    </w:p>
    <w:p w:rsidR="00FA7B65" w:rsidRPr="00FA7B65" w:rsidRDefault="00FA7B65" w:rsidP="00FA7B65">
      <w:pPr>
        <w:pStyle w:val="a4"/>
        <w:spacing w:before="0" w:beforeAutospacing="0" w:after="0" w:afterAutospacing="0"/>
        <w:jc w:val="center"/>
      </w:pPr>
      <w:r w:rsidRPr="00FA7B65">
        <w:rPr>
          <w:b/>
        </w:rPr>
        <w:t>Вариант 1</w:t>
      </w:r>
    </w:p>
    <w:p w:rsidR="00FA7B65" w:rsidRPr="00FA7B65" w:rsidRDefault="00FA7B65" w:rsidP="00FA7B65">
      <w:pPr>
        <w:pStyle w:val="a4"/>
        <w:spacing w:before="0" w:beforeAutospacing="0" w:after="0" w:afterAutospacing="0"/>
      </w:pPr>
      <w:r w:rsidRPr="00FA7B65">
        <w:t>1. Из чисел 387, 756, 829, 2 148 выпишите те, которые делятся нацело</w:t>
      </w:r>
    </w:p>
    <w:p w:rsidR="00FA7B65" w:rsidRPr="00FA7B65" w:rsidRDefault="00FA7B65" w:rsidP="00FA7B65">
      <w:pPr>
        <w:pStyle w:val="a4"/>
        <w:spacing w:before="0" w:beforeAutospacing="0" w:after="0" w:afterAutospacing="0"/>
      </w:pPr>
      <w:r w:rsidRPr="00FA7B65">
        <w:t>1) на 2; 2) на 9.</w:t>
      </w:r>
    </w:p>
    <w:p w:rsidR="00FA7B65" w:rsidRPr="00FA7B65" w:rsidRDefault="00FA7B65" w:rsidP="00FA7B65">
      <w:pPr>
        <w:pStyle w:val="a4"/>
        <w:spacing w:before="0" w:beforeAutospacing="0" w:after="0" w:afterAutospacing="0"/>
      </w:pPr>
      <w:r w:rsidRPr="00FA7B65">
        <w:t>2. Разложите число 756 на простые множители.</w:t>
      </w:r>
    </w:p>
    <w:p w:rsidR="00FA7B65" w:rsidRPr="00FA7B65" w:rsidRDefault="00FA7B65" w:rsidP="00FA7B65">
      <w:pPr>
        <w:pStyle w:val="a4"/>
        <w:spacing w:before="0" w:beforeAutospacing="0" w:after="0" w:afterAutospacing="0"/>
      </w:pPr>
      <w:r w:rsidRPr="00FA7B65">
        <w:t>3. Найдите наибольший общий делитель чисел</w:t>
      </w:r>
    </w:p>
    <w:p w:rsidR="00FA7B65" w:rsidRPr="00FA7B65" w:rsidRDefault="00FA7B65" w:rsidP="00FA7B65">
      <w:pPr>
        <w:pStyle w:val="a4"/>
        <w:spacing w:before="0" w:beforeAutospacing="0" w:after="0" w:afterAutospacing="0"/>
      </w:pPr>
      <w:r w:rsidRPr="00FA7B65">
        <w:t>1) 24 и 54; 2)72 и 254.</w:t>
      </w:r>
    </w:p>
    <w:p w:rsidR="00FA7B65" w:rsidRPr="00FA7B65" w:rsidRDefault="00FA7B65" w:rsidP="00FA7B65">
      <w:pPr>
        <w:pStyle w:val="a4"/>
        <w:spacing w:before="0" w:beforeAutospacing="0" w:after="0" w:afterAutospacing="0"/>
      </w:pPr>
      <w:r w:rsidRPr="00FA7B65">
        <w:t>4. Найдите наименьшее общее кратное чисел</w:t>
      </w:r>
    </w:p>
    <w:p w:rsidR="00FA7B65" w:rsidRPr="00FA7B65" w:rsidRDefault="00FA7B65" w:rsidP="00FA7B65">
      <w:pPr>
        <w:pStyle w:val="a4"/>
        <w:spacing w:before="0" w:beforeAutospacing="0" w:after="0" w:afterAutospacing="0"/>
      </w:pPr>
      <w:r w:rsidRPr="00FA7B65">
        <w:t>1) 16 и 32; 2) 15 и 8; 3) 16 и 12.</w:t>
      </w:r>
    </w:p>
    <w:p w:rsidR="00FA7B65" w:rsidRPr="00FA7B65" w:rsidRDefault="00FA7B65" w:rsidP="00FA7B65">
      <w:pPr>
        <w:pStyle w:val="a4"/>
        <w:spacing w:before="0" w:beforeAutospacing="0" w:after="0" w:afterAutospacing="0"/>
      </w:pPr>
      <w:r w:rsidRPr="00FA7B65">
        <w:t>5. Докажите, что числа 272 и 1365 – взаимно простые.</w:t>
      </w:r>
    </w:p>
    <w:p w:rsidR="00FA7B65" w:rsidRPr="00FA7B65" w:rsidRDefault="00FA7B65" w:rsidP="00FA7B65">
      <w:pPr>
        <w:pStyle w:val="a4"/>
        <w:spacing w:before="0" w:beforeAutospacing="0" w:after="0" w:afterAutospacing="0"/>
      </w:pPr>
      <w:r w:rsidRPr="00FA7B65">
        <w:t>6. Вместо звездочки в записи 152* поставьте цифру так, чтобы полученное число было кратно 3 (рассмотрите все возможные случаи).</w:t>
      </w:r>
    </w:p>
    <w:p w:rsidR="00FA7B65" w:rsidRPr="00FA7B65" w:rsidRDefault="00FA7B65" w:rsidP="00FA7B65">
      <w:pPr>
        <w:pStyle w:val="a4"/>
        <w:spacing w:before="0" w:beforeAutospacing="0" w:after="0" w:afterAutospacing="0"/>
      </w:pPr>
      <w:r w:rsidRPr="00FA7B65">
        <w:t>7. Петя расставил книги поровну на 12 полках, а потом переставил их, тоже поровну, на 8 полок. Сколько книг было у Пети, если известно, что их было больше 100, но меньше 140?</w:t>
      </w:r>
    </w:p>
    <w:p w:rsidR="00FA7B65" w:rsidRP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jc w:val="center"/>
      </w:pPr>
      <w:r w:rsidRPr="00FA7B65">
        <w:rPr>
          <w:b/>
        </w:rPr>
        <w:t>Вариант 2</w:t>
      </w:r>
    </w:p>
    <w:p w:rsidR="00FA7B65" w:rsidRPr="00FA7B65" w:rsidRDefault="00FA7B65" w:rsidP="00FA7B65">
      <w:pPr>
        <w:pStyle w:val="a4"/>
        <w:spacing w:before="0" w:beforeAutospacing="0" w:after="0" w:afterAutospacing="0"/>
      </w:pPr>
      <w:r w:rsidRPr="00FA7B65">
        <w:t>1. Из чисел 405, 972, 865, 2394 выпишите те, которые делятся нацело</w:t>
      </w:r>
    </w:p>
    <w:p w:rsidR="00FA7B65" w:rsidRPr="00FA7B65" w:rsidRDefault="00FA7B65" w:rsidP="00FA7B65">
      <w:pPr>
        <w:pStyle w:val="a4"/>
        <w:spacing w:before="0" w:beforeAutospacing="0" w:after="0" w:afterAutospacing="0"/>
      </w:pPr>
      <w:r w:rsidRPr="00FA7B65">
        <w:t>1) на 5; 2) на 9.</w:t>
      </w:r>
    </w:p>
    <w:p w:rsidR="00FA7B65" w:rsidRPr="00FA7B65" w:rsidRDefault="00FA7B65" w:rsidP="00FA7B65">
      <w:pPr>
        <w:pStyle w:val="a4"/>
        <w:spacing w:before="0" w:beforeAutospacing="0" w:after="0" w:afterAutospacing="0"/>
      </w:pPr>
      <w:r w:rsidRPr="00FA7B65">
        <w:t>2. Разложите число 1176 на простые множители.</w:t>
      </w:r>
    </w:p>
    <w:p w:rsidR="00FA7B65" w:rsidRPr="00FA7B65" w:rsidRDefault="00FA7B65" w:rsidP="00FA7B65">
      <w:pPr>
        <w:pStyle w:val="a4"/>
        <w:spacing w:before="0" w:beforeAutospacing="0" w:after="0" w:afterAutospacing="0"/>
      </w:pPr>
      <w:r w:rsidRPr="00FA7B65">
        <w:t>3. Найдите наибольший общий делитель чисел</w:t>
      </w:r>
    </w:p>
    <w:p w:rsidR="00FA7B65" w:rsidRPr="00FA7B65" w:rsidRDefault="00FA7B65" w:rsidP="00FA7B65">
      <w:pPr>
        <w:pStyle w:val="a4"/>
        <w:spacing w:before="0" w:beforeAutospacing="0" w:after="0" w:afterAutospacing="0"/>
      </w:pPr>
      <w:r w:rsidRPr="00FA7B65">
        <w:t>1) 27 и 36; 2)168 и 252.</w:t>
      </w:r>
    </w:p>
    <w:p w:rsidR="00FA7B65" w:rsidRPr="00FA7B65" w:rsidRDefault="00FA7B65" w:rsidP="00FA7B65">
      <w:pPr>
        <w:pStyle w:val="a4"/>
        <w:spacing w:before="0" w:beforeAutospacing="0" w:after="0" w:afterAutospacing="0"/>
      </w:pPr>
      <w:r w:rsidRPr="00FA7B65">
        <w:t>4. Найдите наименьшее общее кратное чисел</w:t>
      </w:r>
    </w:p>
    <w:p w:rsidR="00FA7B65" w:rsidRPr="00FA7B65" w:rsidRDefault="00FA7B65" w:rsidP="00FA7B65">
      <w:pPr>
        <w:pStyle w:val="a4"/>
        <w:spacing w:before="0" w:beforeAutospacing="0" w:after="0" w:afterAutospacing="0"/>
      </w:pPr>
      <w:r w:rsidRPr="00FA7B65">
        <w:t>1) 11 и 33; 2) 9 и 10; 3) 18 и 12.</w:t>
      </w:r>
    </w:p>
    <w:p w:rsidR="00FA7B65" w:rsidRPr="00FA7B65" w:rsidRDefault="00FA7B65" w:rsidP="00FA7B65">
      <w:pPr>
        <w:pStyle w:val="a4"/>
        <w:spacing w:before="0" w:beforeAutospacing="0" w:after="0" w:afterAutospacing="0"/>
      </w:pPr>
      <w:r w:rsidRPr="00FA7B65">
        <w:t>5. Докажите, что числа 297 и 304 – взаимно простые.</w:t>
      </w:r>
    </w:p>
    <w:p w:rsidR="00FA7B65" w:rsidRPr="00FA7B65" w:rsidRDefault="00FA7B65" w:rsidP="00FA7B65">
      <w:pPr>
        <w:pStyle w:val="a4"/>
        <w:spacing w:before="0" w:beforeAutospacing="0" w:after="0" w:afterAutospacing="0"/>
      </w:pPr>
      <w:r w:rsidRPr="00FA7B65">
        <w:t>6. Вместо звездочки в записи 199* поставьте цифру так, чтобы полученное число было кратно 3 (рассмотрите все возможные случаи).</w:t>
      </w:r>
    </w:p>
    <w:p w:rsidR="00FA7B65" w:rsidRPr="00FA7B65" w:rsidRDefault="00FA7B65" w:rsidP="00FA7B65">
      <w:pPr>
        <w:pStyle w:val="a4"/>
        <w:spacing w:before="0" w:beforeAutospacing="0" w:after="0" w:afterAutospacing="0"/>
      </w:pPr>
      <w:r w:rsidRPr="00FA7B65">
        <w:t xml:space="preserve">7. Собранный урожай яблок фермер может разложить поровну в корзину по </w:t>
      </w:r>
      <w:smartTag w:uri="urn:schemas-microsoft-com:office:smarttags" w:element="metricconverter">
        <w:smartTagPr>
          <w:attr w:name="ProductID" w:val="12 кг"/>
        </w:smartTagPr>
        <w:r w:rsidRPr="00FA7B65">
          <w:t>12 кг</w:t>
        </w:r>
      </w:smartTag>
      <w:r w:rsidRPr="00FA7B65">
        <w:t xml:space="preserve"> или в ящики по </w:t>
      </w:r>
      <w:smartTag w:uri="urn:schemas-microsoft-com:office:smarttags" w:element="metricconverter">
        <w:smartTagPr>
          <w:attr w:name="ProductID" w:val="15 кг"/>
        </w:smartTagPr>
        <w:r w:rsidRPr="00FA7B65">
          <w:t>15 кг</w:t>
        </w:r>
      </w:smartTag>
      <w:r w:rsidRPr="00FA7B65">
        <w:t xml:space="preserve">. Сколько килограммов яблок собрал фермер, если известно, что их было больше </w:t>
      </w:r>
      <w:smartTag w:uri="urn:schemas-microsoft-com:office:smarttags" w:element="metricconverter">
        <w:smartTagPr>
          <w:attr w:name="ProductID" w:val="150 кг"/>
        </w:smartTagPr>
        <w:r w:rsidRPr="00FA7B65">
          <w:t>150 кг</w:t>
        </w:r>
      </w:smartTag>
      <w:r w:rsidRPr="00FA7B65">
        <w:t xml:space="preserve">, но меньше </w:t>
      </w:r>
      <w:smartTag w:uri="urn:schemas-microsoft-com:office:smarttags" w:element="metricconverter">
        <w:smartTagPr>
          <w:attr w:name="ProductID" w:val="200 кг"/>
        </w:smartTagPr>
        <w:r w:rsidRPr="00FA7B65">
          <w:t>200 кг</w:t>
        </w:r>
      </w:smartTag>
      <w:r w:rsidRPr="00FA7B65">
        <w:t>.</w:t>
      </w:r>
    </w:p>
    <w:p w:rsidR="00FA7B65" w:rsidRDefault="00FA7B65" w:rsidP="00FA7B65">
      <w:pPr>
        <w:pStyle w:val="a4"/>
        <w:spacing w:before="0" w:beforeAutospacing="0" w:after="0" w:afterAutospacing="0"/>
        <w:jc w:val="center"/>
        <w:sectPr w:rsidR="00FA7B65" w:rsidSect="00FA7B65">
          <w:type w:val="continuous"/>
          <w:pgSz w:w="16838" w:h="11906" w:orient="landscape"/>
          <w:pgMar w:top="1134" w:right="850" w:bottom="1134" w:left="1701" w:header="708" w:footer="708" w:gutter="0"/>
          <w:cols w:num="2" w:space="708"/>
          <w:docGrid w:linePitch="360"/>
        </w:sectPr>
      </w:pPr>
    </w:p>
    <w:p w:rsidR="00FA7B65" w:rsidRPr="00FA7B65" w:rsidRDefault="00FA7B65" w:rsidP="00FA7B65">
      <w:pPr>
        <w:pStyle w:val="a4"/>
        <w:spacing w:before="0" w:beforeAutospacing="0" w:after="0" w:afterAutospacing="0"/>
        <w:jc w:val="cente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rPr>
          <w:b/>
        </w:rPr>
      </w:pPr>
      <w:r w:rsidRPr="00FA7B65">
        <w:rPr>
          <w:b/>
        </w:rPr>
        <w:t xml:space="preserve">Контрольная работа №2 </w:t>
      </w:r>
      <w:r>
        <w:rPr>
          <w:b/>
        </w:rPr>
        <w:t>«</w:t>
      </w:r>
      <w:r w:rsidRPr="00FA7B65">
        <w:rPr>
          <w:b/>
        </w:rPr>
        <w:t>Сравнение, сложение и вычитание дробей</w:t>
      </w:r>
      <w:r>
        <w:rPr>
          <w:b/>
        </w:rPr>
        <w:t>»</w:t>
      </w:r>
    </w:p>
    <w:p w:rsidR="00FA7B65" w:rsidRDefault="00FA7B65" w:rsidP="00FA7B65">
      <w:pPr>
        <w:pStyle w:val="a4"/>
        <w:spacing w:before="0" w:beforeAutospacing="0" w:after="0" w:afterAutospacing="0"/>
        <w:jc w:val="center"/>
        <w:rPr>
          <w:b/>
        </w:rPr>
        <w:sectPr w:rsidR="00FA7B65" w:rsidSect="007B7005">
          <w:type w:val="continuous"/>
          <w:pgSz w:w="16838" w:h="11906" w:orient="landscape"/>
          <w:pgMar w:top="1134" w:right="850" w:bottom="1134" w:left="1701" w:header="708" w:footer="708" w:gutter="0"/>
          <w:cols w:space="708"/>
          <w:docGrid w:linePitch="360"/>
        </w:sectPr>
      </w:pPr>
    </w:p>
    <w:p w:rsidR="00FA7B65" w:rsidRPr="00FA7B65" w:rsidRDefault="00FA7B65" w:rsidP="00FA7B65">
      <w:pPr>
        <w:pStyle w:val="a4"/>
        <w:spacing w:before="0" w:beforeAutospacing="0" w:after="0" w:afterAutospacing="0"/>
        <w:rPr>
          <w:b/>
        </w:rPr>
      </w:pPr>
      <w:r w:rsidRPr="00FA7B65">
        <w:rPr>
          <w:b/>
        </w:rPr>
        <w:t>Вариант 1</w:t>
      </w:r>
    </w:p>
    <w:p w:rsidR="00FA7B65" w:rsidRPr="00FA7B65" w:rsidRDefault="00FA7B65" w:rsidP="00FA7B65">
      <w:pPr>
        <w:pStyle w:val="a4"/>
        <w:spacing w:before="0" w:beforeAutospacing="0" w:after="0" w:afterAutospacing="0"/>
      </w:pPr>
      <w:r w:rsidRPr="00FA7B65">
        <w:t>1. Сократите дробь:</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201930" cy="391795"/>
            <wp:effectExtent l="19050" t="0" r="7620" b="0"/>
            <wp:docPr id="93" name="Рисунок 93" descr="hello_html_m1547b0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ello_html_m1547b0b8.gif"/>
                    <pic:cNvPicPr>
                      <a:picLocks noChangeAspect="1" noChangeArrowheads="1"/>
                    </pic:cNvPicPr>
                  </pic:nvPicPr>
                  <pic:blipFill>
                    <a:blip r:embed="rId12" cstate="print"/>
                    <a:srcRect/>
                    <a:stretch>
                      <a:fillRect/>
                    </a:stretch>
                  </pic:blipFill>
                  <pic:spPr bwMode="auto">
                    <a:xfrm>
                      <a:off x="0" y="0"/>
                      <a:ext cx="201930"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213995" cy="391795"/>
            <wp:effectExtent l="19050" t="0" r="0" b="0"/>
            <wp:docPr id="94" name="Рисунок 94" descr="hello_html_m473b39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ello_html_m473b3928.gif"/>
                    <pic:cNvPicPr>
                      <a:picLocks noChangeAspect="1" noChangeArrowheads="1"/>
                    </pic:cNvPicPr>
                  </pic:nvPicPr>
                  <pic:blipFill>
                    <a:blip r:embed="rId13" cstate="print"/>
                    <a:srcRect/>
                    <a:stretch>
                      <a:fillRect/>
                    </a:stretch>
                  </pic:blipFill>
                  <pic:spPr bwMode="auto">
                    <a:xfrm>
                      <a:off x="0" y="0"/>
                      <a:ext cx="213995"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2. Сравните дроби:</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154305" cy="391795"/>
            <wp:effectExtent l="19050" t="0" r="0" b="0"/>
            <wp:docPr id="95" name="Рисунок 95" descr="hello_html_m766496b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ello_html_m766496b7.gif"/>
                    <pic:cNvPicPr>
                      <a:picLocks noChangeAspect="1" noChangeArrowheads="1"/>
                    </pic:cNvPicPr>
                  </pic:nvPicPr>
                  <pic:blipFill>
                    <a:blip r:embed="rId14"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 xml:space="preserve">и </w:t>
      </w:r>
      <w:r w:rsidRPr="00FA7B65">
        <w:rPr>
          <w:noProof/>
        </w:rPr>
        <w:drawing>
          <wp:inline distT="0" distB="0" distL="0" distR="0">
            <wp:extent cx="201930" cy="391795"/>
            <wp:effectExtent l="19050" t="0" r="7620" b="0"/>
            <wp:docPr id="96" name="Рисунок 96" descr="hello_html_m5695b74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ello_html_m5695b74b.gif"/>
                    <pic:cNvPicPr>
                      <a:picLocks noChangeAspect="1" noChangeArrowheads="1"/>
                    </pic:cNvPicPr>
                  </pic:nvPicPr>
                  <pic:blipFill>
                    <a:blip r:embed="rId15" cstate="print"/>
                    <a:srcRect/>
                    <a:stretch>
                      <a:fillRect/>
                    </a:stretch>
                  </pic:blipFill>
                  <pic:spPr bwMode="auto">
                    <a:xfrm>
                      <a:off x="0" y="0"/>
                      <a:ext cx="201930"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189865" cy="391795"/>
            <wp:effectExtent l="19050" t="0" r="635" b="0"/>
            <wp:docPr id="97" name="Рисунок 97" descr="hello_html_2210c93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ello_html_2210c93d.gif"/>
                    <pic:cNvPicPr>
                      <a:picLocks noChangeAspect="1" noChangeArrowheads="1"/>
                    </pic:cNvPicPr>
                  </pic:nvPicPr>
                  <pic:blipFill>
                    <a:blip r:embed="rId16" cstate="print"/>
                    <a:srcRect/>
                    <a:stretch>
                      <a:fillRect/>
                    </a:stretch>
                  </pic:blipFill>
                  <pic:spPr bwMode="auto">
                    <a:xfrm>
                      <a:off x="0" y="0"/>
                      <a:ext cx="189865" cy="391795"/>
                    </a:xfrm>
                    <a:prstGeom prst="rect">
                      <a:avLst/>
                    </a:prstGeom>
                    <a:noFill/>
                    <a:ln w="9525">
                      <a:noFill/>
                      <a:miter lim="800000"/>
                      <a:headEnd/>
                      <a:tailEnd/>
                    </a:ln>
                  </pic:spPr>
                </pic:pic>
              </a:graphicData>
            </a:graphic>
          </wp:inline>
        </w:drawing>
      </w:r>
      <w:r w:rsidRPr="00FA7B65">
        <w:t xml:space="preserve">и </w:t>
      </w:r>
      <w:r w:rsidRPr="00FA7B65">
        <w:rPr>
          <w:noProof/>
        </w:rPr>
        <w:drawing>
          <wp:inline distT="0" distB="0" distL="0" distR="0">
            <wp:extent cx="142240" cy="391795"/>
            <wp:effectExtent l="19050" t="0" r="0" b="0"/>
            <wp:docPr id="98" name="Рисунок 98" descr="hello_html_mfbbf2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ello_html_mfbbf2b9.gif"/>
                    <pic:cNvPicPr>
                      <a:picLocks noChangeAspect="1" noChangeArrowheads="1"/>
                    </pic:cNvPicPr>
                  </pic:nvPicPr>
                  <pic:blipFill>
                    <a:blip r:embed="rId17"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3. Вычислите:</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427355" cy="391795"/>
            <wp:effectExtent l="19050" t="0" r="0" b="0"/>
            <wp:docPr id="99" name="Рисунок 99" descr="hello_html_me321e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ello_html_me321e38.gif"/>
                    <pic:cNvPicPr>
                      <a:picLocks noChangeAspect="1" noChangeArrowheads="1"/>
                    </pic:cNvPicPr>
                  </pic:nvPicPr>
                  <pic:blipFill>
                    <a:blip r:embed="rId18" cstate="print"/>
                    <a:srcRect/>
                    <a:stretch>
                      <a:fillRect/>
                    </a:stretch>
                  </pic:blipFill>
                  <pic:spPr bwMode="auto">
                    <a:xfrm>
                      <a:off x="0" y="0"/>
                      <a:ext cx="427355"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427355" cy="391795"/>
            <wp:effectExtent l="0" t="0" r="0" b="0"/>
            <wp:docPr id="100" name="Рисунок 100" descr="hello_html_m533139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ello_html_m53313935.gif"/>
                    <pic:cNvPicPr>
                      <a:picLocks noChangeAspect="1" noChangeArrowheads="1"/>
                    </pic:cNvPicPr>
                  </pic:nvPicPr>
                  <pic:blipFill>
                    <a:blip r:embed="rId19" cstate="print"/>
                    <a:srcRect/>
                    <a:stretch>
                      <a:fillRect/>
                    </a:stretch>
                  </pic:blipFill>
                  <pic:spPr bwMode="auto">
                    <a:xfrm>
                      <a:off x="0" y="0"/>
                      <a:ext cx="427355" cy="391795"/>
                    </a:xfrm>
                    <a:prstGeom prst="rect">
                      <a:avLst/>
                    </a:prstGeom>
                    <a:noFill/>
                    <a:ln w="9525">
                      <a:noFill/>
                      <a:miter lim="800000"/>
                      <a:headEnd/>
                      <a:tailEnd/>
                    </a:ln>
                  </pic:spPr>
                </pic:pic>
              </a:graphicData>
            </a:graphic>
          </wp:inline>
        </w:drawing>
      </w:r>
      <w:r w:rsidRPr="00FA7B65">
        <w:t xml:space="preserve">       3) </w:t>
      </w:r>
      <w:r w:rsidRPr="00FA7B65">
        <w:rPr>
          <w:noProof/>
        </w:rPr>
        <w:drawing>
          <wp:inline distT="0" distB="0" distL="0" distR="0">
            <wp:extent cx="617220" cy="391795"/>
            <wp:effectExtent l="19050" t="0" r="0" b="0"/>
            <wp:docPr id="101" name="Рисунок 101" descr="hello_html_4d6f5f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ello_html_4d6f5f20.gif"/>
                    <pic:cNvPicPr>
                      <a:picLocks noChangeAspect="1" noChangeArrowheads="1"/>
                    </pic:cNvPicPr>
                  </pic:nvPicPr>
                  <pic:blipFill>
                    <a:blip r:embed="rId20" cstate="print"/>
                    <a:srcRect/>
                    <a:stretch>
                      <a:fillRect/>
                    </a:stretch>
                  </pic:blipFill>
                  <pic:spPr bwMode="auto">
                    <a:xfrm>
                      <a:off x="0" y="0"/>
                      <a:ext cx="617220" cy="391795"/>
                    </a:xfrm>
                    <a:prstGeom prst="rect">
                      <a:avLst/>
                    </a:prstGeom>
                    <a:noFill/>
                    <a:ln w="9525">
                      <a:noFill/>
                      <a:miter lim="800000"/>
                      <a:headEnd/>
                      <a:tailEnd/>
                    </a:ln>
                  </pic:spPr>
                </pic:pic>
              </a:graphicData>
            </a:graphic>
          </wp:inline>
        </w:drawing>
      </w:r>
      <w:r w:rsidRPr="00FA7B65">
        <w:t xml:space="preserve">     4) </w:t>
      </w:r>
      <w:r w:rsidRPr="00FA7B65">
        <w:rPr>
          <w:noProof/>
        </w:rPr>
        <w:drawing>
          <wp:inline distT="0" distB="0" distL="0" distR="0">
            <wp:extent cx="712470" cy="391795"/>
            <wp:effectExtent l="0" t="0" r="0" b="0"/>
            <wp:docPr id="102" name="Рисунок 102" descr="hello_html_3dad41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ello_html_3dad41c7.gif"/>
                    <pic:cNvPicPr>
                      <a:picLocks noChangeAspect="1" noChangeArrowheads="1"/>
                    </pic:cNvPicPr>
                  </pic:nvPicPr>
                  <pic:blipFill>
                    <a:blip r:embed="rId21" cstate="print"/>
                    <a:srcRect/>
                    <a:stretch>
                      <a:fillRect/>
                    </a:stretch>
                  </pic:blipFill>
                  <pic:spPr bwMode="auto">
                    <a:xfrm>
                      <a:off x="0" y="0"/>
                      <a:ext cx="712470"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4. В первый день продали </w:t>
      </w:r>
      <w:r w:rsidRPr="00FA7B65">
        <w:rPr>
          <w:noProof/>
        </w:rPr>
        <w:drawing>
          <wp:inline distT="0" distB="0" distL="0" distR="0">
            <wp:extent cx="225425" cy="391795"/>
            <wp:effectExtent l="19050" t="0" r="3175" b="0"/>
            <wp:docPr id="103" name="Рисунок 103" descr="hello_html_25d47ba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ello_html_25d47ba3.gif"/>
                    <pic:cNvPicPr>
                      <a:picLocks noChangeAspect="1" noChangeArrowheads="1"/>
                    </pic:cNvPicPr>
                  </pic:nvPicPr>
                  <pic:blipFill>
                    <a:blip r:embed="rId22" cstate="print"/>
                    <a:srcRect/>
                    <a:stretch>
                      <a:fillRect/>
                    </a:stretch>
                  </pic:blipFill>
                  <pic:spPr bwMode="auto">
                    <a:xfrm>
                      <a:off x="0" y="0"/>
                      <a:ext cx="225425" cy="391795"/>
                    </a:xfrm>
                    <a:prstGeom prst="rect">
                      <a:avLst/>
                    </a:prstGeom>
                    <a:noFill/>
                    <a:ln w="9525">
                      <a:noFill/>
                      <a:miter lim="800000"/>
                      <a:headEnd/>
                      <a:tailEnd/>
                    </a:ln>
                  </pic:spPr>
                </pic:pic>
              </a:graphicData>
            </a:graphic>
          </wp:inline>
        </w:drawing>
      </w:r>
      <w:r w:rsidRPr="00FA7B65">
        <w:t xml:space="preserve">ц яблок, а во второй – на </w:t>
      </w:r>
      <w:r w:rsidRPr="00FA7B65">
        <w:rPr>
          <w:noProof/>
        </w:rPr>
        <w:drawing>
          <wp:inline distT="0" distB="0" distL="0" distR="0">
            <wp:extent cx="225425" cy="391795"/>
            <wp:effectExtent l="0" t="0" r="3175" b="0"/>
            <wp:docPr id="104" name="Рисунок 104" descr="hello_html_2b1782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ello_html_2b1782eb.gif"/>
                    <pic:cNvPicPr>
                      <a:picLocks noChangeAspect="1" noChangeArrowheads="1"/>
                    </pic:cNvPicPr>
                  </pic:nvPicPr>
                  <pic:blipFill>
                    <a:blip r:embed="rId23" cstate="print"/>
                    <a:srcRect/>
                    <a:stretch>
                      <a:fillRect/>
                    </a:stretch>
                  </pic:blipFill>
                  <pic:spPr bwMode="auto">
                    <a:xfrm>
                      <a:off x="0" y="0"/>
                      <a:ext cx="225425" cy="391795"/>
                    </a:xfrm>
                    <a:prstGeom prst="rect">
                      <a:avLst/>
                    </a:prstGeom>
                    <a:noFill/>
                    <a:ln w="9525">
                      <a:noFill/>
                      <a:miter lim="800000"/>
                      <a:headEnd/>
                      <a:tailEnd/>
                    </a:ln>
                  </pic:spPr>
                </pic:pic>
              </a:graphicData>
            </a:graphic>
          </wp:inline>
        </w:drawing>
      </w:r>
      <w:r w:rsidRPr="00FA7B65">
        <w:t>ц меньше. Сколько центнеров яблок продали за 2 дня?</w:t>
      </w:r>
    </w:p>
    <w:p w:rsidR="00FA7B65" w:rsidRPr="00FA7B65" w:rsidRDefault="00FA7B65" w:rsidP="00FA7B65">
      <w:pPr>
        <w:pStyle w:val="a4"/>
        <w:spacing w:before="0" w:beforeAutospacing="0" w:after="0" w:afterAutospacing="0"/>
      </w:pPr>
      <w:r w:rsidRPr="00FA7B65">
        <w:t xml:space="preserve">5. Решите уравнение: </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997585" cy="391795"/>
            <wp:effectExtent l="0" t="0" r="0" b="0"/>
            <wp:docPr id="105" name="Рисунок 105" descr="hello_html_40662f7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ello_html_40662f7a.gif"/>
                    <pic:cNvPicPr>
                      <a:picLocks noChangeAspect="1" noChangeArrowheads="1"/>
                    </pic:cNvPicPr>
                  </pic:nvPicPr>
                  <pic:blipFill>
                    <a:blip r:embed="rId24" cstate="print"/>
                    <a:srcRect/>
                    <a:stretch>
                      <a:fillRect/>
                    </a:stretch>
                  </pic:blipFill>
                  <pic:spPr bwMode="auto">
                    <a:xfrm>
                      <a:off x="0" y="0"/>
                      <a:ext cx="997585"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1223010" cy="427355"/>
            <wp:effectExtent l="19050" t="0" r="0" b="0"/>
            <wp:docPr id="106" name="Рисунок 106" descr="hello_html_m3e09e1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ello_html_m3e09e1d7.gif"/>
                    <pic:cNvPicPr>
                      <a:picLocks noChangeAspect="1" noChangeArrowheads="1"/>
                    </pic:cNvPicPr>
                  </pic:nvPicPr>
                  <pic:blipFill>
                    <a:blip r:embed="rId25" cstate="print"/>
                    <a:srcRect/>
                    <a:stretch>
                      <a:fillRect/>
                    </a:stretch>
                  </pic:blipFill>
                  <pic:spPr bwMode="auto">
                    <a:xfrm>
                      <a:off x="0" y="0"/>
                      <a:ext cx="1223010"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6. Миша потратил </w:t>
      </w:r>
      <w:r w:rsidRPr="00FA7B65">
        <w:rPr>
          <w:noProof/>
        </w:rPr>
        <w:drawing>
          <wp:inline distT="0" distB="0" distL="0" distR="0">
            <wp:extent cx="142240" cy="391795"/>
            <wp:effectExtent l="19050" t="0" r="0" b="0"/>
            <wp:docPr id="107" name="Рисунок 107" descr="hello_html_76d65c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ello_html_76d65c97.gif"/>
                    <pic:cNvPicPr>
                      <a:picLocks noChangeAspect="1" noChangeArrowheads="1"/>
                    </pic:cNvPicPr>
                  </pic:nvPicPr>
                  <pic:blipFill>
                    <a:blip r:embed="rId26"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 xml:space="preserve">своих денег на покупку новой книги, </w:t>
      </w:r>
      <w:r w:rsidRPr="00FA7B65">
        <w:rPr>
          <w:noProof/>
        </w:rPr>
        <w:drawing>
          <wp:inline distT="0" distB="0" distL="0" distR="0">
            <wp:extent cx="142240" cy="391795"/>
            <wp:effectExtent l="0" t="0" r="0" b="0"/>
            <wp:docPr id="108" name="Рисунок 108" descr="hello_html_1ab1ca8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ello_html_1ab1ca8f.gif"/>
                    <pic:cNvPicPr>
                      <a:picLocks noChangeAspect="1" noChangeArrowheads="1"/>
                    </pic:cNvPicPr>
                  </pic:nvPicPr>
                  <pic:blipFill>
                    <a:blip r:embed="rId27"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 xml:space="preserve">денег – на покупку тетрадей, </w:t>
      </w:r>
      <w:r w:rsidRPr="00FA7B65">
        <w:rPr>
          <w:noProof/>
        </w:rPr>
        <w:drawing>
          <wp:inline distT="0" distB="0" distL="0" distR="0">
            <wp:extent cx="201930" cy="391795"/>
            <wp:effectExtent l="19050" t="0" r="7620" b="0"/>
            <wp:docPr id="109" name="Рисунок 109" descr="hello_html_29d989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ello_html_29d98915.gif"/>
                    <pic:cNvPicPr>
                      <a:picLocks noChangeAspect="1" noChangeArrowheads="1"/>
                    </pic:cNvPicPr>
                  </pic:nvPicPr>
                  <pic:blipFill>
                    <a:blip r:embed="rId28" cstate="print"/>
                    <a:srcRect/>
                    <a:stretch>
                      <a:fillRect/>
                    </a:stretch>
                  </pic:blipFill>
                  <pic:spPr bwMode="auto">
                    <a:xfrm>
                      <a:off x="0" y="0"/>
                      <a:ext cx="201930" cy="391795"/>
                    </a:xfrm>
                    <a:prstGeom prst="rect">
                      <a:avLst/>
                    </a:prstGeom>
                    <a:noFill/>
                    <a:ln w="9525">
                      <a:noFill/>
                      <a:miter lim="800000"/>
                      <a:headEnd/>
                      <a:tailEnd/>
                    </a:ln>
                  </pic:spPr>
                </pic:pic>
              </a:graphicData>
            </a:graphic>
          </wp:inline>
        </w:drawing>
      </w:r>
      <w:r w:rsidRPr="00FA7B65">
        <w:t xml:space="preserve">денег – на покупку карандашей, </w:t>
      </w: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r w:rsidRPr="00FA7B65">
        <w:t>а остальные деньги - на покупку альбома. Какую часть своих денег Миша потратил на покупку альбома?</w:t>
      </w:r>
    </w:p>
    <w:p w:rsidR="00FA7B65" w:rsidRDefault="00FA7B65" w:rsidP="00FA7B65">
      <w:pPr>
        <w:pStyle w:val="a4"/>
        <w:spacing w:before="0" w:beforeAutospacing="0" w:after="0" w:afterAutospacing="0"/>
      </w:pPr>
      <w:r w:rsidRPr="00FA7B65">
        <w:t xml:space="preserve">7. Найдите все натуральные значения </w:t>
      </w:r>
      <w:r w:rsidRPr="00FA7B65">
        <w:rPr>
          <w:noProof/>
        </w:rPr>
        <w:drawing>
          <wp:inline distT="0" distB="0" distL="0" distR="0">
            <wp:extent cx="130810" cy="142240"/>
            <wp:effectExtent l="19050" t="0" r="2540" b="0"/>
            <wp:docPr id="110" name="Рисунок 110"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 xml:space="preserve">, при которых верно неравенство </w:t>
      </w:r>
      <w:r w:rsidRPr="00FA7B65">
        <w:rPr>
          <w:noProof/>
        </w:rPr>
        <w:drawing>
          <wp:inline distT="0" distB="0" distL="0" distR="0">
            <wp:extent cx="498475" cy="391795"/>
            <wp:effectExtent l="19050" t="0" r="0" b="0"/>
            <wp:docPr id="111" name="Рисунок 111" descr="hello_html_m16e900d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ello_html_m16e900d3.gif"/>
                    <pic:cNvPicPr>
                      <a:picLocks noChangeAspect="1" noChangeArrowheads="1"/>
                    </pic:cNvPicPr>
                  </pic:nvPicPr>
                  <pic:blipFill>
                    <a:blip r:embed="rId30" cstate="print"/>
                    <a:srcRect/>
                    <a:stretch>
                      <a:fillRect/>
                    </a:stretch>
                  </pic:blipFill>
                  <pic:spPr bwMode="auto">
                    <a:xfrm>
                      <a:off x="0" y="0"/>
                      <a:ext cx="498475" cy="391795"/>
                    </a:xfrm>
                    <a:prstGeom prst="rect">
                      <a:avLst/>
                    </a:prstGeom>
                    <a:noFill/>
                    <a:ln w="9525">
                      <a:noFill/>
                      <a:miter lim="800000"/>
                      <a:headEnd/>
                      <a:tailEnd/>
                    </a:ln>
                  </pic:spPr>
                </pic:pic>
              </a:graphicData>
            </a:graphic>
          </wp:inline>
        </w:drawing>
      </w:r>
    </w:p>
    <w:p w:rsid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r w:rsidRPr="00FA7B65">
        <w:rPr>
          <w:b/>
        </w:rPr>
        <w:t>Вариант 2</w:t>
      </w:r>
    </w:p>
    <w:p w:rsidR="00FA7B65" w:rsidRPr="00FA7B65" w:rsidRDefault="00FA7B65" w:rsidP="00FA7B65">
      <w:pPr>
        <w:pStyle w:val="a4"/>
        <w:spacing w:before="0" w:beforeAutospacing="0" w:after="0" w:afterAutospacing="0"/>
      </w:pPr>
      <w:r w:rsidRPr="00FA7B65">
        <w:t>1. Сократите дробь:</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213995" cy="391795"/>
            <wp:effectExtent l="19050" t="0" r="0" b="0"/>
            <wp:docPr id="112" name="Рисунок 112" descr="hello_html_m4094ec0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ello_html_m4094ec0c.gif"/>
                    <pic:cNvPicPr>
                      <a:picLocks noChangeAspect="1" noChangeArrowheads="1"/>
                    </pic:cNvPicPr>
                  </pic:nvPicPr>
                  <pic:blipFill>
                    <a:blip r:embed="rId31" cstate="print"/>
                    <a:srcRect/>
                    <a:stretch>
                      <a:fillRect/>
                    </a:stretch>
                  </pic:blipFill>
                  <pic:spPr bwMode="auto">
                    <a:xfrm>
                      <a:off x="0" y="0"/>
                      <a:ext cx="213995"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213995" cy="391795"/>
            <wp:effectExtent l="0" t="0" r="0" b="0"/>
            <wp:docPr id="113" name="Рисунок 113" descr="hello_html_m36350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ello_html_m36350043.gif"/>
                    <pic:cNvPicPr>
                      <a:picLocks noChangeAspect="1" noChangeArrowheads="1"/>
                    </pic:cNvPicPr>
                  </pic:nvPicPr>
                  <pic:blipFill>
                    <a:blip r:embed="rId32" cstate="print"/>
                    <a:srcRect/>
                    <a:stretch>
                      <a:fillRect/>
                    </a:stretch>
                  </pic:blipFill>
                  <pic:spPr bwMode="auto">
                    <a:xfrm>
                      <a:off x="0" y="0"/>
                      <a:ext cx="213995"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2. Сравните дроби:</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201930" cy="391795"/>
            <wp:effectExtent l="19050" t="0" r="7620" b="0"/>
            <wp:docPr id="114" name="Рисунок 114" descr="hello_html_m771d02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ello_html_m771d022a.gif"/>
                    <pic:cNvPicPr>
                      <a:picLocks noChangeAspect="1" noChangeArrowheads="1"/>
                    </pic:cNvPicPr>
                  </pic:nvPicPr>
                  <pic:blipFill>
                    <a:blip r:embed="rId33" cstate="print"/>
                    <a:srcRect/>
                    <a:stretch>
                      <a:fillRect/>
                    </a:stretch>
                  </pic:blipFill>
                  <pic:spPr bwMode="auto">
                    <a:xfrm>
                      <a:off x="0" y="0"/>
                      <a:ext cx="201930" cy="391795"/>
                    </a:xfrm>
                    <a:prstGeom prst="rect">
                      <a:avLst/>
                    </a:prstGeom>
                    <a:noFill/>
                    <a:ln w="9525">
                      <a:noFill/>
                      <a:miter lim="800000"/>
                      <a:headEnd/>
                      <a:tailEnd/>
                    </a:ln>
                  </pic:spPr>
                </pic:pic>
              </a:graphicData>
            </a:graphic>
          </wp:inline>
        </w:drawing>
      </w:r>
      <w:r w:rsidRPr="00FA7B65">
        <w:t xml:space="preserve">и </w:t>
      </w:r>
      <w:r w:rsidRPr="00FA7B65">
        <w:rPr>
          <w:noProof/>
        </w:rPr>
        <w:drawing>
          <wp:inline distT="0" distB="0" distL="0" distR="0">
            <wp:extent cx="225425" cy="391795"/>
            <wp:effectExtent l="0" t="0" r="0" b="0"/>
            <wp:docPr id="115" name="Рисунок 115" descr="hello_html_m4d78d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ello_html_m4d78d22.gif"/>
                    <pic:cNvPicPr>
                      <a:picLocks noChangeAspect="1" noChangeArrowheads="1"/>
                    </pic:cNvPicPr>
                  </pic:nvPicPr>
                  <pic:blipFill>
                    <a:blip r:embed="rId34" cstate="print"/>
                    <a:srcRect/>
                    <a:stretch>
                      <a:fillRect/>
                    </a:stretch>
                  </pic:blipFill>
                  <pic:spPr bwMode="auto">
                    <a:xfrm>
                      <a:off x="0" y="0"/>
                      <a:ext cx="225425"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142240" cy="391795"/>
            <wp:effectExtent l="19050" t="0" r="0" b="0"/>
            <wp:docPr id="116" name="Рисунок 116" descr="hello_html_m2d5888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ello_html_m2d5888f9.gif"/>
                    <pic:cNvPicPr>
                      <a:picLocks noChangeAspect="1" noChangeArrowheads="1"/>
                    </pic:cNvPicPr>
                  </pic:nvPicPr>
                  <pic:blipFill>
                    <a:blip r:embed="rId35"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 xml:space="preserve">и </w:t>
      </w:r>
      <w:r w:rsidRPr="00FA7B65">
        <w:rPr>
          <w:noProof/>
        </w:rPr>
        <w:drawing>
          <wp:inline distT="0" distB="0" distL="0" distR="0">
            <wp:extent cx="154305" cy="391795"/>
            <wp:effectExtent l="0" t="0" r="0" b="0"/>
            <wp:docPr id="117" name="Рисунок 117" descr="hello_html_ma89ca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ello_html_ma89ca90.gif"/>
                    <pic:cNvPicPr>
                      <a:picLocks noChangeAspect="1" noChangeArrowheads="1"/>
                    </pic:cNvPicPr>
                  </pic:nvPicPr>
                  <pic:blipFill>
                    <a:blip r:embed="rId36"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3. Вычислите:</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427355" cy="391795"/>
            <wp:effectExtent l="19050" t="0" r="0" b="0"/>
            <wp:docPr id="118" name="Рисунок 118" descr="hello_html_m587c544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ello_html_m587c544f.gif"/>
                    <pic:cNvPicPr>
                      <a:picLocks noChangeAspect="1" noChangeArrowheads="1"/>
                    </pic:cNvPicPr>
                  </pic:nvPicPr>
                  <pic:blipFill>
                    <a:blip r:embed="rId37" cstate="print"/>
                    <a:srcRect/>
                    <a:stretch>
                      <a:fillRect/>
                    </a:stretch>
                  </pic:blipFill>
                  <pic:spPr bwMode="auto">
                    <a:xfrm>
                      <a:off x="0" y="0"/>
                      <a:ext cx="427355" cy="391795"/>
                    </a:xfrm>
                    <a:prstGeom prst="rect">
                      <a:avLst/>
                    </a:prstGeom>
                    <a:noFill/>
                    <a:ln w="9525">
                      <a:noFill/>
                      <a:miter lim="800000"/>
                      <a:headEnd/>
                      <a:tailEnd/>
                    </a:ln>
                  </pic:spPr>
                </pic:pic>
              </a:graphicData>
            </a:graphic>
          </wp:inline>
        </w:drawing>
      </w:r>
      <w:r w:rsidRPr="00FA7B65">
        <w:t xml:space="preserve">        2)</w:t>
      </w:r>
      <w:r w:rsidRPr="00FA7B65">
        <w:rPr>
          <w:noProof/>
        </w:rPr>
        <w:drawing>
          <wp:inline distT="0" distB="0" distL="0" distR="0">
            <wp:extent cx="487045" cy="391795"/>
            <wp:effectExtent l="19050" t="0" r="0" b="0"/>
            <wp:docPr id="119" name="Рисунок 119" descr="hello_html_m5f5abe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ello_html_m5f5abe10.gif"/>
                    <pic:cNvPicPr>
                      <a:picLocks noChangeAspect="1" noChangeArrowheads="1"/>
                    </pic:cNvPicPr>
                  </pic:nvPicPr>
                  <pic:blipFill>
                    <a:blip r:embed="rId38" cstate="print"/>
                    <a:srcRect/>
                    <a:stretch>
                      <a:fillRect/>
                    </a:stretch>
                  </pic:blipFill>
                  <pic:spPr bwMode="auto">
                    <a:xfrm>
                      <a:off x="0" y="0"/>
                      <a:ext cx="487045" cy="391795"/>
                    </a:xfrm>
                    <a:prstGeom prst="rect">
                      <a:avLst/>
                    </a:prstGeom>
                    <a:noFill/>
                    <a:ln w="9525">
                      <a:noFill/>
                      <a:miter lim="800000"/>
                      <a:headEnd/>
                      <a:tailEnd/>
                    </a:ln>
                  </pic:spPr>
                </pic:pic>
              </a:graphicData>
            </a:graphic>
          </wp:inline>
        </w:drawing>
      </w:r>
      <w:r w:rsidRPr="00FA7B65">
        <w:t xml:space="preserve">       3) </w:t>
      </w:r>
      <w:r w:rsidRPr="00FA7B65">
        <w:rPr>
          <w:noProof/>
        </w:rPr>
        <w:drawing>
          <wp:inline distT="0" distB="0" distL="0" distR="0">
            <wp:extent cx="653415" cy="391795"/>
            <wp:effectExtent l="0" t="0" r="0" b="0"/>
            <wp:docPr id="120" name="Рисунок 120" descr="hello_html_m5e57bdb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ello_html_m5e57bdb1.gif"/>
                    <pic:cNvPicPr>
                      <a:picLocks noChangeAspect="1" noChangeArrowheads="1"/>
                    </pic:cNvPicPr>
                  </pic:nvPicPr>
                  <pic:blipFill>
                    <a:blip r:embed="rId39" cstate="print"/>
                    <a:srcRect/>
                    <a:stretch>
                      <a:fillRect/>
                    </a:stretch>
                  </pic:blipFill>
                  <pic:spPr bwMode="auto">
                    <a:xfrm>
                      <a:off x="0" y="0"/>
                      <a:ext cx="653415" cy="391795"/>
                    </a:xfrm>
                    <a:prstGeom prst="rect">
                      <a:avLst/>
                    </a:prstGeom>
                    <a:noFill/>
                    <a:ln w="9525">
                      <a:noFill/>
                      <a:miter lim="800000"/>
                      <a:headEnd/>
                      <a:tailEnd/>
                    </a:ln>
                  </pic:spPr>
                </pic:pic>
              </a:graphicData>
            </a:graphic>
          </wp:inline>
        </w:drawing>
      </w:r>
      <w:r w:rsidRPr="00FA7B65">
        <w:t xml:space="preserve">           4) </w:t>
      </w:r>
      <w:r w:rsidRPr="00FA7B65">
        <w:rPr>
          <w:noProof/>
        </w:rPr>
        <w:drawing>
          <wp:inline distT="0" distB="0" distL="0" distR="0">
            <wp:extent cx="724535" cy="391795"/>
            <wp:effectExtent l="0" t="0" r="0" b="0"/>
            <wp:docPr id="121" name="Рисунок 121" descr="hello_html_22913f5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ello_html_22913f5c.gif"/>
                    <pic:cNvPicPr>
                      <a:picLocks noChangeAspect="1" noChangeArrowheads="1"/>
                    </pic:cNvPicPr>
                  </pic:nvPicPr>
                  <pic:blipFill>
                    <a:blip r:embed="rId40" cstate="print"/>
                    <a:srcRect/>
                    <a:stretch>
                      <a:fillRect/>
                    </a:stretch>
                  </pic:blipFill>
                  <pic:spPr bwMode="auto">
                    <a:xfrm>
                      <a:off x="0" y="0"/>
                      <a:ext cx="724535"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4. За первый час турист прошел </w:t>
      </w:r>
      <w:r w:rsidRPr="00FA7B65">
        <w:rPr>
          <w:noProof/>
        </w:rPr>
        <w:drawing>
          <wp:inline distT="0" distB="0" distL="0" distR="0">
            <wp:extent cx="237490" cy="391795"/>
            <wp:effectExtent l="0" t="0" r="0" b="0"/>
            <wp:docPr id="122" name="Рисунок 122" descr="hello_html_42b614b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ello_html_42b614ba.gif"/>
                    <pic:cNvPicPr>
                      <a:picLocks noChangeAspect="1" noChangeArrowheads="1"/>
                    </pic:cNvPicPr>
                  </pic:nvPicPr>
                  <pic:blipFill>
                    <a:blip r:embed="rId41" cstate="print"/>
                    <a:srcRect/>
                    <a:stretch>
                      <a:fillRect/>
                    </a:stretch>
                  </pic:blipFill>
                  <pic:spPr bwMode="auto">
                    <a:xfrm>
                      <a:off x="0" y="0"/>
                      <a:ext cx="237490" cy="391795"/>
                    </a:xfrm>
                    <a:prstGeom prst="rect">
                      <a:avLst/>
                    </a:prstGeom>
                    <a:noFill/>
                    <a:ln w="9525">
                      <a:noFill/>
                      <a:miter lim="800000"/>
                      <a:headEnd/>
                      <a:tailEnd/>
                    </a:ln>
                  </pic:spPr>
                </pic:pic>
              </a:graphicData>
            </a:graphic>
          </wp:inline>
        </w:drawing>
      </w:r>
      <w:r w:rsidRPr="00FA7B65">
        <w:t xml:space="preserve">км, а за второй – на </w:t>
      </w:r>
      <w:r w:rsidRPr="00FA7B65">
        <w:rPr>
          <w:noProof/>
        </w:rPr>
        <w:drawing>
          <wp:inline distT="0" distB="0" distL="0" distR="0">
            <wp:extent cx="213995" cy="391795"/>
            <wp:effectExtent l="0" t="0" r="0" b="0"/>
            <wp:docPr id="123" name="Рисунок 123" descr="hello_html_77eb84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ello_html_77eb8427.gif"/>
                    <pic:cNvPicPr>
                      <a:picLocks noChangeAspect="1" noChangeArrowheads="1"/>
                    </pic:cNvPicPr>
                  </pic:nvPicPr>
                  <pic:blipFill>
                    <a:blip r:embed="rId42" cstate="print"/>
                    <a:srcRect/>
                    <a:stretch>
                      <a:fillRect/>
                    </a:stretch>
                  </pic:blipFill>
                  <pic:spPr bwMode="auto">
                    <a:xfrm>
                      <a:off x="0" y="0"/>
                      <a:ext cx="213995" cy="391795"/>
                    </a:xfrm>
                    <a:prstGeom prst="rect">
                      <a:avLst/>
                    </a:prstGeom>
                    <a:noFill/>
                    <a:ln w="9525">
                      <a:noFill/>
                      <a:miter lim="800000"/>
                      <a:headEnd/>
                      <a:tailEnd/>
                    </a:ln>
                  </pic:spPr>
                </pic:pic>
              </a:graphicData>
            </a:graphic>
          </wp:inline>
        </w:drawing>
      </w:r>
      <w:r w:rsidRPr="00FA7B65">
        <w:t>км меньше. Какой путь преодолел турист за 2 ч?</w:t>
      </w:r>
    </w:p>
    <w:p w:rsidR="00FA7B65" w:rsidRPr="00FA7B65" w:rsidRDefault="00FA7B65" w:rsidP="00FA7B65">
      <w:pPr>
        <w:pStyle w:val="a4"/>
        <w:spacing w:before="0" w:beforeAutospacing="0" w:after="0" w:afterAutospacing="0"/>
      </w:pPr>
      <w:r w:rsidRPr="00FA7B65">
        <w:t xml:space="preserve">5. Решите уравнение: </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843280" cy="391795"/>
            <wp:effectExtent l="19050" t="0" r="0" b="0"/>
            <wp:docPr id="124" name="Рисунок 124" descr="hello_html_m8ec84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ello_html_m8ec84e9.gif"/>
                    <pic:cNvPicPr>
                      <a:picLocks noChangeAspect="1" noChangeArrowheads="1"/>
                    </pic:cNvPicPr>
                  </pic:nvPicPr>
                  <pic:blipFill>
                    <a:blip r:embed="rId43" cstate="print"/>
                    <a:srcRect/>
                    <a:stretch>
                      <a:fillRect/>
                    </a:stretch>
                  </pic:blipFill>
                  <pic:spPr bwMode="auto">
                    <a:xfrm>
                      <a:off x="0" y="0"/>
                      <a:ext cx="843280"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1175385" cy="427355"/>
            <wp:effectExtent l="19050" t="0" r="5715" b="0"/>
            <wp:docPr id="125" name="Рисунок 125" descr="hello_html_3d514cd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ello_html_3d514cd5.gif"/>
                    <pic:cNvPicPr>
                      <a:picLocks noChangeAspect="1" noChangeArrowheads="1"/>
                    </pic:cNvPicPr>
                  </pic:nvPicPr>
                  <pic:blipFill>
                    <a:blip r:embed="rId44" cstate="print"/>
                    <a:srcRect/>
                    <a:stretch>
                      <a:fillRect/>
                    </a:stretch>
                  </pic:blipFill>
                  <pic:spPr bwMode="auto">
                    <a:xfrm>
                      <a:off x="0" y="0"/>
                      <a:ext cx="1175385"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6. В магазин завезли фрукты. Яблоки составляли </w:t>
      </w:r>
      <w:r w:rsidRPr="00FA7B65">
        <w:rPr>
          <w:noProof/>
        </w:rPr>
        <w:drawing>
          <wp:inline distT="0" distB="0" distL="0" distR="0">
            <wp:extent cx="154305" cy="391795"/>
            <wp:effectExtent l="19050" t="0" r="0" b="0"/>
            <wp:docPr id="126" name="Рисунок 126" descr="hello_html_mca198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ello_html_mca198a4.gif"/>
                    <pic:cNvPicPr>
                      <a:picLocks noChangeAspect="1" noChangeArrowheads="1"/>
                    </pic:cNvPicPr>
                  </pic:nvPicPr>
                  <pic:blipFill>
                    <a:blip r:embed="rId45"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 xml:space="preserve">, сливы - </w:t>
      </w:r>
      <w:r w:rsidRPr="00FA7B65">
        <w:rPr>
          <w:noProof/>
        </w:rPr>
        <w:drawing>
          <wp:inline distT="0" distB="0" distL="0" distR="0">
            <wp:extent cx="201930" cy="391795"/>
            <wp:effectExtent l="19050" t="0" r="7620" b="0"/>
            <wp:docPr id="127" name="Рисунок 127" descr="hello_html_m4a22d86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ello_html_m4a22d86f.gif"/>
                    <pic:cNvPicPr>
                      <a:picLocks noChangeAspect="1" noChangeArrowheads="1"/>
                    </pic:cNvPicPr>
                  </pic:nvPicPr>
                  <pic:blipFill>
                    <a:blip r:embed="rId46" cstate="print"/>
                    <a:srcRect/>
                    <a:stretch>
                      <a:fillRect/>
                    </a:stretch>
                  </pic:blipFill>
                  <pic:spPr bwMode="auto">
                    <a:xfrm>
                      <a:off x="0" y="0"/>
                      <a:ext cx="201930" cy="391795"/>
                    </a:xfrm>
                    <a:prstGeom prst="rect">
                      <a:avLst/>
                    </a:prstGeom>
                    <a:noFill/>
                    <a:ln w="9525">
                      <a:noFill/>
                      <a:miter lim="800000"/>
                      <a:headEnd/>
                      <a:tailEnd/>
                    </a:ln>
                  </pic:spPr>
                </pic:pic>
              </a:graphicData>
            </a:graphic>
          </wp:inline>
        </w:drawing>
      </w:r>
      <w:r w:rsidRPr="00FA7B65">
        <w:t xml:space="preserve">, а груши – </w:t>
      </w:r>
      <w:r w:rsidRPr="00FA7B65">
        <w:rPr>
          <w:noProof/>
        </w:rPr>
        <w:drawing>
          <wp:inline distT="0" distB="0" distL="0" distR="0">
            <wp:extent cx="201930" cy="391795"/>
            <wp:effectExtent l="19050" t="0" r="0" b="0"/>
            <wp:docPr id="128" name="Рисунок 128" descr="hello_html_m36364c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ello_html_m36364c9.gif"/>
                    <pic:cNvPicPr>
                      <a:picLocks noChangeAspect="1" noChangeArrowheads="1"/>
                    </pic:cNvPicPr>
                  </pic:nvPicPr>
                  <pic:blipFill>
                    <a:blip r:embed="rId47" cstate="print"/>
                    <a:srcRect/>
                    <a:stretch>
                      <a:fillRect/>
                    </a:stretch>
                  </pic:blipFill>
                  <pic:spPr bwMode="auto">
                    <a:xfrm>
                      <a:off x="0" y="0"/>
                      <a:ext cx="201930" cy="391795"/>
                    </a:xfrm>
                    <a:prstGeom prst="rect">
                      <a:avLst/>
                    </a:prstGeom>
                    <a:noFill/>
                    <a:ln w="9525">
                      <a:noFill/>
                      <a:miter lim="800000"/>
                      <a:headEnd/>
                      <a:tailEnd/>
                    </a:ln>
                  </pic:spPr>
                </pic:pic>
              </a:graphicData>
            </a:graphic>
          </wp:inline>
        </w:drawing>
      </w:r>
      <w:r w:rsidRPr="00FA7B65">
        <w:t xml:space="preserve">всех завезенных фруктов. Остальной завезенный </w:t>
      </w: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r w:rsidRPr="00FA7B65">
        <w:t xml:space="preserve">товар составлял виноград. Какую часть всех фруктов составлял виноград? </w:t>
      </w:r>
    </w:p>
    <w:p w:rsidR="00FA7B65" w:rsidRDefault="00FA7B65" w:rsidP="00FA7B65">
      <w:pPr>
        <w:pStyle w:val="a4"/>
        <w:spacing w:before="0" w:beforeAutospacing="0" w:after="0" w:afterAutospacing="0"/>
        <w:sectPr w:rsidR="00FA7B65" w:rsidSect="00FA7B65">
          <w:type w:val="continuous"/>
          <w:pgSz w:w="16838" w:h="11906" w:orient="landscape"/>
          <w:pgMar w:top="1134" w:right="850" w:bottom="1134" w:left="1701" w:header="708" w:footer="708" w:gutter="0"/>
          <w:cols w:num="2" w:space="708"/>
          <w:docGrid w:linePitch="360"/>
        </w:sectPr>
      </w:pPr>
      <w:r w:rsidRPr="00FA7B65">
        <w:t xml:space="preserve">7. Найдите все натуральные значения </w:t>
      </w:r>
      <w:r w:rsidRPr="00FA7B65">
        <w:rPr>
          <w:noProof/>
        </w:rPr>
        <w:drawing>
          <wp:inline distT="0" distB="0" distL="0" distR="0">
            <wp:extent cx="130810" cy="142240"/>
            <wp:effectExtent l="19050" t="0" r="2540" b="0"/>
            <wp:docPr id="129" name="Рисунок 129"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 при которых верно неравен</w:t>
      </w:r>
      <w:r>
        <w:t>во</w:t>
      </w:r>
    </w:p>
    <w:p w:rsidR="00FA7B65" w:rsidRDefault="00FA7B65" w:rsidP="00FA7B65">
      <w:pPr>
        <w:pStyle w:val="a4"/>
        <w:spacing w:before="0" w:beforeAutospacing="0" w:after="0" w:afterAutospacing="0"/>
        <w:rPr>
          <w:b/>
        </w:rPr>
        <w:sectPr w:rsidR="00FA7B65" w:rsidSect="007B7005">
          <w:type w:val="continuous"/>
          <w:pgSz w:w="16838" w:h="11906" w:orient="landscape"/>
          <w:pgMar w:top="1134" w:right="850" w:bottom="1134" w:left="1701" w:header="708" w:footer="708" w:gutter="0"/>
          <w:cols w:space="708"/>
          <w:docGrid w:linePitch="360"/>
        </w:sectPr>
      </w:pPr>
    </w:p>
    <w:p w:rsidR="00FA7B65" w:rsidRPr="00FA7B65" w:rsidRDefault="00FA7B65" w:rsidP="00FA7B65">
      <w:pPr>
        <w:pStyle w:val="a4"/>
        <w:spacing w:before="0" w:beforeAutospacing="0" w:after="0" w:afterAutospacing="0"/>
        <w:rPr>
          <w:b/>
        </w:rPr>
      </w:pPr>
      <w:r w:rsidRPr="00FA7B65">
        <w:rPr>
          <w:b/>
        </w:rPr>
        <w:t>Контрольная работа №3</w:t>
      </w:r>
      <w:r>
        <w:rPr>
          <w:b/>
        </w:rPr>
        <w:t xml:space="preserve"> «</w:t>
      </w:r>
      <w:r w:rsidRPr="00FA7B65">
        <w:rPr>
          <w:b/>
        </w:rPr>
        <w:t>Умножение дробей</w:t>
      </w:r>
      <w:r>
        <w:rPr>
          <w:b/>
        </w:rPr>
        <w:t>»</w:t>
      </w:r>
    </w:p>
    <w:p w:rsidR="00FA7B65" w:rsidRPr="00FA7B65" w:rsidRDefault="00FA7B65" w:rsidP="00FA7B65">
      <w:pPr>
        <w:pStyle w:val="a4"/>
        <w:spacing w:before="0" w:beforeAutospacing="0" w:after="0" w:afterAutospacing="0"/>
        <w:rPr>
          <w:b/>
        </w:rPr>
      </w:pPr>
    </w:p>
    <w:p w:rsidR="00FA7B65" w:rsidRPr="00FA7B65" w:rsidRDefault="00FA7B65" w:rsidP="00FA7B65">
      <w:pPr>
        <w:pStyle w:val="a4"/>
        <w:spacing w:before="0" w:beforeAutospacing="0" w:after="0" w:afterAutospacing="0"/>
        <w:jc w:val="center"/>
        <w:rPr>
          <w:b/>
        </w:rPr>
      </w:pPr>
      <w:r w:rsidRPr="00FA7B65">
        <w:rPr>
          <w:b/>
        </w:rPr>
        <w:t>Вариант 1</w:t>
      </w:r>
    </w:p>
    <w:p w:rsidR="00FA7B65" w:rsidRPr="00FA7B65" w:rsidRDefault="00FA7B65" w:rsidP="00FA7B65">
      <w:pPr>
        <w:pStyle w:val="a4"/>
        <w:spacing w:before="0" w:beforeAutospacing="0" w:after="0" w:afterAutospacing="0"/>
      </w:pPr>
      <w:r w:rsidRPr="00FA7B65">
        <w:t xml:space="preserve">1. Выполните умножение: </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427355" cy="391795"/>
            <wp:effectExtent l="19050" t="0" r="0" b="0"/>
            <wp:docPr id="131" name="Рисунок 131" descr="hello_html_63e9aa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ello_html_63e9aa49.gif"/>
                    <pic:cNvPicPr>
                      <a:picLocks noChangeAspect="1" noChangeArrowheads="1"/>
                    </pic:cNvPicPr>
                  </pic:nvPicPr>
                  <pic:blipFill>
                    <a:blip r:embed="rId48" cstate="print"/>
                    <a:srcRect/>
                    <a:stretch>
                      <a:fillRect/>
                    </a:stretch>
                  </pic:blipFill>
                  <pic:spPr bwMode="auto">
                    <a:xfrm>
                      <a:off x="0" y="0"/>
                      <a:ext cx="427355"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522605" cy="391795"/>
            <wp:effectExtent l="0" t="0" r="0" b="0"/>
            <wp:docPr id="132" name="Рисунок 132" descr="hello_html_m743afa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ello_html_m743afa57.gif"/>
                    <pic:cNvPicPr>
                      <a:picLocks noChangeAspect="1" noChangeArrowheads="1"/>
                    </pic:cNvPicPr>
                  </pic:nvPicPr>
                  <pic:blipFill>
                    <a:blip r:embed="rId49" cstate="print"/>
                    <a:srcRect/>
                    <a:stretch>
                      <a:fillRect/>
                    </a:stretch>
                  </pic:blipFill>
                  <pic:spPr bwMode="auto">
                    <a:xfrm>
                      <a:off x="0" y="0"/>
                      <a:ext cx="522605" cy="391795"/>
                    </a:xfrm>
                    <a:prstGeom prst="rect">
                      <a:avLst/>
                    </a:prstGeom>
                    <a:noFill/>
                    <a:ln w="9525">
                      <a:noFill/>
                      <a:miter lim="800000"/>
                      <a:headEnd/>
                      <a:tailEnd/>
                    </a:ln>
                  </pic:spPr>
                </pic:pic>
              </a:graphicData>
            </a:graphic>
          </wp:inline>
        </w:drawing>
      </w:r>
      <w:r w:rsidRPr="00FA7B65">
        <w:t xml:space="preserve">     3) </w:t>
      </w:r>
      <w:r w:rsidRPr="00FA7B65">
        <w:rPr>
          <w:noProof/>
        </w:rPr>
        <w:drawing>
          <wp:inline distT="0" distB="0" distL="0" distR="0">
            <wp:extent cx="462915" cy="391795"/>
            <wp:effectExtent l="19050" t="0" r="0" b="0"/>
            <wp:docPr id="133" name="Рисунок 133" descr="hello_html_4bf1ab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ello_html_4bf1abc2.gif"/>
                    <pic:cNvPicPr>
                      <a:picLocks noChangeAspect="1" noChangeArrowheads="1"/>
                    </pic:cNvPicPr>
                  </pic:nvPicPr>
                  <pic:blipFill>
                    <a:blip r:embed="rId50" cstate="print"/>
                    <a:srcRect/>
                    <a:stretch>
                      <a:fillRect/>
                    </a:stretch>
                  </pic:blipFill>
                  <pic:spPr bwMode="auto">
                    <a:xfrm>
                      <a:off x="0" y="0"/>
                      <a:ext cx="462915"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2. В магазин завезли </w:t>
      </w:r>
      <w:smartTag w:uri="urn:schemas-microsoft-com:office:smarttags" w:element="metricconverter">
        <w:smartTagPr>
          <w:attr w:name="ProductID" w:val="18 кг"/>
        </w:smartTagPr>
        <w:r w:rsidRPr="00FA7B65">
          <w:t>18 кг</w:t>
        </w:r>
      </w:smartTag>
      <w:r w:rsidRPr="00FA7B65">
        <w:t xml:space="preserve"> конфет, из них </w:t>
      </w:r>
      <w:r w:rsidRPr="00FA7B65">
        <w:rPr>
          <w:noProof/>
        </w:rPr>
        <w:drawing>
          <wp:inline distT="0" distB="0" distL="0" distR="0">
            <wp:extent cx="154305" cy="391795"/>
            <wp:effectExtent l="19050" t="0" r="0" b="0"/>
            <wp:docPr id="134" name="Рисунок 134" descr="hello_html_m2273f9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ello_html_m2273f9da.gif"/>
                    <pic:cNvPicPr>
                      <a:picLocks noChangeAspect="1" noChangeArrowheads="1"/>
                    </pic:cNvPicPr>
                  </pic:nvPicPr>
                  <pic:blipFill>
                    <a:blip r:embed="rId51"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составляли шоколадные. Сколько килограммов шоколадных конфет завезли в магазин?</w:t>
      </w:r>
    </w:p>
    <w:p w:rsidR="00FA7B65" w:rsidRPr="00FA7B65" w:rsidRDefault="00FA7B65" w:rsidP="00FA7B65">
      <w:pPr>
        <w:pStyle w:val="a4"/>
        <w:spacing w:before="0" w:beforeAutospacing="0" w:after="0" w:afterAutospacing="0"/>
      </w:pPr>
      <w:r w:rsidRPr="00FA7B65">
        <w:t xml:space="preserve">3. Найдите значение выражения: </w:t>
      </w:r>
      <w:r w:rsidRPr="00FA7B65">
        <w:rPr>
          <w:noProof/>
        </w:rPr>
        <w:drawing>
          <wp:inline distT="0" distB="0" distL="0" distR="0">
            <wp:extent cx="1211580" cy="391795"/>
            <wp:effectExtent l="0" t="0" r="0" b="0"/>
            <wp:docPr id="135" name="Рисунок 135" descr="hello_html_50750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ello_html_50750366.gif"/>
                    <pic:cNvPicPr>
                      <a:picLocks noChangeAspect="1" noChangeArrowheads="1"/>
                    </pic:cNvPicPr>
                  </pic:nvPicPr>
                  <pic:blipFill>
                    <a:blip r:embed="rId52" cstate="print"/>
                    <a:srcRect/>
                    <a:stretch>
                      <a:fillRect/>
                    </a:stretch>
                  </pic:blipFill>
                  <pic:spPr bwMode="auto">
                    <a:xfrm>
                      <a:off x="0" y="0"/>
                      <a:ext cx="1211580"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4. Ширина прямоугольного параллелепипеда равна </w:t>
      </w:r>
      <w:r w:rsidRPr="00FA7B65">
        <w:rPr>
          <w:noProof/>
        </w:rPr>
        <w:drawing>
          <wp:inline distT="0" distB="0" distL="0" distR="0">
            <wp:extent cx="225425" cy="391795"/>
            <wp:effectExtent l="0" t="0" r="3175" b="0"/>
            <wp:docPr id="136" name="Рисунок 136" descr="hello_html_m6909c65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ello_html_m6909c65e.gif"/>
                    <pic:cNvPicPr>
                      <a:picLocks noChangeAspect="1" noChangeArrowheads="1"/>
                    </pic:cNvPicPr>
                  </pic:nvPicPr>
                  <pic:blipFill>
                    <a:blip r:embed="rId53" cstate="print"/>
                    <a:srcRect/>
                    <a:stretch>
                      <a:fillRect/>
                    </a:stretch>
                  </pic:blipFill>
                  <pic:spPr bwMode="auto">
                    <a:xfrm>
                      <a:off x="0" y="0"/>
                      <a:ext cx="225425" cy="391795"/>
                    </a:xfrm>
                    <a:prstGeom prst="rect">
                      <a:avLst/>
                    </a:prstGeom>
                    <a:noFill/>
                    <a:ln w="9525">
                      <a:noFill/>
                      <a:miter lim="800000"/>
                      <a:headEnd/>
                      <a:tailEnd/>
                    </a:ln>
                  </pic:spPr>
                </pic:pic>
              </a:graphicData>
            </a:graphic>
          </wp:inline>
        </w:drawing>
      </w:r>
      <w:r w:rsidRPr="00FA7B65">
        <w:t xml:space="preserve">см, его длина в </w:t>
      </w:r>
      <w:r w:rsidRPr="00FA7B65">
        <w:rPr>
          <w:noProof/>
        </w:rPr>
        <w:drawing>
          <wp:inline distT="0" distB="0" distL="0" distR="0">
            <wp:extent cx="237490" cy="391795"/>
            <wp:effectExtent l="0" t="0" r="0" b="0"/>
            <wp:docPr id="137" name="Рисунок 137" descr="hello_html_6f5df0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ello_html_6f5df0f8.gif"/>
                    <pic:cNvPicPr>
                      <a:picLocks noChangeAspect="1" noChangeArrowheads="1"/>
                    </pic:cNvPicPr>
                  </pic:nvPicPr>
                  <pic:blipFill>
                    <a:blip r:embed="rId54" cstate="print"/>
                    <a:srcRect/>
                    <a:stretch>
                      <a:fillRect/>
                    </a:stretch>
                  </pic:blipFill>
                  <pic:spPr bwMode="auto">
                    <a:xfrm>
                      <a:off x="0" y="0"/>
                      <a:ext cx="237490" cy="391795"/>
                    </a:xfrm>
                    <a:prstGeom prst="rect">
                      <a:avLst/>
                    </a:prstGeom>
                    <a:noFill/>
                    <a:ln w="9525">
                      <a:noFill/>
                      <a:miter lim="800000"/>
                      <a:headEnd/>
                      <a:tailEnd/>
                    </a:ln>
                  </pic:spPr>
                </pic:pic>
              </a:graphicData>
            </a:graphic>
          </wp:inline>
        </w:drawing>
      </w:r>
      <w:r w:rsidRPr="00FA7B65">
        <w:t>больше ширины, а высота составляет 30% длины. Вычислите объем параллелепипеда.</w:t>
      </w:r>
    </w:p>
    <w:p w:rsidR="00FA7B65" w:rsidRPr="00FA7B65" w:rsidRDefault="00FA7B65" w:rsidP="00FA7B65">
      <w:pPr>
        <w:pStyle w:val="a4"/>
        <w:spacing w:before="0" w:beforeAutospacing="0" w:after="0" w:afterAutospacing="0"/>
      </w:pPr>
      <w:r w:rsidRPr="00FA7B65">
        <w:t>5. Вычислите значение выражения наиболее удобным способом:</w:t>
      </w:r>
    </w:p>
    <w:p w:rsidR="00FA7B65" w:rsidRPr="00FA7B65" w:rsidRDefault="00FA7B65" w:rsidP="00FA7B65">
      <w:pPr>
        <w:pStyle w:val="a4"/>
        <w:spacing w:before="0" w:beforeAutospacing="0" w:after="0" w:afterAutospacing="0"/>
      </w:pPr>
      <w:r w:rsidRPr="00FA7B65">
        <w:rPr>
          <w:noProof/>
        </w:rPr>
        <w:drawing>
          <wp:inline distT="0" distB="0" distL="0" distR="0">
            <wp:extent cx="118745" cy="178435"/>
            <wp:effectExtent l="0" t="0" r="0" b="0"/>
            <wp:docPr id="138" name="Рисунок 138" descr="hello_html_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ello_html_m53d4ecad.gif"/>
                    <pic:cNvPicPr>
                      <a:picLocks noChangeAspect="1" noChangeArrowheads="1"/>
                    </pic:cNvPicPr>
                  </pic:nvPicPr>
                  <pic:blipFill>
                    <a:blip r:embed="rId55" cstate="print"/>
                    <a:srcRect/>
                    <a:stretch>
                      <a:fillRect/>
                    </a:stretch>
                  </pic:blipFill>
                  <pic:spPr bwMode="auto">
                    <a:xfrm>
                      <a:off x="0" y="0"/>
                      <a:ext cx="118745" cy="178435"/>
                    </a:xfrm>
                    <a:prstGeom prst="rect">
                      <a:avLst/>
                    </a:prstGeom>
                    <a:noFill/>
                    <a:ln w="9525">
                      <a:noFill/>
                      <a:miter lim="800000"/>
                      <a:headEnd/>
                      <a:tailEnd/>
                    </a:ln>
                  </pic:spPr>
                </pic:pic>
              </a:graphicData>
            </a:graphic>
          </wp:inline>
        </w:drawing>
      </w:r>
      <w:r w:rsidRPr="00FA7B65">
        <w:rPr>
          <w:noProof/>
        </w:rPr>
        <w:drawing>
          <wp:inline distT="0" distB="0" distL="0" distR="0">
            <wp:extent cx="1697990" cy="391795"/>
            <wp:effectExtent l="19050" t="0" r="0" b="0"/>
            <wp:docPr id="139" name="Рисунок 139" descr="hello_html_59b488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ello_html_59b4880a.gif"/>
                    <pic:cNvPicPr>
                      <a:picLocks noChangeAspect="1" noChangeArrowheads="1"/>
                    </pic:cNvPicPr>
                  </pic:nvPicPr>
                  <pic:blipFill>
                    <a:blip r:embed="rId56" cstate="print"/>
                    <a:srcRect/>
                    <a:stretch>
                      <a:fillRect/>
                    </a:stretch>
                  </pic:blipFill>
                  <pic:spPr bwMode="auto">
                    <a:xfrm>
                      <a:off x="0" y="0"/>
                      <a:ext cx="1697990"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6. За первый день турист прошел </w:t>
      </w:r>
      <w:r w:rsidRPr="00FA7B65">
        <w:rPr>
          <w:noProof/>
        </w:rPr>
        <w:drawing>
          <wp:inline distT="0" distB="0" distL="0" distR="0">
            <wp:extent cx="213995" cy="391795"/>
            <wp:effectExtent l="19050" t="0" r="0" b="0"/>
            <wp:docPr id="140" name="Рисунок 140" descr="hello_html_m9b3c5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ello_html_m9b3c528.gif"/>
                    <pic:cNvPicPr>
                      <a:picLocks noChangeAspect="1" noChangeArrowheads="1"/>
                    </pic:cNvPicPr>
                  </pic:nvPicPr>
                  <pic:blipFill>
                    <a:blip r:embed="rId57" cstate="print"/>
                    <a:srcRect/>
                    <a:stretch>
                      <a:fillRect/>
                    </a:stretch>
                  </pic:blipFill>
                  <pic:spPr bwMode="auto">
                    <a:xfrm>
                      <a:off x="0" y="0"/>
                      <a:ext cx="213995" cy="391795"/>
                    </a:xfrm>
                    <a:prstGeom prst="rect">
                      <a:avLst/>
                    </a:prstGeom>
                    <a:noFill/>
                    <a:ln w="9525">
                      <a:noFill/>
                      <a:miter lim="800000"/>
                      <a:headEnd/>
                      <a:tailEnd/>
                    </a:ln>
                  </pic:spPr>
                </pic:pic>
              </a:graphicData>
            </a:graphic>
          </wp:inline>
        </w:drawing>
      </w:r>
      <w:r w:rsidRPr="00FA7B65">
        <w:t xml:space="preserve">туристического маршрута, за второй - </w:t>
      </w:r>
      <w:r w:rsidRPr="00FA7B65">
        <w:rPr>
          <w:noProof/>
        </w:rPr>
        <w:drawing>
          <wp:inline distT="0" distB="0" distL="0" distR="0">
            <wp:extent cx="154305" cy="391795"/>
            <wp:effectExtent l="0" t="0" r="0" b="0"/>
            <wp:docPr id="141" name="Рисунок 141" descr="hello_html_m3e73eb2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ello_html_m3e73eb2e.gif"/>
                    <pic:cNvPicPr>
                      <a:picLocks noChangeAspect="1" noChangeArrowheads="1"/>
                    </pic:cNvPicPr>
                  </pic:nvPicPr>
                  <pic:blipFill>
                    <a:blip r:embed="rId58"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оставшейся части маршрута, а за третий - остальное. За какой день турист прошел больше всего?</w:t>
      </w:r>
    </w:p>
    <w:p w:rsidR="00FA7B65" w:rsidRPr="00FA7B65" w:rsidRDefault="00FA7B65" w:rsidP="00FA7B65">
      <w:pPr>
        <w:pStyle w:val="a4"/>
        <w:spacing w:before="0" w:beforeAutospacing="0" w:after="0" w:afterAutospacing="0"/>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jc w:val="center"/>
        <w:rPr>
          <w:b/>
        </w:rPr>
      </w:pPr>
      <w:r w:rsidRPr="00FA7B65">
        <w:rPr>
          <w:b/>
        </w:rPr>
        <w:t>Вариант 2</w:t>
      </w:r>
    </w:p>
    <w:p w:rsidR="00FA7B65" w:rsidRPr="00FA7B65" w:rsidRDefault="00FA7B65" w:rsidP="00FA7B65">
      <w:pPr>
        <w:pStyle w:val="a4"/>
        <w:spacing w:before="0" w:beforeAutospacing="0" w:after="0" w:afterAutospacing="0"/>
      </w:pPr>
      <w:r w:rsidRPr="00FA7B65">
        <w:t xml:space="preserve">1. Выполните умножение: </w:t>
      </w:r>
    </w:p>
    <w:p w:rsidR="00FA7B65" w:rsidRPr="00FA7B65" w:rsidRDefault="00FA7B65" w:rsidP="00FA7B65">
      <w:pPr>
        <w:pStyle w:val="a4"/>
        <w:spacing w:before="0" w:beforeAutospacing="0" w:after="0" w:afterAutospacing="0"/>
      </w:pPr>
      <w:r w:rsidRPr="00FA7B65">
        <w:t xml:space="preserve">1) </w:t>
      </w:r>
      <w:r w:rsidRPr="00FA7B65">
        <w:rPr>
          <w:noProof/>
        </w:rPr>
        <w:drawing>
          <wp:inline distT="0" distB="0" distL="0" distR="0">
            <wp:extent cx="427355" cy="391795"/>
            <wp:effectExtent l="19050" t="0" r="0" b="0"/>
            <wp:docPr id="142" name="Рисунок 142" descr="hello_html_5009d9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llo_html_5009d984.gif"/>
                    <pic:cNvPicPr>
                      <a:picLocks noChangeAspect="1" noChangeArrowheads="1"/>
                    </pic:cNvPicPr>
                  </pic:nvPicPr>
                  <pic:blipFill>
                    <a:blip r:embed="rId59" cstate="print"/>
                    <a:srcRect/>
                    <a:stretch>
                      <a:fillRect/>
                    </a:stretch>
                  </pic:blipFill>
                  <pic:spPr bwMode="auto">
                    <a:xfrm>
                      <a:off x="0" y="0"/>
                      <a:ext cx="427355"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617220" cy="391795"/>
            <wp:effectExtent l="0" t="0" r="0" b="0"/>
            <wp:docPr id="143" name="Рисунок 143" descr="hello_html_m40615a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ello_html_m40615aa9.gif"/>
                    <pic:cNvPicPr>
                      <a:picLocks noChangeAspect="1" noChangeArrowheads="1"/>
                    </pic:cNvPicPr>
                  </pic:nvPicPr>
                  <pic:blipFill>
                    <a:blip r:embed="rId60" cstate="print"/>
                    <a:srcRect/>
                    <a:stretch>
                      <a:fillRect/>
                    </a:stretch>
                  </pic:blipFill>
                  <pic:spPr bwMode="auto">
                    <a:xfrm>
                      <a:off x="0" y="0"/>
                      <a:ext cx="617220" cy="391795"/>
                    </a:xfrm>
                    <a:prstGeom prst="rect">
                      <a:avLst/>
                    </a:prstGeom>
                    <a:noFill/>
                    <a:ln w="9525">
                      <a:noFill/>
                      <a:miter lim="800000"/>
                      <a:headEnd/>
                      <a:tailEnd/>
                    </a:ln>
                  </pic:spPr>
                </pic:pic>
              </a:graphicData>
            </a:graphic>
          </wp:inline>
        </w:drawing>
      </w:r>
      <w:r w:rsidRPr="00FA7B65">
        <w:t xml:space="preserve">         3) </w:t>
      </w:r>
      <w:r w:rsidRPr="00FA7B65">
        <w:rPr>
          <w:noProof/>
        </w:rPr>
        <w:drawing>
          <wp:inline distT="0" distB="0" distL="0" distR="0">
            <wp:extent cx="462915" cy="391795"/>
            <wp:effectExtent l="19050" t="0" r="0" b="0"/>
            <wp:docPr id="144" name="Рисунок 144" descr="hello_html_15f0b3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ello_html_15f0b302.gif"/>
                    <pic:cNvPicPr>
                      <a:picLocks noChangeAspect="1" noChangeArrowheads="1"/>
                    </pic:cNvPicPr>
                  </pic:nvPicPr>
                  <pic:blipFill>
                    <a:blip r:embed="rId61" cstate="print"/>
                    <a:srcRect/>
                    <a:stretch>
                      <a:fillRect/>
                    </a:stretch>
                  </pic:blipFill>
                  <pic:spPr bwMode="auto">
                    <a:xfrm>
                      <a:off x="0" y="0"/>
                      <a:ext cx="462915"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2. Туристы прошли </w:t>
      </w:r>
      <w:smartTag w:uri="urn:schemas-microsoft-com:office:smarttags" w:element="metricconverter">
        <w:smartTagPr>
          <w:attr w:name="ProductID" w:val="15 км"/>
        </w:smartTagPr>
        <w:r w:rsidRPr="00FA7B65">
          <w:t>15 км</w:t>
        </w:r>
      </w:smartTag>
      <w:r w:rsidRPr="00FA7B65">
        <w:t xml:space="preserve">, из них </w:t>
      </w:r>
      <w:r w:rsidRPr="00FA7B65">
        <w:rPr>
          <w:noProof/>
        </w:rPr>
        <w:drawing>
          <wp:inline distT="0" distB="0" distL="0" distR="0">
            <wp:extent cx="142240" cy="391795"/>
            <wp:effectExtent l="19050" t="0" r="0" b="0"/>
            <wp:docPr id="145" name="Рисунок 145" descr="hello_html_4f97afd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ello_html_4f97afd8.gif"/>
                    <pic:cNvPicPr>
                      <a:picLocks noChangeAspect="1" noChangeArrowheads="1"/>
                    </pic:cNvPicPr>
                  </pic:nvPicPr>
                  <pic:blipFill>
                    <a:blip r:embed="rId62"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пути они шли лесом. Сколько километров прошли туристы по лесу?</w:t>
      </w:r>
    </w:p>
    <w:p w:rsidR="00FA7B65" w:rsidRPr="00FA7B65" w:rsidRDefault="00FA7B65" w:rsidP="00FA7B65">
      <w:pPr>
        <w:pStyle w:val="a4"/>
        <w:spacing w:before="0" w:beforeAutospacing="0" w:after="0" w:afterAutospacing="0"/>
      </w:pPr>
      <w:r w:rsidRPr="00FA7B65">
        <w:t xml:space="preserve">3. Найдите значение выражения: </w:t>
      </w:r>
      <w:r w:rsidRPr="00FA7B65">
        <w:rPr>
          <w:noProof/>
        </w:rPr>
        <w:drawing>
          <wp:inline distT="0" distB="0" distL="0" distR="0">
            <wp:extent cx="1175385" cy="391795"/>
            <wp:effectExtent l="0" t="0" r="0" b="0"/>
            <wp:docPr id="146" name="Рисунок 146" descr="hello_html_6c616ed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ello_html_6c616ed8.gif"/>
                    <pic:cNvPicPr>
                      <a:picLocks noChangeAspect="1" noChangeArrowheads="1"/>
                    </pic:cNvPicPr>
                  </pic:nvPicPr>
                  <pic:blipFill>
                    <a:blip r:embed="rId63" cstate="print"/>
                    <a:srcRect/>
                    <a:stretch>
                      <a:fillRect/>
                    </a:stretch>
                  </pic:blipFill>
                  <pic:spPr bwMode="auto">
                    <a:xfrm>
                      <a:off x="0" y="0"/>
                      <a:ext cx="1175385"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4. Высота прямоугольного параллелепипеда равна </w:t>
      </w:r>
      <w:r w:rsidRPr="00FA7B65">
        <w:rPr>
          <w:noProof/>
        </w:rPr>
        <w:drawing>
          <wp:inline distT="0" distB="0" distL="0" distR="0">
            <wp:extent cx="237490" cy="391795"/>
            <wp:effectExtent l="0" t="0" r="0" b="0"/>
            <wp:docPr id="147" name="Рисунок 147" descr="hello_html_m7f3f01a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ello_html_m7f3f01ac.gif"/>
                    <pic:cNvPicPr>
                      <a:picLocks noChangeAspect="1" noChangeArrowheads="1"/>
                    </pic:cNvPicPr>
                  </pic:nvPicPr>
                  <pic:blipFill>
                    <a:blip r:embed="rId64" cstate="print"/>
                    <a:srcRect/>
                    <a:stretch>
                      <a:fillRect/>
                    </a:stretch>
                  </pic:blipFill>
                  <pic:spPr bwMode="auto">
                    <a:xfrm>
                      <a:off x="0" y="0"/>
                      <a:ext cx="237490" cy="391795"/>
                    </a:xfrm>
                    <a:prstGeom prst="rect">
                      <a:avLst/>
                    </a:prstGeom>
                    <a:noFill/>
                    <a:ln w="9525">
                      <a:noFill/>
                      <a:miter lim="800000"/>
                      <a:headEnd/>
                      <a:tailEnd/>
                    </a:ln>
                  </pic:spPr>
                </pic:pic>
              </a:graphicData>
            </a:graphic>
          </wp:inline>
        </w:drawing>
      </w:r>
      <w:r w:rsidRPr="00FA7B65">
        <w:t xml:space="preserve">см, его длина в </w:t>
      </w:r>
      <w:r w:rsidRPr="00FA7B65">
        <w:rPr>
          <w:noProof/>
        </w:rPr>
        <w:drawing>
          <wp:inline distT="0" distB="0" distL="0" distR="0">
            <wp:extent cx="225425" cy="391795"/>
            <wp:effectExtent l="19050" t="0" r="0" b="0"/>
            <wp:docPr id="148" name="Рисунок 148" descr="hello_html_m765acef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ello_html_m765acef3.gif"/>
                    <pic:cNvPicPr>
                      <a:picLocks noChangeAspect="1" noChangeArrowheads="1"/>
                    </pic:cNvPicPr>
                  </pic:nvPicPr>
                  <pic:blipFill>
                    <a:blip r:embed="rId65" cstate="print"/>
                    <a:srcRect/>
                    <a:stretch>
                      <a:fillRect/>
                    </a:stretch>
                  </pic:blipFill>
                  <pic:spPr bwMode="auto">
                    <a:xfrm>
                      <a:off x="0" y="0"/>
                      <a:ext cx="225425" cy="391795"/>
                    </a:xfrm>
                    <a:prstGeom prst="rect">
                      <a:avLst/>
                    </a:prstGeom>
                    <a:noFill/>
                    <a:ln w="9525">
                      <a:noFill/>
                      <a:miter lim="800000"/>
                      <a:headEnd/>
                      <a:tailEnd/>
                    </a:ln>
                  </pic:spPr>
                </pic:pic>
              </a:graphicData>
            </a:graphic>
          </wp:inline>
        </w:drawing>
      </w:r>
      <w:r w:rsidRPr="00FA7B65">
        <w:t>раза больше высоты, а ширина составляет 60% длины. Вычислите объем параллелепипеда.</w:t>
      </w:r>
    </w:p>
    <w:p w:rsidR="00FA7B65" w:rsidRPr="00FA7B65" w:rsidRDefault="00FA7B65" w:rsidP="00FA7B65">
      <w:pPr>
        <w:pStyle w:val="a4"/>
        <w:spacing w:before="0" w:beforeAutospacing="0" w:after="0" w:afterAutospacing="0"/>
      </w:pPr>
      <w:r w:rsidRPr="00FA7B65">
        <w:t>5. Вычислите значение выражения наиболее удобным способом:</w:t>
      </w:r>
    </w:p>
    <w:p w:rsidR="00FA7B65" w:rsidRPr="00FA7B65" w:rsidRDefault="00FA7B65" w:rsidP="00FA7B65">
      <w:pPr>
        <w:pStyle w:val="a4"/>
        <w:spacing w:before="0" w:beforeAutospacing="0" w:after="0" w:afterAutospacing="0"/>
      </w:pPr>
      <w:r w:rsidRPr="00FA7B65">
        <w:rPr>
          <w:noProof/>
        </w:rPr>
        <w:drawing>
          <wp:inline distT="0" distB="0" distL="0" distR="0">
            <wp:extent cx="118745" cy="178435"/>
            <wp:effectExtent l="0" t="0" r="0" b="0"/>
            <wp:docPr id="149" name="Рисунок 149" descr="hello_html_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ello_html_m53d4ecad.gif"/>
                    <pic:cNvPicPr>
                      <a:picLocks noChangeAspect="1" noChangeArrowheads="1"/>
                    </pic:cNvPicPr>
                  </pic:nvPicPr>
                  <pic:blipFill>
                    <a:blip r:embed="rId55" cstate="print"/>
                    <a:srcRect/>
                    <a:stretch>
                      <a:fillRect/>
                    </a:stretch>
                  </pic:blipFill>
                  <pic:spPr bwMode="auto">
                    <a:xfrm>
                      <a:off x="0" y="0"/>
                      <a:ext cx="118745" cy="178435"/>
                    </a:xfrm>
                    <a:prstGeom prst="rect">
                      <a:avLst/>
                    </a:prstGeom>
                    <a:noFill/>
                    <a:ln w="9525">
                      <a:noFill/>
                      <a:miter lim="800000"/>
                      <a:headEnd/>
                      <a:tailEnd/>
                    </a:ln>
                  </pic:spPr>
                </pic:pic>
              </a:graphicData>
            </a:graphic>
          </wp:inline>
        </w:drawing>
      </w:r>
      <w:r w:rsidRPr="00FA7B65">
        <w:rPr>
          <w:noProof/>
        </w:rPr>
        <w:drawing>
          <wp:inline distT="0" distB="0" distL="0" distR="0">
            <wp:extent cx="1614805" cy="391795"/>
            <wp:effectExtent l="0" t="0" r="0" b="0"/>
            <wp:docPr id="150" name="Рисунок 150" descr="hello_html_m3f7078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ello_html_m3f707836.gif"/>
                    <pic:cNvPicPr>
                      <a:picLocks noChangeAspect="1" noChangeArrowheads="1"/>
                    </pic:cNvPicPr>
                  </pic:nvPicPr>
                  <pic:blipFill>
                    <a:blip r:embed="rId66" cstate="print"/>
                    <a:srcRect/>
                    <a:stretch>
                      <a:fillRect/>
                    </a:stretch>
                  </pic:blipFill>
                  <pic:spPr bwMode="auto">
                    <a:xfrm>
                      <a:off x="0" y="0"/>
                      <a:ext cx="1614805"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6. Первый трактор вспахал </w:t>
      </w:r>
      <w:r w:rsidRPr="00FA7B65">
        <w:rPr>
          <w:noProof/>
        </w:rPr>
        <w:drawing>
          <wp:inline distT="0" distB="0" distL="0" distR="0">
            <wp:extent cx="213995" cy="391795"/>
            <wp:effectExtent l="19050" t="0" r="0" b="0"/>
            <wp:docPr id="151" name="Рисунок 151" descr="hello_html_m548af6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ello_html_m548af62b.gif"/>
                    <pic:cNvPicPr>
                      <a:picLocks noChangeAspect="1" noChangeArrowheads="1"/>
                    </pic:cNvPicPr>
                  </pic:nvPicPr>
                  <pic:blipFill>
                    <a:blip r:embed="rId67" cstate="print"/>
                    <a:srcRect/>
                    <a:stretch>
                      <a:fillRect/>
                    </a:stretch>
                  </pic:blipFill>
                  <pic:spPr bwMode="auto">
                    <a:xfrm>
                      <a:off x="0" y="0"/>
                      <a:ext cx="213995" cy="391795"/>
                    </a:xfrm>
                    <a:prstGeom prst="rect">
                      <a:avLst/>
                    </a:prstGeom>
                    <a:noFill/>
                    <a:ln w="9525">
                      <a:noFill/>
                      <a:miter lim="800000"/>
                      <a:headEnd/>
                      <a:tailEnd/>
                    </a:ln>
                  </pic:spPr>
                </pic:pic>
              </a:graphicData>
            </a:graphic>
          </wp:inline>
        </w:drawing>
      </w:r>
      <w:r w:rsidRPr="00FA7B65">
        <w:t xml:space="preserve">поля, второй - </w:t>
      </w:r>
      <w:r w:rsidRPr="00FA7B65">
        <w:rPr>
          <w:noProof/>
        </w:rPr>
        <w:drawing>
          <wp:inline distT="0" distB="0" distL="0" distR="0">
            <wp:extent cx="154305" cy="391795"/>
            <wp:effectExtent l="0" t="0" r="0" b="0"/>
            <wp:docPr id="152" name="Рисунок 152" descr="hello_html_ma89ca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ello_html_ma89ca90.gif"/>
                    <pic:cNvPicPr>
                      <a:picLocks noChangeAspect="1" noChangeArrowheads="1"/>
                    </pic:cNvPicPr>
                  </pic:nvPicPr>
                  <pic:blipFill>
                    <a:blip r:embed="rId36"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оставшейся части поля, а третий - остальное. Какой трактор вспахал больше всего?</w:t>
      </w:r>
    </w:p>
    <w:p w:rsidR="00FA7B65" w:rsidRDefault="00FA7B65" w:rsidP="00FA7B65">
      <w:pPr>
        <w:pStyle w:val="a4"/>
        <w:spacing w:before="0" w:beforeAutospacing="0" w:after="0" w:afterAutospacing="0"/>
        <w:sectPr w:rsidR="00FA7B65" w:rsidSect="00FA7B65">
          <w:type w:val="continuous"/>
          <w:pgSz w:w="16838" w:h="11906" w:orient="landscape"/>
          <w:pgMar w:top="1134" w:right="850" w:bottom="1134" w:left="1701" w:header="708" w:footer="708" w:gutter="0"/>
          <w:cols w:num="2" w:space="708"/>
          <w:docGrid w:linePitch="360"/>
        </w:sectPr>
      </w:pP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rPr>
          <w:b/>
        </w:rPr>
      </w:pPr>
      <w:r w:rsidRPr="00FA7B65">
        <w:rPr>
          <w:b/>
        </w:rPr>
        <w:t xml:space="preserve">Контрольная работа №4 </w:t>
      </w:r>
      <w:r>
        <w:rPr>
          <w:b/>
        </w:rPr>
        <w:t xml:space="preserve"> «</w:t>
      </w:r>
      <w:r w:rsidRPr="00FA7B65">
        <w:rPr>
          <w:b/>
        </w:rPr>
        <w:t>Деление дробей</w:t>
      </w:r>
      <w:r>
        <w:rPr>
          <w:b/>
        </w:rPr>
        <w:t>»</w:t>
      </w:r>
    </w:p>
    <w:p w:rsidR="00FA7B65" w:rsidRDefault="00FA7B65" w:rsidP="00FA7B65">
      <w:pPr>
        <w:pStyle w:val="a4"/>
        <w:spacing w:before="0" w:beforeAutospacing="0" w:after="0" w:afterAutospacing="0"/>
        <w:jc w:val="center"/>
        <w:rPr>
          <w:b/>
        </w:rPr>
        <w:sectPr w:rsidR="00FA7B65" w:rsidSect="007B7005">
          <w:type w:val="continuous"/>
          <w:pgSz w:w="16838" w:h="11906" w:orient="landscape"/>
          <w:pgMar w:top="1134" w:right="850" w:bottom="1134" w:left="1701" w:header="708" w:footer="708" w:gutter="0"/>
          <w:cols w:space="708"/>
          <w:docGrid w:linePitch="360"/>
        </w:sectPr>
      </w:pPr>
    </w:p>
    <w:p w:rsidR="00FA7B65" w:rsidRPr="00FA7B65" w:rsidRDefault="00FA7B65" w:rsidP="00FA7B65">
      <w:pPr>
        <w:pStyle w:val="a4"/>
        <w:spacing w:before="0" w:beforeAutospacing="0" w:after="0" w:afterAutospacing="0"/>
        <w:jc w:val="center"/>
        <w:rPr>
          <w:b/>
        </w:rPr>
      </w:pPr>
      <w:r w:rsidRPr="00FA7B65">
        <w:rPr>
          <w:b/>
        </w:rPr>
        <w:t>Вариант 1</w:t>
      </w:r>
    </w:p>
    <w:p w:rsidR="00FA7B65" w:rsidRPr="00FA7B65" w:rsidRDefault="00FA7B65" w:rsidP="00FA7B65">
      <w:pPr>
        <w:pStyle w:val="a4"/>
        <w:spacing w:before="0" w:beforeAutospacing="0" w:after="0" w:afterAutospacing="0"/>
      </w:pPr>
      <w:r w:rsidRPr="00FA7B65">
        <w:t xml:space="preserve">1.Вычислите </w:t>
      </w:r>
    </w:p>
    <w:p w:rsidR="00FA7B65" w:rsidRPr="00FA7B65" w:rsidRDefault="00FA7B65" w:rsidP="00FA7B65">
      <w:pPr>
        <w:pStyle w:val="a4"/>
        <w:spacing w:before="0" w:beforeAutospacing="0" w:after="0" w:afterAutospacing="0"/>
      </w:pPr>
      <w:r w:rsidRPr="00FA7B65">
        <w:t>1)</w:t>
      </w:r>
      <w:r w:rsidRPr="00FA7B65">
        <w:rPr>
          <w:noProof/>
          <w:vertAlign w:val="superscript"/>
        </w:rPr>
        <w:drawing>
          <wp:inline distT="0" distB="0" distL="0" distR="0">
            <wp:extent cx="462915" cy="391795"/>
            <wp:effectExtent l="19050" t="0" r="0" b="0"/>
            <wp:docPr id="153" name="Рисунок 153" descr="hello_html_3da23ce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ello_html_3da23cef.gif"/>
                    <pic:cNvPicPr>
                      <a:picLocks noChangeAspect="1" noChangeArrowheads="1"/>
                    </pic:cNvPicPr>
                  </pic:nvPicPr>
                  <pic:blipFill>
                    <a:blip r:embed="rId68" cstate="print"/>
                    <a:srcRect/>
                    <a:stretch>
                      <a:fillRect/>
                    </a:stretch>
                  </pic:blipFill>
                  <pic:spPr bwMode="auto">
                    <a:xfrm>
                      <a:off x="0" y="0"/>
                      <a:ext cx="462915" cy="391795"/>
                    </a:xfrm>
                    <a:prstGeom prst="rect">
                      <a:avLst/>
                    </a:prstGeom>
                    <a:noFill/>
                    <a:ln w="9525">
                      <a:noFill/>
                      <a:miter lim="800000"/>
                      <a:headEnd/>
                      <a:tailEnd/>
                    </a:ln>
                  </pic:spPr>
                </pic:pic>
              </a:graphicData>
            </a:graphic>
          </wp:inline>
        </w:drawing>
      </w:r>
      <w:r w:rsidRPr="00FA7B65">
        <w:rPr>
          <w:vertAlign w:val="superscript"/>
        </w:rPr>
        <w:t xml:space="preserve">            </w:t>
      </w:r>
      <w:r w:rsidRPr="00FA7B65">
        <w:t xml:space="preserve">2) </w:t>
      </w:r>
      <w:r w:rsidRPr="00FA7B65">
        <w:rPr>
          <w:noProof/>
        </w:rPr>
        <w:drawing>
          <wp:inline distT="0" distB="0" distL="0" distR="0">
            <wp:extent cx="605790" cy="391795"/>
            <wp:effectExtent l="0" t="0" r="0" b="0"/>
            <wp:docPr id="154" name="Рисунок 154" descr="hello_html_m46c141c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ello_html_m46c141c3.gif"/>
                    <pic:cNvPicPr>
                      <a:picLocks noChangeAspect="1" noChangeArrowheads="1"/>
                    </pic:cNvPicPr>
                  </pic:nvPicPr>
                  <pic:blipFill>
                    <a:blip r:embed="rId69" cstate="print"/>
                    <a:srcRect/>
                    <a:stretch>
                      <a:fillRect/>
                    </a:stretch>
                  </pic:blipFill>
                  <pic:spPr bwMode="auto">
                    <a:xfrm>
                      <a:off x="0" y="0"/>
                      <a:ext cx="605790" cy="391795"/>
                    </a:xfrm>
                    <a:prstGeom prst="rect">
                      <a:avLst/>
                    </a:prstGeom>
                    <a:noFill/>
                    <a:ln w="9525">
                      <a:noFill/>
                      <a:miter lim="800000"/>
                      <a:headEnd/>
                      <a:tailEnd/>
                    </a:ln>
                  </pic:spPr>
                </pic:pic>
              </a:graphicData>
            </a:graphic>
          </wp:inline>
        </w:drawing>
      </w:r>
      <w:r w:rsidRPr="00FA7B65">
        <w:t xml:space="preserve">       3) </w:t>
      </w:r>
      <w:r w:rsidRPr="00FA7B65">
        <w:rPr>
          <w:noProof/>
        </w:rPr>
        <w:drawing>
          <wp:inline distT="0" distB="0" distL="0" distR="0">
            <wp:extent cx="427355" cy="391795"/>
            <wp:effectExtent l="0" t="0" r="0" b="0"/>
            <wp:docPr id="155" name="Рисунок 155" descr="hello_html_6a311b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ello_html_6a311b7b.gif"/>
                    <pic:cNvPicPr>
                      <a:picLocks noChangeAspect="1" noChangeArrowheads="1"/>
                    </pic:cNvPicPr>
                  </pic:nvPicPr>
                  <pic:blipFill>
                    <a:blip r:embed="rId70" cstate="print"/>
                    <a:srcRect/>
                    <a:stretch>
                      <a:fillRect/>
                    </a:stretch>
                  </pic:blipFill>
                  <pic:spPr bwMode="auto">
                    <a:xfrm>
                      <a:off x="0" y="0"/>
                      <a:ext cx="427355" cy="391795"/>
                    </a:xfrm>
                    <a:prstGeom prst="rect">
                      <a:avLst/>
                    </a:prstGeom>
                    <a:noFill/>
                    <a:ln w="9525">
                      <a:noFill/>
                      <a:miter lim="800000"/>
                      <a:headEnd/>
                      <a:tailEnd/>
                    </a:ln>
                  </pic:spPr>
                </pic:pic>
              </a:graphicData>
            </a:graphic>
          </wp:inline>
        </w:drawing>
      </w:r>
      <w:r w:rsidRPr="00FA7B65">
        <w:t xml:space="preserve">             4)</w:t>
      </w:r>
      <w:r w:rsidRPr="00FA7B65">
        <w:rPr>
          <w:noProof/>
        </w:rPr>
        <w:drawing>
          <wp:inline distT="0" distB="0" distL="0" distR="0">
            <wp:extent cx="368300" cy="391795"/>
            <wp:effectExtent l="19050" t="0" r="0" b="0"/>
            <wp:docPr id="156" name="Рисунок 156" descr="hello_html_3cba47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ello_html_3cba4736.gif"/>
                    <pic:cNvPicPr>
                      <a:picLocks noChangeAspect="1" noChangeArrowheads="1"/>
                    </pic:cNvPicPr>
                  </pic:nvPicPr>
                  <pic:blipFill>
                    <a:blip r:embed="rId71" cstate="print"/>
                    <a:srcRect/>
                    <a:stretch>
                      <a:fillRect/>
                    </a:stretch>
                  </pic:blipFill>
                  <pic:spPr bwMode="auto">
                    <a:xfrm>
                      <a:off x="0" y="0"/>
                      <a:ext cx="36830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 xml:space="preserve">2. В бочку налили </w:t>
      </w:r>
      <w:smartTag w:uri="urn:schemas-microsoft-com:office:smarttags" w:element="metricconverter">
        <w:smartTagPr>
          <w:attr w:name="ProductID" w:val="32 л"/>
        </w:smartTagPr>
        <w:r w:rsidRPr="00FA7B65">
          <w:t>32 л</w:t>
        </w:r>
      </w:smartTag>
      <w:r w:rsidRPr="00FA7B65">
        <w:t xml:space="preserve"> воды и заполнили </w:t>
      </w:r>
      <w:r w:rsidRPr="00FA7B65">
        <w:rPr>
          <w:noProof/>
        </w:rPr>
        <w:drawing>
          <wp:inline distT="0" distB="0" distL="0" distR="0">
            <wp:extent cx="154305" cy="391795"/>
            <wp:effectExtent l="19050" t="0" r="0" b="0"/>
            <wp:docPr id="157" name="Рисунок 157" descr="hello_html_m7b6a36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ello_html_m7b6a367c.gif"/>
                    <pic:cNvPicPr>
                      <a:picLocks noChangeAspect="1" noChangeArrowheads="1"/>
                    </pic:cNvPicPr>
                  </pic:nvPicPr>
                  <pic:blipFill>
                    <a:blip r:embed="rId72"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ее объема. Сколько литров составляет объем бочки?</w:t>
      </w:r>
    </w:p>
    <w:p w:rsidR="00FA7B65" w:rsidRPr="00FA7B65" w:rsidRDefault="00FA7B65" w:rsidP="00FA7B65">
      <w:pPr>
        <w:pStyle w:val="a4"/>
        <w:spacing w:before="0" w:beforeAutospacing="0" w:after="0" w:afterAutospacing="0"/>
      </w:pPr>
      <w:r w:rsidRPr="00FA7B65">
        <w:t xml:space="preserve">3.Сколько граммов девятипроцентного раствора надо взять, чтобы в нем содержалось </w:t>
      </w:r>
      <w:smartTag w:uri="urn:schemas-microsoft-com:office:smarttags" w:element="metricconverter">
        <w:smartTagPr>
          <w:attr w:name="ProductID" w:val="36 г"/>
        </w:smartTagPr>
        <w:r w:rsidRPr="00FA7B65">
          <w:t>36 г</w:t>
        </w:r>
      </w:smartTag>
      <w:r w:rsidRPr="00FA7B65">
        <w:t xml:space="preserve"> соли?</w:t>
      </w:r>
    </w:p>
    <w:p w:rsidR="00FA7B65" w:rsidRPr="00FA7B65" w:rsidRDefault="00FA7B65" w:rsidP="00FA7B65">
      <w:pPr>
        <w:pStyle w:val="a4"/>
        <w:spacing w:before="0" w:beforeAutospacing="0" w:after="0" w:afterAutospacing="0"/>
      </w:pPr>
      <w:r w:rsidRPr="00FA7B65">
        <w:t xml:space="preserve">4. Выполните действия: </w:t>
      </w:r>
      <w:r w:rsidRPr="00FA7B65">
        <w:rPr>
          <w:noProof/>
        </w:rPr>
        <w:drawing>
          <wp:inline distT="0" distB="0" distL="0" distR="0">
            <wp:extent cx="1151890" cy="427355"/>
            <wp:effectExtent l="19050" t="0" r="0" b="0"/>
            <wp:docPr id="158" name="Рисунок 158" descr="hello_html_m175c15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ello_html_m175c15e4.gif"/>
                    <pic:cNvPicPr>
                      <a:picLocks noChangeAspect="1" noChangeArrowheads="1"/>
                    </pic:cNvPicPr>
                  </pic:nvPicPr>
                  <pic:blipFill>
                    <a:blip r:embed="rId73" cstate="print"/>
                    <a:srcRect/>
                    <a:stretch>
                      <a:fillRect/>
                    </a:stretch>
                  </pic:blipFill>
                  <pic:spPr bwMode="auto">
                    <a:xfrm>
                      <a:off x="0" y="0"/>
                      <a:ext cx="1151890"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5. Преобразуйте обыкновенную дробь </w:t>
      </w:r>
      <w:r w:rsidRPr="00FA7B65">
        <w:rPr>
          <w:noProof/>
        </w:rPr>
        <w:drawing>
          <wp:inline distT="0" distB="0" distL="0" distR="0">
            <wp:extent cx="154305" cy="391795"/>
            <wp:effectExtent l="19050" t="0" r="0" b="0"/>
            <wp:docPr id="159" name="Рисунок 159" descr="hello_html_7160d6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ello_html_7160d6ed.gif"/>
                    <pic:cNvPicPr>
                      <a:picLocks noChangeAspect="1" noChangeArrowheads="1"/>
                    </pic:cNvPicPr>
                  </pic:nvPicPr>
                  <pic:blipFill>
                    <a:blip r:embed="rId74"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в бесконечную периодическую десятичную дробь.</w:t>
      </w:r>
    </w:p>
    <w:p w:rsidR="00FA7B65" w:rsidRPr="00FA7B65" w:rsidRDefault="00FA7B65" w:rsidP="00FA7B65">
      <w:pPr>
        <w:pStyle w:val="a4"/>
        <w:spacing w:before="0" w:beforeAutospacing="0" w:after="0" w:afterAutospacing="0"/>
      </w:pPr>
      <w:r w:rsidRPr="00FA7B65">
        <w:t xml:space="preserve">6. Из двух сел навстречу друг другу выехали одновременно два велосипедиста. Один велосипедист ехал со скоростью </w:t>
      </w:r>
      <w:r w:rsidRPr="00FA7B65">
        <w:rPr>
          <w:noProof/>
        </w:rPr>
        <w:drawing>
          <wp:inline distT="0" distB="0" distL="0" distR="0">
            <wp:extent cx="225425" cy="391795"/>
            <wp:effectExtent l="19050" t="0" r="3175" b="0"/>
            <wp:docPr id="160" name="Рисунок 160" descr="hello_html_4b66da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ello_html_4b66da42.gif"/>
                    <pic:cNvPicPr>
                      <a:picLocks noChangeAspect="1" noChangeArrowheads="1"/>
                    </pic:cNvPicPr>
                  </pic:nvPicPr>
                  <pic:blipFill>
                    <a:blip r:embed="rId75" cstate="print"/>
                    <a:srcRect/>
                    <a:stretch>
                      <a:fillRect/>
                    </a:stretch>
                  </pic:blipFill>
                  <pic:spPr bwMode="auto">
                    <a:xfrm>
                      <a:off x="0" y="0"/>
                      <a:ext cx="225425" cy="391795"/>
                    </a:xfrm>
                    <a:prstGeom prst="rect">
                      <a:avLst/>
                    </a:prstGeom>
                    <a:noFill/>
                    <a:ln w="9525">
                      <a:noFill/>
                      <a:miter lim="800000"/>
                      <a:headEnd/>
                      <a:tailEnd/>
                    </a:ln>
                  </pic:spPr>
                </pic:pic>
              </a:graphicData>
            </a:graphic>
          </wp:inline>
        </w:drawing>
      </w:r>
      <w:r w:rsidRPr="00FA7B65">
        <w:t xml:space="preserve">км/ч, а другой - со скоростью в </w:t>
      </w:r>
      <w:r w:rsidRPr="00FA7B65">
        <w:rPr>
          <w:noProof/>
        </w:rPr>
        <w:drawing>
          <wp:inline distT="0" distB="0" distL="0" distR="0">
            <wp:extent cx="213995" cy="391795"/>
            <wp:effectExtent l="0" t="0" r="0" b="0"/>
            <wp:docPr id="161" name="Рисунок 161" descr="hello_html_m7b7803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ello_html_m7b78032d.gif"/>
                    <pic:cNvPicPr>
                      <a:picLocks noChangeAspect="1" noChangeArrowheads="1"/>
                    </pic:cNvPicPr>
                  </pic:nvPicPr>
                  <pic:blipFill>
                    <a:blip r:embed="rId76" cstate="print"/>
                    <a:srcRect/>
                    <a:stretch>
                      <a:fillRect/>
                    </a:stretch>
                  </pic:blipFill>
                  <pic:spPr bwMode="auto">
                    <a:xfrm>
                      <a:off x="0" y="0"/>
                      <a:ext cx="213995" cy="391795"/>
                    </a:xfrm>
                    <a:prstGeom prst="rect">
                      <a:avLst/>
                    </a:prstGeom>
                    <a:noFill/>
                    <a:ln w="9525">
                      <a:noFill/>
                      <a:miter lim="800000"/>
                      <a:headEnd/>
                      <a:tailEnd/>
                    </a:ln>
                  </pic:spPr>
                </pic:pic>
              </a:graphicData>
            </a:graphic>
          </wp:inline>
        </w:drawing>
      </w:r>
      <w:r w:rsidRPr="00FA7B65">
        <w:t xml:space="preserve">раза меньшей. Через сколько часов после начала движения они встретились, если расстояние между селами равно </w:t>
      </w:r>
      <w:smartTag w:uri="urn:schemas-microsoft-com:office:smarttags" w:element="metricconverter">
        <w:smartTagPr>
          <w:attr w:name="ProductID" w:val="26 км"/>
        </w:smartTagPr>
        <w:r w:rsidRPr="00FA7B65">
          <w:t>26 км</w:t>
        </w:r>
      </w:smartTag>
      <w:r w:rsidRPr="00FA7B65">
        <w:t>?</w:t>
      </w:r>
    </w:p>
    <w:p w:rsidR="00FA7B65" w:rsidRPr="00FA7B65" w:rsidRDefault="00FA7B65" w:rsidP="00FA7B65">
      <w:pPr>
        <w:pStyle w:val="a4"/>
        <w:spacing w:before="0" w:beforeAutospacing="0" w:after="0" w:afterAutospacing="0"/>
      </w:pPr>
      <w:r w:rsidRPr="00FA7B65">
        <w:t xml:space="preserve">7. За первую неделю отремонтировали </w:t>
      </w:r>
      <w:r w:rsidRPr="00FA7B65">
        <w:rPr>
          <w:noProof/>
        </w:rPr>
        <w:drawing>
          <wp:inline distT="0" distB="0" distL="0" distR="0">
            <wp:extent cx="154305" cy="391795"/>
            <wp:effectExtent l="0" t="0" r="0" b="0"/>
            <wp:docPr id="162" name="Рисунок 162" descr="hello_html_413cbf8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ello_html_413cbf8c.gif"/>
                    <pic:cNvPicPr>
                      <a:picLocks noChangeAspect="1" noChangeArrowheads="1"/>
                    </pic:cNvPicPr>
                  </pic:nvPicPr>
                  <pic:blipFill>
                    <a:blip r:embed="rId77"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 xml:space="preserve">дороги, а вторую - 40% остатка, а за третью – остальные </w:t>
      </w:r>
      <w:smartTag w:uri="urn:schemas-microsoft-com:office:smarttags" w:element="metricconverter">
        <w:smartTagPr>
          <w:attr w:name="ProductID" w:val="14,4 км"/>
        </w:smartTagPr>
        <w:r w:rsidRPr="00FA7B65">
          <w:t>14,4 км</w:t>
        </w:r>
      </w:smartTag>
      <w:r w:rsidRPr="00FA7B65">
        <w:t>. Сколько километров дороги отремонтировали за три недели?</w:t>
      </w:r>
    </w:p>
    <w:p w:rsidR="00FA7B65" w:rsidRDefault="00FA7B65" w:rsidP="00FA7B65">
      <w:pPr>
        <w:pStyle w:val="a4"/>
        <w:spacing w:before="0" w:beforeAutospacing="0" w:after="0" w:afterAutospacing="0"/>
        <w:rPr>
          <w:b/>
        </w:rPr>
      </w:pPr>
    </w:p>
    <w:p w:rsidR="00FA7B65" w:rsidRPr="00FA7B65" w:rsidRDefault="00FA7B65" w:rsidP="00FA7B65">
      <w:pPr>
        <w:pStyle w:val="a4"/>
        <w:spacing w:before="0" w:beforeAutospacing="0" w:after="0" w:afterAutospacing="0"/>
        <w:rPr>
          <w:b/>
        </w:rPr>
      </w:pPr>
    </w:p>
    <w:p w:rsidR="00FA7B65" w:rsidRPr="00FA7B65" w:rsidRDefault="00FA7B65" w:rsidP="00FA7B65">
      <w:pPr>
        <w:pStyle w:val="a4"/>
        <w:spacing w:before="0" w:beforeAutospacing="0" w:after="0" w:afterAutospacing="0"/>
        <w:jc w:val="center"/>
        <w:rPr>
          <w:b/>
        </w:rPr>
      </w:pPr>
      <w:r w:rsidRPr="00FA7B65">
        <w:rPr>
          <w:b/>
        </w:rPr>
        <w:t>Вариант 2</w:t>
      </w:r>
    </w:p>
    <w:p w:rsidR="00FA7B65" w:rsidRPr="00FA7B65" w:rsidRDefault="00FA7B65" w:rsidP="00FA7B65">
      <w:pPr>
        <w:pStyle w:val="a4"/>
        <w:spacing w:before="0" w:beforeAutospacing="0" w:after="0" w:afterAutospacing="0"/>
      </w:pPr>
      <w:r w:rsidRPr="00FA7B65">
        <w:t xml:space="preserve">1.Вычислите </w:t>
      </w:r>
    </w:p>
    <w:p w:rsidR="00FA7B65" w:rsidRPr="00FA7B65" w:rsidRDefault="00FA7B65" w:rsidP="00FA7B65">
      <w:pPr>
        <w:pStyle w:val="a4"/>
        <w:spacing w:before="0" w:beforeAutospacing="0" w:after="0" w:afterAutospacing="0"/>
      </w:pPr>
      <w:r w:rsidRPr="00FA7B65">
        <w:t>1)</w:t>
      </w:r>
      <w:r w:rsidRPr="00FA7B65">
        <w:rPr>
          <w:noProof/>
          <w:vertAlign w:val="superscript"/>
        </w:rPr>
        <w:drawing>
          <wp:inline distT="0" distB="0" distL="0" distR="0">
            <wp:extent cx="462915" cy="391795"/>
            <wp:effectExtent l="19050" t="0" r="0" b="0"/>
            <wp:docPr id="163" name="Рисунок 163" descr="hello_html_m4ab13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ello_html_m4ab1396.gif"/>
                    <pic:cNvPicPr>
                      <a:picLocks noChangeAspect="1" noChangeArrowheads="1"/>
                    </pic:cNvPicPr>
                  </pic:nvPicPr>
                  <pic:blipFill>
                    <a:blip r:embed="rId78" cstate="print"/>
                    <a:srcRect/>
                    <a:stretch>
                      <a:fillRect/>
                    </a:stretch>
                  </pic:blipFill>
                  <pic:spPr bwMode="auto">
                    <a:xfrm>
                      <a:off x="0" y="0"/>
                      <a:ext cx="462915" cy="391795"/>
                    </a:xfrm>
                    <a:prstGeom prst="rect">
                      <a:avLst/>
                    </a:prstGeom>
                    <a:noFill/>
                    <a:ln w="9525">
                      <a:noFill/>
                      <a:miter lim="800000"/>
                      <a:headEnd/>
                      <a:tailEnd/>
                    </a:ln>
                  </pic:spPr>
                </pic:pic>
              </a:graphicData>
            </a:graphic>
          </wp:inline>
        </w:drawing>
      </w:r>
      <w:r w:rsidRPr="00FA7B65">
        <w:rPr>
          <w:vertAlign w:val="superscript"/>
        </w:rPr>
        <w:t xml:space="preserve">       </w:t>
      </w:r>
      <w:r w:rsidRPr="00FA7B65">
        <w:t xml:space="preserve">2) </w:t>
      </w:r>
      <w:r w:rsidRPr="00FA7B65">
        <w:rPr>
          <w:noProof/>
        </w:rPr>
        <w:drawing>
          <wp:inline distT="0" distB="0" distL="0" distR="0">
            <wp:extent cx="617220" cy="391795"/>
            <wp:effectExtent l="0" t="0" r="0" b="0"/>
            <wp:docPr id="164" name="Рисунок 164" descr="hello_html_m3a730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ello_html_m3a730410.gif"/>
                    <pic:cNvPicPr>
                      <a:picLocks noChangeAspect="1" noChangeArrowheads="1"/>
                    </pic:cNvPicPr>
                  </pic:nvPicPr>
                  <pic:blipFill>
                    <a:blip r:embed="rId79" cstate="print"/>
                    <a:srcRect/>
                    <a:stretch>
                      <a:fillRect/>
                    </a:stretch>
                  </pic:blipFill>
                  <pic:spPr bwMode="auto">
                    <a:xfrm>
                      <a:off x="0" y="0"/>
                      <a:ext cx="617220" cy="391795"/>
                    </a:xfrm>
                    <a:prstGeom prst="rect">
                      <a:avLst/>
                    </a:prstGeom>
                    <a:noFill/>
                    <a:ln w="9525">
                      <a:noFill/>
                      <a:miter lim="800000"/>
                      <a:headEnd/>
                      <a:tailEnd/>
                    </a:ln>
                  </pic:spPr>
                </pic:pic>
              </a:graphicData>
            </a:graphic>
          </wp:inline>
        </w:drawing>
      </w:r>
      <w:r w:rsidRPr="00FA7B65">
        <w:t xml:space="preserve">         3) </w:t>
      </w:r>
      <w:r w:rsidRPr="00FA7B65">
        <w:rPr>
          <w:noProof/>
        </w:rPr>
        <w:drawing>
          <wp:inline distT="0" distB="0" distL="0" distR="0">
            <wp:extent cx="427355" cy="391795"/>
            <wp:effectExtent l="0" t="0" r="0" b="0"/>
            <wp:docPr id="165" name="Рисунок 165" descr="hello_html_m7dfcbc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ello_html_m7dfcbc03.gif"/>
                    <pic:cNvPicPr>
                      <a:picLocks noChangeAspect="1" noChangeArrowheads="1"/>
                    </pic:cNvPicPr>
                  </pic:nvPicPr>
                  <pic:blipFill>
                    <a:blip r:embed="rId80" cstate="print"/>
                    <a:srcRect/>
                    <a:stretch>
                      <a:fillRect/>
                    </a:stretch>
                  </pic:blipFill>
                  <pic:spPr bwMode="auto">
                    <a:xfrm>
                      <a:off x="0" y="0"/>
                      <a:ext cx="427355" cy="391795"/>
                    </a:xfrm>
                    <a:prstGeom prst="rect">
                      <a:avLst/>
                    </a:prstGeom>
                    <a:noFill/>
                    <a:ln w="9525">
                      <a:noFill/>
                      <a:miter lim="800000"/>
                      <a:headEnd/>
                      <a:tailEnd/>
                    </a:ln>
                  </pic:spPr>
                </pic:pic>
              </a:graphicData>
            </a:graphic>
          </wp:inline>
        </w:drawing>
      </w:r>
      <w:r w:rsidRPr="00FA7B65">
        <w:t xml:space="preserve">         4)</w:t>
      </w:r>
      <w:r w:rsidRPr="00FA7B65">
        <w:rPr>
          <w:noProof/>
        </w:rPr>
        <w:drawing>
          <wp:inline distT="0" distB="0" distL="0" distR="0">
            <wp:extent cx="368300" cy="391795"/>
            <wp:effectExtent l="19050" t="0" r="0" b="0"/>
            <wp:docPr id="166" name="Рисунок 166" descr="hello_html_m5582a06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ello_html_m5582a06a.gif"/>
                    <pic:cNvPicPr>
                      <a:picLocks noChangeAspect="1" noChangeArrowheads="1"/>
                    </pic:cNvPicPr>
                  </pic:nvPicPr>
                  <pic:blipFill>
                    <a:blip r:embed="rId81" cstate="print"/>
                    <a:srcRect/>
                    <a:stretch>
                      <a:fillRect/>
                    </a:stretch>
                  </pic:blipFill>
                  <pic:spPr bwMode="auto">
                    <a:xfrm>
                      <a:off x="0" y="0"/>
                      <a:ext cx="36830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 xml:space="preserve">2. В саду растет 15 вишен, что составляет </w:t>
      </w:r>
      <w:r w:rsidRPr="00FA7B65">
        <w:rPr>
          <w:noProof/>
        </w:rPr>
        <w:drawing>
          <wp:inline distT="0" distB="0" distL="0" distR="0">
            <wp:extent cx="142240" cy="391795"/>
            <wp:effectExtent l="19050" t="0" r="0" b="0"/>
            <wp:docPr id="167" name="Рисунок 167" descr="hello_html_4f97afd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ello_html_4f97afd8.gif"/>
                    <pic:cNvPicPr>
                      <a:picLocks noChangeAspect="1" noChangeArrowheads="1"/>
                    </pic:cNvPicPr>
                  </pic:nvPicPr>
                  <pic:blipFill>
                    <a:blip r:embed="rId62"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всех деревьев сада. Сколько деревьев растет в саду?</w:t>
      </w:r>
    </w:p>
    <w:p w:rsidR="00FA7B65" w:rsidRPr="00FA7B65" w:rsidRDefault="00FA7B65" w:rsidP="00FA7B65">
      <w:pPr>
        <w:pStyle w:val="a4"/>
        <w:spacing w:before="0" w:beforeAutospacing="0" w:after="0" w:afterAutospacing="0"/>
      </w:pPr>
      <w:r w:rsidRPr="00FA7B65">
        <w:t xml:space="preserve">3.Было отремонтировано </w:t>
      </w:r>
      <w:smartTag w:uri="urn:schemas-microsoft-com:office:smarttags" w:element="metricconverter">
        <w:smartTagPr>
          <w:attr w:name="ProductID" w:val="16 км"/>
        </w:smartTagPr>
        <w:r w:rsidRPr="00FA7B65">
          <w:t>16 км</w:t>
        </w:r>
      </w:smartTag>
      <w:r w:rsidRPr="00FA7B65">
        <w:t xml:space="preserve"> дороги, что составляет 80% ее длины. Сколько километров составляет длина всей дороги?</w:t>
      </w:r>
    </w:p>
    <w:p w:rsidR="00FA7B65" w:rsidRPr="00FA7B65" w:rsidRDefault="00FA7B65" w:rsidP="00FA7B65">
      <w:pPr>
        <w:pStyle w:val="a4"/>
        <w:spacing w:before="0" w:beforeAutospacing="0" w:after="0" w:afterAutospacing="0"/>
      </w:pPr>
      <w:r w:rsidRPr="00FA7B65">
        <w:t xml:space="preserve">4. Выполните действия: </w:t>
      </w:r>
      <w:r w:rsidRPr="00FA7B65">
        <w:rPr>
          <w:noProof/>
        </w:rPr>
        <w:drawing>
          <wp:inline distT="0" distB="0" distL="0" distR="0">
            <wp:extent cx="1282700" cy="427355"/>
            <wp:effectExtent l="19050" t="0" r="0" b="0"/>
            <wp:docPr id="168" name="Рисунок 168" descr="hello_html_17da8f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ello_html_17da8f72.gif"/>
                    <pic:cNvPicPr>
                      <a:picLocks noChangeAspect="1" noChangeArrowheads="1"/>
                    </pic:cNvPicPr>
                  </pic:nvPicPr>
                  <pic:blipFill>
                    <a:blip r:embed="rId82" cstate="print"/>
                    <a:srcRect/>
                    <a:stretch>
                      <a:fillRect/>
                    </a:stretch>
                  </pic:blipFill>
                  <pic:spPr bwMode="auto">
                    <a:xfrm>
                      <a:off x="0" y="0"/>
                      <a:ext cx="1282700"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pPr>
      <w:r w:rsidRPr="00FA7B65">
        <w:t xml:space="preserve">5. Преобразуйте обыкновенную дробь </w:t>
      </w:r>
      <w:r w:rsidRPr="00FA7B65">
        <w:rPr>
          <w:noProof/>
        </w:rPr>
        <w:drawing>
          <wp:inline distT="0" distB="0" distL="0" distR="0">
            <wp:extent cx="142240" cy="391795"/>
            <wp:effectExtent l="19050" t="0" r="0" b="0"/>
            <wp:docPr id="169" name="Рисунок 169" descr="hello_html_76d65c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ello_html_76d65c97.gif"/>
                    <pic:cNvPicPr>
                      <a:picLocks noChangeAspect="1" noChangeArrowheads="1"/>
                    </pic:cNvPicPr>
                  </pic:nvPicPr>
                  <pic:blipFill>
                    <a:blip r:embed="rId26"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в бесконечную периодическую десятичную дробь.</w:t>
      </w:r>
    </w:p>
    <w:p w:rsidR="00FA7B65" w:rsidRPr="00FA7B65" w:rsidRDefault="00FA7B65" w:rsidP="00FA7B65">
      <w:pPr>
        <w:pStyle w:val="a4"/>
        <w:spacing w:before="0" w:beforeAutospacing="0" w:after="0" w:afterAutospacing="0"/>
      </w:pPr>
      <w:r w:rsidRPr="00FA7B65">
        <w:t xml:space="preserve">6. Из пункта А в направлении пункта В вышел турист со скоростью </w:t>
      </w:r>
      <w:r w:rsidRPr="00FA7B65">
        <w:rPr>
          <w:noProof/>
        </w:rPr>
        <w:drawing>
          <wp:inline distT="0" distB="0" distL="0" distR="0">
            <wp:extent cx="237490" cy="391795"/>
            <wp:effectExtent l="0" t="0" r="0" b="0"/>
            <wp:docPr id="170" name="Рисунок 170" descr="hello_html_6f5df0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ello_html_6f5df0f8.gif"/>
                    <pic:cNvPicPr>
                      <a:picLocks noChangeAspect="1" noChangeArrowheads="1"/>
                    </pic:cNvPicPr>
                  </pic:nvPicPr>
                  <pic:blipFill>
                    <a:blip r:embed="rId54" cstate="print"/>
                    <a:srcRect/>
                    <a:stretch>
                      <a:fillRect/>
                    </a:stretch>
                  </pic:blipFill>
                  <pic:spPr bwMode="auto">
                    <a:xfrm>
                      <a:off x="0" y="0"/>
                      <a:ext cx="237490" cy="391795"/>
                    </a:xfrm>
                    <a:prstGeom prst="rect">
                      <a:avLst/>
                    </a:prstGeom>
                    <a:noFill/>
                    <a:ln w="9525">
                      <a:noFill/>
                      <a:miter lim="800000"/>
                      <a:headEnd/>
                      <a:tailEnd/>
                    </a:ln>
                  </pic:spPr>
                </pic:pic>
              </a:graphicData>
            </a:graphic>
          </wp:inline>
        </w:drawing>
      </w:r>
      <w:r w:rsidRPr="00FA7B65">
        <w:t xml:space="preserve">км/ч. Одновременно с этим из пункта В в том же направлении вышел второй турист скорость которого в </w:t>
      </w:r>
      <w:r w:rsidRPr="00FA7B65">
        <w:rPr>
          <w:noProof/>
        </w:rPr>
        <w:drawing>
          <wp:inline distT="0" distB="0" distL="0" distR="0">
            <wp:extent cx="237490" cy="391795"/>
            <wp:effectExtent l="0" t="0" r="0" b="0"/>
            <wp:docPr id="171" name="Рисунок 171" descr="hello_html_11ed9a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ello_html_11ed9a15.gif"/>
                    <pic:cNvPicPr>
                      <a:picLocks noChangeAspect="1" noChangeArrowheads="1"/>
                    </pic:cNvPicPr>
                  </pic:nvPicPr>
                  <pic:blipFill>
                    <a:blip r:embed="rId83" cstate="print"/>
                    <a:srcRect/>
                    <a:stretch>
                      <a:fillRect/>
                    </a:stretch>
                  </pic:blipFill>
                  <pic:spPr bwMode="auto">
                    <a:xfrm>
                      <a:off x="0" y="0"/>
                      <a:ext cx="237490" cy="391795"/>
                    </a:xfrm>
                    <a:prstGeom prst="rect">
                      <a:avLst/>
                    </a:prstGeom>
                    <a:noFill/>
                    <a:ln w="9525">
                      <a:noFill/>
                      <a:miter lim="800000"/>
                      <a:headEnd/>
                      <a:tailEnd/>
                    </a:ln>
                  </pic:spPr>
                </pic:pic>
              </a:graphicData>
            </a:graphic>
          </wp:inline>
        </w:drawing>
      </w:r>
      <w:r w:rsidRPr="00FA7B65">
        <w:t xml:space="preserve">раза меньше скорости первого. Через сколько часов после начала движения первый турист догонит второго, если расстояние между пунктами А и В равно </w:t>
      </w:r>
      <w:smartTag w:uri="urn:schemas-microsoft-com:office:smarttags" w:element="metricconverter">
        <w:smartTagPr>
          <w:attr w:name="ProductID" w:val="10 км"/>
        </w:smartTagPr>
        <w:r w:rsidRPr="00FA7B65">
          <w:t>10 км</w:t>
        </w:r>
      </w:smartTag>
      <w:r w:rsidRPr="00FA7B65">
        <w:t>?</w:t>
      </w:r>
    </w:p>
    <w:p w:rsidR="00FA7B65" w:rsidRPr="00FA7B65" w:rsidRDefault="00FA7B65" w:rsidP="00FA7B65">
      <w:pPr>
        <w:pStyle w:val="a4"/>
        <w:spacing w:before="0" w:beforeAutospacing="0" w:after="0" w:afterAutospacing="0"/>
      </w:pPr>
      <w:r w:rsidRPr="00FA7B65">
        <w:t>7. За первый день вспахали 30% площади поля, а за второй -</w:t>
      </w:r>
      <w:r w:rsidRPr="00FA7B65">
        <w:rPr>
          <w:noProof/>
        </w:rPr>
        <w:drawing>
          <wp:inline distT="0" distB="0" distL="0" distR="0">
            <wp:extent cx="201930" cy="391795"/>
            <wp:effectExtent l="19050" t="0" r="7620" b="0"/>
            <wp:docPr id="172" name="Рисунок 172" descr="hello_html_468bcde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ello_html_468bcde0.gif"/>
                    <pic:cNvPicPr>
                      <a:picLocks noChangeAspect="1" noChangeArrowheads="1"/>
                    </pic:cNvPicPr>
                  </pic:nvPicPr>
                  <pic:blipFill>
                    <a:blip r:embed="rId84" cstate="print"/>
                    <a:srcRect/>
                    <a:stretch>
                      <a:fillRect/>
                    </a:stretch>
                  </pic:blipFill>
                  <pic:spPr bwMode="auto">
                    <a:xfrm>
                      <a:off x="0" y="0"/>
                      <a:ext cx="201930" cy="391795"/>
                    </a:xfrm>
                    <a:prstGeom prst="rect">
                      <a:avLst/>
                    </a:prstGeom>
                    <a:noFill/>
                    <a:ln w="9525">
                      <a:noFill/>
                      <a:miter lim="800000"/>
                      <a:headEnd/>
                      <a:tailEnd/>
                    </a:ln>
                  </pic:spPr>
                </pic:pic>
              </a:graphicData>
            </a:graphic>
          </wp:inline>
        </w:drawing>
      </w:r>
      <w:r w:rsidRPr="00FA7B65">
        <w:t xml:space="preserve"> остатка, а за третий – остальные </w:t>
      </w:r>
      <w:smartTag w:uri="urn:schemas-microsoft-com:office:smarttags" w:element="metricconverter">
        <w:smartTagPr>
          <w:attr w:name="ProductID" w:val="15 га"/>
        </w:smartTagPr>
        <w:r w:rsidRPr="00FA7B65">
          <w:t>15 га</w:t>
        </w:r>
      </w:smartTag>
      <w:r w:rsidRPr="00FA7B65">
        <w:t>. Какова площадь поля?</w:t>
      </w:r>
    </w:p>
    <w:p w:rsidR="00FA7B65" w:rsidRDefault="00FA7B65" w:rsidP="00FA7B65">
      <w:pPr>
        <w:pStyle w:val="a4"/>
        <w:spacing w:before="0" w:beforeAutospacing="0" w:after="0" w:afterAutospacing="0"/>
        <w:jc w:val="center"/>
        <w:rPr>
          <w:b/>
        </w:rPr>
        <w:sectPr w:rsidR="00FA7B65" w:rsidSect="00FA7B65">
          <w:type w:val="continuous"/>
          <w:pgSz w:w="16838" w:h="11906" w:orient="landscape"/>
          <w:pgMar w:top="1134" w:right="850" w:bottom="1134" w:left="1701" w:header="708" w:footer="708" w:gutter="0"/>
          <w:cols w:num="2" w:space="708"/>
          <w:docGrid w:linePitch="360"/>
        </w:sect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rPr>
          <w:b/>
        </w:rPr>
      </w:pPr>
    </w:p>
    <w:p w:rsidR="00FA7B65" w:rsidRPr="00FA7B65" w:rsidRDefault="00FA7B65" w:rsidP="00FA7B65">
      <w:pPr>
        <w:pStyle w:val="a4"/>
        <w:spacing w:before="0" w:beforeAutospacing="0" w:after="0" w:afterAutospacing="0"/>
        <w:rPr>
          <w:b/>
        </w:rPr>
      </w:pPr>
      <w:r w:rsidRPr="00FA7B65">
        <w:rPr>
          <w:b/>
        </w:rPr>
        <w:t>Контрольная работа № 5</w:t>
      </w:r>
      <w:r>
        <w:rPr>
          <w:b/>
        </w:rPr>
        <w:t xml:space="preserve"> «</w:t>
      </w:r>
      <w:r w:rsidRPr="00FA7B65">
        <w:rPr>
          <w:b/>
        </w:rPr>
        <w:t>Отношения и пропорции. Процентное отношение двух чисел</w:t>
      </w:r>
      <w:r>
        <w:rPr>
          <w:b/>
        </w:rPr>
        <w:t>»</w:t>
      </w:r>
    </w:p>
    <w:p w:rsidR="00FA7B65" w:rsidRP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sectPr w:rsidR="00FA7B65" w:rsidSect="007B7005">
          <w:type w:val="continuous"/>
          <w:pgSz w:w="16838" w:h="11906" w:orient="landscape"/>
          <w:pgMar w:top="1134" w:right="850" w:bottom="1134" w:left="1701" w:header="708" w:footer="708" w:gutter="0"/>
          <w:cols w:space="708"/>
          <w:docGrid w:linePitch="360"/>
        </w:sectPr>
      </w:pPr>
    </w:p>
    <w:p w:rsidR="00FA7B65" w:rsidRPr="00FA7B65" w:rsidRDefault="00FA7B65" w:rsidP="00FA7B65">
      <w:pPr>
        <w:pStyle w:val="a4"/>
        <w:spacing w:before="0" w:beforeAutospacing="0" w:after="0" w:afterAutospacing="0"/>
        <w:rPr>
          <w:b/>
        </w:rPr>
      </w:pPr>
      <w:r w:rsidRPr="00FA7B65">
        <w:rPr>
          <w:b/>
        </w:rPr>
        <w:t>Вариант 1</w:t>
      </w:r>
    </w:p>
    <w:p w:rsidR="00FA7B65" w:rsidRPr="00FA7B65" w:rsidRDefault="00FA7B65" w:rsidP="00FA7B65">
      <w:pPr>
        <w:pStyle w:val="a4"/>
        <w:spacing w:before="0" w:beforeAutospacing="0" w:after="0" w:afterAutospacing="0"/>
      </w:pPr>
      <w:r w:rsidRPr="00FA7B65">
        <w:t xml:space="preserve">1.Найдите отношение 8 дм : </w:t>
      </w:r>
      <w:smartTag w:uri="urn:schemas-microsoft-com:office:smarttags" w:element="metricconverter">
        <w:smartTagPr>
          <w:attr w:name="ProductID" w:val="4 мм"/>
        </w:smartTagPr>
        <w:r w:rsidRPr="00FA7B65">
          <w:t>4 мм</w:t>
        </w:r>
      </w:smartTag>
      <w:r w:rsidRPr="00FA7B65">
        <w:t>.</w:t>
      </w: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r w:rsidRPr="00FA7B65">
        <w:t xml:space="preserve">2.Замените отношение дробных чисел отношением натуральных чисел </w:t>
      </w:r>
      <w:r w:rsidRPr="00FA7B65">
        <w:rPr>
          <w:noProof/>
        </w:rPr>
        <w:drawing>
          <wp:inline distT="0" distB="0" distL="0" distR="0">
            <wp:extent cx="332740" cy="391795"/>
            <wp:effectExtent l="0" t="0" r="0" b="0"/>
            <wp:docPr id="173" name="Рисунок 173" descr="hello_html_144df94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ello_html_144df94d.gif"/>
                    <pic:cNvPicPr>
                      <a:picLocks noChangeAspect="1" noChangeArrowheads="1"/>
                    </pic:cNvPicPr>
                  </pic:nvPicPr>
                  <pic:blipFill>
                    <a:blip r:embed="rId85" cstate="print"/>
                    <a:srcRect/>
                    <a:stretch>
                      <a:fillRect/>
                    </a:stretch>
                  </pic:blipFill>
                  <pic:spPr bwMode="auto">
                    <a:xfrm>
                      <a:off x="0" y="0"/>
                      <a:ext cx="33274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 xml:space="preserve">3.При изготовлении 6 одинаковых измерительных приборов израсходовали </w:t>
      </w:r>
      <w:smartTag w:uri="urn:schemas-microsoft-com:office:smarttags" w:element="metricconverter">
        <w:smartTagPr>
          <w:attr w:name="ProductID" w:val="21 г"/>
        </w:smartTagPr>
        <w:r w:rsidRPr="00FA7B65">
          <w:t>21 г</w:t>
        </w:r>
      </w:smartTag>
      <w:r w:rsidRPr="00FA7B65">
        <w:t xml:space="preserve"> серебра. Сколько граммов серебра надо для изготовления 8 таких приборов?</w:t>
      </w:r>
    </w:p>
    <w:p w:rsidR="00FA7B65" w:rsidRPr="00FA7B65" w:rsidRDefault="00FA7B65" w:rsidP="00FA7B65">
      <w:pPr>
        <w:pStyle w:val="a4"/>
        <w:spacing w:before="0" w:beforeAutospacing="0" w:after="0" w:afterAutospacing="0"/>
      </w:pPr>
      <w:r w:rsidRPr="00FA7B65">
        <w:t xml:space="preserve">4. Найдите процент содержания соли в растворе, если в </w:t>
      </w:r>
      <w:smartTag w:uri="urn:schemas-microsoft-com:office:smarttags" w:element="metricconverter">
        <w:smartTagPr>
          <w:attr w:name="ProductID" w:val="400 г"/>
        </w:smartTagPr>
        <w:r w:rsidRPr="00FA7B65">
          <w:t>400 г</w:t>
        </w:r>
      </w:smartTag>
      <w:r w:rsidRPr="00FA7B65">
        <w:t xml:space="preserve"> раствора содержится </w:t>
      </w:r>
      <w:smartTag w:uri="urn:schemas-microsoft-com:office:smarttags" w:element="metricconverter">
        <w:smartTagPr>
          <w:attr w:name="ProductID" w:val="48 г"/>
        </w:smartTagPr>
        <w:r w:rsidRPr="00FA7B65">
          <w:t>48 г</w:t>
        </w:r>
      </w:smartTag>
      <w:r w:rsidRPr="00FA7B65">
        <w:t xml:space="preserve"> соли.</w:t>
      </w:r>
    </w:p>
    <w:p w:rsidR="00FA7B65" w:rsidRPr="00FA7B65" w:rsidRDefault="00FA7B65" w:rsidP="00FA7B65">
      <w:pPr>
        <w:pStyle w:val="a4"/>
        <w:spacing w:before="0" w:beforeAutospacing="0" w:after="0" w:afterAutospacing="0"/>
      </w:pPr>
      <w:r w:rsidRPr="00FA7B65">
        <w:t xml:space="preserve">5. Решите уравнение </w:t>
      </w:r>
      <w:r w:rsidRPr="00FA7B65">
        <w:rPr>
          <w:noProof/>
        </w:rPr>
        <w:drawing>
          <wp:inline distT="0" distB="0" distL="0" distR="0">
            <wp:extent cx="653415" cy="391795"/>
            <wp:effectExtent l="0" t="0" r="0" b="0"/>
            <wp:docPr id="174" name="Рисунок 174" descr="hello_html_m770e33c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ello_html_m770e33cc.gif"/>
                    <pic:cNvPicPr>
                      <a:picLocks noChangeAspect="1" noChangeArrowheads="1"/>
                    </pic:cNvPicPr>
                  </pic:nvPicPr>
                  <pic:blipFill>
                    <a:blip r:embed="rId86" cstate="print"/>
                    <a:srcRect/>
                    <a:stretch>
                      <a:fillRect/>
                    </a:stretch>
                  </pic:blipFill>
                  <pic:spPr bwMode="auto">
                    <a:xfrm>
                      <a:off x="0" y="0"/>
                      <a:ext cx="653415"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6. Цена товара повысилась с 240 р. до 252 р. На сколько процентов повысилась цена товара?</w:t>
      </w:r>
    </w:p>
    <w:p w:rsidR="00FA7B65" w:rsidRPr="00FA7B65" w:rsidRDefault="00FA7B65" w:rsidP="00FA7B65">
      <w:pPr>
        <w:pStyle w:val="a4"/>
        <w:spacing w:before="0" w:beforeAutospacing="0" w:after="0" w:afterAutospacing="0"/>
      </w:pPr>
      <w:r w:rsidRPr="00FA7B65">
        <w:t xml:space="preserve">7. Число </w:t>
      </w:r>
      <w:r w:rsidRPr="00FA7B65">
        <w:rPr>
          <w:noProof/>
        </w:rPr>
        <w:drawing>
          <wp:inline distT="0" distB="0" distL="0" distR="0">
            <wp:extent cx="130810" cy="142240"/>
            <wp:effectExtent l="19050" t="0" r="2540" b="0"/>
            <wp:docPr id="175" name="Рисунок 175" descr="hello_html_m24dfe6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ello_html_m24dfe623.gif"/>
                    <pic:cNvPicPr>
                      <a:picLocks noChangeAspect="1" noChangeArrowheads="1"/>
                    </pic:cNvPicPr>
                  </pic:nvPicPr>
                  <pic:blipFill>
                    <a:blip r:embed="rId87"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 xml:space="preserve">составляет 25% от числа </w:t>
      </w:r>
      <w:r w:rsidRPr="00FA7B65">
        <w:rPr>
          <w:noProof/>
        </w:rPr>
        <w:drawing>
          <wp:inline distT="0" distB="0" distL="0" distR="0">
            <wp:extent cx="130810" cy="178435"/>
            <wp:effectExtent l="19050" t="0" r="0" b="0"/>
            <wp:docPr id="176" name="Рисунок 176" descr="hello_html_2056c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ello_html_2056c73.gif"/>
                    <pic:cNvPicPr>
                      <a:picLocks noChangeAspect="1" noChangeArrowheads="1"/>
                    </pic:cNvPicPr>
                  </pic:nvPicPr>
                  <pic:blipFill>
                    <a:blip r:embed="rId88" cstate="print"/>
                    <a:srcRect/>
                    <a:stretch>
                      <a:fillRect/>
                    </a:stretch>
                  </pic:blipFill>
                  <pic:spPr bwMode="auto">
                    <a:xfrm>
                      <a:off x="0" y="0"/>
                      <a:ext cx="130810" cy="178435"/>
                    </a:xfrm>
                    <a:prstGeom prst="rect">
                      <a:avLst/>
                    </a:prstGeom>
                    <a:noFill/>
                    <a:ln w="9525">
                      <a:noFill/>
                      <a:miter lim="800000"/>
                      <a:headEnd/>
                      <a:tailEnd/>
                    </a:ln>
                  </pic:spPr>
                </pic:pic>
              </a:graphicData>
            </a:graphic>
          </wp:inline>
        </w:drawing>
      </w:r>
      <w:r w:rsidRPr="00FA7B65">
        <w:t xml:space="preserve">.Сколько процентов число </w:t>
      </w:r>
      <w:r w:rsidRPr="00FA7B65">
        <w:rPr>
          <w:noProof/>
        </w:rPr>
        <w:drawing>
          <wp:inline distT="0" distB="0" distL="0" distR="0">
            <wp:extent cx="130810" cy="178435"/>
            <wp:effectExtent l="19050" t="0" r="0" b="0"/>
            <wp:docPr id="177" name="Рисунок 177" descr="hello_html_2056c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ello_html_2056c73.gif"/>
                    <pic:cNvPicPr>
                      <a:picLocks noChangeAspect="1" noChangeArrowheads="1"/>
                    </pic:cNvPicPr>
                  </pic:nvPicPr>
                  <pic:blipFill>
                    <a:blip r:embed="rId88" cstate="print"/>
                    <a:srcRect/>
                    <a:stretch>
                      <a:fillRect/>
                    </a:stretch>
                  </pic:blipFill>
                  <pic:spPr bwMode="auto">
                    <a:xfrm>
                      <a:off x="0" y="0"/>
                      <a:ext cx="130810" cy="178435"/>
                    </a:xfrm>
                    <a:prstGeom prst="rect">
                      <a:avLst/>
                    </a:prstGeom>
                    <a:noFill/>
                    <a:ln w="9525">
                      <a:noFill/>
                      <a:miter lim="800000"/>
                      <a:headEnd/>
                      <a:tailEnd/>
                    </a:ln>
                  </pic:spPr>
                </pic:pic>
              </a:graphicData>
            </a:graphic>
          </wp:inline>
        </w:drawing>
      </w:r>
      <w:r w:rsidRPr="00FA7B65">
        <w:t xml:space="preserve">составляет от числа </w:t>
      </w:r>
      <w:r w:rsidRPr="00FA7B65">
        <w:rPr>
          <w:noProof/>
        </w:rPr>
        <w:drawing>
          <wp:inline distT="0" distB="0" distL="0" distR="0">
            <wp:extent cx="130810" cy="142240"/>
            <wp:effectExtent l="19050" t="0" r="2540" b="0"/>
            <wp:docPr id="178" name="Рисунок 178" descr="hello_html_m24dfe6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ello_html_m24dfe623.gif"/>
                    <pic:cNvPicPr>
                      <a:picLocks noChangeAspect="1" noChangeArrowheads="1"/>
                    </pic:cNvPicPr>
                  </pic:nvPicPr>
                  <pic:blipFill>
                    <a:blip r:embed="rId87"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rPr>
          <w:b/>
        </w:rPr>
      </w:pPr>
      <w:r w:rsidRPr="00FA7B65">
        <w:rPr>
          <w:b/>
        </w:rPr>
        <w:t>Вариант 2</w:t>
      </w:r>
    </w:p>
    <w:p w:rsidR="00FA7B65" w:rsidRPr="00FA7B65" w:rsidRDefault="00FA7B65" w:rsidP="00FA7B65">
      <w:pPr>
        <w:pStyle w:val="a4"/>
        <w:spacing w:before="0" w:beforeAutospacing="0" w:after="0" w:afterAutospacing="0"/>
      </w:pPr>
      <w:r w:rsidRPr="00FA7B65">
        <w:t xml:space="preserve">1.Найдите отношение </w:t>
      </w:r>
      <w:smartTag w:uri="urn:schemas-microsoft-com:office:smarttags" w:element="metricconverter">
        <w:smartTagPr>
          <w:attr w:name="ProductID" w:val="6 км"/>
        </w:smartTagPr>
        <w:r w:rsidRPr="00FA7B65">
          <w:t>6 км</w:t>
        </w:r>
      </w:smartTag>
      <w:r w:rsidRPr="00FA7B65">
        <w:t xml:space="preserve"> : 3 м.</w:t>
      </w: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pPr>
      <w:r w:rsidRPr="00FA7B65">
        <w:t xml:space="preserve">2. Замените отношение дробных чисел отношением натуральных чисел </w:t>
      </w:r>
      <w:r w:rsidRPr="00FA7B65">
        <w:rPr>
          <w:noProof/>
        </w:rPr>
        <w:drawing>
          <wp:inline distT="0" distB="0" distL="0" distR="0">
            <wp:extent cx="462915" cy="391795"/>
            <wp:effectExtent l="19050" t="0" r="0" b="0"/>
            <wp:docPr id="179" name="Рисунок 179" descr="hello_html_me799b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ello_html_me799bc4.gif"/>
                    <pic:cNvPicPr>
                      <a:picLocks noChangeAspect="1" noChangeArrowheads="1"/>
                    </pic:cNvPicPr>
                  </pic:nvPicPr>
                  <pic:blipFill>
                    <a:blip r:embed="rId89" cstate="print"/>
                    <a:srcRect/>
                    <a:stretch>
                      <a:fillRect/>
                    </a:stretch>
                  </pic:blipFill>
                  <pic:spPr bwMode="auto">
                    <a:xfrm>
                      <a:off x="0" y="0"/>
                      <a:ext cx="462915"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 xml:space="preserve">3. За 12 ч помпа перекачивает </w:t>
      </w:r>
      <w:smartTag w:uri="urn:schemas-microsoft-com:office:smarttags" w:element="metricconverter">
        <w:smartTagPr>
          <w:attr w:name="ProductID" w:val="18 м"/>
        </w:smartTagPr>
        <w:r w:rsidRPr="00FA7B65">
          <w:t>18 м</w:t>
        </w:r>
      </w:smartTag>
      <w:r w:rsidRPr="00FA7B65">
        <w:t xml:space="preserve"> </w:t>
      </w:r>
      <w:r w:rsidRPr="00FA7B65">
        <w:rPr>
          <w:vertAlign w:val="superscript"/>
        </w:rPr>
        <w:t xml:space="preserve">3 </w:t>
      </w:r>
      <w:r w:rsidRPr="00FA7B65">
        <w:t>воды. Сколько кубических метров воды перекачала эта помпа за 10 часов работы?</w:t>
      </w:r>
    </w:p>
    <w:p w:rsidR="00FA7B65" w:rsidRPr="00FA7B65" w:rsidRDefault="00FA7B65" w:rsidP="00FA7B65">
      <w:pPr>
        <w:pStyle w:val="a4"/>
        <w:spacing w:before="0" w:beforeAutospacing="0" w:after="0" w:afterAutospacing="0"/>
      </w:pPr>
      <w:r w:rsidRPr="00FA7B65">
        <w:t xml:space="preserve">4. Найдите процент содержания серебра в сплаве, если в </w:t>
      </w:r>
      <w:smartTag w:uri="urn:schemas-microsoft-com:office:smarttags" w:element="metricconverter">
        <w:smartTagPr>
          <w:attr w:name="ProductID" w:val="300 г"/>
        </w:smartTagPr>
        <w:r w:rsidRPr="00FA7B65">
          <w:t>300 г</w:t>
        </w:r>
      </w:smartTag>
      <w:r w:rsidRPr="00FA7B65">
        <w:t xml:space="preserve"> сплава содержится </w:t>
      </w:r>
      <w:smartTag w:uri="urn:schemas-microsoft-com:office:smarttags" w:element="metricconverter">
        <w:smartTagPr>
          <w:attr w:name="ProductID" w:val="63 г"/>
        </w:smartTagPr>
        <w:r w:rsidRPr="00FA7B65">
          <w:t>63 г</w:t>
        </w:r>
      </w:smartTag>
      <w:r w:rsidRPr="00FA7B65">
        <w:t xml:space="preserve"> серебра.</w:t>
      </w:r>
    </w:p>
    <w:p w:rsidR="00FA7B65" w:rsidRPr="00FA7B65" w:rsidRDefault="00FA7B65" w:rsidP="00FA7B65">
      <w:pPr>
        <w:pStyle w:val="a4"/>
        <w:spacing w:before="0" w:beforeAutospacing="0" w:after="0" w:afterAutospacing="0"/>
      </w:pPr>
      <w:r w:rsidRPr="00FA7B65">
        <w:t xml:space="preserve">5. Решите уравнение </w:t>
      </w:r>
      <w:r w:rsidRPr="00FA7B65">
        <w:rPr>
          <w:noProof/>
        </w:rPr>
        <w:drawing>
          <wp:inline distT="0" distB="0" distL="0" distR="0">
            <wp:extent cx="676910" cy="391795"/>
            <wp:effectExtent l="19050" t="0" r="8890" b="0"/>
            <wp:docPr id="180" name="Рисунок 180" descr="hello_html_42969d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ello_html_42969d31.gif"/>
                    <pic:cNvPicPr>
                      <a:picLocks noChangeAspect="1" noChangeArrowheads="1"/>
                    </pic:cNvPicPr>
                  </pic:nvPicPr>
                  <pic:blipFill>
                    <a:blip r:embed="rId90" cstate="print"/>
                    <a:srcRect/>
                    <a:stretch>
                      <a:fillRect/>
                    </a:stretch>
                  </pic:blipFill>
                  <pic:spPr bwMode="auto">
                    <a:xfrm>
                      <a:off x="0" y="0"/>
                      <a:ext cx="67691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pPr>
      <w:r w:rsidRPr="00FA7B65">
        <w:t>6. Цена товара снизилась с 180 р. до 153 р. На сколько процентов снизилась цена товара?</w:t>
      </w:r>
    </w:p>
    <w:p w:rsidR="00FA7B65" w:rsidRPr="00FA7B65" w:rsidRDefault="00FA7B65" w:rsidP="00FA7B65">
      <w:pPr>
        <w:pStyle w:val="a4"/>
        <w:spacing w:before="0" w:beforeAutospacing="0" w:after="0" w:afterAutospacing="0"/>
      </w:pPr>
      <w:r w:rsidRPr="00FA7B65">
        <w:t xml:space="preserve">7. Число а составляет 50 % от числа </w:t>
      </w:r>
      <w:r w:rsidRPr="00FA7B65">
        <w:rPr>
          <w:noProof/>
        </w:rPr>
        <w:drawing>
          <wp:inline distT="0" distB="0" distL="0" distR="0">
            <wp:extent cx="130810" cy="178435"/>
            <wp:effectExtent l="19050" t="0" r="0" b="0"/>
            <wp:docPr id="181" name="Рисунок 181" descr="hello_html_2056c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ello_html_2056c73.gif"/>
                    <pic:cNvPicPr>
                      <a:picLocks noChangeAspect="1" noChangeArrowheads="1"/>
                    </pic:cNvPicPr>
                  </pic:nvPicPr>
                  <pic:blipFill>
                    <a:blip r:embed="rId88" cstate="print"/>
                    <a:srcRect/>
                    <a:stretch>
                      <a:fillRect/>
                    </a:stretch>
                  </pic:blipFill>
                  <pic:spPr bwMode="auto">
                    <a:xfrm>
                      <a:off x="0" y="0"/>
                      <a:ext cx="130810" cy="178435"/>
                    </a:xfrm>
                    <a:prstGeom prst="rect">
                      <a:avLst/>
                    </a:prstGeom>
                    <a:noFill/>
                    <a:ln w="9525">
                      <a:noFill/>
                      <a:miter lim="800000"/>
                      <a:headEnd/>
                      <a:tailEnd/>
                    </a:ln>
                  </pic:spPr>
                </pic:pic>
              </a:graphicData>
            </a:graphic>
          </wp:inline>
        </w:drawing>
      </w:r>
      <w:r w:rsidRPr="00FA7B65">
        <w:t xml:space="preserve">.Сколько процентов число </w:t>
      </w:r>
      <w:r w:rsidRPr="00FA7B65">
        <w:rPr>
          <w:noProof/>
        </w:rPr>
        <w:drawing>
          <wp:inline distT="0" distB="0" distL="0" distR="0">
            <wp:extent cx="130810" cy="178435"/>
            <wp:effectExtent l="19050" t="0" r="0" b="0"/>
            <wp:docPr id="182" name="Рисунок 182" descr="hello_html_2056c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ello_html_2056c73.gif"/>
                    <pic:cNvPicPr>
                      <a:picLocks noChangeAspect="1" noChangeArrowheads="1"/>
                    </pic:cNvPicPr>
                  </pic:nvPicPr>
                  <pic:blipFill>
                    <a:blip r:embed="rId88" cstate="print"/>
                    <a:srcRect/>
                    <a:stretch>
                      <a:fillRect/>
                    </a:stretch>
                  </pic:blipFill>
                  <pic:spPr bwMode="auto">
                    <a:xfrm>
                      <a:off x="0" y="0"/>
                      <a:ext cx="130810" cy="178435"/>
                    </a:xfrm>
                    <a:prstGeom prst="rect">
                      <a:avLst/>
                    </a:prstGeom>
                    <a:noFill/>
                    <a:ln w="9525">
                      <a:noFill/>
                      <a:miter lim="800000"/>
                      <a:headEnd/>
                      <a:tailEnd/>
                    </a:ln>
                  </pic:spPr>
                </pic:pic>
              </a:graphicData>
            </a:graphic>
          </wp:inline>
        </w:drawing>
      </w:r>
      <w:r w:rsidRPr="00FA7B65">
        <w:t xml:space="preserve">составляет от числа </w:t>
      </w:r>
      <w:r w:rsidRPr="00FA7B65">
        <w:rPr>
          <w:noProof/>
        </w:rPr>
        <w:drawing>
          <wp:inline distT="0" distB="0" distL="0" distR="0">
            <wp:extent cx="130810" cy="142240"/>
            <wp:effectExtent l="19050" t="0" r="2540" b="0"/>
            <wp:docPr id="183" name="Рисунок 183" descr="hello_html_m24dfe6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ello_html_m24dfe623.gif"/>
                    <pic:cNvPicPr>
                      <a:picLocks noChangeAspect="1" noChangeArrowheads="1"/>
                    </pic:cNvPicPr>
                  </pic:nvPicPr>
                  <pic:blipFill>
                    <a:blip r:embed="rId87"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w:t>
      </w:r>
    </w:p>
    <w:p w:rsidR="00FA7B65" w:rsidRDefault="00FA7B65" w:rsidP="00FA7B65">
      <w:pPr>
        <w:pStyle w:val="a4"/>
        <w:spacing w:before="0" w:beforeAutospacing="0" w:after="0" w:afterAutospacing="0"/>
        <w:sectPr w:rsidR="00FA7B65" w:rsidSect="00FA7B65">
          <w:type w:val="continuous"/>
          <w:pgSz w:w="16838" w:h="11906" w:orient="landscape"/>
          <w:pgMar w:top="1134" w:right="850" w:bottom="1134" w:left="1701" w:header="708" w:footer="708" w:gutter="0"/>
          <w:cols w:num="2" w:space="708"/>
          <w:docGrid w:linePitch="360"/>
        </w:sectPr>
      </w:pPr>
    </w:p>
    <w:p w:rsidR="00FA7B65" w:rsidRPr="00FA7B65" w:rsidRDefault="00FA7B65" w:rsidP="00FA7B65">
      <w:pPr>
        <w:pStyle w:val="a4"/>
        <w:spacing w:before="0" w:beforeAutospacing="0" w:after="0" w:afterAutospacing="0"/>
      </w:pPr>
    </w:p>
    <w:p w:rsidR="00FA7B65" w:rsidRPr="00FA7B65" w:rsidRDefault="00FA7B65" w:rsidP="00FA7B65">
      <w:pPr>
        <w:pStyle w:val="a4"/>
        <w:spacing w:before="0" w:beforeAutospacing="0" w:after="0" w:afterAutospacing="0"/>
        <w:jc w:val="center"/>
      </w:pPr>
    </w:p>
    <w:p w:rsidR="00FA7B65" w:rsidRPr="00FA7B65" w:rsidRDefault="00FA7B65" w:rsidP="00FA7B65">
      <w:pPr>
        <w:pStyle w:val="a4"/>
        <w:spacing w:before="0" w:beforeAutospacing="0" w:after="0" w:afterAutospacing="0"/>
        <w:jc w:val="center"/>
      </w:pPr>
    </w:p>
    <w:p w:rsidR="00FA7B65" w:rsidRPr="00FA7B65" w:rsidRDefault="00FA7B65" w:rsidP="00FA7B65">
      <w:pPr>
        <w:pStyle w:val="a4"/>
        <w:spacing w:before="0" w:beforeAutospacing="0" w:after="0" w:afterAutospacing="0"/>
        <w:jc w:val="cente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rPr>
          <w:b/>
        </w:rPr>
      </w:pPr>
      <w:r w:rsidRPr="00FA7B65">
        <w:rPr>
          <w:b/>
        </w:rPr>
        <w:t>Контрольная работа №6</w:t>
      </w:r>
      <w:r>
        <w:rPr>
          <w:b/>
        </w:rPr>
        <w:t xml:space="preserve"> «</w:t>
      </w:r>
      <w:r w:rsidRPr="00FA7B65">
        <w:rPr>
          <w:b/>
        </w:rPr>
        <w:t>Прямая и обратная пропорциональные зависимости.Окружность и круг. Вероятность случайного события</w:t>
      </w:r>
      <w:r>
        <w:rPr>
          <w:b/>
        </w:rPr>
        <w:t>»</w:t>
      </w:r>
    </w:p>
    <w:p w:rsidR="00FA7B65" w:rsidRDefault="00FA7B65" w:rsidP="00FA7B65">
      <w:pPr>
        <w:pStyle w:val="a4"/>
        <w:spacing w:before="0" w:beforeAutospacing="0" w:after="0" w:afterAutospacing="0"/>
        <w:jc w:val="center"/>
        <w:rPr>
          <w:b/>
        </w:rPr>
        <w:sectPr w:rsidR="00FA7B65" w:rsidSect="007B7005">
          <w:type w:val="continuous"/>
          <w:pgSz w:w="16838" w:h="11906" w:orient="landscape"/>
          <w:pgMar w:top="1134" w:right="850" w:bottom="1134" w:left="1701" w:header="708" w:footer="708" w:gutter="0"/>
          <w:cols w:space="708"/>
          <w:docGrid w:linePitch="360"/>
        </w:sectPr>
      </w:pPr>
    </w:p>
    <w:p w:rsidR="00FA7B65" w:rsidRPr="00FA7B65" w:rsidRDefault="00FA7B65" w:rsidP="00FA7B65">
      <w:pPr>
        <w:pStyle w:val="a4"/>
        <w:spacing w:before="0" w:beforeAutospacing="0" w:after="0" w:afterAutospacing="0"/>
        <w:rPr>
          <w:b/>
        </w:rPr>
      </w:pPr>
      <w:r w:rsidRPr="00FA7B65">
        <w:rPr>
          <w:b/>
        </w:rPr>
        <w:t>Вариант 1</w:t>
      </w:r>
    </w:p>
    <w:p w:rsidR="00FA7B65" w:rsidRPr="00FA7B65" w:rsidRDefault="00FA7B65" w:rsidP="00FA7B65">
      <w:pPr>
        <w:pStyle w:val="a4"/>
        <w:spacing w:before="0" w:beforeAutospacing="0" w:after="0" w:afterAutospacing="0"/>
      </w:pPr>
      <w:r w:rsidRPr="00FA7B65">
        <w:t>1. Автомобиль проезжает некоторое расстояние за 1,8 ч. За какое время он проедет с той же скоростью расстояние в 4,5 раза большее?</w:t>
      </w:r>
    </w:p>
    <w:p w:rsidR="00FA7B65" w:rsidRPr="00FA7B65" w:rsidRDefault="00FA7B65" w:rsidP="00FA7B65">
      <w:pPr>
        <w:pStyle w:val="a4"/>
        <w:spacing w:before="0" w:beforeAutospacing="0" w:after="0" w:afterAutospacing="0"/>
      </w:pPr>
      <w:r w:rsidRPr="00FA7B65">
        <w:t>2. За некоторую сумму денег можно купить 12 тонких тетрадей. Сколько можно купить за эту же сумму денег толстых тетрадей, которые в 3 раза дороже тонких?</w:t>
      </w:r>
    </w:p>
    <w:p w:rsidR="00FA7B65" w:rsidRPr="00FA7B65" w:rsidRDefault="00FA7B65" w:rsidP="00FA7B65">
      <w:pPr>
        <w:pStyle w:val="a4"/>
        <w:spacing w:before="0" w:beforeAutospacing="0" w:after="0" w:afterAutospacing="0"/>
      </w:pPr>
      <w:r w:rsidRPr="00FA7B65">
        <w:t>3. Вычислите длину окружности, радиус которой равен 6,5 дм.</w:t>
      </w:r>
    </w:p>
    <w:p w:rsidR="00FA7B65" w:rsidRPr="00FA7B65" w:rsidRDefault="00FA7B65" w:rsidP="00FA7B65">
      <w:pPr>
        <w:pStyle w:val="a4"/>
        <w:spacing w:before="0" w:beforeAutospacing="0" w:after="0" w:afterAutospacing="0"/>
      </w:pPr>
      <w:r w:rsidRPr="00FA7B65">
        <w:t xml:space="preserve">4. Найдите площадь круга, радиус которого равен </w:t>
      </w:r>
      <w:smartTag w:uri="urn:schemas-microsoft-com:office:smarttags" w:element="metricconverter">
        <w:smartTagPr>
          <w:attr w:name="ProductID" w:val="4 см"/>
        </w:smartTagPr>
        <w:r w:rsidRPr="00FA7B65">
          <w:t>4 см</w:t>
        </w:r>
      </w:smartTag>
      <w:r w:rsidRPr="00FA7B65">
        <w:t xml:space="preserve">. </w:t>
      </w:r>
    </w:p>
    <w:p w:rsidR="00FA7B65" w:rsidRPr="00FA7B65" w:rsidRDefault="00FA7B65" w:rsidP="00FA7B65">
      <w:pPr>
        <w:pStyle w:val="a4"/>
        <w:spacing w:before="0" w:beforeAutospacing="0" w:after="0" w:afterAutospacing="0"/>
      </w:pPr>
      <w:r w:rsidRPr="00FA7B65">
        <w:t xml:space="preserve">5. Периметр треугольника равен </w:t>
      </w:r>
      <w:smartTag w:uri="urn:schemas-microsoft-com:office:smarttags" w:element="metricconverter">
        <w:smartTagPr>
          <w:attr w:name="ProductID" w:val="108 см"/>
        </w:smartTagPr>
        <w:r w:rsidRPr="00FA7B65">
          <w:t>108 см</w:t>
        </w:r>
      </w:smartTag>
      <w:r w:rsidRPr="00FA7B65">
        <w:t>, а длины его сторон относятся как 6 : 8 : 13.Найдите стороны треугольника.</w:t>
      </w:r>
    </w:p>
    <w:p w:rsidR="00FA7B65" w:rsidRPr="00FA7B65" w:rsidRDefault="00FA7B65" w:rsidP="00FA7B65">
      <w:pPr>
        <w:pStyle w:val="a4"/>
        <w:spacing w:before="0" w:beforeAutospacing="0" w:after="0" w:afterAutospacing="0"/>
      </w:pPr>
      <w:r w:rsidRPr="00FA7B65">
        <w:t xml:space="preserve">6. С помощью циркуля и линейки постройте треугольник со сторонами </w:t>
      </w:r>
      <w:smartTag w:uri="urn:schemas-microsoft-com:office:smarttags" w:element="metricconverter">
        <w:smartTagPr>
          <w:attr w:name="ProductID" w:val="3 см"/>
        </w:smartTagPr>
        <w:r w:rsidRPr="00FA7B65">
          <w:t>3 см</w:t>
        </w:r>
      </w:smartTag>
      <w:r w:rsidRPr="00FA7B65">
        <w:t xml:space="preserve">, </w:t>
      </w:r>
      <w:smartTag w:uri="urn:schemas-microsoft-com:office:smarttags" w:element="metricconverter">
        <w:smartTagPr>
          <w:attr w:name="ProductID" w:val="5 см"/>
        </w:smartTagPr>
        <w:r w:rsidRPr="00FA7B65">
          <w:t>5 см</w:t>
        </w:r>
      </w:smartTag>
      <w:r w:rsidRPr="00FA7B65">
        <w:t xml:space="preserve"> и </w:t>
      </w:r>
      <w:smartTag w:uri="urn:schemas-microsoft-com:office:smarttags" w:element="metricconverter">
        <w:smartTagPr>
          <w:attr w:name="ProductID" w:val="7 см"/>
        </w:smartTagPr>
        <w:r w:rsidRPr="00FA7B65">
          <w:t>7 см</w:t>
        </w:r>
      </w:smartTag>
      <w:r w:rsidRPr="00FA7B65">
        <w:t>.</w:t>
      </w:r>
    </w:p>
    <w:p w:rsidR="00FA7B65" w:rsidRPr="00FA7B65" w:rsidRDefault="00FA7B65" w:rsidP="00FA7B65">
      <w:pPr>
        <w:pStyle w:val="a4"/>
        <w:spacing w:before="0" w:beforeAutospacing="0" w:after="0" w:afterAutospacing="0"/>
      </w:pPr>
      <w:r w:rsidRPr="00FA7B65">
        <w:t>7. В коробке лежат 6 красных и 8 белых шаров. Какова вероятность того, что выбранный наугад шар окажется: 1) красным; 2) желтым?</w:t>
      </w:r>
    </w:p>
    <w:p w:rsidR="00FA7B65" w:rsidRPr="00FA7B65" w:rsidRDefault="00FA7B65" w:rsidP="00FA7B65">
      <w:pPr>
        <w:pStyle w:val="a4"/>
        <w:spacing w:before="0" w:beforeAutospacing="0" w:after="0" w:afterAutospacing="0"/>
      </w:pPr>
      <w:r w:rsidRPr="00FA7B65">
        <w:t xml:space="preserve">8. Заполните таблицу, если величина </w:t>
      </w:r>
      <w:r w:rsidRPr="00FA7B65">
        <w:rPr>
          <w:noProof/>
        </w:rPr>
        <w:drawing>
          <wp:inline distT="0" distB="0" distL="0" distR="0">
            <wp:extent cx="142240" cy="166370"/>
            <wp:effectExtent l="19050" t="0" r="0" b="0"/>
            <wp:docPr id="184" name="Рисунок 184" descr="hello_html_1a409b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ello_html_1a409b62.gif"/>
                    <pic:cNvPicPr>
                      <a:picLocks noChangeAspect="1" noChangeArrowheads="1"/>
                    </pic:cNvPicPr>
                  </pic:nvPicPr>
                  <pic:blipFill>
                    <a:blip r:embed="rId91"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FA7B65">
        <w:t xml:space="preserve">прямо пропорциональна величине </w:t>
      </w:r>
      <w:r w:rsidRPr="00FA7B65">
        <w:rPr>
          <w:noProof/>
        </w:rPr>
        <w:drawing>
          <wp:inline distT="0" distB="0" distL="0" distR="0">
            <wp:extent cx="130810" cy="142240"/>
            <wp:effectExtent l="19050" t="0" r="2540" b="0"/>
            <wp:docPr id="185" name="Рисунок 185"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jc w:val="center"/>
        <w:rPr>
          <w:b/>
        </w:rPr>
      </w:pPr>
    </w:p>
    <w:p w:rsidR="00FA7B65" w:rsidRPr="00FA7B65" w:rsidRDefault="00FA7B65" w:rsidP="00FA7B65">
      <w:pPr>
        <w:pStyle w:val="a4"/>
        <w:spacing w:before="0" w:beforeAutospacing="0" w:after="0" w:afterAutospacing="0"/>
        <w:rPr>
          <w:b/>
        </w:rPr>
      </w:pPr>
      <w:r>
        <w:rPr>
          <w:b/>
        </w:rPr>
        <w:t xml:space="preserve">             </w:t>
      </w:r>
      <w:r w:rsidRPr="00FA7B65">
        <w:rPr>
          <w:b/>
        </w:rPr>
        <w:t>Вариант 2</w:t>
      </w:r>
    </w:p>
    <w:p w:rsidR="00FA7B65" w:rsidRPr="00FA7B65" w:rsidRDefault="00FA7B65" w:rsidP="00FA7B65">
      <w:pPr>
        <w:pStyle w:val="a4"/>
        <w:spacing w:before="0" w:beforeAutospacing="0" w:after="0" w:afterAutospacing="0"/>
        <w:ind w:left="720"/>
      </w:pPr>
      <w:r w:rsidRPr="00FA7B65">
        <w:t xml:space="preserve">1. Из некоторого количества свежих грибов получили </w:t>
      </w:r>
      <w:smartTag w:uri="urn:schemas-microsoft-com:office:smarttags" w:element="metricconverter">
        <w:smartTagPr>
          <w:attr w:name="ProductID" w:val="2,2 кг"/>
        </w:smartTagPr>
        <w:r w:rsidRPr="00FA7B65">
          <w:t>2,2 кг</w:t>
        </w:r>
      </w:smartTag>
      <w:r w:rsidRPr="00FA7B65">
        <w:t xml:space="preserve"> сухих грибов. Сколько сухих грибов можно получить, если свежих грибов взять в 3,2 раза больше?</w:t>
      </w:r>
    </w:p>
    <w:p w:rsidR="00FA7B65" w:rsidRPr="00FA7B65" w:rsidRDefault="00FA7B65" w:rsidP="00FA7B65">
      <w:pPr>
        <w:pStyle w:val="a4"/>
        <w:spacing w:before="0" w:beforeAutospacing="0" w:after="0" w:afterAutospacing="0"/>
        <w:ind w:left="720"/>
      </w:pPr>
      <w:r w:rsidRPr="00FA7B65">
        <w:t>2. За некоторую сумму денег можно купить 15ручек. Сколько можно купить за эту же сумму денег толстых карандашей, которые в 5 раз дешевле ручек?</w:t>
      </w:r>
    </w:p>
    <w:p w:rsidR="00FA7B65" w:rsidRPr="00FA7B65" w:rsidRDefault="00FA7B65" w:rsidP="00FA7B65">
      <w:pPr>
        <w:pStyle w:val="a4"/>
        <w:spacing w:before="0" w:beforeAutospacing="0" w:after="0" w:afterAutospacing="0"/>
        <w:ind w:left="720"/>
      </w:pPr>
      <w:r w:rsidRPr="00FA7B65">
        <w:t xml:space="preserve">3. Вычислите длину окружности, радиус которой равен </w:t>
      </w:r>
      <w:smartTag w:uri="urn:schemas-microsoft-com:office:smarttags" w:element="metricconverter">
        <w:smartTagPr>
          <w:attr w:name="ProductID" w:val="7,5 см"/>
        </w:smartTagPr>
        <w:r w:rsidRPr="00FA7B65">
          <w:t>7,5 см</w:t>
        </w:r>
      </w:smartTag>
      <w:r w:rsidRPr="00FA7B65">
        <w:t>.</w:t>
      </w:r>
    </w:p>
    <w:p w:rsidR="00FA7B65" w:rsidRPr="00FA7B65" w:rsidRDefault="00FA7B65" w:rsidP="00FA7B65">
      <w:pPr>
        <w:pStyle w:val="a4"/>
        <w:spacing w:before="0" w:beforeAutospacing="0" w:after="0" w:afterAutospacing="0"/>
        <w:ind w:left="720"/>
      </w:pPr>
      <w:r w:rsidRPr="00FA7B65">
        <w:t xml:space="preserve">4. Найдите площадь круга, радиус которого равен 8 дм. </w:t>
      </w:r>
    </w:p>
    <w:p w:rsidR="00FA7B65" w:rsidRPr="00FA7B65" w:rsidRDefault="00FA7B65" w:rsidP="00FA7B65">
      <w:pPr>
        <w:pStyle w:val="a4"/>
        <w:spacing w:before="0" w:beforeAutospacing="0" w:after="0" w:afterAutospacing="0"/>
        <w:ind w:left="720"/>
      </w:pPr>
      <w:r w:rsidRPr="00FA7B65">
        <w:t xml:space="preserve">5. Периметр треугольника равен </w:t>
      </w:r>
      <w:smartTag w:uri="urn:schemas-microsoft-com:office:smarttags" w:element="metricconverter">
        <w:smartTagPr>
          <w:attr w:name="ProductID" w:val="132 см"/>
        </w:smartTagPr>
        <w:r w:rsidRPr="00FA7B65">
          <w:t>132 см</w:t>
        </w:r>
      </w:smartTag>
      <w:r w:rsidRPr="00FA7B65">
        <w:t>, а длины его сторон относятся как 5 : 7 : 10. Найдите стороны треугольника.</w:t>
      </w:r>
    </w:p>
    <w:p w:rsidR="00FA7B65" w:rsidRPr="00FA7B65" w:rsidRDefault="00FA7B65" w:rsidP="00FA7B65">
      <w:pPr>
        <w:pStyle w:val="a4"/>
        <w:spacing w:before="0" w:beforeAutospacing="0" w:after="0" w:afterAutospacing="0"/>
        <w:ind w:left="720"/>
      </w:pPr>
      <w:r w:rsidRPr="00FA7B65">
        <w:t xml:space="preserve">6. С помощью циркуля и линейки постройте треугольник со сторонами </w:t>
      </w:r>
      <w:smartTag w:uri="urn:schemas-microsoft-com:office:smarttags" w:element="metricconverter">
        <w:smartTagPr>
          <w:attr w:name="ProductID" w:val="2 см"/>
        </w:smartTagPr>
        <w:r w:rsidRPr="00FA7B65">
          <w:t>2 см</w:t>
        </w:r>
      </w:smartTag>
      <w:r w:rsidRPr="00FA7B65">
        <w:t xml:space="preserve">, </w:t>
      </w:r>
      <w:smartTag w:uri="urn:schemas-microsoft-com:office:smarttags" w:element="metricconverter">
        <w:smartTagPr>
          <w:attr w:name="ProductID" w:val="5 см"/>
        </w:smartTagPr>
        <w:r w:rsidRPr="00FA7B65">
          <w:t>5 см</w:t>
        </w:r>
      </w:smartTag>
      <w:r w:rsidRPr="00FA7B65">
        <w:t xml:space="preserve"> и </w:t>
      </w:r>
      <w:smartTag w:uri="urn:schemas-microsoft-com:office:smarttags" w:element="metricconverter">
        <w:smartTagPr>
          <w:attr w:name="ProductID" w:val="6 см"/>
        </w:smartTagPr>
        <w:r w:rsidRPr="00FA7B65">
          <w:t>6 см</w:t>
        </w:r>
      </w:smartTag>
      <w:r w:rsidRPr="00FA7B65">
        <w:t>.</w:t>
      </w:r>
    </w:p>
    <w:p w:rsidR="00FA7B65" w:rsidRPr="00FA7B65" w:rsidRDefault="00FA7B65" w:rsidP="00FA7B65">
      <w:pPr>
        <w:pStyle w:val="a4"/>
        <w:spacing w:before="0" w:beforeAutospacing="0" w:after="0" w:afterAutospacing="0"/>
        <w:ind w:left="720"/>
      </w:pPr>
      <w:r w:rsidRPr="00FA7B65">
        <w:t>7. В коробке лежат 6 белых и 9 синих шаров. Какова вероятность того, что выбранный наугад шар окажется: 1) белым; 2) белым или синим?</w:t>
      </w:r>
    </w:p>
    <w:p w:rsidR="00FA7B65" w:rsidRPr="00FA7B65" w:rsidRDefault="00FA7B65" w:rsidP="00FA7B65">
      <w:pPr>
        <w:pStyle w:val="a4"/>
        <w:spacing w:before="0" w:beforeAutospacing="0" w:after="0" w:afterAutospacing="0"/>
        <w:ind w:left="720"/>
      </w:pPr>
      <w:r w:rsidRPr="00FA7B65">
        <w:t xml:space="preserve">8. Заполните таблицу, если величина </w:t>
      </w:r>
      <w:r w:rsidRPr="00FA7B65">
        <w:rPr>
          <w:noProof/>
        </w:rPr>
        <w:drawing>
          <wp:inline distT="0" distB="0" distL="0" distR="0">
            <wp:extent cx="142240" cy="166370"/>
            <wp:effectExtent l="19050" t="0" r="0" b="0"/>
            <wp:docPr id="186" name="Рисунок 186" descr="hello_html_1a409b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ello_html_1a409b62.gif"/>
                    <pic:cNvPicPr>
                      <a:picLocks noChangeAspect="1" noChangeArrowheads="1"/>
                    </pic:cNvPicPr>
                  </pic:nvPicPr>
                  <pic:blipFill>
                    <a:blip r:embed="rId91"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FA7B65">
        <w:t xml:space="preserve">прямо пропорциональна величине </w:t>
      </w:r>
      <w:r w:rsidRPr="00FA7B65">
        <w:rPr>
          <w:noProof/>
        </w:rPr>
        <w:drawing>
          <wp:inline distT="0" distB="0" distL="0" distR="0">
            <wp:extent cx="130810" cy="142240"/>
            <wp:effectExtent l="19050" t="0" r="2540" b="0"/>
            <wp:docPr id="187" name="Рисунок 187"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w:t>
      </w:r>
    </w:p>
    <w:p w:rsidR="00FA7B65" w:rsidRDefault="00FA7B65" w:rsidP="00FA7B65">
      <w:pPr>
        <w:pStyle w:val="a4"/>
        <w:spacing w:before="0" w:beforeAutospacing="0" w:after="0" w:afterAutospacing="0"/>
        <w:ind w:left="720"/>
        <w:sectPr w:rsidR="00FA7B65" w:rsidSect="00FA7B65">
          <w:type w:val="continuous"/>
          <w:pgSz w:w="16838" w:h="11906" w:orient="landscape"/>
          <w:pgMar w:top="1134" w:right="850" w:bottom="1134" w:left="1701" w:header="708" w:footer="708" w:gutter="0"/>
          <w:cols w:num="2" w:space="708"/>
          <w:docGrid w:linePitch="360"/>
        </w:sectPr>
      </w:pPr>
    </w:p>
    <w:p w:rsidR="00FA7B65" w:rsidRPr="00FA7B65" w:rsidRDefault="00FA7B65" w:rsidP="00FA7B65">
      <w:pPr>
        <w:pStyle w:val="a4"/>
        <w:spacing w:before="0" w:beforeAutospacing="0" w:after="0" w:afterAutospacing="0"/>
        <w:ind w:left="720"/>
      </w:pPr>
    </w:p>
    <w:p w:rsidR="00FA7B65" w:rsidRPr="00FA7B65" w:rsidRDefault="00FA7B65" w:rsidP="00FA7B65">
      <w:pPr>
        <w:pStyle w:val="a4"/>
        <w:spacing w:before="0" w:beforeAutospacing="0" w:after="0" w:afterAutospacing="0"/>
        <w:ind w:left="720"/>
        <w:jc w:val="cente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Default="00FA7B65" w:rsidP="00FA7B65">
      <w:pPr>
        <w:pStyle w:val="a4"/>
        <w:spacing w:before="0" w:beforeAutospacing="0" w:after="0" w:afterAutospacing="0"/>
        <w:ind w:left="720"/>
        <w:jc w:val="center"/>
        <w:rPr>
          <w:b/>
        </w:rPr>
      </w:pPr>
    </w:p>
    <w:p w:rsidR="00FA7B65" w:rsidRPr="00FA7B65" w:rsidRDefault="00FA7B65" w:rsidP="000B4B4F">
      <w:pPr>
        <w:pStyle w:val="a4"/>
        <w:spacing w:before="0" w:beforeAutospacing="0" w:after="0" w:afterAutospacing="0"/>
        <w:ind w:left="720"/>
        <w:rPr>
          <w:b/>
        </w:rPr>
      </w:pPr>
      <w:r w:rsidRPr="00FA7B65">
        <w:rPr>
          <w:b/>
        </w:rPr>
        <w:t>Контрольная работа №7</w:t>
      </w:r>
      <w:r w:rsidR="000B4B4F">
        <w:rPr>
          <w:b/>
        </w:rPr>
        <w:t xml:space="preserve"> «</w:t>
      </w:r>
      <w:r w:rsidRPr="00FA7B65">
        <w:rPr>
          <w:b/>
        </w:rPr>
        <w:t>Рациональные числа. Сравнение рациональных чисел</w:t>
      </w:r>
      <w:r w:rsidR="000B4B4F">
        <w:rPr>
          <w:b/>
        </w:rPr>
        <w:t>»</w:t>
      </w:r>
    </w:p>
    <w:p w:rsidR="00FA7B65" w:rsidRPr="00FA7B65" w:rsidRDefault="00FA7B65" w:rsidP="00FA7B65">
      <w:pPr>
        <w:pStyle w:val="a4"/>
        <w:spacing w:before="0" w:beforeAutospacing="0" w:after="0" w:afterAutospacing="0"/>
        <w:ind w:left="720"/>
        <w:jc w:val="center"/>
        <w:rPr>
          <w:b/>
        </w:rPr>
      </w:pPr>
    </w:p>
    <w:p w:rsidR="000B4B4F" w:rsidRDefault="000B4B4F" w:rsidP="00FA7B65">
      <w:pPr>
        <w:pStyle w:val="a4"/>
        <w:spacing w:before="0" w:beforeAutospacing="0" w:after="0" w:afterAutospacing="0"/>
        <w:ind w:left="720"/>
        <w:jc w:val="center"/>
        <w:rPr>
          <w:b/>
        </w:rPr>
        <w:sectPr w:rsidR="000B4B4F" w:rsidSect="007B7005">
          <w:type w:val="continuous"/>
          <w:pgSz w:w="16838" w:h="11906" w:orient="landscape"/>
          <w:pgMar w:top="1134" w:right="850" w:bottom="1134" w:left="1701" w:header="708" w:footer="708" w:gutter="0"/>
          <w:cols w:space="708"/>
          <w:docGrid w:linePitch="360"/>
        </w:sectPr>
      </w:pPr>
    </w:p>
    <w:p w:rsidR="00FA7B65" w:rsidRPr="00FA7B65" w:rsidRDefault="00FA7B65" w:rsidP="000B4B4F">
      <w:pPr>
        <w:pStyle w:val="a4"/>
        <w:spacing w:before="0" w:beforeAutospacing="0" w:after="0" w:afterAutospacing="0"/>
        <w:ind w:left="720"/>
        <w:rPr>
          <w:b/>
        </w:rPr>
      </w:pPr>
      <w:r w:rsidRPr="00FA7B65">
        <w:rPr>
          <w:b/>
        </w:rPr>
        <w:t>Вариант 1</w:t>
      </w:r>
    </w:p>
    <w:p w:rsidR="00FA7B65" w:rsidRPr="00FA7B65" w:rsidRDefault="00FA7B65" w:rsidP="00FA7B65">
      <w:pPr>
        <w:pStyle w:val="a4"/>
        <w:spacing w:before="0" w:beforeAutospacing="0" w:after="0" w:afterAutospacing="0"/>
        <w:ind w:left="720"/>
      </w:pPr>
      <w:r w:rsidRPr="00FA7B65">
        <w:t>1.Начертите координатную прямую и отметьте на ней точки А (3), В (4), С (4,5), D (–4,5). Какие из отмеченных точек имеют противоположные координаты?</w:t>
      </w:r>
    </w:p>
    <w:p w:rsidR="00FA7B65" w:rsidRPr="00FA7B65" w:rsidRDefault="00FA7B65" w:rsidP="00FA7B65">
      <w:pPr>
        <w:pStyle w:val="a4"/>
        <w:spacing w:before="0" w:beforeAutospacing="0" w:after="0" w:afterAutospacing="0"/>
        <w:ind w:left="720"/>
      </w:pPr>
      <w:r w:rsidRPr="00FA7B65">
        <w:t xml:space="preserve">2. Выберите среди чисел </w:t>
      </w:r>
    </w:p>
    <w:p w:rsidR="00FA7B65" w:rsidRPr="00FA7B65" w:rsidRDefault="00FA7B65" w:rsidP="00FA7B65">
      <w:pPr>
        <w:pStyle w:val="a4"/>
        <w:spacing w:before="0" w:beforeAutospacing="0" w:after="0" w:afterAutospacing="0"/>
        <w:ind w:left="720"/>
      </w:pPr>
      <w:r w:rsidRPr="00FA7B65">
        <w:t xml:space="preserve">4; - 8 ; 0; </w:t>
      </w:r>
      <w:r w:rsidRPr="00FA7B65">
        <w:rPr>
          <w:noProof/>
        </w:rPr>
        <w:drawing>
          <wp:inline distT="0" distB="0" distL="0" distR="0">
            <wp:extent cx="142240" cy="391795"/>
            <wp:effectExtent l="19050" t="0" r="0" b="0"/>
            <wp:docPr id="188" name="Рисунок 188" descr="hello_html_76d65c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ello_html_76d65c97.gif"/>
                    <pic:cNvPicPr>
                      <a:picLocks noChangeAspect="1" noChangeArrowheads="1"/>
                    </pic:cNvPicPr>
                  </pic:nvPicPr>
                  <pic:blipFill>
                    <a:blip r:embed="rId26"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 xml:space="preserve">; - 2,8; 6,8; </w:t>
      </w:r>
      <w:r w:rsidRPr="00FA7B65">
        <w:rPr>
          <w:noProof/>
        </w:rPr>
        <w:drawing>
          <wp:inline distT="0" distB="0" distL="0" distR="0">
            <wp:extent cx="308610" cy="391795"/>
            <wp:effectExtent l="0" t="0" r="0" b="0"/>
            <wp:docPr id="189" name="Рисунок 189" descr="hello_html_b7b8f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ello_html_b7b8fff.gif"/>
                    <pic:cNvPicPr>
                      <a:picLocks noChangeAspect="1" noChangeArrowheads="1"/>
                    </pic:cNvPicPr>
                  </pic:nvPicPr>
                  <pic:blipFill>
                    <a:blip r:embed="rId92" cstate="print"/>
                    <a:srcRect/>
                    <a:stretch>
                      <a:fillRect/>
                    </a:stretch>
                  </pic:blipFill>
                  <pic:spPr bwMode="auto">
                    <a:xfrm>
                      <a:off x="0" y="0"/>
                      <a:ext cx="308610" cy="391795"/>
                    </a:xfrm>
                    <a:prstGeom prst="rect">
                      <a:avLst/>
                    </a:prstGeom>
                    <a:noFill/>
                    <a:ln w="9525">
                      <a:noFill/>
                      <a:miter lim="800000"/>
                      <a:headEnd/>
                      <a:tailEnd/>
                    </a:ln>
                  </pic:spPr>
                </pic:pic>
              </a:graphicData>
            </a:graphic>
          </wp:inline>
        </w:drawing>
      </w:r>
      <w:r w:rsidRPr="00FA7B65">
        <w:t xml:space="preserve">; 10; - 42; </w:t>
      </w:r>
      <w:r w:rsidRPr="00FA7B65">
        <w:rPr>
          <w:noProof/>
        </w:rPr>
        <w:drawing>
          <wp:inline distT="0" distB="0" distL="0" distR="0">
            <wp:extent cx="308610" cy="391795"/>
            <wp:effectExtent l="0" t="0" r="0" b="0"/>
            <wp:docPr id="190" name="Рисунок 190" descr="hello_html_6ae3fd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ello_html_6ae3fda.gif"/>
                    <pic:cNvPicPr>
                      <a:picLocks noChangeAspect="1" noChangeArrowheads="1"/>
                    </pic:cNvPicPr>
                  </pic:nvPicPr>
                  <pic:blipFill>
                    <a:blip r:embed="rId93" cstate="print"/>
                    <a:srcRect/>
                    <a:stretch>
                      <a:fillRect/>
                    </a:stretch>
                  </pic:blipFill>
                  <pic:spPr bwMode="auto">
                    <a:xfrm>
                      <a:off x="0" y="0"/>
                      <a:ext cx="30861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ind w:left="720"/>
      </w:pPr>
      <w:r w:rsidRPr="00FA7B65">
        <w:t>1) натуральные;                4) целые отрицательные;</w:t>
      </w:r>
    </w:p>
    <w:p w:rsidR="00FA7B65" w:rsidRPr="00FA7B65" w:rsidRDefault="00FA7B65" w:rsidP="00FA7B65">
      <w:pPr>
        <w:pStyle w:val="a4"/>
        <w:spacing w:before="0" w:beforeAutospacing="0" w:after="0" w:afterAutospacing="0"/>
        <w:ind w:left="720"/>
      </w:pPr>
      <w:r w:rsidRPr="00FA7B65">
        <w:t>2) целые;                           5) дробные неотрицательные.</w:t>
      </w:r>
    </w:p>
    <w:p w:rsidR="00FA7B65" w:rsidRPr="00FA7B65" w:rsidRDefault="00FA7B65" w:rsidP="00FA7B65">
      <w:pPr>
        <w:pStyle w:val="a4"/>
        <w:spacing w:before="0" w:beforeAutospacing="0" w:after="0" w:afterAutospacing="0"/>
        <w:ind w:left="720"/>
      </w:pPr>
      <w:r w:rsidRPr="00FA7B65">
        <w:t>3) положительные;</w:t>
      </w:r>
    </w:p>
    <w:p w:rsidR="00FA7B65" w:rsidRPr="00FA7B65" w:rsidRDefault="00FA7B65" w:rsidP="00FA7B65">
      <w:pPr>
        <w:pStyle w:val="a4"/>
        <w:spacing w:before="0" w:beforeAutospacing="0" w:after="0" w:afterAutospacing="0"/>
        <w:ind w:left="720"/>
      </w:pPr>
      <w:r w:rsidRPr="00FA7B65">
        <w:t>3. Сравните числа: 1) – 6,9 и 1,4;     2) – 5,7 и – 5,9.</w:t>
      </w:r>
    </w:p>
    <w:p w:rsidR="00FA7B65" w:rsidRPr="00FA7B65" w:rsidRDefault="00FA7B65" w:rsidP="00FA7B65">
      <w:pPr>
        <w:pStyle w:val="a4"/>
        <w:spacing w:before="0" w:beforeAutospacing="0" w:after="0" w:afterAutospacing="0"/>
        <w:ind w:left="720"/>
      </w:pPr>
      <w:r w:rsidRPr="00FA7B65">
        <w:t xml:space="preserve">4. Вычислите : 1) </w:t>
      </w:r>
      <w:r w:rsidRPr="00FA7B65">
        <w:rPr>
          <w:noProof/>
        </w:rPr>
        <w:drawing>
          <wp:inline distT="0" distB="0" distL="0" distR="0">
            <wp:extent cx="1365885" cy="260985"/>
            <wp:effectExtent l="19050" t="0" r="0" b="0"/>
            <wp:docPr id="191" name="Рисунок 191" descr="hello_html_58d7fc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ello_html_58d7fced.gif"/>
                    <pic:cNvPicPr>
                      <a:picLocks noChangeAspect="1" noChangeArrowheads="1"/>
                    </pic:cNvPicPr>
                  </pic:nvPicPr>
                  <pic:blipFill>
                    <a:blip r:embed="rId94" cstate="print"/>
                    <a:srcRect/>
                    <a:stretch>
                      <a:fillRect/>
                    </a:stretch>
                  </pic:blipFill>
                  <pic:spPr bwMode="auto">
                    <a:xfrm>
                      <a:off x="0" y="0"/>
                      <a:ext cx="1365885" cy="260985"/>
                    </a:xfrm>
                    <a:prstGeom prst="rect">
                      <a:avLst/>
                    </a:prstGeom>
                    <a:noFill/>
                    <a:ln w="9525">
                      <a:noFill/>
                      <a:miter lim="800000"/>
                      <a:headEnd/>
                      <a:tailEnd/>
                    </a:ln>
                  </pic:spPr>
                </pic:pic>
              </a:graphicData>
            </a:graphic>
          </wp:inline>
        </w:drawing>
      </w:r>
      <w:r w:rsidRPr="00FA7B65">
        <w:t xml:space="preserve">     2)</w:t>
      </w:r>
      <w:r w:rsidRPr="00FA7B65">
        <w:rPr>
          <w:noProof/>
        </w:rPr>
        <w:drawing>
          <wp:inline distT="0" distB="0" distL="0" distR="0">
            <wp:extent cx="819150" cy="427355"/>
            <wp:effectExtent l="19050" t="0" r="0" b="0"/>
            <wp:docPr id="192" name="Рисунок 192" descr="hello_html_11b62a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ello_html_11b62a78.gif"/>
                    <pic:cNvPicPr>
                      <a:picLocks noChangeAspect="1" noChangeArrowheads="1"/>
                    </pic:cNvPicPr>
                  </pic:nvPicPr>
                  <pic:blipFill>
                    <a:blip r:embed="rId95" cstate="print"/>
                    <a:srcRect/>
                    <a:stretch>
                      <a:fillRect/>
                    </a:stretch>
                  </pic:blipFill>
                  <pic:spPr bwMode="auto">
                    <a:xfrm>
                      <a:off x="0" y="0"/>
                      <a:ext cx="819150"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5.Найдите значение </w:t>
      </w:r>
      <w:r w:rsidRPr="00FA7B65">
        <w:rPr>
          <w:noProof/>
        </w:rPr>
        <w:drawing>
          <wp:inline distT="0" distB="0" distL="0" distR="0">
            <wp:extent cx="130810" cy="142240"/>
            <wp:effectExtent l="19050" t="0" r="2540" b="0"/>
            <wp:docPr id="193" name="Рисунок 193"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 если:</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641350" cy="201930"/>
            <wp:effectExtent l="0" t="0" r="6350" b="0"/>
            <wp:docPr id="194" name="Рисунок 194" descr="hello_html_4ae56a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ello_html_4ae56a46.gif"/>
                    <pic:cNvPicPr>
                      <a:picLocks noChangeAspect="1" noChangeArrowheads="1"/>
                    </pic:cNvPicPr>
                  </pic:nvPicPr>
                  <pic:blipFill>
                    <a:blip r:embed="rId96" cstate="print"/>
                    <a:srcRect/>
                    <a:stretch>
                      <a:fillRect/>
                    </a:stretch>
                  </pic:blipFill>
                  <pic:spPr bwMode="auto">
                    <a:xfrm>
                      <a:off x="0" y="0"/>
                      <a:ext cx="641350" cy="201930"/>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807720" cy="260985"/>
            <wp:effectExtent l="0" t="0" r="0" b="0"/>
            <wp:docPr id="195" name="Рисунок 195" descr="hello_html_m43a6521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ello_html_m43a6521c.gif"/>
                    <pic:cNvPicPr>
                      <a:picLocks noChangeAspect="1" noChangeArrowheads="1"/>
                    </pic:cNvPicPr>
                  </pic:nvPicPr>
                  <pic:blipFill>
                    <a:blip r:embed="rId97" cstate="print"/>
                    <a:srcRect/>
                    <a:stretch>
                      <a:fillRect/>
                    </a:stretch>
                  </pic:blipFill>
                  <pic:spPr bwMode="auto">
                    <a:xfrm>
                      <a:off x="0" y="0"/>
                      <a:ext cx="807720" cy="26098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6. Решите уравнение: 1) </w:t>
      </w:r>
      <w:r w:rsidRPr="00FA7B65">
        <w:rPr>
          <w:noProof/>
        </w:rPr>
        <w:drawing>
          <wp:inline distT="0" distB="0" distL="0" distR="0">
            <wp:extent cx="558165" cy="260985"/>
            <wp:effectExtent l="19050" t="0" r="0" b="0"/>
            <wp:docPr id="196" name="Рисунок 196" descr="hello_html_m2a7d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ello_html_m2a7d212.gif"/>
                    <pic:cNvPicPr>
                      <a:picLocks noChangeAspect="1" noChangeArrowheads="1"/>
                    </pic:cNvPicPr>
                  </pic:nvPicPr>
                  <pic:blipFill>
                    <a:blip r:embed="rId98" cstate="print"/>
                    <a:srcRect/>
                    <a:stretch>
                      <a:fillRect/>
                    </a:stretch>
                  </pic:blipFill>
                  <pic:spPr bwMode="auto">
                    <a:xfrm>
                      <a:off x="0" y="0"/>
                      <a:ext cx="558165" cy="26098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522605" cy="260985"/>
            <wp:effectExtent l="19050" t="0" r="0" b="0"/>
            <wp:docPr id="197" name="Рисунок 197" descr="hello_html_c99e18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ello_html_c99e18b.gif"/>
                    <pic:cNvPicPr>
                      <a:picLocks noChangeAspect="1" noChangeArrowheads="1"/>
                    </pic:cNvPicPr>
                  </pic:nvPicPr>
                  <pic:blipFill>
                    <a:blip r:embed="rId99" cstate="print"/>
                    <a:srcRect/>
                    <a:stretch>
                      <a:fillRect/>
                    </a:stretch>
                  </pic:blipFill>
                  <pic:spPr bwMode="auto">
                    <a:xfrm>
                      <a:off x="0" y="0"/>
                      <a:ext cx="522605" cy="26098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7. Найдите наименьшее целое значение </w:t>
      </w:r>
      <w:r w:rsidRPr="00FA7B65">
        <w:rPr>
          <w:noProof/>
        </w:rPr>
        <w:drawing>
          <wp:inline distT="0" distB="0" distL="0" distR="0">
            <wp:extent cx="130810" cy="142240"/>
            <wp:effectExtent l="19050" t="0" r="2540" b="0"/>
            <wp:docPr id="198" name="Рисунок 198"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 xml:space="preserve">, при котором верно неравенство </w:t>
      </w:r>
      <w:r w:rsidRPr="00FA7B65">
        <w:rPr>
          <w:noProof/>
        </w:rPr>
        <w:drawing>
          <wp:inline distT="0" distB="0" distL="0" distR="0">
            <wp:extent cx="462915" cy="178435"/>
            <wp:effectExtent l="19050" t="0" r="0" b="0"/>
            <wp:docPr id="199" name="Рисунок 199" descr="hello_html_m561046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ello_html_m56104633.gif"/>
                    <pic:cNvPicPr>
                      <a:picLocks noChangeAspect="1" noChangeArrowheads="1"/>
                    </pic:cNvPicPr>
                  </pic:nvPicPr>
                  <pic:blipFill>
                    <a:blip r:embed="rId100" cstate="print"/>
                    <a:srcRect/>
                    <a:stretch>
                      <a:fillRect/>
                    </a:stretch>
                  </pic:blipFill>
                  <pic:spPr bwMode="auto">
                    <a:xfrm>
                      <a:off x="0" y="0"/>
                      <a:ext cx="462915" cy="17843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8. Какую цифру можно поставить вместо звездочки, чтобы получилось верное неравенство (рассмотрите все возможные случаи): </w:t>
      </w:r>
      <w:r w:rsidRPr="00FA7B65">
        <w:rPr>
          <w:noProof/>
        </w:rPr>
        <w:drawing>
          <wp:inline distT="0" distB="0" distL="0" distR="0">
            <wp:extent cx="1187450" cy="201930"/>
            <wp:effectExtent l="0" t="0" r="0" b="0"/>
            <wp:docPr id="200" name="Рисунок 200" descr="hello_html_396afe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ello_html_396afeee.gif"/>
                    <pic:cNvPicPr>
                      <a:picLocks noChangeAspect="1" noChangeArrowheads="1"/>
                    </pic:cNvPicPr>
                  </pic:nvPicPr>
                  <pic:blipFill>
                    <a:blip r:embed="rId101" cstate="print"/>
                    <a:srcRect/>
                    <a:stretch>
                      <a:fillRect/>
                    </a:stretch>
                  </pic:blipFill>
                  <pic:spPr bwMode="auto">
                    <a:xfrm>
                      <a:off x="0" y="0"/>
                      <a:ext cx="118745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9. Найдите два числа, каждое из которых больше </w:t>
      </w:r>
      <w:r w:rsidRPr="00FA7B65">
        <w:rPr>
          <w:noProof/>
        </w:rPr>
        <w:drawing>
          <wp:inline distT="0" distB="0" distL="0" distR="0">
            <wp:extent cx="237490" cy="391795"/>
            <wp:effectExtent l="0" t="0" r="0" b="0"/>
            <wp:docPr id="201" name="Рисунок 201" descr="hello_html_7c26ecc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ello_html_7c26eccb.gif"/>
                    <pic:cNvPicPr>
                      <a:picLocks noChangeAspect="1" noChangeArrowheads="1"/>
                    </pic:cNvPicPr>
                  </pic:nvPicPr>
                  <pic:blipFill>
                    <a:blip r:embed="rId102" cstate="print"/>
                    <a:srcRect/>
                    <a:stretch>
                      <a:fillRect/>
                    </a:stretch>
                  </pic:blipFill>
                  <pic:spPr bwMode="auto">
                    <a:xfrm>
                      <a:off x="0" y="0"/>
                      <a:ext cx="237490" cy="391795"/>
                    </a:xfrm>
                    <a:prstGeom prst="rect">
                      <a:avLst/>
                    </a:prstGeom>
                    <a:noFill/>
                    <a:ln w="9525">
                      <a:noFill/>
                      <a:miter lim="800000"/>
                      <a:headEnd/>
                      <a:tailEnd/>
                    </a:ln>
                  </pic:spPr>
                </pic:pic>
              </a:graphicData>
            </a:graphic>
          </wp:inline>
        </w:drawing>
      </w:r>
      <w:r w:rsidRPr="00FA7B65">
        <w:t xml:space="preserve">, но меньше </w:t>
      </w:r>
      <w:r w:rsidRPr="00FA7B65">
        <w:rPr>
          <w:noProof/>
        </w:rPr>
        <w:drawing>
          <wp:inline distT="0" distB="0" distL="0" distR="0">
            <wp:extent cx="297180" cy="391795"/>
            <wp:effectExtent l="0" t="0" r="0" b="0"/>
            <wp:docPr id="202" name="Рисунок 202" descr="hello_html_185b92f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ello_html_185b92f3.gif"/>
                    <pic:cNvPicPr>
                      <a:picLocks noChangeAspect="1" noChangeArrowheads="1"/>
                    </pic:cNvPicPr>
                  </pic:nvPicPr>
                  <pic:blipFill>
                    <a:blip r:embed="rId103" cstate="print"/>
                    <a:srcRect/>
                    <a:stretch>
                      <a:fillRect/>
                    </a:stretch>
                  </pic:blipFill>
                  <pic:spPr bwMode="auto">
                    <a:xfrm>
                      <a:off x="0" y="0"/>
                      <a:ext cx="297180"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jc w:val="center"/>
        <w:rPr>
          <w:b/>
        </w:rPr>
      </w:pPr>
    </w:p>
    <w:p w:rsidR="00FA7B65" w:rsidRPr="00FA7B65" w:rsidRDefault="00FA7B65" w:rsidP="00FA7B65">
      <w:pPr>
        <w:pStyle w:val="a4"/>
        <w:spacing w:before="0" w:beforeAutospacing="0" w:after="0" w:afterAutospacing="0"/>
        <w:ind w:left="720"/>
        <w:jc w:val="center"/>
        <w:rPr>
          <w:b/>
        </w:rPr>
      </w:pPr>
    </w:p>
    <w:p w:rsidR="00FA7B65" w:rsidRPr="00FA7B65" w:rsidRDefault="00FA7B65" w:rsidP="00FA7B65">
      <w:pPr>
        <w:pStyle w:val="a4"/>
        <w:spacing w:before="0" w:beforeAutospacing="0" w:after="0" w:afterAutospacing="0"/>
        <w:ind w:left="720"/>
        <w:jc w:val="center"/>
        <w:rPr>
          <w:b/>
        </w:rPr>
      </w:pPr>
    </w:p>
    <w:p w:rsidR="00FA7B65" w:rsidRPr="00FA7B65" w:rsidRDefault="000B4B4F" w:rsidP="000B4B4F">
      <w:pPr>
        <w:pStyle w:val="a4"/>
        <w:spacing w:before="0" w:beforeAutospacing="0" w:after="0" w:afterAutospacing="0"/>
        <w:rPr>
          <w:b/>
        </w:rPr>
      </w:pPr>
      <w:r>
        <w:rPr>
          <w:b/>
        </w:rPr>
        <w:t xml:space="preserve">            </w:t>
      </w:r>
      <w:r w:rsidR="00FA7B65" w:rsidRPr="00FA7B65">
        <w:rPr>
          <w:b/>
        </w:rPr>
        <w:t>Вариант 2</w:t>
      </w:r>
    </w:p>
    <w:p w:rsidR="00FA7B65" w:rsidRPr="00FA7B65" w:rsidRDefault="00FA7B65" w:rsidP="00FA7B65">
      <w:pPr>
        <w:pStyle w:val="a4"/>
        <w:spacing w:before="0" w:beforeAutospacing="0" w:after="0" w:afterAutospacing="0"/>
        <w:ind w:left="720"/>
      </w:pPr>
      <w:r w:rsidRPr="00FA7B65">
        <w:t>1.Начертите координатную прямую и отметьте на ней точки М (2), К (–6), F (3,5), D (–3,5). Какие из отмеченных точек имеют противоположные координаты?</w:t>
      </w:r>
    </w:p>
    <w:p w:rsidR="00FA7B65" w:rsidRPr="00FA7B65" w:rsidRDefault="00FA7B65" w:rsidP="00FA7B65">
      <w:pPr>
        <w:pStyle w:val="a4"/>
        <w:spacing w:before="0" w:beforeAutospacing="0" w:after="0" w:afterAutospacing="0"/>
        <w:ind w:left="720"/>
      </w:pPr>
      <w:r w:rsidRPr="00FA7B65">
        <w:t xml:space="preserve">2. Выберите среди чисел </w:t>
      </w:r>
    </w:p>
    <w:p w:rsidR="00FA7B65" w:rsidRPr="00FA7B65" w:rsidRDefault="00FA7B65" w:rsidP="00FA7B65">
      <w:pPr>
        <w:pStyle w:val="a4"/>
        <w:spacing w:before="0" w:beforeAutospacing="0" w:after="0" w:afterAutospacing="0"/>
        <w:ind w:left="720"/>
      </w:pPr>
      <w:r w:rsidRPr="00FA7B65">
        <w:t xml:space="preserve">5; – 9 ; </w:t>
      </w:r>
      <w:r w:rsidRPr="00FA7B65">
        <w:rPr>
          <w:noProof/>
        </w:rPr>
        <w:drawing>
          <wp:inline distT="0" distB="0" distL="0" distR="0">
            <wp:extent cx="142240" cy="391795"/>
            <wp:effectExtent l="0" t="0" r="0" b="0"/>
            <wp:docPr id="203" name="Рисунок 203" descr="hello_html_1ab1ca8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ello_html_1ab1ca8f.gif"/>
                    <pic:cNvPicPr>
                      <a:picLocks noChangeAspect="1" noChangeArrowheads="1"/>
                    </pic:cNvPicPr>
                  </pic:nvPicPr>
                  <pic:blipFill>
                    <a:blip r:embed="rId27"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 xml:space="preserve">; - 1,6; 8,1; 0; </w:t>
      </w:r>
      <w:r w:rsidRPr="00FA7B65">
        <w:rPr>
          <w:noProof/>
        </w:rPr>
        <w:drawing>
          <wp:inline distT="0" distB="0" distL="0" distR="0">
            <wp:extent cx="297180" cy="391795"/>
            <wp:effectExtent l="0" t="0" r="7620" b="0"/>
            <wp:docPr id="204" name="Рисунок 204" descr="hello_html_m76976a9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ello_html_m76976a9e.gif"/>
                    <pic:cNvPicPr>
                      <a:picLocks noChangeAspect="1" noChangeArrowheads="1"/>
                    </pic:cNvPicPr>
                  </pic:nvPicPr>
                  <pic:blipFill>
                    <a:blip r:embed="rId104" cstate="print"/>
                    <a:srcRect/>
                    <a:stretch>
                      <a:fillRect/>
                    </a:stretch>
                  </pic:blipFill>
                  <pic:spPr bwMode="auto">
                    <a:xfrm>
                      <a:off x="0" y="0"/>
                      <a:ext cx="297180" cy="391795"/>
                    </a:xfrm>
                    <a:prstGeom prst="rect">
                      <a:avLst/>
                    </a:prstGeom>
                    <a:noFill/>
                    <a:ln w="9525">
                      <a:noFill/>
                      <a:miter lim="800000"/>
                      <a:headEnd/>
                      <a:tailEnd/>
                    </a:ln>
                  </pic:spPr>
                </pic:pic>
              </a:graphicData>
            </a:graphic>
          </wp:inline>
        </w:drawing>
      </w:r>
      <w:r w:rsidRPr="00FA7B65">
        <w:t xml:space="preserve">; 18; –53; </w:t>
      </w:r>
      <w:r w:rsidRPr="00FA7B65">
        <w:rPr>
          <w:noProof/>
        </w:rPr>
        <w:drawing>
          <wp:inline distT="0" distB="0" distL="0" distR="0">
            <wp:extent cx="332740" cy="391795"/>
            <wp:effectExtent l="0" t="0" r="0" b="0"/>
            <wp:docPr id="205" name="Рисунок 205" descr="hello_html_m3d6b33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ello_html_m3d6b33aa.gif"/>
                    <pic:cNvPicPr>
                      <a:picLocks noChangeAspect="1" noChangeArrowheads="1"/>
                    </pic:cNvPicPr>
                  </pic:nvPicPr>
                  <pic:blipFill>
                    <a:blip r:embed="rId105" cstate="print"/>
                    <a:srcRect/>
                    <a:stretch>
                      <a:fillRect/>
                    </a:stretch>
                  </pic:blipFill>
                  <pic:spPr bwMode="auto">
                    <a:xfrm>
                      <a:off x="0" y="0"/>
                      <a:ext cx="33274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ind w:left="720"/>
      </w:pPr>
      <w:r w:rsidRPr="00FA7B65">
        <w:t>1) натуральные;                   4) целые отрицательные;</w:t>
      </w:r>
    </w:p>
    <w:p w:rsidR="00FA7B65" w:rsidRPr="00FA7B65" w:rsidRDefault="00FA7B65" w:rsidP="00FA7B65">
      <w:pPr>
        <w:pStyle w:val="a4"/>
        <w:spacing w:before="0" w:beforeAutospacing="0" w:after="0" w:afterAutospacing="0"/>
        <w:ind w:left="720"/>
      </w:pPr>
      <w:r w:rsidRPr="00FA7B65">
        <w:t>2) целые;                              5) дробные неотрицательные.</w:t>
      </w:r>
    </w:p>
    <w:p w:rsidR="00FA7B65" w:rsidRPr="00FA7B65" w:rsidRDefault="00FA7B65" w:rsidP="00FA7B65">
      <w:pPr>
        <w:pStyle w:val="a4"/>
        <w:spacing w:before="0" w:beforeAutospacing="0" w:after="0" w:afterAutospacing="0"/>
        <w:ind w:left="720"/>
      </w:pPr>
      <w:r w:rsidRPr="00FA7B65">
        <w:t>3) положительные;</w:t>
      </w:r>
    </w:p>
    <w:p w:rsidR="00FA7B65" w:rsidRPr="00FA7B65" w:rsidRDefault="00FA7B65" w:rsidP="00FA7B65">
      <w:pPr>
        <w:pStyle w:val="a4"/>
        <w:spacing w:before="0" w:beforeAutospacing="0" w:after="0" w:afterAutospacing="0"/>
        <w:ind w:left="720"/>
      </w:pPr>
      <w:r w:rsidRPr="00FA7B65">
        <w:t>3. Сравните числа: 1) – 2,3 и – 5,2;     2) – 4,6 и – 4,3.</w:t>
      </w:r>
    </w:p>
    <w:p w:rsidR="00FA7B65" w:rsidRPr="00FA7B65" w:rsidRDefault="00FA7B65" w:rsidP="00FA7B65">
      <w:pPr>
        <w:pStyle w:val="a4"/>
        <w:spacing w:before="0" w:beforeAutospacing="0" w:after="0" w:afterAutospacing="0"/>
        <w:ind w:left="720"/>
      </w:pPr>
      <w:r w:rsidRPr="00FA7B65">
        <w:t xml:space="preserve">4. Вычислите : 1) </w:t>
      </w:r>
      <w:r w:rsidRPr="00FA7B65">
        <w:rPr>
          <w:noProof/>
        </w:rPr>
        <w:drawing>
          <wp:inline distT="0" distB="0" distL="0" distR="0">
            <wp:extent cx="1365885" cy="260985"/>
            <wp:effectExtent l="19050" t="0" r="0" b="0"/>
            <wp:docPr id="206" name="Рисунок 206" descr="hello_html_4531b0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ello_html_4531b099.gif"/>
                    <pic:cNvPicPr>
                      <a:picLocks noChangeAspect="1" noChangeArrowheads="1"/>
                    </pic:cNvPicPr>
                  </pic:nvPicPr>
                  <pic:blipFill>
                    <a:blip r:embed="rId106" cstate="print"/>
                    <a:srcRect/>
                    <a:stretch>
                      <a:fillRect/>
                    </a:stretch>
                  </pic:blipFill>
                  <pic:spPr bwMode="auto">
                    <a:xfrm>
                      <a:off x="0" y="0"/>
                      <a:ext cx="1365885" cy="260985"/>
                    </a:xfrm>
                    <a:prstGeom prst="rect">
                      <a:avLst/>
                    </a:prstGeom>
                    <a:noFill/>
                    <a:ln w="9525">
                      <a:noFill/>
                      <a:miter lim="800000"/>
                      <a:headEnd/>
                      <a:tailEnd/>
                    </a:ln>
                  </pic:spPr>
                </pic:pic>
              </a:graphicData>
            </a:graphic>
          </wp:inline>
        </w:drawing>
      </w:r>
      <w:r w:rsidRPr="00FA7B65">
        <w:t xml:space="preserve">       2)</w:t>
      </w:r>
      <w:r w:rsidRPr="00FA7B65">
        <w:rPr>
          <w:noProof/>
        </w:rPr>
        <w:drawing>
          <wp:inline distT="0" distB="0" distL="0" distR="0">
            <wp:extent cx="712470" cy="427355"/>
            <wp:effectExtent l="19050" t="0" r="0" b="0"/>
            <wp:docPr id="207" name="Рисунок 207" descr="hello_html_m3d362a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ello_html_m3d362a89.gif"/>
                    <pic:cNvPicPr>
                      <a:picLocks noChangeAspect="1" noChangeArrowheads="1"/>
                    </pic:cNvPicPr>
                  </pic:nvPicPr>
                  <pic:blipFill>
                    <a:blip r:embed="rId107" cstate="print"/>
                    <a:srcRect/>
                    <a:stretch>
                      <a:fillRect/>
                    </a:stretch>
                  </pic:blipFill>
                  <pic:spPr bwMode="auto">
                    <a:xfrm>
                      <a:off x="0" y="0"/>
                      <a:ext cx="712470"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5.Найдите значение </w:t>
      </w:r>
      <w:r w:rsidRPr="00FA7B65">
        <w:rPr>
          <w:noProof/>
        </w:rPr>
        <w:drawing>
          <wp:inline distT="0" distB="0" distL="0" distR="0">
            <wp:extent cx="130810" cy="142240"/>
            <wp:effectExtent l="19050" t="0" r="2540" b="0"/>
            <wp:docPr id="208" name="Рисунок 208"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 если:</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534670" cy="201930"/>
            <wp:effectExtent l="0" t="0" r="0" b="0"/>
            <wp:docPr id="209" name="Рисунок 209" descr="hello_html_m672cd9f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ello_html_m672cd9fa.gif"/>
                    <pic:cNvPicPr>
                      <a:picLocks noChangeAspect="1" noChangeArrowheads="1"/>
                    </pic:cNvPicPr>
                  </pic:nvPicPr>
                  <pic:blipFill>
                    <a:blip r:embed="rId108" cstate="print"/>
                    <a:srcRect/>
                    <a:stretch>
                      <a:fillRect/>
                    </a:stretch>
                  </pic:blipFill>
                  <pic:spPr bwMode="auto">
                    <a:xfrm>
                      <a:off x="0" y="0"/>
                      <a:ext cx="534670" cy="201930"/>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914400" cy="249555"/>
            <wp:effectExtent l="0" t="0" r="0" b="0"/>
            <wp:docPr id="210" name="Рисунок 210" descr="hello_html_m69827c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ello_html_m69827c5.gif"/>
                    <pic:cNvPicPr>
                      <a:picLocks noChangeAspect="1" noChangeArrowheads="1"/>
                    </pic:cNvPicPr>
                  </pic:nvPicPr>
                  <pic:blipFill>
                    <a:blip r:embed="rId109" cstate="print"/>
                    <a:srcRect/>
                    <a:stretch>
                      <a:fillRect/>
                    </a:stretch>
                  </pic:blipFill>
                  <pic:spPr bwMode="auto">
                    <a:xfrm>
                      <a:off x="0" y="0"/>
                      <a:ext cx="914400" cy="2495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6. Решите уравнение: 1) </w:t>
      </w:r>
      <w:r w:rsidRPr="00FA7B65">
        <w:rPr>
          <w:noProof/>
        </w:rPr>
        <w:drawing>
          <wp:inline distT="0" distB="0" distL="0" distR="0">
            <wp:extent cx="558165" cy="260985"/>
            <wp:effectExtent l="19050" t="0" r="0" b="0"/>
            <wp:docPr id="211" name="Рисунок 211" descr="hello_html_97447e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ello_html_97447e5.gif"/>
                    <pic:cNvPicPr>
                      <a:picLocks noChangeAspect="1" noChangeArrowheads="1"/>
                    </pic:cNvPicPr>
                  </pic:nvPicPr>
                  <pic:blipFill>
                    <a:blip r:embed="rId110" cstate="print"/>
                    <a:srcRect/>
                    <a:stretch>
                      <a:fillRect/>
                    </a:stretch>
                  </pic:blipFill>
                  <pic:spPr bwMode="auto">
                    <a:xfrm>
                      <a:off x="0" y="0"/>
                      <a:ext cx="558165" cy="26098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522605" cy="260985"/>
            <wp:effectExtent l="19050" t="0" r="0" b="0"/>
            <wp:docPr id="212" name="Рисунок 212" descr="hello_html_3e3e6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ello_html_3e3e63b.gif"/>
                    <pic:cNvPicPr>
                      <a:picLocks noChangeAspect="1" noChangeArrowheads="1"/>
                    </pic:cNvPicPr>
                  </pic:nvPicPr>
                  <pic:blipFill>
                    <a:blip r:embed="rId111" cstate="print"/>
                    <a:srcRect/>
                    <a:stretch>
                      <a:fillRect/>
                    </a:stretch>
                  </pic:blipFill>
                  <pic:spPr bwMode="auto">
                    <a:xfrm>
                      <a:off x="0" y="0"/>
                      <a:ext cx="522605" cy="26098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7. Найдите наибольшее целое значение </w:t>
      </w:r>
      <w:r w:rsidRPr="00FA7B65">
        <w:rPr>
          <w:noProof/>
        </w:rPr>
        <w:drawing>
          <wp:inline distT="0" distB="0" distL="0" distR="0">
            <wp:extent cx="130810" cy="142240"/>
            <wp:effectExtent l="19050" t="0" r="2540" b="0"/>
            <wp:docPr id="213" name="Рисунок 213" descr="hello_html_m7099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ello_html_m70991190.gif"/>
                    <pic:cNvPicPr>
                      <a:picLocks noChangeAspect="1" noChangeArrowheads="1"/>
                    </pic:cNvPicPr>
                  </pic:nvPicPr>
                  <pic:blipFill>
                    <a:blip r:embed="rId29" cstate="print"/>
                    <a:srcRect/>
                    <a:stretch>
                      <a:fillRect/>
                    </a:stretch>
                  </pic:blipFill>
                  <pic:spPr bwMode="auto">
                    <a:xfrm>
                      <a:off x="0" y="0"/>
                      <a:ext cx="130810" cy="142240"/>
                    </a:xfrm>
                    <a:prstGeom prst="rect">
                      <a:avLst/>
                    </a:prstGeom>
                    <a:noFill/>
                    <a:ln w="9525">
                      <a:noFill/>
                      <a:miter lim="800000"/>
                      <a:headEnd/>
                      <a:tailEnd/>
                    </a:ln>
                  </pic:spPr>
                </pic:pic>
              </a:graphicData>
            </a:graphic>
          </wp:inline>
        </w:drawing>
      </w:r>
      <w:r w:rsidRPr="00FA7B65">
        <w:t xml:space="preserve">, при котором верно неравенство </w:t>
      </w:r>
      <w:r w:rsidRPr="00FA7B65">
        <w:rPr>
          <w:noProof/>
        </w:rPr>
        <w:drawing>
          <wp:inline distT="0" distB="0" distL="0" distR="0">
            <wp:extent cx="462915" cy="178435"/>
            <wp:effectExtent l="19050" t="0" r="0" b="0"/>
            <wp:docPr id="214" name="Рисунок 214" descr="hello_html_29ea09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ello_html_29ea0975.gif"/>
                    <pic:cNvPicPr>
                      <a:picLocks noChangeAspect="1" noChangeArrowheads="1"/>
                    </pic:cNvPicPr>
                  </pic:nvPicPr>
                  <pic:blipFill>
                    <a:blip r:embed="rId112" cstate="print"/>
                    <a:srcRect/>
                    <a:stretch>
                      <a:fillRect/>
                    </a:stretch>
                  </pic:blipFill>
                  <pic:spPr bwMode="auto">
                    <a:xfrm>
                      <a:off x="0" y="0"/>
                      <a:ext cx="462915" cy="17843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8. Какую цифру можно поставить вместо звездочки, чтобы получилось верное неравенство (рассмотрите все возможные случаи): </w:t>
      </w:r>
      <w:r w:rsidRPr="00FA7B65">
        <w:rPr>
          <w:noProof/>
        </w:rPr>
        <w:drawing>
          <wp:inline distT="0" distB="0" distL="0" distR="0">
            <wp:extent cx="1151890" cy="201930"/>
            <wp:effectExtent l="0" t="0" r="0" b="0"/>
            <wp:docPr id="215" name="Рисунок 215" descr="hello_html_1cdbda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ello_html_1cdbdad4.gif"/>
                    <pic:cNvPicPr>
                      <a:picLocks noChangeAspect="1" noChangeArrowheads="1"/>
                    </pic:cNvPicPr>
                  </pic:nvPicPr>
                  <pic:blipFill>
                    <a:blip r:embed="rId113" cstate="print"/>
                    <a:srcRect/>
                    <a:stretch>
                      <a:fillRect/>
                    </a:stretch>
                  </pic:blipFill>
                  <pic:spPr bwMode="auto">
                    <a:xfrm>
                      <a:off x="0" y="0"/>
                      <a:ext cx="115189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9. Найдите два числа, каждое из которых больше </w:t>
      </w:r>
      <w:r w:rsidRPr="00FA7B65">
        <w:rPr>
          <w:noProof/>
        </w:rPr>
        <w:drawing>
          <wp:inline distT="0" distB="0" distL="0" distR="0">
            <wp:extent cx="260985" cy="391795"/>
            <wp:effectExtent l="0" t="0" r="0" b="0"/>
            <wp:docPr id="216" name="Рисунок 216" descr="hello_html_359cd0a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ello_html_359cd0af.gif"/>
                    <pic:cNvPicPr>
                      <a:picLocks noChangeAspect="1" noChangeArrowheads="1"/>
                    </pic:cNvPicPr>
                  </pic:nvPicPr>
                  <pic:blipFill>
                    <a:blip r:embed="rId114" cstate="print"/>
                    <a:srcRect/>
                    <a:stretch>
                      <a:fillRect/>
                    </a:stretch>
                  </pic:blipFill>
                  <pic:spPr bwMode="auto">
                    <a:xfrm>
                      <a:off x="0" y="0"/>
                      <a:ext cx="260985" cy="391795"/>
                    </a:xfrm>
                    <a:prstGeom prst="rect">
                      <a:avLst/>
                    </a:prstGeom>
                    <a:noFill/>
                    <a:ln w="9525">
                      <a:noFill/>
                      <a:miter lim="800000"/>
                      <a:headEnd/>
                      <a:tailEnd/>
                    </a:ln>
                  </pic:spPr>
                </pic:pic>
              </a:graphicData>
            </a:graphic>
          </wp:inline>
        </w:drawing>
      </w:r>
      <w:r w:rsidRPr="00FA7B65">
        <w:t xml:space="preserve">, но меньше </w:t>
      </w:r>
      <w:r w:rsidRPr="00FA7B65">
        <w:rPr>
          <w:noProof/>
        </w:rPr>
        <w:drawing>
          <wp:inline distT="0" distB="0" distL="0" distR="0">
            <wp:extent cx="297180" cy="391795"/>
            <wp:effectExtent l="0" t="0" r="0" b="0"/>
            <wp:docPr id="217" name="Рисунок 217" descr="hello_html_644da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ello_html_644daa6.gif"/>
                    <pic:cNvPicPr>
                      <a:picLocks noChangeAspect="1" noChangeArrowheads="1"/>
                    </pic:cNvPicPr>
                  </pic:nvPicPr>
                  <pic:blipFill>
                    <a:blip r:embed="rId115" cstate="print"/>
                    <a:srcRect/>
                    <a:stretch>
                      <a:fillRect/>
                    </a:stretch>
                  </pic:blipFill>
                  <pic:spPr bwMode="auto">
                    <a:xfrm>
                      <a:off x="0" y="0"/>
                      <a:ext cx="297180" cy="391795"/>
                    </a:xfrm>
                    <a:prstGeom prst="rect">
                      <a:avLst/>
                    </a:prstGeom>
                    <a:noFill/>
                    <a:ln w="9525">
                      <a:noFill/>
                      <a:miter lim="800000"/>
                      <a:headEnd/>
                      <a:tailEnd/>
                    </a:ln>
                  </pic:spPr>
                </pic:pic>
              </a:graphicData>
            </a:graphic>
          </wp:inline>
        </w:drawing>
      </w:r>
    </w:p>
    <w:p w:rsidR="000B4B4F" w:rsidRDefault="000B4B4F" w:rsidP="000B4B4F">
      <w:pPr>
        <w:pStyle w:val="a4"/>
        <w:spacing w:before="0" w:beforeAutospacing="0" w:after="0" w:afterAutospacing="0"/>
        <w:ind w:left="720"/>
        <w:sectPr w:rsidR="000B4B4F" w:rsidSect="000B4B4F">
          <w:type w:val="continuous"/>
          <w:pgSz w:w="16838" w:h="11906" w:orient="landscape"/>
          <w:pgMar w:top="1134" w:right="850" w:bottom="1134" w:left="1701" w:header="708" w:footer="708" w:gutter="0"/>
          <w:cols w:num="2" w:space="708"/>
          <w:docGrid w:linePitch="360"/>
        </w:sectPr>
      </w:pPr>
    </w:p>
    <w:p w:rsidR="00FA7B65" w:rsidRPr="00FA7B65" w:rsidRDefault="00FA7B65" w:rsidP="000B4B4F">
      <w:pPr>
        <w:pStyle w:val="a4"/>
        <w:spacing w:before="0" w:beforeAutospacing="0" w:after="0" w:afterAutospacing="0"/>
      </w:pPr>
    </w:p>
    <w:p w:rsidR="00FA7B65" w:rsidRPr="00FA7B65" w:rsidRDefault="00FA7B65" w:rsidP="000B4B4F">
      <w:pPr>
        <w:pStyle w:val="a4"/>
        <w:spacing w:before="0" w:beforeAutospacing="0" w:after="0" w:afterAutospacing="0"/>
        <w:ind w:left="720"/>
        <w:rPr>
          <w:b/>
        </w:rPr>
      </w:pPr>
      <w:r w:rsidRPr="00FA7B65">
        <w:rPr>
          <w:b/>
        </w:rPr>
        <w:t>Контрольная работа №8</w:t>
      </w:r>
      <w:r w:rsidR="000B4B4F">
        <w:rPr>
          <w:b/>
        </w:rPr>
        <w:t xml:space="preserve"> «</w:t>
      </w:r>
      <w:r w:rsidRPr="00FA7B65">
        <w:rPr>
          <w:b/>
        </w:rPr>
        <w:t>Сложение и вычитание рациональных чисел</w:t>
      </w:r>
      <w:r w:rsidR="000B4B4F">
        <w:rPr>
          <w:b/>
        </w:rPr>
        <w:t>»</w:t>
      </w:r>
    </w:p>
    <w:p w:rsidR="00FA7B65" w:rsidRPr="00FA7B65" w:rsidRDefault="00FA7B65" w:rsidP="00FA7B65">
      <w:pPr>
        <w:pStyle w:val="a4"/>
        <w:spacing w:before="0" w:beforeAutospacing="0" w:after="0" w:afterAutospacing="0"/>
        <w:ind w:left="720"/>
        <w:jc w:val="center"/>
        <w:rPr>
          <w:b/>
        </w:rPr>
      </w:pPr>
    </w:p>
    <w:p w:rsidR="000B4B4F" w:rsidRDefault="000B4B4F" w:rsidP="000B4B4F">
      <w:pPr>
        <w:pStyle w:val="a4"/>
        <w:spacing w:before="0" w:beforeAutospacing="0" w:after="0" w:afterAutospacing="0"/>
        <w:ind w:left="720"/>
        <w:rPr>
          <w:b/>
        </w:rPr>
        <w:sectPr w:rsidR="000B4B4F" w:rsidSect="007B7005">
          <w:type w:val="continuous"/>
          <w:pgSz w:w="16838" w:h="11906" w:orient="landscape"/>
          <w:pgMar w:top="1134" w:right="850" w:bottom="1134" w:left="1701" w:header="708" w:footer="708" w:gutter="0"/>
          <w:cols w:space="708"/>
          <w:docGrid w:linePitch="360"/>
        </w:sectPr>
      </w:pPr>
    </w:p>
    <w:p w:rsidR="00FA7B65" w:rsidRPr="00FA7B65" w:rsidRDefault="00FA7B65" w:rsidP="000B4B4F">
      <w:pPr>
        <w:pStyle w:val="a4"/>
        <w:spacing w:before="0" w:beforeAutospacing="0" w:after="0" w:afterAutospacing="0"/>
        <w:ind w:left="720"/>
        <w:rPr>
          <w:b/>
        </w:rPr>
      </w:pPr>
      <w:r w:rsidRPr="00FA7B65">
        <w:rPr>
          <w:b/>
        </w:rPr>
        <w:t>Вариант 1</w:t>
      </w:r>
    </w:p>
    <w:p w:rsidR="00FA7B65" w:rsidRPr="00FA7B65" w:rsidRDefault="00FA7B65" w:rsidP="00FA7B65">
      <w:pPr>
        <w:pStyle w:val="a4"/>
        <w:spacing w:before="0" w:beforeAutospacing="0" w:after="0" w:afterAutospacing="0"/>
        <w:ind w:left="720"/>
      </w:pPr>
      <w:r w:rsidRPr="00FA7B65">
        <w:t xml:space="preserve">1.Выполните действия: </w:t>
      </w:r>
    </w:p>
    <w:p w:rsidR="00FA7B65" w:rsidRPr="00FA7B65" w:rsidRDefault="00FA7B65" w:rsidP="00FA7B65">
      <w:pPr>
        <w:pStyle w:val="a4"/>
        <w:spacing w:before="0" w:beforeAutospacing="0" w:after="0" w:afterAutospacing="0"/>
        <w:ind w:left="720"/>
      </w:pPr>
      <w:r w:rsidRPr="00FA7B65">
        <w:t>1) 2,9+(- 6,1);      3)</w:t>
      </w:r>
      <w:r w:rsidRPr="00FA7B65">
        <w:rPr>
          <w:noProof/>
        </w:rPr>
        <w:drawing>
          <wp:inline distT="0" distB="0" distL="0" distR="0">
            <wp:extent cx="914400" cy="427355"/>
            <wp:effectExtent l="0" t="0" r="0" b="0"/>
            <wp:docPr id="218" name="Рисунок 218" descr="hello_html_1c3861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ello_html_1c3861e6.gif"/>
                    <pic:cNvPicPr>
                      <a:picLocks noChangeAspect="1" noChangeArrowheads="1"/>
                    </pic:cNvPicPr>
                  </pic:nvPicPr>
                  <pic:blipFill>
                    <a:blip r:embed="rId116" cstate="print"/>
                    <a:srcRect/>
                    <a:stretch>
                      <a:fillRect/>
                    </a:stretch>
                  </pic:blipFill>
                  <pic:spPr bwMode="auto">
                    <a:xfrm>
                      <a:off x="0" y="0"/>
                      <a:ext cx="914400" cy="427355"/>
                    </a:xfrm>
                    <a:prstGeom prst="rect">
                      <a:avLst/>
                    </a:prstGeom>
                    <a:noFill/>
                    <a:ln w="9525">
                      <a:noFill/>
                      <a:miter lim="800000"/>
                      <a:headEnd/>
                      <a:tailEnd/>
                    </a:ln>
                  </pic:spPr>
                </pic:pic>
              </a:graphicData>
            </a:graphic>
          </wp:inline>
        </w:drawing>
      </w:r>
      <w:r w:rsidRPr="00FA7B65">
        <w:t xml:space="preserve">   5)</w:t>
      </w:r>
      <w:r w:rsidRPr="00FA7B65">
        <w:rPr>
          <w:noProof/>
        </w:rPr>
        <w:drawing>
          <wp:inline distT="0" distB="0" distL="0" distR="0">
            <wp:extent cx="807720" cy="201930"/>
            <wp:effectExtent l="0" t="0" r="0" b="0"/>
            <wp:docPr id="219" name="Рисунок 219" descr="hello_html_m1a0f2ea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ello_html_m1a0f2ea5.gif"/>
                    <pic:cNvPicPr>
                      <a:picLocks noChangeAspect="1" noChangeArrowheads="1"/>
                    </pic:cNvPicPr>
                  </pic:nvPicPr>
                  <pic:blipFill>
                    <a:blip r:embed="rId117" cstate="print"/>
                    <a:srcRect/>
                    <a:stretch>
                      <a:fillRect/>
                    </a:stretch>
                  </pic:blipFill>
                  <pic:spPr bwMode="auto">
                    <a:xfrm>
                      <a:off x="0" y="0"/>
                      <a:ext cx="807720" cy="201930"/>
                    </a:xfrm>
                    <a:prstGeom prst="rect">
                      <a:avLst/>
                    </a:prstGeom>
                    <a:noFill/>
                    <a:ln w="9525">
                      <a:noFill/>
                      <a:miter lim="800000"/>
                      <a:headEnd/>
                      <a:tailEnd/>
                    </a:ln>
                  </pic:spPr>
                </pic:pic>
              </a:graphicData>
            </a:graphic>
          </wp:inline>
        </w:drawing>
      </w:r>
      <w:r w:rsidRPr="00FA7B65">
        <w:t xml:space="preserve">  7)</w:t>
      </w:r>
      <w:r w:rsidRPr="00FA7B65">
        <w:rPr>
          <w:noProof/>
        </w:rPr>
        <w:drawing>
          <wp:inline distT="0" distB="0" distL="0" distR="0">
            <wp:extent cx="760095" cy="201930"/>
            <wp:effectExtent l="0" t="0" r="0" b="0"/>
            <wp:docPr id="220" name="Рисунок 220" descr="hello_html_m48e415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ello_html_m48e415d4.gif"/>
                    <pic:cNvPicPr>
                      <a:picLocks noChangeAspect="1" noChangeArrowheads="1"/>
                    </pic:cNvPicPr>
                  </pic:nvPicPr>
                  <pic:blipFill>
                    <a:blip r:embed="rId118"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 </w:t>
      </w:r>
      <w:r w:rsidRPr="00FA7B65">
        <w:rPr>
          <w:noProof/>
        </w:rPr>
        <w:drawing>
          <wp:inline distT="0" distB="0" distL="0" distR="0">
            <wp:extent cx="760095" cy="201930"/>
            <wp:effectExtent l="0" t="0" r="1905" b="0"/>
            <wp:docPr id="221" name="Рисунок 221" descr="hello_html_6413d7a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ello_html_6413d7a3.gif"/>
                    <pic:cNvPicPr>
                      <a:picLocks noChangeAspect="1" noChangeArrowheads="1"/>
                    </pic:cNvPicPr>
                  </pic:nvPicPr>
                  <pic:blipFill>
                    <a:blip r:embed="rId119"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r w:rsidRPr="00FA7B65">
        <w:t xml:space="preserve">      4) </w:t>
      </w:r>
      <w:r w:rsidRPr="00FA7B65">
        <w:rPr>
          <w:noProof/>
        </w:rPr>
        <w:drawing>
          <wp:inline distT="0" distB="0" distL="0" distR="0">
            <wp:extent cx="712470" cy="201930"/>
            <wp:effectExtent l="0" t="0" r="0" b="0"/>
            <wp:docPr id="222" name="Рисунок 222" descr="hello_html_m7ed028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ello_html_m7ed02824.gif"/>
                    <pic:cNvPicPr>
                      <a:picLocks noChangeAspect="1" noChangeArrowheads="1"/>
                    </pic:cNvPicPr>
                  </pic:nvPicPr>
                  <pic:blipFill>
                    <a:blip r:embed="rId120" cstate="print"/>
                    <a:srcRect/>
                    <a:stretch>
                      <a:fillRect/>
                    </a:stretch>
                  </pic:blipFill>
                  <pic:spPr bwMode="auto">
                    <a:xfrm>
                      <a:off x="0" y="0"/>
                      <a:ext cx="712470" cy="201930"/>
                    </a:xfrm>
                    <a:prstGeom prst="rect">
                      <a:avLst/>
                    </a:prstGeom>
                    <a:noFill/>
                    <a:ln w="9525">
                      <a:noFill/>
                      <a:miter lim="800000"/>
                      <a:headEnd/>
                      <a:tailEnd/>
                    </a:ln>
                  </pic:spPr>
                </pic:pic>
              </a:graphicData>
            </a:graphic>
          </wp:inline>
        </w:drawing>
      </w:r>
      <w:r w:rsidRPr="00FA7B65">
        <w:t xml:space="preserve">      6)</w:t>
      </w:r>
      <w:r w:rsidRPr="00FA7B65">
        <w:rPr>
          <w:noProof/>
        </w:rPr>
        <w:drawing>
          <wp:inline distT="0" distB="0" distL="0" distR="0">
            <wp:extent cx="605790" cy="201930"/>
            <wp:effectExtent l="19050" t="0" r="3810" b="0"/>
            <wp:docPr id="223" name="Рисунок 223" descr="hello_html_74618c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ello_html_74618c28.gif"/>
                    <pic:cNvPicPr>
                      <a:picLocks noChangeAspect="1" noChangeArrowheads="1"/>
                    </pic:cNvPicPr>
                  </pic:nvPicPr>
                  <pic:blipFill>
                    <a:blip r:embed="rId121" cstate="print"/>
                    <a:srcRect/>
                    <a:stretch>
                      <a:fillRect/>
                    </a:stretch>
                  </pic:blipFill>
                  <pic:spPr bwMode="auto">
                    <a:xfrm>
                      <a:off x="0" y="0"/>
                      <a:ext cx="605790" cy="201930"/>
                    </a:xfrm>
                    <a:prstGeom prst="rect">
                      <a:avLst/>
                    </a:prstGeom>
                    <a:noFill/>
                    <a:ln w="9525">
                      <a:noFill/>
                      <a:miter lim="800000"/>
                      <a:headEnd/>
                      <a:tailEnd/>
                    </a:ln>
                  </pic:spPr>
                </pic:pic>
              </a:graphicData>
            </a:graphic>
          </wp:inline>
        </w:drawing>
      </w:r>
      <w:r w:rsidRPr="00FA7B65">
        <w:t xml:space="preserve">     8)</w:t>
      </w:r>
      <w:r w:rsidRPr="00FA7B65">
        <w:rPr>
          <w:noProof/>
        </w:rPr>
        <w:drawing>
          <wp:inline distT="0" distB="0" distL="0" distR="0">
            <wp:extent cx="570230" cy="391795"/>
            <wp:effectExtent l="0" t="0" r="0" b="0"/>
            <wp:docPr id="224" name="Рисунок 224" descr="hello_html_20c97c6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ello_html_20c97c6a.gif"/>
                    <pic:cNvPicPr>
                      <a:picLocks noChangeAspect="1" noChangeArrowheads="1"/>
                    </pic:cNvPicPr>
                  </pic:nvPicPr>
                  <pic:blipFill>
                    <a:blip r:embed="rId122" cstate="print"/>
                    <a:srcRect/>
                    <a:stretch>
                      <a:fillRect/>
                    </a:stretch>
                  </pic:blipFill>
                  <pic:spPr bwMode="auto">
                    <a:xfrm>
                      <a:off x="0" y="0"/>
                      <a:ext cx="570230"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2.Решите уравнение: 1) </w:t>
      </w:r>
      <w:r w:rsidRPr="00FA7B65">
        <w:rPr>
          <w:noProof/>
        </w:rPr>
        <w:drawing>
          <wp:inline distT="0" distB="0" distL="0" distR="0">
            <wp:extent cx="724535" cy="201930"/>
            <wp:effectExtent l="0" t="0" r="0" b="0"/>
            <wp:docPr id="225" name="Рисунок 225" descr="hello_html_m5f5b1f0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ello_html_m5f5b1f0d.gif"/>
                    <pic:cNvPicPr>
                      <a:picLocks noChangeAspect="1" noChangeArrowheads="1"/>
                    </pic:cNvPicPr>
                  </pic:nvPicPr>
                  <pic:blipFill>
                    <a:blip r:embed="rId123" cstate="print"/>
                    <a:srcRect/>
                    <a:stretch>
                      <a:fillRect/>
                    </a:stretch>
                  </pic:blipFill>
                  <pic:spPr bwMode="auto">
                    <a:xfrm>
                      <a:off x="0" y="0"/>
                      <a:ext cx="724535" cy="201930"/>
                    </a:xfrm>
                    <a:prstGeom prst="rect">
                      <a:avLst/>
                    </a:prstGeom>
                    <a:noFill/>
                    <a:ln w="9525">
                      <a:noFill/>
                      <a:miter lim="800000"/>
                      <a:headEnd/>
                      <a:tailEnd/>
                    </a:ln>
                  </pic:spPr>
                </pic:pic>
              </a:graphicData>
            </a:graphic>
          </wp:inline>
        </w:drawing>
      </w:r>
      <w:r w:rsidRPr="00FA7B65">
        <w:t xml:space="preserve">     2)</w:t>
      </w:r>
      <w:r w:rsidRPr="00FA7B65">
        <w:rPr>
          <w:noProof/>
        </w:rPr>
        <w:drawing>
          <wp:inline distT="0" distB="0" distL="0" distR="0">
            <wp:extent cx="914400" cy="178435"/>
            <wp:effectExtent l="0" t="0" r="0" b="0"/>
            <wp:docPr id="226" name="Рисунок 226" descr="hello_html_m6d72e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ello_html_m6d72e186.gif"/>
                    <pic:cNvPicPr>
                      <a:picLocks noChangeAspect="1" noChangeArrowheads="1"/>
                    </pic:cNvPicPr>
                  </pic:nvPicPr>
                  <pic:blipFill>
                    <a:blip r:embed="rId124" cstate="print"/>
                    <a:srcRect/>
                    <a:stretch>
                      <a:fillRect/>
                    </a:stretch>
                  </pic:blipFill>
                  <pic:spPr bwMode="auto">
                    <a:xfrm>
                      <a:off x="0" y="0"/>
                      <a:ext cx="914400" cy="17843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3. Найдите значение выражения </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1828800" cy="201930"/>
            <wp:effectExtent l="0" t="0" r="0" b="0"/>
            <wp:docPr id="227" name="Рисунок 227" descr="hello_html_1a45b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ello_html_1a45b54.gif"/>
                    <pic:cNvPicPr>
                      <a:picLocks noChangeAspect="1" noChangeArrowheads="1"/>
                    </pic:cNvPicPr>
                  </pic:nvPicPr>
                  <pic:blipFill>
                    <a:blip r:embed="rId125" cstate="print"/>
                    <a:srcRect/>
                    <a:stretch>
                      <a:fillRect/>
                    </a:stretch>
                  </pic:blipFill>
                  <pic:spPr bwMode="auto">
                    <a:xfrm>
                      <a:off x="0" y="0"/>
                      <a:ext cx="182880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 </w:t>
      </w:r>
      <w:r w:rsidRPr="00FA7B65">
        <w:rPr>
          <w:noProof/>
        </w:rPr>
        <w:drawing>
          <wp:inline distT="0" distB="0" distL="0" distR="0">
            <wp:extent cx="1722120" cy="201930"/>
            <wp:effectExtent l="0" t="0" r="0" b="0"/>
            <wp:docPr id="228" name="Рисунок 228" descr="hello_html_m47090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ello_html_m47090235.gif"/>
                    <pic:cNvPicPr>
                      <a:picLocks noChangeAspect="1" noChangeArrowheads="1"/>
                    </pic:cNvPicPr>
                  </pic:nvPicPr>
                  <pic:blipFill>
                    <a:blip r:embed="rId126" cstate="print"/>
                    <a:srcRect/>
                    <a:stretch>
                      <a:fillRect/>
                    </a:stretch>
                  </pic:blipFill>
                  <pic:spPr bwMode="auto">
                    <a:xfrm>
                      <a:off x="0" y="0"/>
                      <a:ext cx="172212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3)</w:t>
      </w:r>
      <w:r w:rsidRPr="00FA7B65">
        <w:rPr>
          <w:noProof/>
        </w:rPr>
        <w:drawing>
          <wp:inline distT="0" distB="0" distL="0" distR="0">
            <wp:extent cx="1330325" cy="427355"/>
            <wp:effectExtent l="19050" t="0" r="0" b="0"/>
            <wp:docPr id="229" name="Рисунок 229" descr="hello_html_553498c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ello_html_553498cd.gif"/>
                    <pic:cNvPicPr>
                      <a:picLocks noChangeAspect="1" noChangeArrowheads="1"/>
                    </pic:cNvPicPr>
                  </pic:nvPicPr>
                  <pic:blipFill>
                    <a:blip r:embed="rId127" cstate="print"/>
                    <a:srcRect/>
                    <a:stretch>
                      <a:fillRect/>
                    </a:stretch>
                  </pic:blipFill>
                  <pic:spPr bwMode="auto">
                    <a:xfrm>
                      <a:off x="0" y="0"/>
                      <a:ext cx="1330325"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4. Упростите выражение </w:t>
      </w:r>
      <w:r w:rsidRPr="00FA7B65">
        <w:rPr>
          <w:noProof/>
        </w:rPr>
        <w:drawing>
          <wp:inline distT="0" distB="0" distL="0" distR="0">
            <wp:extent cx="2007235" cy="201930"/>
            <wp:effectExtent l="0" t="0" r="0" b="0"/>
            <wp:docPr id="230" name="Рисунок 230" descr="hello_html_m4a75676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ello_html_m4a75676a.gif"/>
                    <pic:cNvPicPr>
                      <a:picLocks noChangeAspect="1" noChangeArrowheads="1"/>
                    </pic:cNvPicPr>
                  </pic:nvPicPr>
                  <pic:blipFill>
                    <a:blip r:embed="rId128" cstate="print"/>
                    <a:srcRect/>
                    <a:stretch>
                      <a:fillRect/>
                    </a:stretch>
                  </pic:blipFill>
                  <pic:spPr bwMode="auto">
                    <a:xfrm>
                      <a:off x="0" y="0"/>
                      <a:ext cx="2007235" cy="201930"/>
                    </a:xfrm>
                    <a:prstGeom prst="rect">
                      <a:avLst/>
                    </a:prstGeom>
                    <a:noFill/>
                    <a:ln w="9525">
                      <a:noFill/>
                      <a:miter lim="800000"/>
                      <a:headEnd/>
                      <a:tailEnd/>
                    </a:ln>
                  </pic:spPr>
                </pic:pic>
              </a:graphicData>
            </a:graphic>
          </wp:inline>
        </w:drawing>
      </w:r>
      <w:r w:rsidRPr="00FA7B65">
        <w:t xml:space="preserve">и найдите его значение, если </w:t>
      </w:r>
      <w:r w:rsidRPr="00FA7B65">
        <w:rPr>
          <w:noProof/>
        </w:rPr>
        <w:drawing>
          <wp:inline distT="0" distB="0" distL="0" distR="0">
            <wp:extent cx="617220" cy="391795"/>
            <wp:effectExtent l="0" t="0" r="0" b="0"/>
            <wp:docPr id="231" name="Рисунок 231" descr="hello_html_m710fac3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ello_html_m710fac3f.gif"/>
                    <pic:cNvPicPr>
                      <a:picLocks noChangeAspect="1" noChangeArrowheads="1"/>
                    </pic:cNvPicPr>
                  </pic:nvPicPr>
                  <pic:blipFill>
                    <a:blip r:embed="rId129" cstate="print"/>
                    <a:srcRect/>
                    <a:stretch>
                      <a:fillRect/>
                    </a:stretch>
                  </pic:blipFill>
                  <pic:spPr bwMode="auto">
                    <a:xfrm>
                      <a:off x="0" y="0"/>
                      <a:ext cx="617220"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ind w:left="720"/>
      </w:pPr>
      <w:r w:rsidRPr="00FA7B65">
        <w:t xml:space="preserve">5. Не выполняя вычислений сравните: </w:t>
      </w:r>
    </w:p>
    <w:p w:rsidR="00FA7B65" w:rsidRPr="00FA7B65" w:rsidRDefault="00FA7B65" w:rsidP="00FA7B65">
      <w:pPr>
        <w:pStyle w:val="a4"/>
        <w:spacing w:before="0" w:beforeAutospacing="0" w:after="0" w:afterAutospacing="0"/>
        <w:ind w:left="720"/>
      </w:pPr>
      <w:r w:rsidRPr="00FA7B65">
        <w:t xml:space="preserve">1) сумму чисел </w:t>
      </w:r>
      <w:r w:rsidRPr="00FA7B65">
        <w:rPr>
          <w:noProof/>
        </w:rPr>
        <w:drawing>
          <wp:inline distT="0" distB="0" distL="0" distR="0">
            <wp:extent cx="1033145" cy="201930"/>
            <wp:effectExtent l="0" t="0" r="0" b="0"/>
            <wp:docPr id="232" name="Рисунок 232" descr="hello_html_1a35ec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ello_html_1a35ec88.gif"/>
                    <pic:cNvPicPr>
                      <a:picLocks noChangeAspect="1" noChangeArrowheads="1"/>
                    </pic:cNvPicPr>
                  </pic:nvPicPr>
                  <pic:blipFill>
                    <a:blip r:embed="rId130" cstate="print"/>
                    <a:srcRect/>
                    <a:stretch>
                      <a:fillRect/>
                    </a:stretch>
                  </pic:blipFill>
                  <pic:spPr bwMode="auto">
                    <a:xfrm>
                      <a:off x="0" y="0"/>
                      <a:ext cx="1033145" cy="201930"/>
                    </a:xfrm>
                    <a:prstGeom prst="rect">
                      <a:avLst/>
                    </a:prstGeom>
                    <a:noFill/>
                    <a:ln w="9525">
                      <a:noFill/>
                      <a:miter lim="800000"/>
                      <a:headEnd/>
                      <a:tailEnd/>
                    </a:ln>
                  </pic:spPr>
                </pic:pic>
              </a:graphicData>
            </a:graphic>
          </wp:inline>
        </w:drawing>
      </w:r>
      <w:r w:rsidRPr="00FA7B65">
        <w:t>и их разность;</w:t>
      </w:r>
    </w:p>
    <w:p w:rsidR="00FA7B65" w:rsidRPr="00FA7B65" w:rsidRDefault="00FA7B65" w:rsidP="00FA7B65">
      <w:pPr>
        <w:pStyle w:val="a4"/>
        <w:spacing w:before="0" w:beforeAutospacing="0" w:after="0" w:afterAutospacing="0"/>
        <w:ind w:left="720"/>
      </w:pPr>
      <w:r w:rsidRPr="00FA7B65">
        <w:t>2) сумму чисел –47 и 90 и сумму чисел –59 и 34.</w:t>
      </w:r>
    </w:p>
    <w:p w:rsidR="00FA7B65" w:rsidRPr="00FA7B65" w:rsidRDefault="00FA7B65" w:rsidP="00FA7B65">
      <w:pPr>
        <w:pStyle w:val="a4"/>
        <w:spacing w:before="0" w:beforeAutospacing="0" w:after="0" w:afterAutospacing="0"/>
        <w:ind w:left="720"/>
      </w:pPr>
      <w:r w:rsidRPr="00FA7B65">
        <w:t>Обоснуйте ответы.</w:t>
      </w:r>
    </w:p>
    <w:p w:rsidR="00FA7B65" w:rsidRPr="00FA7B65" w:rsidRDefault="00FA7B65" w:rsidP="00FA7B65">
      <w:pPr>
        <w:pStyle w:val="a4"/>
        <w:spacing w:before="0" w:beforeAutospacing="0" w:after="0" w:afterAutospacing="0"/>
        <w:ind w:left="720"/>
      </w:pPr>
      <w:r w:rsidRPr="00FA7B65">
        <w:t>6. Сколько целых чисел расположено на координатной прямой между числами –7 и 5? Чему равна их сумма?</w:t>
      </w:r>
    </w:p>
    <w:p w:rsidR="00FA7B65" w:rsidRPr="00FA7B65" w:rsidRDefault="00FA7B65" w:rsidP="00FA7B65">
      <w:pPr>
        <w:pStyle w:val="a4"/>
        <w:spacing w:before="0" w:beforeAutospacing="0" w:after="0" w:afterAutospacing="0"/>
        <w:ind w:left="720"/>
      </w:pPr>
      <w:r w:rsidRPr="00FA7B65">
        <w:t xml:space="preserve">7. Решите уравнение </w:t>
      </w:r>
      <w:r w:rsidRPr="00FA7B65">
        <w:rPr>
          <w:noProof/>
        </w:rPr>
        <w:drawing>
          <wp:inline distT="0" distB="0" distL="0" distR="0">
            <wp:extent cx="688975" cy="273050"/>
            <wp:effectExtent l="19050" t="0" r="0" b="0"/>
            <wp:docPr id="233" name="Рисунок 233" descr="hello_html_32b7f8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ello_html_32b7f885.gif"/>
                    <pic:cNvPicPr>
                      <a:picLocks noChangeAspect="1" noChangeArrowheads="1"/>
                    </pic:cNvPicPr>
                  </pic:nvPicPr>
                  <pic:blipFill>
                    <a:blip r:embed="rId131" cstate="print"/>
                    <a:srcRect/>
                    <a:stretch>
                      <a:fillRect/>
                    </a:stretch>
                  </pic:blipFill>
                  <pic:spPr bwMode="auto">
                    <a:xfrm>
                      <a:off x="0" y="0"/>
                      <a:ext cx="688975" cy="27305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jc w:val="center"/>
        <w:rPr>
          <w:b/>
        </w:rPr>
      </w:pPr>
    </w:p>
    <w:p w:rsidR="000B4B4F" w:rsidRDefault="000B4B4F" w:rsidP="000B4B4F">
      <w:pPr>
        <w:pStyle w:val="a4"/>
        <w:spacing w:before="0" w:beforeAutospacing="0" w:after="0" w:afterAutospacing="0"/>
        <w:rPr>
          <w:b/>
        </w:rPr>
      </w:pPr>
      <w:r>
        <w:rPr>
          <w:b/>
        </w:rPr>
        <w:t xml:space="preserve">           </w:t>
      </w:r>
    </w:p>
    <w:p w:rsidR="000B4B4F" w:rsidRDefault="000B4B4F" w:rsidP="000B4B4F">
      <w:pPr>
        <w:pStyle w:val="a4"/>
        <w:spacing w:before="0" w:beforeAutospacing="0" w:after="0" w:afterAutospacing="0"/>
        <w:rPr>
          <w:b/>
        </w:rPr>
      </w:pPr>
    </w:p>
    <w:p w:rsidR="00FA7B65" w:rsidRPr="00FA7B65" w:rsidRDefault="000B4B4F" w:rsidP="000B4B4F">
      <w:pPr>
        <w:pStyle w:val="a4"/>
        <w:spacing w:before="0" w:beforeAutospacing="0" w:after="0" w:afterAutospacing="0"/>
        <w:rPr>
          <w:b/>
        </w:rPr>
      </w:pPr>
      <w:r>
        <w:rPr>
          <w:b/>
        </w:rPr>
        <w:t xml:space="preserve">  </w:t>
      </w:r>
      <w:r w:rsidR="00FA7B65" w:rsidRPr="00FA7B65">
        <w:rPr>
          <w:b/>
        </w:rPr>
        <w:t>Вариант 2</w:t>
      </w:r>
    </w:p>
    <w:p w:rsidR="00FA7B65" w:rsidRPr="00FA7B65" w:rsidRDefault="00FA7B65" w:rsidP="00FA7B65">
      <w:pPr>
        <w:pStyle w:val="a4"/>
        <w:spacing w:before="0" w:beforeAutospacing="0" w:after="0" w:afterAutospacing="0"/>
        <w:ind w:left="720"/>
      </w:pPr>
      <w:r w:rsidRPr="00FA7B65">
        <w:t xml:space="preserve">1.Выполните действия: </w:t>
      </w:r>
    </w:p>
    <w:p w:rsidR="00FA7B65" w:rsidRPr="00FA7B65" w:rsidRDefault="00FA7B65" w:rsidP="00FA7B65">
      <w:pPr>
        <w:pStyle w:val="a4"/>
        <w:spacing w:before="0" w:beforeAutospacing="0" w:after="0" w:afterAutospacing="0"/>
        <w:ind w:left="720"/>
      </w:pPr>
      <w:r w:rsidRPr="00FA7B65">
        <w:t>1) 3,8+(–4,4);    3)</w:t>
      </w:r>
      <w:r w:rsidRPr="00FA7B65">
        <w:rPr>
          <w:noProof/>
        </w:rPr>
        <w:drawing>
          <wp:inline distT="0" distB="0" distL="0" distR="0">
            <wp:extent cx="997585" cy="427355"/>
            <wp:effectExtent l="0" t="0" r="0" b="0"/>
            <wp:docPr id="234" name="Рисунок 234" descr="hello_html_4f297d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ello_html_4f297df9.gif"/>
                    <pic:cNvPicPr>
                      <a:picLocks noChangeAspect="1" noChangeArrowheads="1"/>
                    </pic:cNvPicPr>
                  </pic:nvPicPr>
                  <pic:blipFill>
                    <a:blip r:embed="rId132" cstate="print"/>
                    <a:srcRect/>
                    <a:stretch>
                      <a:fillRect/>
                    </a:stretch>
                  </pic:blipFill>
                  <pic:spPr bwMode="auto">
                    <a:xfrm>
                      <a:off x="0" y="0"/>
                      <a:ext cx="997585" cy="427355"/>
                    </a:xfrm>
                    <a:prstGeom prst="rect">
                      <a:avLst/>
                    </a:prstGeom>
                    <a:noFill/>
                    <a:ln w="9525">
                      <a:noFill/>
                      <a:miter lim="800000"/>
                      <a:headEnd/>
                      <a:tailEnd/>
                    </a:ln>
                  </pic:spPr>
                </pic:pic>
              </a:graphicData>
            </a:graphic>
          </wp:inline>
        </w:drawing>
      </w:r>
      <w:r w:rsidRPr="00FA7B65">
        <w:t xml:space="preserve">  5)</w:t>
      </w:r>
      <w:r w:rsidRPr="00FA7B65">
        <w:rPr>
          <w:noProof/>
        </w:rPr>
        <w:drawing>
          <wp:inline distT="0" distB="0" distL="0" distR="0">
            <wp:extent cx="819150" cy="201930"/>
            <wp:effectExtent l="19050" t="0" r="0" b="0"/>
            <wp:docPr id="235" name="Рисунок 235" descr="hello_html_m529a5f7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ello_html_m529a5f7e.gif"/>
                    <pic:cNvPicPr>
                      <a:picLocks noChangeAspect="1" noChangeArrowheads="1"/>
                    </pic:cNvPicPr>
                  </pic:nvPicPr>
                  <pic:blipFill>
                    <a:blip r:embed="rId133" cstate="print"/>
                    <a:srcRect/>
                    <a:stretch>
                      <a:fillRect/>
                    </a:stretch>
                  </pic:blipFill>
                  <pic:spPr bwMode="auto">
                    <a:xfrm>
                      <a:off x="0" y="0"/>
                      <a:ext cx="819150" cy="201930"/>
                    </a:xfrm>
                    <a:prstGeom prst="rect">
                      <a:avLst/>
                    </a:prstGeom>
                    <a:noFill/>
                    <a:ln w="9525">
                      <a:noFill/>
                      <a:miter lim="800000"/>
                      <a:headEnd/>
                      <a:tailEnd/>
                    </a:ln>
                  </pic:spPr>
                </pic:pic>
              </a:graphicData>
            </a:graphic>
          </wp:inline>
        </w:drawing>
      </w:r>
      <w:r w:rsidRPr="00FA7B65">
        <w:t xml:space="preserve">  7)</w:t>
      </w:r>
      <w:r w:rsidRPr="00FA7B65">
        <w:rPr>
          <w:noProof/>
        </w:rPr>
        <w:drawing>
          <wp:inline distT="0" distB="0" distL="0" distR="0">
            <wp:extent cx="772160" cy="201930"/>
            <wp:effectExtent l="0" t="0" r="0" b="0"/>
            <wp:docPr id="236" name="Рисунок 236" descr="hello_html_7805f6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ello_html_7805f655.gif"/>
                    <pic:cNvPicPr>
                      <a:picLocks noChangeAspect="1" noChangeArrowheads="1"/>
                    </pic:cNvPicPr>
                  </pic:nvPicPr>
                  <pic:blipFill>
                    <a:blip r:embed="rId134" cstate="print"/>
                    <a:srcRect/>
                    <a:stretch>
                      <a:fillRect/>
                    </a:stretch>
                  </pic:blipFill>
                  <pic:spPr bwMode="auto">
                    <a:xfrm>
                      <a:off x="0" y="0"/>
                      <a:ext cx="77216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 </w:t>
      </w:r>
      <w:r w:rsidRPr="00FA7B65">
        <w:rPr>
          <w:noProof/>
        </w:rPr>
        <w:drawing>
          <wp:inline distT="0" distB="0" distL="0" distR="0">
            <wp:extent cx="724535" cy="201930"/>
            <wp:effectExtent l="0" t="0" r="0" b="0"/>
            <wp:docPr id="237" name="Рисунок 237" descr="hello_html_m75f165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ello_html_m75f165e1.gif"/>
                    <pic:cNvPicPr>
                      <a:picLocks noChangeAspect="1" noChangeArrowheads="1"/>
                    </pic:cNvPicPr>
                  </pic:nvPicPr>
                  <pic:blipFill>
                    <a:blip r:embed="rId135" cstate="print"/>
                    <a:srcRect/>
                    <a:stretch>
                      <a:fillRect/>
                    </a:stretch>
                  </pic:blipFill>
                  <pic:spPr bwMode="auto">
                    <a:xfrm>
                      <a:off x="0" y="0"/>
                      <a:ext cx="724535" cy="201930"/>
                    </a:xfrm>
                    <a:prstGeom prst="rect">
                      <a:avLst/>
                    </a:prstGeom>
                    <a:noFill/>
                    <a:ln w="9525">
                      <a:noFill/>
                      <a:miter lim="800000"/>
                      <a:headEnd/>
                      <a:tailEnd/>
                    </a:ln>
                  </pic:spPr>
                </pic:pic>
              </a:graphicData>
            </a:graphic>
          </wp:inline>
        </w:drawing>
      </w:r>
      <w:r w:rsidRPr="00FA7B65">
        <w:t xml:space="preserve">      4) </w:t>
      </w:r>
      <w:r w:rsidRPr="00FA7B65">
        <w:rPr>
          <w:noProof/>
        </w:rPr>
        <w:drawing>
          <wp:inline distT="0" distB="0" distL="0" distR="0">
            <wp:extent cx="712470" cy="201930"/>
            <wp:effectExtent l="0" t="0" r="0" b="0"/>
            <wp:docPr id="238" name="Рисунок 238" descr="hello_html_m1b871fa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ello_html_m1b871fa3.gif"/>
                    <pic:cNvPicPr>
                      <a:picLocks noChangeAspect="1" noChangeArrowheads="1"/>
                    </pic:cNvPicPr>
                  </pic:nvPicPr>
                  <pic:blipFill>
                    <a:blip r:embed="rId136" cstate="print"/>
                    <a:srcRect/>
                    <a:stretch>
                      <a:fillRect/>
                    </a:stretch>
                  </pic:blipFill>
                  <pic:spPr bwMode="auto">
                    <a:xfrm>
                      <a:off x="0" y="0"/>
                      <a:ext cx="712470" cy="201930"/>
                    </a:xfrm>
                    <a:prstGeom prst="rect">
                      <a:avLst/>
                    </a:prstGeom>
                    <a:noFill/>
                    <a:ln w="9525">
                      <a:noFill/>
                      <a:miter lim="800000"/>
                      <a:headEnd/>
                      <a:tailEnd/>
                    </a:ln>
                  </pic:spPr>
                </pic:pic>
              </a:graphicData>
            </a:graphic>
          </wp:inline>
        </w:drawing>
      </w:r>
      <w:r w:rsidRPr="00FA7B65">
        <w:t xml:space="preserve">     6)</w:t>
      </w:r>
      <w:r w:rsidRPr="00FA7B65">
        <w:rPr>
          <w:noProof/>
        </w:rPr>
        <w:drawing>
          <wp:inline distT="0" distB="0" distL="0" distR="0">
            <wp:extent cx="617220" cy="201930"/>
            <wp:effectExtent l="19050" t="0" r="0" b="0"/>
            <wp:docPr id="239" name="Рисунок 239" descr="hello_html_m5da34c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ello_html_m5da34c78.gif"/>
                    <pic:cNvPicPr>
                      <a:picLocks noChangeAspect="1" noChangeArrowheads="1"/>
                    </pic:cNvPicPr>
                  </pic:nvPicPr>
                  <pic:blipFill>
                    <a:blip r:embed="rId137" cstate="print"/>
                    <a:srcRect/>
                    <a:stretch>
                      <a:fillRect/>
                    </a:stretch>
                  </pic:blipFill>
                  <pic:spPr bwMode="auto">
                    <a:xfrm>
                      <a:off x="0" y="0"/>
                      <a:ext cx="617220" cy="201930"/>
                    </a:xfrm>
                    <a:prstGeom prst="rect">
                      <a:avLst/>
                    </a:prstGeom>
                    <a:noFill/>
                    <a:ln w="9525">
                      <a:noFill/>
                      <a:miter lim="800000"/>
                      <a:headEnd/>
                      <a:tailEnd/>
                    </a:ln>
                  </pic:spPr>
                </pic:pic>
              </a:graphicData>
            </a:graphic>
          </wp:inline>
        </w:drawing>
      </w:r>
      <w:r w:rsidRPr="00FA7B65">
        <w:t xml:space="preserve">     8)</w:t>
      </w:r>
      <w:r w:rsidRPr="00FA7B65">
        <w:rPr>
          <w:noProof/>
        </w:rPr>
        <w:drawing>
          <wp:inline distT="0" distB="0" distL="0" distR="0">
            <wp:extent cx="653415" cy="391795"/>
            <wp:effectExtent l="0" t="0" r="0" b="0"/>
            <wp:docPr id="240" name="Рисунок 240" descr="hello_html_73a861a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ello_html_73a861a3.gif"/>
                    <pic:cNvPicPr>
                      <a:picLocks noChangeAspect="1" noChangeArrowheads="1"/>
                    </pic:cNvPicPr>
                  </pic:nvPicPr>
                  <pic:blipFill>
                    <a:blip r:embed="rId138" cstate="print"/>
                    <a:srcRect/>
                    <a:stretch>
                      <a:fillRect/>
                    </a:stretch>
                  </pic:blipFill>
                  <pic:spPr bwMode="auto">
                    <a:xfrm>
                      <a:off x="0" y="0"/>
                      <a:ext cx="653415"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2.Решите уравнение: 1) </w:t>
      </w:r>
      <w:r w:rsidRPr="00FA7B65">
        <w:rPr>
          <w:noProof/>
        </w:rPr>
        <w:drawing>
          <wp:inline distT="0" distB="0" distL="0" distR="0">
            <wp:extent cx="724535" cy="201930"/>
            <wp:effectExtent l="0" t="0" r="0" b="0"/>
            <wp:docPr id="241" name="Рисунок 241" descr="hello_html_m7e12e8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ello_html_m7e12e8c2.gif"/>
                    <pic:cNvPicPr>
                      <a:picLocks noChangeAspect="1" noChangeArrowheads="1"/>
                    </pic:cNvPicPr>
                  </pic:nvPicPr>
                  <pic:blipFill>
                    <a:blip r:embed="rId139" cstate="print"/>
                    <a:srcRect/>
                    <a:stretch>
                      <a:fillRect/>
                    </a:stretch>
                  </pic:blipFill>
                  <pic:spPr bwMode="auto">
                    <a:xfrm>
                      <a:off x="0" y="0"/>
                      <a:ext cx="724535" cy="201930"/>
                    </a:xfrm>
                    <a:prstGeom prst="rect">
                      <a:avLst/>
                    </a:prstGeom>
                    <a:noFill/>
                    <a:ln w="9525">
                      <a:noFill/>
                      <a:miter lim="800000"/>
                      <a:headEnd/>
                      <a:tailEnd/>
                    </a:ln>
                  </pic:spPr>
                </pic:pic>
              </a:graphicData>
            </a:graphic>
          </wp:inline>
        </w:drawing>
      </w:r>
      <w:r w:rsidRPr="00FA7B65">
        <w:t xml:space="preserve">     2)</w:t>
      </w:r>
      <w:r w:rsidRPr="00FA7B65">
        <w:rPr>
          <w:noProof/>
        </w:rPr>
        <w:drawing>
          <wp:inline distT="0" distB="0" distL="0" distR="0">
            <wp:extent cx="819150" cy="178435"/>
            <wp:effectExtent l="0" t="0" r="0" b="0"/>
            <wp:docPr id="242" name="Рисунок 242" descr="hello_html_m585f96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ello_html_m585f9656.gif"/>
                    <pic:cNvPicPr>
                      <a:picLocks noChangeAspect="1" noChangeArrowheads="1"/>
                    </pic:cNvPicPr>
                  </pic:nvPicPr>
                  <pic:blipFill>
                    <a:blip r:embed="rId140" cstate="print"/>
                    <a:srcRect/>
                    <a:stretch>
                      <a:fillRect/>
                    </a:stretch>
                  </pic:blipFill>
                  <pic:spPr bwMode="auto">
                    <a:xfrm>
                      <a:off x="0" y="0"/>
                      <a:ext cx="819150" cy="17843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3. Найдите значение выражения </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1828800" cy="201930"/>
            <wp:effectExtent l="0" t="0" r="0" b="0"/>
            <wp:docPr id="243" name="Рисунок 243" descr="hello_html_597f62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ello_html_597f62f5.gif"/>
                    <pic:cNvPicPr>
                      <a:picLocks noChangeAspect="1" noChangeArrowheads="1"/>
                    </pic:cNvPicPr>
                  </pic:nvPicPr>
                  <pic:blipFill>
                    <a:blip r:embed="rId141" cstate="print"/>
                    <a:srcRect/>
                    <a:stretch>
                      <a:fillRect/>
                    </a:stretch>
                  </pic:blipFill>
                  <pic:spPr bwMode="auto">
                    <a:xfrm>
                      <a:off x="0" y="0"/>
                      <a:ext cx="182880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 </w:t>
      </w:r>
      <w:r w:rsidRPr="00FA7B65">
        <w:rPr>
          <w:noProof/>
        </w:rPr>
        <w:drawing>
          <wp:inline distT="0" distB="0" distL="0" distR="0">
            <wp:extent cx="1757680" cy="201930"/>
            <wp:effectExtent l="19050" t="0" r="0" b="0"/>
            <wp:docPr id="244" name="Рисунок 244" descr="hello_html_m487b2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ello_html_m487b2fc.gif"/>
                    <pic:cNvPicPr>
                      <a:picLocks noChangeAspect="1" noChangeArrowheads="1"/>
                    </pic:cNvPicPr>
                  </pic:nvPicPr>
                  <pic:blipFill>
                    <a:blip r:embed="rId142" cstate="print"/>
                    <a:srcRect/>
                    <a:stretch>
                      <a:fillRect/>
                    </a:stretch>
                  </pic:blipFill>
                  <pic:spPr bwMode="auto">
                    <a:xfrm>
                      <a:off x="0" y="0"/>
                      <a:ext cx="175768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3)</w:t>
      </w:r>
      <w:r w:rsidRPr="00FA7B65">
        <w:rPr>
          <w:noProof/>
        </w:rPr>
        <w:drawing>
          <wp:inline distT="0" distB="0" distL="0" distR="0">
            <wp:extent cx="1365885" cy="427355"/>
            <wp:effectExtent l="0" t="0" r="0" b="0"/>
            <wp:docPr id="245" name="Рисунок 245" descr="hello_html_m39287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ello_html_m39287045.gif"/>
                    <pic:cNvPicPr>
                      <a:picLocks noChangeAspect="1" noChangeArrowheads="1"/>
                    </pic:cNvPicPr>
                  </pic:nvPicPr>
                  <pic:blipFill>
                    <a:blip r:embed="rId143" cstate="print"/>
                    <a:srcRect/>
                    <a:stretch>
                      <a:fillRect/>
                    </a:stretch>
                  </pic:blipFill>
                  <pic:spPr bwMode="auto">
                    <a:xfrm>
                      <a:off x="0" y="0"/>
                      <a:ext cx="1365885"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4. Упростите выражение </w:t>
      </w:r>
      <w:r w:rsidRPr="00FA7B65">
        <w:rPr>
          <w:noProof/>
        </w:rPr>
        <w:drawing>
          <wp:inline distT="0" distB="0" distL="0" distR="0">
            <wp:extent cx="1816735" cy="201930"/>
            <wp:effectExtent l="0" t="0" r="0" b="0"/>
            <wp:docPr id="246" name="Рисунок 246" descr="hello_html_m1ee7ae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ello_html_m1ee7aeb4.gif"/>
                    <pic:cNvPicPr>
                      <a:picLocks noChangeAspect="1" noChangeArrowheads="1"/>
                    </pic:cNvPicPr>
                  </pic:nvPicPr>
                  <pic:blipFill>
                    <a:blip r:embed="rId144" cstate="print"/>
                    <a:srcRect/>
                    <a:stretch>
                      <a:fillRect/>
                    </a:stretch>
                  </pic:blipFill>
                  <pic:spPr bwMode="auto">
                    <a:xfrm>
                      <a:off x="0" y="0"/>
                      <a:ext cx="1816735" cy="201930"/>
                    </a:xfrm>
                    <a:prstGeom prst="rect">
                      <a:avLst/>
                    </a:prstGeom>
                    <a:noFill/>
                    <a:ln w="9525">
                      <a:noFill/>
                      <a:miter lim="800000"/>
                      <a:headEnd/>
                      <a:tailEnd/>
                    </a:ln>
                  </pic:spPr>
                </pic:pic>
              </a:graphicData>
            </a:graphic>
          </wp:inline>
        </w:drawing>
      </w:r>
      <w:r w:rsidRPr="00FA7B65">
        <w:t xml:space="preserve">и найдите его значение, если </w:t>
      </w:r>
      <w:r w:rsidRPr="00FA7B65">
        <w:rPr>
          <w:noProof/>
        </w:rPr>
        <w:drawing>
          <wp:inline distT="0" distB="0" distL="0" distR="0">
            <wp:extent cx="522605" cy="391795"/>
            <wp:effectExtent l="0" t="0" r="0" b="0"/>
            <wp:docPr id="247" name="Рисунок 247" descr="hello_html_m5921ea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ello_html_m5921ea53.gif"/>
                    <pic:cNvPicPr>
                      <a:picLocks noChangeAspect="1" noChangeArrowheads="1"/>
                    </pic:cNvPicPr>
                  </pic:nvPicPr>
                  <pic:blipFill>
                    <a:blip r:embed="rId145" cstate="print"/>
                    <a:srcRect/>
                    <a:stretch>
                      <a:fillRect/>
                    </a:stretch>
                  </pic:blipFill>
                  <pic:spPr bwMode="auto">
                    <a:xfrm>
                      <a:off x="0" y="0"/>
                      <a:ext cx="522605"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ind w:left="720"/>
      </w:pPr>
      <w:r w:rsidRPr="00FA7B65">
        <w:t xml:space="preserve">5. Не выполняя вычислений сравните: </w:t>
      </w:r>
    </w:p>
    <w:p w:rsidR="00FA7B65" w:rsidRPr="00FA7B65" w:rsidRDefault="00FA7B65" w:rsidP="00FA7B65">
      <w:pPr>
        <w:pStyle w:val="a4"/>
        <w:spacing w:before="0" w:beforeAutospacing="0" w:after="0" w:afterAutospacing="0"/>
        <w:ind w:left="720"/>
      </w:pPr>
      <w:r w:rsidRPr="00FA7B65">
        <w:t xml:space="preserve">1) разность чисел </w:t>
      </w:r>
      <w:r w:rsidRPr="00FA7B65">
        <w:rPr>
          <w:noProof/>
        </w:rPr>
        <w:drawing>
          <wp:inline distT="0" distB="0" distL="0" distR="0">
            <wp:extent cx="1009650" cy="201930"/>
            <wp:effectExtent l="0" t="0" r="0" b="0"/>
            <wp:docPr id="248" name="Рисунок 248" descr="hello_html_663d83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ello_html_663d8354.gif"/>
                    <pic:cNvPicPr>
                      <a:picLocks noChangeAspect="1" noChangeArrowheads="1"/>
                    </pic:cNvPicPr>
                  </pic:nvPicPr>
                  <pic:blipFill>
                    <a:blip r:embed="rId146" cstate="print"/>
                    <a:srcRect/>
                    <a:stretch>
                      <a:fillRect/>
                    </a:stretch>
                  </pic:blipFill>
                  <pic:spPr bwMode="auto">
                    <a:xfrm>
                      <a:off x="0" y="0"/>
                      <a:ext cx="1009650" cy="201930"/>
                    </a:xfrm>
                    <a:prstGeom prst="rect">
                      <a:avLst/>
                    </a:prstGeom>
                    <a:noFill/>
                    <a:ln w="9525">
                      <a:noFill/>
                      <a:miter lim="800000"/>
                      <a:headEnd/>
                      <a:tailEnd/>
                    </a:ln>
                  </pic:spPr>
                </pic:pic>
              </a:graphicData>
            </a:graphic>
          </wp:inline>
        </w:drawing>
      </w:r>
      <w:r w:rsidRPr="00FA7B65">
        <w:t>и их сумму;</w:t>
      </w:r>
    </w:p>
    <w:p w:rsidR="00FA7B65" w:rsidRPr="00FA7B65" w:rsidRDefault="00FA7B65" w:rsidP="00FA7B65">
      <w:pPr>
        <w:pStyle w:val="a4"/>
        <w:spacing w:before="0" w:beforeAutospacing="0" w:after="0" w:afterAutospacing="0"/>
        <w:ind w:left="720"/>
      </w:pPr>
      <w:r w:rsidRPr="00FA7B65">
        <w:t>2) сумму чисел 213 и –84 и сумму чисел –61 и –54.</w:t>
      </w:r>
    </w:p>
    <w:p w:rsidR="00FA7B65" w:rsidRPr="00FA7B65" w:rsidRDefault="00FA7B65" w:rsidP="00FA7B65">
      <w:pPr>
        <w:pStyle w:val="a4"/>
        <w:spacing w:before="0" w:beforeAutospacing="0" w:after="0" w:afterAutospacing="0"/>
        <w:ind w:left="720"/>
      </w:pPr>
      <w:r w:rsidRPr="00FA7B65">
        <w:t>Обоснуйте ответы.</w:t>
      </w:r>
    </w:p>
    <w:p w:rsidR="00FA7B65" w:rsidRPr="00FA7B65" w:rsidRDefault="00FA7B65" w:rsidP="00FA7B65">
      <w:pPr>
        <w:pStyle w:val="a4"/>
        <w:spacing w:before="0" w:beforeAutospacing="0" w:after="0" w:afterAutospacing="0"/>
        <w:ind w:left="720"/>
      </w:pPr>
      <w:r w:rsidRPr="00FA7B65">
        <w:t>6. Сколько целых чисел расположено на координатной прямой между числами –6 и 8? Чему равна их сумма?</w:t>
      </w:r>
    </w:p>
    <w:p w:rsidR="00FA7B65" w:rsidRPr="00FA7B65" w:rsidRDefault="00FA7B65" w:rsidP="00FA7B65">
      <w:pPr>
        <w:pStyle w:val="a4"/>
        <w:spacing w:before="0" w:beforeAutospacing="0" w:after="0" w:afterAutospacing="0"/>
        <w:ind w:left="720"/>
      </w:pPr>
      <w:r w:rsidRPr="00FA7B65">
        <w:t xml:space="preserve">7. Решите уравнение </w:t>
      </w:r>
      <w:r w:rsidRPr="00FA7B65">
        <w:rPr>
          <w:noProof/>
        </w:rPr>
        <w:drawing>
          <wp:inline distT="0" distB="0" distL="0" distR="0">
            <wp:extent cx="688975" cy="273050"/>
            <wp:effectExtent l="19050" t="0" r="0" b="0"/>
            <wp:docPr id="249" name="Рисунок 249" descr="hello_html_32eab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ello_html_32eab327.gif"/>
                    <pic:cNvPicPr>
                      <a:picLocks noChangeAspect="1" noChangeArrowheads="1"/>
                    </pic:cNvPicPr>
                  </pic:nvPicPr>
                  <pic:blipFill>
                    <a:blip r:embed="rId147" cstate="print"/>
                    <a:srcRect/>
                    <a:stretch>
                      <a:fillRect/>
                    </a:stretch>
                  </pic:blipFill>
                  <pic:spPr bwMode="auto">
                    <a:xfrm>
                      <a:off x="0" y="0"/>
                      <a:ext cx="688975" cy="273050"/>
                    </a:xfrm>
                    <a:prstGeom prst="rect">
                      <a:avLst/>
                    </a:prstGeom>
                    <a:noFill/>
                    <a:ln w="9525">
                      <a:noFill/>
                      <a:miter lim="800000"/>
                      <a:headEnd/>
                      <a:tailEnd/>
                    </a:ln>
                  </pic:spPr>
                </pic:pic>
              </a:graphicData>
            </a:graphic>
          </wp:inline>
        </w:drawing>
      </w:r>
    </w:p>
    <w:p w:rsidR="000B4B4F" w:rsidRDefault="000B4B4F" w:rsidP="000B4B4F">
      <w:pPr>
        <w:pStyle w:val="a4"/>
        <w:spacing w:before="0" w:beforeAutospacing="0" w:after="0" w:afterAutospacing="0"/>
      </w:pPr>
    </w:p>
    <w:p w:rsidR="000B4B4F" w:rsidRDefault="000B4B4F" w:rsidP="000B4B4F">
      <w:pPr>
        <w:pStyle w:val="a4"/>
        <w:spacing w:before="0" w:beforeAutospacing="0" w:after="0" w:afterAutospacing="0"/>
      </w:pPr>
    </w:p>
    <w:p w:rsidR="000B4B4F" w:rsidRDefault="000B4B4F" w:rsidP="000B4B4F">
      <w:pPr>
        <w:pStyle w:val="a4"/>
        <w:spacing w:before="0" w:beforeAutospacing="0" w:after="0" w:afterAutospacing="0"/>
      </w:pPr>
    </w:p>
    <w:p w:rsidR="000B4B4F" w:rsidRDefault="000B4B4F" w:rsidP="000B4B4F">
      <w:pPr>
        <w:pStyle w:val="a4"/>
        <w:spacing w:before="0" w:beforeAutospacing="0" w:after="0" w:afterAutospacing="0"/>
      </w:pPr>
    </w:p>
    <w:p w:rsidR="000B4B4F" w:rsidRDefault="000B4B4F" w:rsidP="000B4B4F">
      <w:pPr>
        <w:pStyle w:val="a4"/>
        <w:spacing w:before="0" w:beforeAutospacing="0" w:after="0" w:afterAutospacing="0"/>
        <w:sectPr w:rsidR="000B4B4F" w:rsidSect="000B4B4F">
          <w:type w:val="continuous"/>
          <w:pgSz w:w="16838" w:h="11906" w:orient="landscape"/>
          <w:pgMar w:top="1134" w:right="850" w:bottom="1134" w:left="1701" w:header="708" w:footer="708" w:gutter="0"/>
          <w:cols w:num="2" w:space="708"/>
          <w:docGrid w:linePitch="360"/>
        </w:sectPr>
      </w:pPr>
    </w:p>
    <w:p w:rsidR="00FA7B65" w:rsidRPr="00FA7B65" w:rsidRDefault="00FA7B65" w:rsidP="000B4B4F">
      <w:pPr>
        <w:pStyle w:val="a4"/>
        <w:spacing w:before="0" w:beforeAutospacing="0" w:after="0" w:afterAutospacing="0"/>
        <w:rPr>
          <w:b/>
        </w:rPr>
      </w:pPr>
      <w:r w:rsidRPr="00FA7B65">
        <w:rPr>
          <w:b/>
        </w:rPr>
        <w:t>Контрольная работа № 9</w:t>
      </w:r>
      <w:r w:rsidR="007C29D1">
        <w:rPr>
          <w:b/>
        </w:rPr>
        <w:t xml:space="preserve"> «</w:t>
      </w:r>
      <w:r w:rsidRPr="00FA7B65">
        <w:rPr>
          <w:b/>
        </w:rPr>
        <w:t>Умножение и деление рациональных чисел</w:t>
      </w:r>
      <w:r w:rsidR="007C29D1">
        <w:rPr>
          <w:b/>
        </w:rPr>
        <w:t>»</w:t>
      </w:r>
    </w:p>
    <w:p w:rsidR="007C29D1" w:rsidRDefault="007C29D1" w:rsidP="007C29D1">
      <w:pPr>
        <w:pStyle w:val="a4"/>
        <w:spacing w:before="0" w:beforeAutospacing="0" w:after="0" w:afterAutospacing="0"/>
        <w:ind w:left="720"/>
        <w:rPr>
          <w:b/>
        </w:rPr>
        <w:sectPr w:rsidR="007C29D1" w:rsidSect="007B7005">
          <w:type w:val="continuous"/>
          <w:pgSz w:w="16838" w:h="11906" w:orient="landscape"/>
          <w:pgMar w:top="1134" w:right="850" w:bottom="1134" w:left="1701" w:header="708" w:footer="708" w:gutter="0"/>
          <w:cols w:space="708"/>
          <w:docGrid w:linePitch="360"/>
        </w:sectPr>
      </w:pPr>
    </w:p>
    <w:p w:rsidR="00FA7B65" w:rsidRPr="00FA7B65" w:rsidRDefault="00FA7B65" w:rsidP="007C29D1">
      <w:pPr>
        <w:pStyle w:val="a4"/>
        <w:spacing w:before="0" w:beforeAutospacing="0" w:after="0" w:afterAutospacing="0"/>
        <w:ind w:left="720"/>
        <w:rPr>
          <w:b/>
        </w:rPr>
      </w:pPr>
      <w:r w:rsidRPr="00FA7B65">
        <w:rPr>
          <w:b/>
        </w:rPr>
        <w:t>Вариант 1</w:t>
      </w:r>
    </w:p>
    <w:p w:rsidR="00FA7B65" w:rsidRPr="00FA7B65" w:rsidRDefault="00FA7B65" w:rsidP="00FA7B65">
      <w:pPr>
        <w:pStyle w:val="a4"/>
        <w:spacing w:before="0" w:beforeAutospacing="0" w:after="0" w:afterAutospacing="0"/>
        <w:ind w:left="720"/>
      </w:pPr>
      <w:r w:rsidRPr="00FA7B65">
        <w:t xml:space="preserve">1.Выполните действия </w:t>
      </w:r>
    </w:p>
    <w:p w:rsidR="00FA7B65" w:rsidRPr="00FA7B65" w:rsidRDefault="00FA7B65" w:rsidP="00FA7B65">
      <w:pPr>
        <w:pStyle w:val="a4"/>
        <w:spacing w:before="0" w:beforeAutospacing="0" w:after="0" w:afterAutospacing="0"/>
        <w:ind w:left="720"/>
      </w:pPr>
      <w:r w:rsidRPr="00FA7B65">
        <w:t>1) –2,1</w:t>
      </w:r>
      <w:r w:rsidRPr="00FA7B65">
        <w:rPr>
          <w:noProof/>
        </w:rPr>
        <w:drawing>
          <wp:inline distT="0" distB="0" distL="0" distR="0">
            <wp:extent cx="71120" cy="106680"/>
            <wp:effectExtent l="0" t="0" r="5080" b="0"/>
            <wp:docPr id="250" name="Рисунок 250" descr="hello_html_m1f5734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ello_html_m1f5734db.gif"/>
                    <pic:cNvPicPr>
                      <a:picLocks noChangeAspect="1" noChangeArrowheads="1"/>
                    </pic:cNvPicPr>
                  </pic:nvPicPr>
                  <pic:blipFill>
                    <a:blip r:embed="rId148" cstate="print"/>
                    <a:srcRect/>
                    <a:stretch>
                      <a:fillRect/>
                    </a:stretch>
                  </pic:blipFill>
                  <pic:spPr bwMode="auto">
                    <a:xfrm>
                      <a:off x="0" y="0"/>
                      <a:ext cx="71120" cy="106680"/>
                    </a:xfrm>
                    <a:prstGeom prst="rect">
                      <a:avLst/>
                    </a:prstGeom>
                    <a:noFill/>
                    <a:ln w="9525">
                      <a:noFill/>
                      <a:miter lim="800000"/>
                      <a:headEnd/>
                      <a:tailEnd/>
                    </a:ln>
                  </pic:spPr>
                </pic:pic>
              </a:graphicData>
            </a:graphic>
          </wp:inline>
        </w:drawing>
      </w:r>
      <w:r w:rsidRPr="00FA7B65">
        <w:t xml:space="preserve">3,8;     </w:t>
      </w:r>
    </w:p>
    <w:p w:rsidR="00FA7B65" w:rsidRPr="00FA7B65" w:rsidRDefault="00FA7B65" w:rsidP="00FA7B65">
      <w:pPr>
        <w:pStyle w:val="a4"/>
        <w:spacing w:before="0" w:beforeAutospacing="0" w:after="0" w:afterAutospacing="0"/>
        <w:ind w:left="720"/>
      </w:pPr>
      <w:r w:rsidRPr="00FA7B65">
        <w:t>2)</w:t>
      </w:r>
      <w:r w:rsidRPr="00FA7B65">
        <w:rPr>
          <w:noProof/>
        </w:rPr>
        <w:drawing>
          <wp:inline distT="0" distB="0" distL="0" distR="0">
            <wp:extent cx="974090" cy="427355"/>
            <wp:effectExtent l="0" t="0" r="0" b="0"/>
            <wp:docPr id="251" name="Рисунок 251" descr="hello_html_m20d6b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ello_html_m20d6b437.gif"/>
                    <pic:cNvPicPr>
                      <a:picLocks noChangeAspect="1" noChangeArrowheads="1"/>
                    </pic:cNvPicPr>
                  </pic:nvPicPr>
                  <pic:blipFill>
                    <a:blip r:embed="rId149" cstate="print"/>
                    <a:srcRect/>
                    <a:stretch>
                      <a:fillRect/>
                    </a:stretch>
                  </pic:blipFill>
                  <pic:spPr bwMode="auto">
                    <a:xfrm>
                      <a:off x="0" y="0"/>
                      <a:ext cx="974090" cy="427355"/>
                    </a:xfrm>
                    <a:prstGeom prst="rect">
                      <a:avLst/>
                    </a:prstGeom>
                    <a:noFill/>
                    <a:ln w="9525">
                      <a:noFill/>
                      <a:miter lim="800000"/>
                      <a:headEnd/>
                      <a:tailEnd/>
                    </a:ln>
                  </pic:spPr>
                </pic:pic>
              </a:graphicData>
            </a:graphic>
          </wp:inline>
        </w:drawing>
      </w:r>
      <w:r w:rsidRPr="00FA7B65">
        <w:t xml:space="preserve">     </w:t>
      </w:r>
    </w:p>
    <w:p w:rsidR="00FA7B65" w:rsidRPr="00FA7B65" w:rsidRDefault="00FA7B65" w:rsidP="00FA7B65">
      <w:pPr>
        <w:pStyle w:val="a4"/>
        <w:spacing w:before="0" w:beforeAutospacing="0" w:after="0" w:afterAutospacing="0"/>
        <w:ind w:left="720"/>
      </w:pPr>
      <w:r w:rsidRPr="00FA7B65">
        <w:t xml:space="preserve"> 3)–14,16 : (–0,6);              </w:t>
      </w:r>
    </w:p>
    <w:p w:rsidR="00FA7B65" w:rsidRPr="00FA7B65" w:rsidRDefault="00FA7B65" w:rsidP="00FA7B65">
      <w:pPr>
        <w:pStyle w:val="a4"/>
        <w:spacing w:before="0" w:beforeAutospacing="0" w:after="0" w:afterAutospacing="0"/>
        <w:ind w:left="720"/>
      </w:pPr>
      <w:r w:rsidRPr="00FA7B65">
        <w:t xml:space="preserve"> 4)–18,36 : 18.</w:t>
      </w:r>
    </w:p>
    <w:p w:rsidR="00FA7B65" w:rsidRPr="00FA7B65" w:rsidRDefault="00FA7B65" w:rsidP="00FA7B65">
      <w:pPr>
        <w:pStyle w:val="a4"/>
        <w:spacing w:before="0" w:beforeAutospacing="0" w:after="0" w:afterAutospacing="0"/>
        <w:ind w:left="720"/>
      </w:pPr>
      <w:r w:rsidRPr="00FA7B65">
        <w:t xml:space="preserve">2.Упростите выражение: </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854710" cy="201930"/>
            <wp:effectExtent l="0" t="0" r="2540" b="0"/>
            <wp:docPr id="252" name="Рисунок 252" descr="hello_html_526a7d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ello_html_526a7d10.gif"/>
                    <pic:cNvPicPr>
                      <a:picLocks noChangeAspect="1" noChangeArrowheads="1"/>
                    </pic:cNvPicPr>
                  </pic:nvPicPr>
                  <pic:blipFill>
                    <a:blip r:embed="rId150" cstate="print"/>
                    <a:srcRect/>
                    <a:stretch>
                      <a:fillRect/>
                    </a:stretch>
                  </pic:blipFill>
                  <pic:spPr bwMode="auto">
                    <a:xfrm>
                      <a:off x="0" y="0"/>
                      <a:ext cx="854710" cy="201930"/>
                    </a:xfrm>
                    <a:prstGeom prst="rect">
                      <a:avLst/>
                    </a:prstGeom>
                    <a:noFill/>
                    <a:ln w="9525">
                      <a:noFill/>
                      <a:miter lim="800000"/>
                      <a:headEnd/>
                      <a:tailEnd/>
                    </a:ln>
                  </pic:spPr>
                </pic:pic>
              </a:graphicData>
            </a:graphic>
          </wp:inline>
        </w:drawing>
      </w:r>
      <w:r w:rsidRPr="00FA7B65">
        <w:t xml:space="preserve">             2)</w:t>
      </w:r>
      <w:r w:rsidRPr="00FA7B65">
        <w:rPr>
          <w:noProof/>
        </w:rPr>
        <w:drawing>
          <wp:inline distT="0" distB="0" distL="0" distR="0">
            <wp:extent cx="1151890" cy="201930"/>
            <wp:effectExtent l="0" t="0" r="0" b="0"/>
            <wp:docPr id="253" name="Рисунок 253" descr="hello_html_299c86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ello_html_299c86ce.gif"/>
                    <pic:cNvPicPr>
                      <a:picLocks noChangeAspect="1" noChangeArrowheads="1"/>
                    </pic:cNvPicPr>
                  </pic:nvPicPr>
                  <pic:blipFill>
                    <a:blip r:embed="rId151" cstate="print"/>
                    <a:srcRect/>
                    <a:stretch>
                      <a:fillRect/>
                    </a:stretch>
                  </pic:blipFill>
                  <pic:spPr bwMode="auto">
                    <a:xfrm>
                      <a:off x="0" y="0"/>
                      <a:ext cx="1151890" cy="201930"/>
                    </a:xfrm>
                    <a:prstGeom prst="rect">
                      <a:avLst/>
                    </a:prstGeom>
                    <a:noFill/>
                    <a:ln w="9525">
                      <a:noFill/>
                      <a:miter lim="800000"/>
                      <a:headEnd/>
                      <a:tailEnd/>
                    </a:ln>
                  </pic:spPr>
                </pic:pic>
              </a:graphicData>
            </a:graphic>
          </wp:inline>
        </w:drawing>
      </w:r>
      <w:r w:rsidRPr="00FA7B65">
        <w:t xml:space="preserve"> </w:t>
      </w:r>
    </w:p>
    <w:p w:rsidR="00FA7B65" w:rsidRPr="00FA7B65" w:rsidRDefault="00FA7B65" w:rsidP="00FA7B65">
      <w:pPr>
        <w:pStyle w:val="a4"/>
        <w:spacing w:before="0" w:beforeAutospacing="0" w:after="0" w:afterAutospacing="0"/>
        <w:ind w:left="720"/>
      </w:pPr>
      <w:r w:rsidRPr="00FA7B65">
        <w:t>3)</w:t>
      </w:r>
      <w:r w:rsidRPr="00FA7B65">
        <w:rPr>
          <w:noProof/>
        </w:rPr>
        <w:drawing>
          <wp:inline distT="0" distB="0" distL="0" distR="0">
            <wp:extent cx="1282700" cy="201930"/>
            <wp:effectExtent l="0" t="0" r="0" b="0"/>
            <wp:docPr id="254" name="Рисунок 254" descr="hello_html_1674c6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ello_html_1674c6d7.gif"/>
                    <pic:cNvPicPr>
                      <a:picLocks noChangeAspect="1" noChangeArrowheads="1"/>
                    </pic:cNvPicPr>
                  </pic:nvPicPr>
                  <pic:blipFill>
                    <a:blip r:embed="rId152" cstate="print"/>
                    <a:srcRect/>
                    <a:stretch>
                      <a:fillRect/>
                    </a:stretch>
                  </pic:blipFill>
                  <pic:spPr bwMode="auto">
                    <a:xfrm>
                      <a:off x="0" y="0"/>
                      <a:ext cx="1282700" cy="201930"/>
                    </a:xfrm>
                    <a:prstGeom prst="rect">
                      <a:avLst/>
                    </a:prstGeom>
                    <a:noFill/>
                    <a:ln w="9525">
                      <a:noFill/>
                      <a:miter lim="800000"/>
                      <a:headEnd/>
                      <a:tailEnd/>
                    </a:ln>
                  </pic:spPr>
                </pic:pic>
              </a:graphicData>
            </a:graphic>
          </wp:inline>
        </w:drawing>
      </w:r>
      <w:r w:rsidRPr="00FA7B65">
        <w:t xml:space="preserve">      4)</w:t>
      </w:r>
      <w:r w:rsidRPr="00FA7B65">
        <w:rPr>
          <w:noProof/>
        </w:rPr>
        <w:drawing>
          <wp:inline distT="0" distB="0" distL="0" distR="0">
            <wp:extent cx="1187450" cy="201930"/>
            <wp:effectExtent l="0" t="0" r="0" b="0"/>
            <wp:docPr id="255" name="Рисунок 255" descr="hello_html_723359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ello_html_72335901.gif"/>
                    <pic:cNvPicPr>
                      <a:picLocks noChangeAspect="1" noChangeArrowheads="1"/>
                    </pic:cNvPicPr>
                  </pic:nvPicPr>
                  <pic:blipFill>
                    <a:blip r:embed="rId153" cstate="print"/>
                    <a:srcRect/>
                    <a:stretch>
                      <a:fillRect/>
                    </a:stretch>
                  </pic:blipFill>
                  <pic:spPr bwMode="auto">
                    <a:xfrm>
                      <a:off x="0" y="0"/>
                      <a:ext cx="118745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3. Найдите значение выражения: </w:t>
      </w:r>
    </w:p>
    <w:p w:rsidR="00FA7B65" w:rsidRPr="00FA7B65" w:rsidRDefault="00FA7B65" w:rsidP="00FA7B65">
      <w:pPr>
        <w:pStyle w:val="a4"/>
        <w:spacing w:before="0" w:beforeAutospacing="0" w:after="0" w:afterAutospacing="0"/>
        <w:ind w:left="720"/>
      </w:pPr>
      <w:r w:rsidRPr="00FA7B65">
        <w:t xml:space="preserve">(–4,16–(–2,56)) : 3,2–1,2 </w:t>
      </w:r>
      <w:r w:rsidRPr="00FA7B65">
        <w:rPr>
          <w:noProof/>
        </w:rPr>
        <w:drawing>
          <wp:inline distT="0" distB="0" distL="0" distR="0">
            <wp:extent cx="71120" cy="106680"/>
            <wp:effectExtent l="0" t="0" r="5080" b="0"/>
            <wp:docPr id="256" name="Рисунок 256" descr="hello_html_m1f5734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ello_html_m1f5734db.gif"/>
                    <pic:cNvPicPr>
                      <a:picLocks noChangeAspect="1" noChangeArrowheads="1"/>
                    </pic:cNvPicPr>
                  </pic:nvPicPr>
                  <pic:blipFill>
                    <a:blip r:embed="rId148" cstate="print"/>
                    <a:srcRect/>
                    <a:stretch>
                      <a:fillRect/>
                    </a:stretch>
                  </pic:blipFill>
                  <pic:spPr bwMode="auto">
                    <a:xfrm>
                      <a:off x="0" y="0"/>
                      <a:ext cx="71120" cy="106680"/>
                    </a:xfrm>
                    <a:prstGeom prst="rect">
                      <a:avLst/>
                    </a:prstGeom>
                    <a:noFill/>
                    <a:ln w="9525">
                      <a:noFill/>
                      <a:miter lim="800000"/>
                      <a:headEnd/>
                      <a:tailEnd/>
                    </a:ln>
                  </pic:spPr>
                </pic:pic>
              </a:graphicData>
            </a:graphic>
          </wp:inline>
        </w:drawing>
      </w:r>
      <w:r w:rsidRPr="00FA7B65">
        <w:t>(–0,6).</w:t>
      </w:r>
    </w:p>
    <w:p w:rsidR="00FA7B65" w:rsidRPr="00FA7B65" w:rsidRDefault="00FA7B65" w:rsidP="00FA7B65">
      <w:pPr>
        <w:pStyle w:val="a4"/>
        <w:spacing w:before="0" w:beforeAutospacing="0" w:after="0" w:afterAutospacing="0"/>
        <w:ind w:left="720"/>
      </w:pPr>
      <w:r w:rsidRPr="00FA7B65">
        <w:t xml:space="preserve">4.Упростите выражение </w:t>
      </w:r>
      <w:r w:rsidRPr="00FA7B65">
        <w:rPr>
          <w:noProof/>
        </w:rPr>
        <w:drawing>
          <wp:inline distT="0" distB="0" distL="0" distR="0">
            <wp:extent cx="2315845" cy="201930"/>
            <wp:effectExtent l="0" t="0" r="0" b="0"/>
            <wp:docPr id="257" name="Рисунок 257" descr="hello_html_m7faad5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ello_html_m7faad576.gif"/>
                    <pic:cNvPicPr>
                      <a:picLocks noChangeAspect="1" noChangeArrowheads="1"/>
                    </pic:cNvPicPr>
                  </pic:nvPicPr>
                  <pic:blipFill>
                    <a:blip r:embed="rId154" cstate="print"/>
                    <a:srcRect/>
                    <a:stretch>
                      <a:fillRect/>
                    </a:stretch>
                  </pic:blipFill>
                  <pic:spPr bwMode="auto">
                    <a:xfrm>
                      <a:off x="0" y="0"/>
                      <a:ext cx="2315845" cy="201930"/>
                    </a:xfrm>
                    <a:prstGeom prst="rect">
                      <a:avLst/>
                    </a:prstGeom>
                    <a:noFill/>
                    <a:ln w="9525">
                      <a:noFill/>
                      <a:miter lim="800000"/>
                      <a:headEnd/>
                      <a:tailEnd/>
                    </a:ln>
                  </pic:spPr>
                </pic:pic>
              </a:graphicData>
            </a:graphic>
          </wp:inline>
        </w:drawing>
      </w:r>
      <w:r w:rsidRPr="00FA7B65">
        <w:t xml:space="preserve">и вычислите его значение при </w:t>
      </w:r>
      <w:r w:rsidRPr="00FA7B65">
        <w:rPr>
          <w:noProof/>
        </w:rPr>
        <w:drawing>
          <wp:inline distT="0" distB="0" distL="0" distR="0">
            <wp:extent cx="487045" cy="391795"/>
            <wp:effectExtent l="0" t="0" r="0" b="0"/>
            <wp:docPr id="258" name="Рисунок 258" descr="hello_html_398c1d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ello_html_398c1d57.gif"/>
                    <pic:cNvPicPr>
                      <a:picLocks noChangeAspect="1" noChangeArrowheads="1"/>
                    </pic:cNvPicPr>
                  </pic:nvPicPr>
                  <pic:blipFill>
                    <a:blip r:embed="rId155" cstate="print"/>
                    <a:srcRect/>
                    <a:stretch>
                      <a:fillRect/>
                    </a:stretch>
                  </pic:blipFill>
                  <pic:spPr bwMode="auto">
                    <a:xfrm>
                      <a:off x="0" y="0"/>
                      <a:ext cx="487045" cy="391795"/>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ind w:left="720"/>
      </w:pPr>
      <w:r w:rsidRPr="00FA7B65">
        <w:t xml:space="preserve">5. Чему равно значение выражения </w:t>
      </w:r>
      <w:r w:rsidRPr="00FA7B65">
        <w:rPr>
          <w:noProof/>
        </w:rPr>
        <w:drawing>
          <wp:inline distT="0" distB="0" distL="0" distR="0">
            <wp:extent cx="1365885" cy="201930"/>
            <wp:effectExtent l="0" t="0" r="0" b="0"/>
            <wp:docPr id="259" name="Рисунок 259" descr="hello_html_29371e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ello_html_29371e48.gif"/>
                    <pic:cNvPicPr>
                      <a:picLocks noChangeAspect="1" noChangeArrowheads="1"/>
                    </pic:cNvPicPr>
                  </pic:nvPicPr>
                  <pic:blipFill>
                    <a:blip r:embed="rId156" cstate="print"/>
                    <a:srcRect/>
                    <a:stretch>
                      <a:fillRect/>
                    </a:stretch>
                  </pic:blipFill>
                  <pic:spPr bwMode="auto">
                    <a:xfrm>
                      <a:off x="0" y="0"/>
                      <a:ext cx="1365885" cy="201930"/>
                    </a:xfrm>
                    <a:prstGeom prst="rect">
                      <a:avLst/>
                    </a:prstGeom>
                    <a:noFill/>
                    <a:ln w="9525">
                      <a:noFill/>
                      <a:miter lim="800000"/>
                      <a:headEnd/>
                      <a:tailEnd/>
                    </a:ln>
                  </pic:spPr>
                </pic:pic>
              </a:graphicData>
            </a:graphic>
          </wp:inline>
        </w:drawing>
      </w:r>
      <w:r w:rsidRPr="00FA7B65">
        <w:t xml:space="preserve">, если </w:t>
      </w:r>
      <w:r w:rsidRPr="00FA7B65">
        <w:rPr>
          <w:noProof/>
        </w:rPr>
        <w:drawing>
          <wp:inline distT="0" distB="0" distL="0" distR="0">
            <wp:extent cx="819150" cy="201930"/>
            <wp:effectExtent l="19050" t="0" r="0" b="0"/>
            <wp:docPr id="260" name="Рисунок 260" descr="hello_html_m26031e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ello_html_m26031e61.gif"/>
                    <pic:cNvPicPr>
                      <a:picLocks noChangeAspect="1" noChangeArrowheads="1"/>
                    </pic:cNvPicPr>
                  </pic:nvPicPr>
                  <pic:blipFill>
                    <a:blip r:embed="rId157" cstate="print"/>
                    <a:srcRect/>
                    <a:stretch>
                      <a:fillRect/>
                    </a:stretch>
                  </pic:blipFill>
                  <pic:spPr bwMode="auto">
                    <a:xfrm>
                      <a:off x="0" y="0"/>
                      <a:ext cx="819150" cy="201930"/>
                    </a:xfrm>
                    <a:prstGeom prst="rect">
                      <a:avLst/>
                    </a:prstGeom>
                    <a:noFill/>
                    <a:ln w="9525">
                      <a:noFill/>
                      <a:miter lim="800000"/>
                      <a:headEnd/>
                      <a:tailEnd/>
                    </a:ln>
                  </pic:spPr>
                </pic:pic>
              </a:graphicData>
            </a:graphic>
          </wp:inline>
        </w:drawing>
      </w:r>
    </w:p>
    <w:p w:rsidR="00FA7B65" w:rsidRPr="00FA7B65" w:rsidRDefault="00FA7B65" w:rsidP="007C29D1">
      <w:pPr>
        <w:pStyle w:val="a4"/>
        <w:spacing w:before="0" w:beforeAutospacing="0" w:after="0" w:afterAutospacing="0"/>
        <w:ind w:left="720"/>
        <w:rPr>
          <w:b/>
        </w:rPr>
      </w:pPr>
      <w:r w:rsidRPr="00FA7B65">
        <w:rPr>
          <w:b/>
        </w:rPr>
        <w:t>Вариант 2</w:t>
      </w:r>
    </w:p>
    <w:p w:rsidR="00FA7B65" w:rsidRPr="00FA7B65" w:rsidRDefault="00FA7B65" w:rsidP="00FA7B65">
      <w:pPr>
        <w:pStyle w:val="a4"/>
        <w:spacing w:before="0" w:beforeAutospacing="0" w:after="0" w:afterAutospacing="0"/>
        <w:ind w:left="720"/>
      </w:pPr>
      <w:r w:rsidRPr="00FA7B65">
        <w:t xml:space="preserve">1.Выполните действия </w:t>
      </w:r>
    </w:p>
    <w:p w:rsidR="00FA7B65" w:rsidRPr="00FA7B65" w:rsidRDefault="00FA7B65" w:rsidP="00FA7B65">
      <w:pPr>
        <w:pStyle w:val="a4"/>
        <w:spacing w:before="0" w:beforeAutospacing="0" w:after="0" w:afterAutospacing="0"/>
        <w:ind w:left="720"/>
      </w:pPr>
      <w:r w:rsidRPr="00FA7B65">
        <w:t>1) –3,4</w:t>
      </w:r>
      <w:r w:rsidRPr="00FA7B65">
        <w:rPr>
          <w:noProof/>
        </w:rPr>
        <w:drawing>
          <wp:inline distT="0" distB="0" distL="0" distR="0">
            <wp:extent cx="71120" cy="106680"/>
            <wp:effectExtent l="0" t="0" r="5080" b="0"/>
            <wp:docPr id="261" name="Рисунок 261" descr="hello_html_m1f5734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ello_html_m1f5734db.gif"/>
                    <pic:cNvPicPr>
                      <a:picLocks noChangeAspect="1" noChangeArrowheads="1"/>
                    </pic:cNvPicPr>
                  </pic:nvPicPr>
                  <pic:blipFill>
                    <a:blip r:embed="rId148" cstate="print"/>
                    <a:srcRect/>
                    <a:stretch>
                      <a:fillRect/>
                    </a:stretch>
                  </pic:blipFill>
                  <pic:spPr bwMode="auto">
                    <a:xfrm>
                      <a:off x="0" y="0"/>
                      <a:ext cx="71120" cy="106680"/>
                    </a:xfrm>
                    <a:prstGeom prst="rect">
                      <a:avLst/>
                    </a:prstGeom>
                    <a:noFill/>
                    <a:ln w="9525">
                      <a:noFill/>
                      <a:miter lim="800000"/>
                      <a:headEnd/>
                      <a:tailEnd/>
                    </a:ln>
                  </pic:spPr>
                </pic:pic>
              </a:graphicData>
            </a:graphic>
          </wp:inline>
        </w:drawing>
      </w:r>
      <w:r w:rsidRPr="00FA7B65">
        <w:t xml:space="preserve">2,7; </w:t>
      </w:r>
    </w:p>
    <w:p w:rsidR="00FA7B65" w:rsidRPr="00FA7B65" w:rsidRDefault="00FA7B65" w:rsidP="00FA7B65">
      <w:pPr>
        <w:pStyle w:val="a4"/>
        <w:spacing w:before="0" w:beforeAutospacing="0" w:after="0" w:afterAutospacing="0"/>
        <w:ind w:left="720"/>
      </w:pPr>
      <w:r w:rsidRPr="00FA7B65">
        <w:t>2)</w:t>
      </w:r>
      <w:r w:rsidRPr="00FA7B65">
        <w:rPr>
          <w:noProof/>
        </w:rPr>
        <w:drawing>
          <wp:inline distT="0" distB="0" distL="0" distR="0">
            <wp:extent cx="974090" cy="427355"/>
            <wp:effectExtent l="0" t="0" r="0" b="0"/>
            <wp:docPr id="262" name="Рисунок 262" descr="hello_html_m11030a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ello_html_m11030a8.gif"/>
                    <pic:cNvPicPr>
                      <a:picLocks noChangeAspect="1" noChangeArrowheads="1"/>
                    </pic:cNvPicPr>
                  </pic:nvPicPr>
                  <pic:blipFill>
                    <a:blip r:embed="rId158" cstate="print"/>
                    <a:srcRect/>
                    <a:stretch>
                      <a:fillRect/>
                    </a:stretch>
                  </pic:blipFill>
                  <pic:spPr bwMode="auto">
                    <a:xfrm>
                      <a:off x="0" y="0"/>
                      <a:ext cx="974090" cy="427355"/>
                    </a:xfrm>
                    <a:prstGeom prst="rect">
                      <a:avLst/>
                    </a:prstGeom>
                    <a:noFill/>
                    <a:ln w="9525">
                      <a:noFill/>
                      <a:miter lim="800000"/>
                      <a:headEnd/>
                      <a:tailEnd/>
                    </a:ln>
                  </pic:spPr>
                </pic:pic>
              </a:graphicData>
            </a:graphic>
          </wp:inline>
        </w:drawing>
      </w:r>
      <w:r w:rsidRPr="00FA7B65">
        <w:t xml:space="preserve"> </w:t>
      </w:r>
    </w:p>
    <w:p w:rsidR="00FA7B65" w:rsidRPr="00FA7B65" w:rsidRDefault="00FA7B65" w:rsidP="00FA7B65">
      <w:pPr>
        <w:pStyle w:val="a4"/>
        <w:spacing w:before="0" w:beforeAutospacing="0" w:after="0" w:afterAutospacing="0"/>
        <w:ind w:left="720"/>
      </w:pPr>
      <w:r w:rsidRPr="00FA7B65">
        <w:t xml:space="preserve">3)–12,72 : (–0,4); </w:t>
      </w:r>
    </w:p>
    <w:p w:rsidR="00FA7B65" w:rsidRPr="00FA7B65" w:rsidRDefault="00FA7B65" w:rsidP="00FA7B65">
      <w:pPr>
        <w:pStyle w:val="a4"/>
        <w:spacing w:before="0" w:beforeAutospacing="0" w:after="0" w:afterAutospacing="0"/>
        <w:ind w:left="720"/>
      </w:pPr>
      <w:r w:rsidRPr="00FA7B65">
        <w:t>4)–15,45 : (–15).</w:t>
      </w:r>
    </w:p>
    <w:p w:rsidR="00FA7B65" w:rsidRPr="00FA7B65" w:rsidRDefault="00FA7B65" w:rsidP="00FA7B65">
      <w:pPr>
        <w:pStyle w:val="a4"/>
        <w:spacing w:before="0" w:beforeAutospacing="0" w:after="0" w:afterAutospacing="0"/>
        <w:ind w:left="720"/>
      </w:pPr>
      <w:r w:rsidRPr="00FA7B65">
        <w:t xml:space="preserve">2.Упростите выражение: </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843280" cy="201930"/>
            <wp:effectExtent l="0" t="0" r="0" b="0"/>
            <wp:docPr id="263" name="Рисунок 263" descr="hello_html_24acb7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ello_html_24acb723.gif"/>
                    <pic:cNvPicPr>
                      <a:picLocks noChangeAspect="1" noChangeArrowheads="1"/>
                    </pic:cNvPicPr>
                  </pic:nvPicPr>
                  <pic:blipFill>
                    <a:blip r:embed="rId159" cstate="print"/>
                    <a:srcRect/>
                    <a:stretch>
                      <a:fillRect/>
                    </a:stretch>
                  </pic:blipFill>
                  <pic:spPr bwMode="auto">
                    <a:xfrm>
                      <a:off x="0" y="0"/>
                      <a:ext cx="843280" cy="201930"/>
                    </a:xfrm>
                    <a:prstGeom prst="rect">
                      <a:avLst/>
                    </a:prstGeom>
                    <a:noFill/>
                    <a:ln w="9525">
                      <a:noFill/>
                      <a:miter lim="800000"/>
                      <a:headEnd/>
                      <a:tailEnd/>
                    </a:ln>
                  </pic:spPr>
                </pic:pic>
              </a:graphicData>
            </a:graphic>
          </wp:inline>
        </w:drawing>
      </w:r>
      <w:r w:rsidRPr="00FA7B65">
        <w:t xml:space="preserve">                     2)</w:t>
      </w:r>
      <w:r w:rsidRPr="00FA7B65">
        <w:rPr>
          <w:noProof/>
        </w:rPr>
        <w:drawing>
          <wp:inline distT="0" distB="0" distL="0" distR="0">
            <wp:extent cx="1365885" cy="201930"/>
            <wp:effectExtent l="19050" t="0" r="5715" b="0"/>
            <wp:docPr id="264" name="Рисунок 264" descr="hello_html_m65ef2dc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ello_html_m65ef2dc5.gif"/>
                    <pic:cNvPicPr>
                      <a:picLocks noChangeAspect="1" noChangeArrowheads="1"/>
                    </pic:cNvPicPr>
                  </pic:nvPicPr>
                  <pic:blipFill>
                    <a:blip r:embed="rId160" cstate="print"/>
                    <a:srcRect/>
                    <a:stretch>
                      <a:fillRect/>
                    </a:stretch>
                  </pic:blipFill>
                  <pic:spPr bwMode="auto">
                    <a:xfrm>
                      <a:off x="0" y="0"/>
                      <a:ext cx="1365885" cy="201930"/>
                    </a:xfrm>
                    <a:prstGeom prst="rect">
                      <a:avLst/>
                    </a:prstGeom>
                    <a:noFill/>
                    <a:ln w="9525">
                      <a:noFill/>
                      <a:miter lim="800000"/>
                      <a:headEnd/>
                      <a:tailEnd/>
                    </a:ln>
                  </pic:spPr>
                </pic:pic>
              </a:graphicData>
            </a:graphic>
          </wp:inline>
        </w:drawing>
      </w:r>
      <w:r w:rsidRPr="00FA7B65">
        <w:t xml:space="preserve"> </w:t>
      </w:r>
    </w:p>
    <w:p w:rsidR="00FA7B65" w:rsidRPr="00FA7B65" w:rsidRDefault="00FA7B65" w:rsidP="00FA7B65">
      <w:pPr>
        <w:pStyle w:val="a4"/>
        <w:spacing w:before="0" w:beforeAutospacing="0" w:after="0" w:afterAutospacing="0"/>
        <w:ind w:left="720"/>
      </w:pPr>
      <w:r w:rsidRPr="00FA7B65">
        <w:t>3)</w:t>
      </w:r>
      <w:r w:rsidRPr="00FA7B65">
        <w:rPr>
          <w:noProof/>
        </w:rPr>
        <w:drawing>
          <wp:inline distT="0" distB="0" distL="0" distR="0">
            <wp:extent cx="1211580" cy="201930"/>
            <wp:effectExtent l="0" t="0" r="7620" b="0"/>
            <wp:docPr id="265" name="Рисунок 265" descr="hello_html_m658fbc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ello_html_m658fbcc8.gif"/>
                    <pic:cNvPicPr>
                      <a:picLocks noChangeAspect="1" noChangeArrowheads="1"/>
                    </pic:cNvPicPr>
                  </pic:nvPicPr>
                  <pic:blipFill>
                    <a:blip r:embed="rId161" cstate="print"/>
                    <a:srcRect/>
                    <a:stretch>
                      <a:fillRect/>
                    </a:stretch>
                  </pic:blipFill>
                  <pic:spPr bwMode="auto">
                    <a:xfrm>
                      <a:off x="0" y="0"/>
                      <a:ext cx="1211580" cy="201930"/>
                    </a:xfrm>
                    <a:prstGeom prst="rect">
                      <a:avLst/>
                    </a:prstGeom>
                    <a:noFill/>
                    <a:ln w="9525">
                      <a:noFill/>
                      <a:miter lim="800000"/>
                      <a:headEnd/>
                      <a:tailEnd/>
                    </a:ln>
                  </pic:spPr>
                </pic:pic>
              </a:graphicData>
            </a:graphic>
          </wp:inline>
        </w:drawing>
      </w:r>
      <w:r w:rsidRPr="00FA7B65">
        <w:t xml:space="preserve">              4)</w:t>
      </w:r>
      <w:r w:rsidRPr="00FA7B65">
        <w:rPr>
          <w:noProof/>
        </w:rPr>
        <w:drawing>
          <wp:inline distT="0" distB="0" distL="0" distR="0">
            <wp:extent cx="1247140" cy="201930"/>
            <wp:effectExtent l="19050" t="0" r="0" b="0"/>
            <wp:docPr id="266" name="Рисунок 266" descr="hello_html_m34316cd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ello_html_m34316cd0.gif"/>
                    <pic:cNvPicPr>
                      <a:picLocks noChangeAspect="1" noChangeArrowheads="1"/>
                    </pic:cNvPicPr>
                  </pic:nvPicPr>
                  <pic:blipFill>
                    <a:blip r:embed="rId162" cstate="print"/>
                    <a:srcRect/>
                    <a:stretch>
                      <a:fillRect/>
                    </a:stretch>
                  </pic:blipFill>
                  <pic:spPr bwMode="auto">
                    <a:xfrm>
                      <a:off x="0" y="0"/>
                      <a:ext cx="124714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3. Найдите значение выражения:</w:t>
      </w:r>
    </w:p>
    <w:p w:rsidR="00FA7B65" w:rsidRPr="00FA7B65" w:rsidRDefault="00FA7B65" w:rsidP="00FA7B65">
      <w:pPr>
        <w:pStyle w:val="a4"/>
        <w:spacing w:before="0" w:beforeAutospacing="0" w:after="0" w:afterAutospacing="0"/>
        <w:ind w:left="720"/>
      </w:pPr>
      <w:r w:rsidRPr="00FA7B65">
        <w:t xml:space="preserve"> (–1,14–0,96) : (–4,2)+1,8 </w:t>
      </w:r>
      <w:r w:rsidRPr="00FA7B65">
        <w:rPr>
          <w:noProof/>
        </w:rPr>
        <w:drawing>
          <wp:inline distT="0" distB="0" distL="0" distR="0">
            <wp:extent cx="71120" cy="106680"/>
            <wp:effectExtent l="0" t="0" r="5080" b="0"/>
            <wp:docPr id="267" name="Рисунок 267" descr="hello_html_m1f5734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ello_html_m1f5734db.gif"/>
                    <pic:cNvPicPr>
                      <a:picLocks noChangeAspect="1" noChangeArrowheads="1"/>
                    </pic:cNvPicPr>
                  </pic:nvPicPr>
                  <pic:blipFill>
                    <a:blip r:embed="rId148" cstate="print"/>
                    <a:srcRect/>
                    <a:stretch>
                      <a:fillRect/>
                    </a:stretch>
                  </pic:blipFill>
                  <pic:spPr bwMode="auto">
                    <a:xfrm>
                      <a:off x="0" y="0"/>
                      <a:ext cx="71120" cy="106680"/>
                    </a:xfrm>
                    <a:prstGeom prst="rect">
                      <a:avLst/>
                    </a:prstGeom>
                    <a:noFill/>
                    <a:ln w="9525">
                      <a:noFill/>
                      <a:miter lim="800000"/>
                      <a:headEnd/>
                      <a:tailEnd/>
                    </a:ln>
                  </pic:spPr>
                </pic:pic>
              </a:graphicData>
            </a:graphic>
          </wp:inline>
        </w:drawing>
      </w:r>
      <w:r w:rsidRPr="00FA7B65">
        <w:t>(–0,3).</w:t>
      </w:r>
    </w:p>
    <w:p w:rsidR="00FA7B65" w:rsidRPr="00FA7B65" w:rsidRDefault="00FA7B65" w:rsidP="00FA7B65">
      <w:pPr>
        <w:pStyle w:val="a4"/>
        <w:spacing w:before="0" w:beforeAutospacing="0" w:after="0" w:afterAutospacing="0"/>
        <w:ind w:left="720"/>
      </w:pPr>
      <w:r w:rsidRPr="00FA7B65">
        <w:t xml:space="preserve">4.Упростите выражение </w:t>
      </w:r>
      <w:r w:rsidRPr="00FA7B65">
        <w:rPr>
          <w:noProof/>
        </w:rPr>
        <w:drawing>
          <wp:inline distT="0" distB="0" distL="0" distR="0">
            <wp:extent cx="2303780" cy="201930"/>
            <wp:effectExtent l="0" t="0" r="0" b="0"/>
            <wp:docPr id="268" name="Рисунок 268" descr="hello_html_m976c61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ello_html_m976c61d.gif"/>
                    <pic:cNvPicPr>
                      <a:picLocks noChangeAspect="1" noChangeArrowheads="1"/>
                    </pic:cNvPicPr>
                  </pic:nvPicPr>
                  <pic:blipFill>
                    <a:blip r:embed="rId163" cstate="print"/>
                    <a:srcRect/>
                    <a:stretch>
                      <a:fillRect/>
                    </a:stretch>
                  </pic:blipFill>
                  <pic:spPr bwMode="auto">
                    <a:xfrm>
                      <a:off x="0" y="0"/>
                      <a:ext cx="2303780" cy="201930"/>
                    </a:xfrm>
                    <a:prstGeom prst="rect">
                      <a:avLst/>
                    </a:prstGeom>
                    <a:noFill/>
                    <a:ln w="9525">
                      <a:noFill/>
                      <a:miter lim="800000"/>
                      <a:headEnd/>
                      <a:tailEnd/>
                    </a:ln>
                  </pic:spPr>
                </pic:pic>
              </a:graphicData>
            </a:graphic>
          </wp:inline>
        </w:drawing>
      </w:r>
      <w:r w:rsidRPr="00FA7B65">
        <w:t xml:space="preserve">и вычислите его значение при </w:t>
      </w:r>
      <w:r w:rsidRPr="00FA7B65">
        <w:rPr>
          <w:noProof/>
        </w:rPr>
        <w:drawing>
          <wp:inline distT="0" distB="0" distL="0" distR="0">
            <wp:extent cx="605790" cy="391795"/>
            <wp:effectExtent l="0" t="0" r="0" b="0"/>
            <wp:docPr id="269" name="Рисунок 269" descr="hello_html_5ed91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ello_html_5ed91a9.gif"/>
                    <pic:cNvPicPr>
                      <a:picLocks noChangeAspect="1" noChangeArrowheads="1"/>
                    </pic:cNvPicPr>
                  </pic:nvPicPr>
                  <pic:blipFill>
                    <a:blip r:embed="rId164" cstate="print"/>
                    <a:srcRect/>
                    <a:stretch>
                      <a:fillRect/>
                    </a:stretch>
                  </pic:blipFill>
                  <pic:spPr bwMode="auto">
                    <a:xfrm>
                      <a:off x="0" y="0"/>
                      <a:ext cx="605790"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5. Чему равно значение выражения </w:t>
      </w:r>
      <w:r w:rsidRPr="00FA7B65">
        <w:rPr>
          <w:noProof/>
        </w:rPr>
        <w:drawing>
          <wp:inline distT="0" distB="0" distL="0" distR="0">
            <wp:extent cx="1365885" cy="201930"/>
            <wp:effectExtent l="0" t="0" r="0" b="0"/>
            <wp:docPr id="270" name="Рисунок 270" descr="hello_html_62b11a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ello_html_62b11abe.gif"/>
                    <pic:cNvPicPr>
                      <a:picLocks noChangeAspect="1" noChangeArrowheads="1"/>
                    </pic:cNvPicPr>
                  </pic:nvPicPr>
                  <pic:blipFill>
                    <a:blip r:embed="rId165" cstate="print"/>
                    <a:srcRect/>
                    <a:stretch>
                      <a:fillRect/>
                    </a:stretch>
                  </pic:blipFill>
                  <pic:spPr bwMode="auto">
                    <a:xfrm>
                      <a:off x="0" y="0"/>
                      <a:ext cx="1365885" cy="201930"/>
                    </a:xfrm>
                    <a:prstGeom prst="rect">
                      <a:avLst/>
                    </a:prstGeom>
                    <a:noFill/>
                    <a:ln w="9525">
                      <a:noFill/>
                      <a:miter lim="800000"/>
                      <a:headEnd/>
                      <a:tailEnd/>
                    </a:ln>
                  </pic:spPr>
                </pic:pic>
              </a:graphicData>
            </a:graphic>
          </wp:inline>
        </w:drawing>
      </w:r>
      <w:r w:rsidRPr="00FA7B65">
        <w:t xml:space="preserve">, если </w:t>
      </w:r>
      <w:r w:rsidRPr="00FA7B65">
        <w:rPr>
          <w:noProof/>
        </w:rPr>
        <w:drawing>
          <wp:inline distT="0" distB="0" distL="0" distR="0">
            <wp:extent cx="724535" cy="201930"/>
            <wp:effectExtent l="19050" t="0" r="0" b="0"/>
            <wp:docPr id="271" name="Рисунок 271" descr="hello_html_m418d6bc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ello_html_m418d6bcf.gif"/>
                    <pic:cNvPicPr>
                      <a:picLocks noChangeAspect="1" noChangeArrowheads="1"/>
                    </pic:cNvPicPr>
                  </pic:nvPicPr>
                  <pic:blipFill>
                    <a:blip r:embed="rId166" cstate="print"/>
                    <a:srcRect/>
                    <a:stretch>
                      <a:fillRect/>
                    </a:stretch>
                  </pic:blipFill>
                  <pic:spPr bwMode="auto">
                    <a:xfrm>
                      <a:off x="0" y="0"/>
                      <a:ext cx="724535" cy="201930"/>
                    </a:xfrm>
                    <a:prstGeom prst="rect">
                      <a:avLst/>
                    </a:prstGeom>
                    <a:noFill/>
                    <a:ln w="9525">
                      <a:noFill/>
                      <a:miter lim="800000"/>
                      <a:headEnd/>
                      <a:tailEnd/>
                    </a:ln>
                  </pic:spPr>
                </pic:pic>
              </a:graphicData>
            </a:graphic>
          </wp:inline>
        </w:drawing>
      </w:r>
    </w:p>
    <w:p w:rsidR="007C29D1" w:rsidRDefault="007C29D1" w:rsidP="00FA7B65">
      <w:pPr>
        <w:pStyle w:val="a4"/>
        <w:spacing w:before="0" w:beforeAutospacing="0" w:after="0" w:afterAutospacing="0"/>
        <w:ind w:left="720"/>
        <w:jc w:val="center"/>
        <w:rPr>
          <w:b/>
        </w:rPr>
        <w:sectPr w:rsidR="007C29D1" w:rsidSect="007C29D1">
          <w:type w:val="continuous"/>
          <w:pgSz w:w="16838" w:h="11906" w:orient="landscape"/>
          <w:pgMar w:top="1134" w:right="850" w:bottom="1134" w:left="1701" w:header="708" w:footer="708" w:gutter="0"/>
          <w:cols w:num="2" w:space="708"/>
          <w:docGrid w:linePitch="360"/>
        </w:sect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FA7B65" w:rsidRPr="00FA7B65" w:rsidRDefault="00FA7B65" w:rsidP="007C29D1">
      <w:pPr>
        <w:pStyle w:val="a4"/>
        <w:spacing w:before="0" w:beforeAutospacing="0" w:after="0" w:afterAutospacing="0"/>
        <w:ind w:left="720"/>
        <w:rPr>
          <w:b/>
        </w:rPr>
      </w:pPr>
      <w:r w:rsidRPr="00FA7B65">
        <w:rPr>
          <w:b/>
        </w:rPr>
        <w:t>Контрольная работа №10</w:t>
      </w:r>
      <w:r w:rsidR="007C29D1">
        <w:rPr>
          <w:b/>
        </w:rPr>
        <w:t xml:space="preserve"> «</w:t>
      </w:r>
      <w:r w:rsidRPr="00FA7B65">
        <w:rPr>
          <w:b/>
        </w:rPr>
        <w:t>Решение уравнений и решение задач с помощью уравнений</w:t>
      </w:r>
      <w:r w:rsidR="007C29D1">
        <w:rPr>
          <w:b/>
        </w:rPr>
        <w:t>»</w:t>
      </w:r>
    </w:p>
    <w:p w:rsidR="00FA7B65" w:rsidRPr="00FA7B65" w:rsidRDefault="00FA7B65"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sectPr w:rsidR="007C29D1" w:rsidSect="007B7005">
          <w:type w:val="continuous"/>
          <w:pgSz w:w="16838" w:h="11906" w:orient="landscape"/>
          <w:pgMar w:top="1134" w:right="850" w:bottom="1134" w:left="1701" w:header="708" w:footer="708" w:gutter="0"/>
          <w:cols w:space="708"/>
          <w:docGrid w:linePitch="360"/>
        </w:sectPr>
      </w:pPr>
    </w:p>
    <w:p w:rsidR="00FA7B65" w:rsidRPr="00FA7B65" w:rsidRDefault="00FA7B65" w:rsidP="00FA7B65">
      <w:pPr>
        <w:pStyle w:val="a4"/>
        <w:spacing w:before="0" w:beforeAutospacing="0" w:after="0" w:afterAutospacing="0"/>
        <w:ind w:left="720"/>
        <w:jc w:val="center"/>
        <w:rPr>
          <w:b/>
        </w:rPr>
      </w:pPr>
      <w:r w:rsidRPr="00FA7B65">
        <w:rPr>
          <w:b/>
        </w:rPr>
        <w:t>Вариант 1</w:t>
      </w:r>
    </w:p>
    <w:p w:rsidR="00FA7B65" w:rsidRPr="00FA7B65" w:rsidRDefault="00FA7B65" w:rsidP="00FA7B65">
      <w:pPr>
        <w:pStyle w:val="a4"/>
        <w:spacing w:before="0" w:beforeAutospacing="0" w:after="0" w:afterAutospacing="0"/>
        <w:ind w:left="720"/>
      </w:pPr>
      <w:r w:rsidRPr="00FA7B65">
        <w:t xml:space="preserve">1.Решите уравнение </w:t>
      </w:r>
      <w:r w:rsidRPr="00FA7B65">
        <w:rPr>
          <w:noProof/>
        </w:rPr>
        <w:drawing>
          <wp:inline distT="0" distB="0" distL="0" distR="0">
            <wp:extent cx="1068705" cy="178435"/>
            <wp:effectExtent l="19050" t="0" r="0" b="0"/>
            <wp:docPr id="272" name="Рисунок 272" descr="hello_html_6813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ello_html_6813110.gif"/>
                    <pic:cNvPicPr>
                      <a:picLocks noChangeAspect="1" noChangeArrowheads="1"/>
                    </pic:cNvPicPr>
                  </pic:nvPicPr>
                  <pic:blipFill>
                    <a:blip r:embed="rId167" cstate="print"/>
                    <a:srcRect/>
                    <a:stretch>
                      <a:fillRect/>
                    </a:stretch>
                  </pic:blipFill>
                  <pic:spPr bwMode="auto">
                    <a:xfrm>
                      <a:off x="0" y="0"/>
                      <a:ext cx="1068705" cy="17843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2.В трех ящиках лежит </w:t>
      </w:r>
      <w:smartTag w:uri="urn:schemas-microsoft-com:office:smarttags" w:element="metricconverter">
        <w:smartTagPr>
          <w:attr w:name="ProductID" w:val="75 кг"/>
        </w:smartTagPr>
        <w:r w:rsidRPr="00FA7B65">
          <w:t>75 кг</w:t>
        </w:r>
      </w:smartTag>
      <w:r w:rsidRPr="00FA7B65">
        <w:t xml:space="preserve"> апельсинов. Во втором ящике апельсинов в 4 раза больше, чем в первом, а в третьем – на </w:t>
      </w:r>
      <w:smartTag w:uri="urn:schemas-microsoft-com:office:smarttags" w:element="metricconverter">
        <w:smartTagPr>
          <w:attr w:name="ProductID" w:val="3 кг"/>
        </w:smartTagPr>
        <w:r w:rsidRPr="00FA7B65">
          <w:t>3 кг</w:t>
        </w:r>
      </w:smartTag>
      <w:r w:rsidRPr="00FA7B65">
        <w:t xml:space="preserve"> меньше, чем в первом. Сколько килограммов апельсинов лежит в первом ящике?</w:t>
      </w:r>
    </w:p>
    <w:p w:rsidR="00FA7B65" w:rsidRPr="00FA7B65" w:rsidRDefault="00FA7B65" w:rsidP="00FA7B65">
      <w:pPr>
        <w:pStyle w:val="a4"/>
        <w:spacing w:before="0" w:beforeAutospacing="0" w:after="0" w:afterAutospacing="0"/>
        <w:ind w:left="720"/>
      </w:pPr>
      <w:r w:rsidRPr="00FA7B65">
        <w:t>3. Найдите корень уравнения:</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1757680" cy="201930"/>
            <wp:effectExtent l="0" t="0" r="0" b="0"/>
            <wp:docPr id="273" name="Рисунок 273" descr="hello_html_m5d53347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ello_html_m5d53347f.gif"/>
                    <pic:cNvPicPr>
                      <a:picLocks noChangeAspect="1" noChangeArrowheads="1"/>
                    </pic:cNvPicPr>
                  </pic:nvPicPr>
                  <pic:blipFill>
                    <a:blip r:embed="rId168" cstate="print"/>
                    <a:srcRect/>
                    <a:stretch>
                      <a:fillRect/>
                    </a:stretch>
                  </pic:blipFill>
                  <pic:spPr bwMode="auto">
                    <a:xfrm>
                      <a:off x="0" y="0"/>
                      <a:ext cx="175768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2)</w:t>
      </w:r>
      <w:r w:rsidRPr="00FA7B65">
        <w:rPr>
          <w:noProof/>
        </w:rPr>
        <w:drawing>
          <wp:inline distT="0" distB="0" distL="0" distR="0">
            <wp:extent cx="843280" cy="391795"/>
            <wp:effectExtent l="0" t="0" r="0" b="0"/>
            <wp:docPr id="274" name="Рисунок 274" descr="hello_html_171f2d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ello_html_171f2dad.gif"/>
                    <pic:cNvPicPr>
                      <a:picLocks noChangeAspect="1" noChangeArrowheads="1"/>
                    </pic:cNvPicPr>
                  </pic:nvPicPr>
                  <pic:blipFill>
                    <a:blip r:embed="rId169" cstate="print"/>
                    <a:srcRect/>
                    <a:stretch>
                      <a:fillRect/>
                    </a:stretch>
                  </pic:blipFill>
                  <pic:spPr bwMode="auto">
                    <a:xfrm>
                      <a:off x="0" y="0"/>
                      <a:ext cx="843280"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4. У Пети и Васи было поровну денег. Когда Вася потратил на покупку книг 400р., а Вася – 200р. , то у Васи осталось денег в 5 раз больше, чем у Пети. Сколько денег было у каждого из них в начале?</w:t>
      </w:r>
    </w:p>
    <w:p w:rsidR="00FA7B65" w:rsidRPr="00FA7B65" w:rsidRDefault="00FA7B65" w:rsidP="00FA7B65">
      <w:pPr>
        <w:pStyle w:val="a4"/>
        <w:spacing w:before="0" w:beforeAutospacing="0" w:after="0" w:afterAutospacing="0"/>
        <w:ind w:left="720"/>
      </w:pPr>
      <w:r w:rsidRPr="00FA7B65">
        <w:t xml:space="preserve">5. Решите уравнение </w:t>
      </w:r>
      <w:r w:rsidRPr="00FA7B65">
        <w:rPr>
          <w:noProof/>
        </w:rPr>
        <w:drawing>
          <wp:inline distT="0" distB="0" distL="0" distR="0">
            <wp:extent cx="1484630" cy="201930"/>
            <wp:effectExtent l="0" t="0" r="0" b="0"/>
            <wp:docPr id="275" name="Рисунок 275" descr="hello_html_5497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ello_html_5497e012.gif"/>
                    <pic:cNvPicPr>
                      <a:picLocks noChangeAspect="1" noChangeArrowheads="1"/>
                    </pic:cNvPicPr>
                  </pic:nvPicPr>
                  <pic:blipFill>
                    <a:blip r:embed="rId170" cstate="print"/>
                    <a:srcRect/>
                    <a:stretch>
                      <a:fillRect/>
                    </a:stretch>
                  </pic:blipFill>
                  <pic:spPr bwMode="auto">
                    <a:xfrm>
                      <a:off x="0" y="0"/>
                      <a:ext cx="148463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p>
    <w:p w:rsidR="00FA7B65" w:rsidRPr="00FA7B65" w:rsidRDefault="00FA7B65" w:rsidP="00FA7B65">
      <w:pPr>
        <w:pStyle w:val="a4"/>
        <w:spacing w:before="0" w:beforeAutospacing="0" w:after="0" w:afterAutospacing="0"/>
        <w:ind w:left="720"/>
      </w:pPr>
    </w:p>
    <w:p w:rsidR="00FA7B65" w:rsidRPr="00FA7B65" w:rsidRDefault="00FA7B65" w:rsidP="00FA7B65">
      <w:pPr>
        <w:pStyle w:val="a4"/>
        <w:spacing w:before="0" w:beforeAutospacing="0" w:after="0" w:afterAutospacing="0"/>
      </w:pPr>
    </w:p>
    <w:p w:rsidR="00FA7B65" w:rsidRPr="00FA7B65" w:rsidRDefault="007C29D1" w:rsidP="007C29D1">
      <w:pPr>
        <w:pStyle w:val="a4"/>
        <w:spacing w:before="0" w:beforeAutospacing="0" w:after="0" w:afterAutospacing="0"/>
        <w:rPr>
          <w:b/>
        </w:rPr>
      </w:pPr>
      <w:r>
        <w:t xml:space="preserve">              </w:t>
      </w:r>
      <w:r w:rsidR="00FA7B65" w:rsidRPr="00FA7B65">
        <w:rPr>
          <w:b/>
        </w:rPr>
        <w:t>Вариант 2</w:t>
      </w:r>
    </w:p>
    <w:p w:rsidR="00FA7B65" w:rsidRPr="00FA7B65" w:rsidRDefault="00FA7B65" w:rsidP="00FA7B65">
      <w:pPr>
        <w:pStyle w:val="a4"/>
        <w:spacing w:before="0" w:beforeAutospacing="0" w:after="0" w:afterAutospacing="0"/>
        <w:ind w:left="720"/>
      </w:pPr>
      <w:r w:rsidRPr="00FA7B65">
        <w:t xml:space="preserve">1.Решите уравнение </w:t>
      </w:r>
      <w:r w:rsidRPr="00FA7B65">
        <w:rPr>
          <w:noProof/>
        </w:rPr>
        <w:drawing>
          <wp:inline distT="0" distB="0" distL="0" distR="0">
            <wp:extent cx="1092835" cy="178435"/>
            <wp:effectExtent l="19050" t="0" r="0" b="0"/>
            <wp:docPr id="276" name="Рисунок 276" descr="hello_html_55a63f7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ello_html_55a63f7f.gif"/>
                    <pic:cNvPicPr>
                      <a:picLocks noChangeAspect="1" noChangeArrowheads="1"/>
                    </pic:cNvPicPr>
                  </pic:nvPicPr>
                  <pic:blipFill>
                    <a:blip r:embed="rId171" cstate="print"/>
                    <a:srcRect/>
                    <a:stretch>
                      <a:fillRect/>
                    </a:stretch>
                  </pic:blipFill>
                  <pic:spPr bwMode="auto">
                    <a:xfrm>
                      <a:off x="0" y="0"/>
                      <a:ext cx="1092835" cy="17843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2. Три брата собрали </w:t>
      </w:r>
      <w:smartTag w:uri="urn:schemas-microsoft-com:office:smarttags" w:element="metricconverter">
        <w:smartTagPr>
          <w:attr w:name="ProductID" w:val="88 кг"/>
        </w:smartTagPr>
        <w:r w:rsidRPr="00FA7B65">
          <w:t>88 кг</w:t>
        </w:r>
      </w:smartTag>
      <w:r w:rsidRPr="00FA7B65">
        <w:t xml:space="preserve"> яблок. Старший брат собрал 3 раза больше, чем младший, а средний - на </w:t>
      </w:r>
      <w:smartTag w:uri="urn:schemas-microsoft-com:office:smarttags" w:element="metricconverter">
        <w:smartTagPr>
          <w:attr w:name="ProductID" w:val="13 кг"/>
        </w:smartTagPr>
        <w:r w:rsidRPr="00FA7B65">
          <w:t>13 кг</w:t>
        </w:r>
      </w:smartTag>
      <w:r w:rsidRPr="00FA7B65">
        <w:t xml:space="preserve"> больше, чем младший. Сколько килограммов яблок собрал младший брат? </w:t>
      </w:r>
    </w:p>
    <w:p w:rsidR="00FA7B65" w:rsidRPr="00FA7B65" w:rsidRDefault="00FA7B65" w:rsidP="00FA7B65">
      <w:pPr>
        <w:pStyle w:val="a4"/>
        <w:spacing w:before="0" w:beforeAutospacing="0" w:after="0" w:afterAutospacing="0"/>
        <w:ind w:left="720"/>
      </w:pPr>
      <w:r w:rsidRPr="00FA7B65">
        <w:t>3. Найдите корень уравнения:</w:t>
      </w:r>
    </w:p>
    <w:p w:rsidR="00FA7B65" w:rsidRPr="00FA7B65" w:rsidRDefault="00FA7B65" w:rsidP="00FA7B65">
      <w:pPr>
        <w:pStyle w:val="a4"/>
        <w:spacing w:before="0" w:beforeAutospacing="0" w:after="0" w:afterAutospacing="0"/>
        <w:ind w:left="720"/>
      </w:pPr>
      <w:r w:rsidRPr="00FA7B65">
        <w:t xml:space="preserve">1) </w:t>
      </w:r>
      <w:r w:rsidRPr="00FA7B65">
        <w:rPr>
          <w:noProof/>
        </w:rPr>
        <w:drawing>
          <wp:inline distT="0" distB="0" distL="0" distR="0">
            <wp:extent cx="1769110" cy="201930"/>
            <wp:effectExtent l="0" t="0" r="2540" b="0"/>
            <wp:docPr id="277" name="Рисунок 277" descr="hello_html_5e8df1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ello_html_5e8df1e4.gif"/>
                    <pic:cNvPicPr>
                      <a:picLocks noChangeAspect="1" noChangeArrowheads="1"/>
                    </pic:cNvPicPr>
                  </pic:nvPicPr>
                  <pic:blipFill>
                    <a:blip r:embed="rId172" cstate="print"/>
                    <a:srcRect/>
                    <a:stretch>
                      <a:fillRect/>
                    </a:stretch>
                  </pic:blipFill>
                  <pic:spPr bwMode="auto">
                    <a:xfrm>
                      <a:off x="0" y="0"/>
                      <a:ext cx="176911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2)</w:t>
      </w:r>
      <w:r w:rsidRPr="00FA7B65">
        <w:rPr>
          <w:noProof/>
        </w:rPr>
        <w:drawing>
          <wp:inline distT="0" distB="0" distL="0" distR="0">
            <wp:extent cx="653415" cy="391795"/>
            <wp:effectExtent l="19050" t="0" r="0" b="0"/>
            <wp:docPr id="278" name="Рисунок 278" descr="hello_html_m322c32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ello_html_m322c32f1.gif"/>
                    <pic:cNvPicPr>
                      <a:picLocks noChangeAspect="1" noChangeArrowheads="1"/>
                    </pic:cNvPicPr>
                  </pic:nvPicPr>
                  <pic:blipFill>
                    <a:blip r:embed="rId173" cstate="print"/>
                    <a:srcRect/>
                    <a:stretch>
                      <a:fillRect/>
                    </a:stretch>
                  </pic:blipFill>
                  <pic:spPr bwMode="auto">
                    <a:xfrm>
                      <a:off x="0" y="0"/>
                      <a:ext cx="653415" cy="39179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r w:rsidRPr="00FA7B65">
        <w:t xml:space="preserve">4. В двух цистернах было поровну воды. Когда из первой цистерны взяли </w:t>
      </w:r>
      <w:smartTag w:uri="urn:schemas-microsoft-com:office:smarttags" w:element="metricconverter">
        <w:smartTagPr>
          <w:attr w:name="ProductID" w:val="54 л"/>
        </w:smartTagPr>
        <w:r w:rsidRPr="00FA7B65">
          <w:t>54 л</w:t>
        </w:r>
      </w:smartTag>
      <w:r w:rsidRPr="00FA7B65">
        <w:t xml:space="preserve"> воды, а из второй - 6л, то в первой цистерне осталось в 4 раза меньше воды, чем во второй. Сколько литров воды было в каждой цистерне вначале?</w:t>
      </w:r>
    </w:p>
    <w:p w:rsidR="00FA7B65" w:rsidRPr="00FA7B65" w:rsidRDefault="00FA7B65" w:rsidP="00FA7B65">
      <w:pPr>
        <w:pStyle w:val="a4"/>
        <w:spacing w:before="0" w:beforeAutospacing="0" w:after="0" w:afterAutospacing="0"/>
        <w:ind w:left="720"/>
      </w:pPr>
      <w:r w:rsidRPr="00FA7B65">
        <w:t xml:space="preserve">5. Решите уравнение </w:t>
      </w:r>
      <w:r w:rsidRPr="00FA7B65">
        <w:rPr>
          <w:noProof/>
        </w:rPr>
        <w:drawing>
          <wp:inline distT="0" distB="0" distL="0" distR="0">
            <wp:extent cx="1555750" cy="201930"/>
            <wp:effectExtent l="0" t="0" r="0" b="0"/>
            <wp:docPr id="279" name="Рисунок 279" descr="hello_html_c72c3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ello_html_c72c3ce.gif"/>
                    <pic:cNvPicPr>
                      <a:picLocks noChangeAspect="1" noChangeArrowheads="1"/>
                    </pic:cNvPicPr>
                  </pic:nvPicPr>
                  <pic:blipFill>
                    <a:blip r:embed="rId174" cstate="print"/>
                    <a:srcRect/>
                    <a:stretch>
                      <a:fillRect/>
                    </a:stretch>
                  </pic:blipFill>
                  <pic:spPr bwMode="auto">
                    <a:xfrm>
                      <a:off x="0" y="0"/>
                      <a:ext cx="1555750"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pPr>
    </w:p>
    <w:p w:rsidR="00FA7B65" w:rsidRPr="00FA7B65" w:rsidRDefault="00FA7B65" w:rsidP="00FA7B65">
      <w:pPr>
        <w:pStyle w:val="a4"/>
        <w:spacing w:before="0" w:beforeAutospacing="0" w:after="0" w:afterAutospacing="0"/>
        <w:rPr>
          <w:u w:val="single"/>
        </w:rPr>
      </w:pPr>
    </w:p>
    <w:p w:rsidR="007C29D1" w:rsidRDefault="007C29D1" w:rsidP="00FA7B65">
      <w:pPr>
        <w:pStyle w:val="a4"/>
        <w:spacing w:before="0" w:beforeAutospacing="0" w:after="0" w:afterAutospacing="0"/>
        <w:rPr>
          <w:u w:val="single"/>
        </w:rPr>
        <w:sectPr w:rsidR="007C29D1" w:rsidSect="007C29D1">
          <w:type w:val="continuous"/>
          <w:pgSz w:w="16838" w:h="11906" w:orient="landscape"/>
          <w:pgMar w:top="1134" w:right="850" w:bottom="1134" w:left="1701" w:header="708" w:footer="708" w:gutter="0"/>
          <w:cols w:num="2" w:space="708"/>
          <w:docGrid w:linePitch="360"/>
        </w:sectPr>
      </w:pPr>
    </w:p>
    <w:p w:rsidR="00FA7B65" w:rsidRPr="00FA7B65" w:rsidRDefault="00FA7B65" w:rsidP="00FA7B65">
      <w:pPr>
        <w:pStyle w:val="a4"/>
        <w:spacing w:before="0" w:beforeAutospacing="0" w:after="0" w:afterAutospacing="0"/>
        <w:rPr>
          <w:u w:val="single"/>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7C29D1" w:rsidRDefault="007C29D1" w:rsidP="00FA7B65">
      <w:pPr>
        <w:pStyle w:val="a4"/>
        <w:spacing w:before="0" w:beforeAutospacing="0" w:after="0" w:afterAutospacing="0"/>
        <w:ind w:left="720"/>
        <w:jc w:val="center"/>
        <w:rPr>
          <w:b/>
        </w:rPr>
      </w:pPr>
    </w:p>
    <w:p w:rsidR="00FA7B65" w:rsidRDefault="00FA7B65" w:rsidP="007C29D1">
      <w:pPr>
        <w:pStyle w:val="a4"/>
        <w:spacing w:before="0" w:beforeAutospacing="0" w:after="0" w:afterAutospacing="0"/>
        <w:ind w:left="720"/>
        <w:rPr>
          <w:b/>
        </w:rPr>
      </w:pPr>
      <w:r w:rsidRPr="00FA7B65">
        <w:rPr>
          <w:b/>
        </w:rPr>
        <w:t>Контрольная работа № 11</w:t>
      </w:r>
      <w:r w:rsidR="007C29D1">
        <w:rPr>
          <w:b/>
        </w:rPr>
        <w:t xml:space="preserve"> «</w:t>
      </w:r>
      <w:r w:rsidRPr="00FA7B65">
        <w:rPr>
          <w:b/>
        </w:rPr>
        <w:t>Перпендикулярные и параллельные прямые. Осевая и центральная симметрии. Координатная плоскость. Графики</w:t>
      </w:r>
      <w:r w:rsidR="007C29D1">
        <w:rPr>
          <w:b/>
        </w:rPr>
        <w:t>»</w:t>
      </w:r>
    </w:p>
    <w:p w:rsidR="007C29D1" w:rsidRPr="00FA7B65" w:rsidRDefault="007C29D1" w:rsidP="007C29D1">
      <w:pPr>
        <w:pStyle w:val="a4"/>
        <w:spacing w:before="0" w:beforeAutospacing="0" w:after="0" w:afterAutospacing="0"/>
        <w:ind w:left="720"/>
        <w:rPr>
          <w:b/>
        </w:rPr>
      </w:pPr>
    </w:p>
    <w:p w:rsidR="00FA7B65" w:rsidRPr="00FA7B65" w:rsidRDefault="00FA7B65" w:rsidP="007C29D1">
      <w:pPr>
        <w:pStyle w:val="a4"/>
        <w:spacing w:before="0" w:beforeAutospacing="0" w:after="0" w:afterAutospacing="0"/>
        <w:ind w:left="720"/>
        <w:rPr>
          <w:b/>
        </w:rPr>
      </w:pPr>
      <w:r w:rsidRPr="00FA7B65">
        <w:rPr>
          <w:b/>
        </w:rPr>
        <w:t>Вариант 1</w:t>
      </w:r>
    </w:p>
    <w:p w:rsidR="00FA7B65" w:rsidRPr="00FA7B65" w:rsidRDefault="00FA7B65" w:rsidP="00FA7B65">
      <w:pPr>
        <w:pStyle w:val="a4"/>
        <w:spacing w:before="0" w:beforeAutospacing="0" w:after="0" w:afterAutospacing="0"/>
        <w:ind w:left="720"/>
      </w:pPr>
      <w:r w:rsidRPr="00FA7B65">
        <w:t>1.Перерисуйте в тетрадь рисунок 1. Проведите через точку С:</w:t>
      </w:r>
    </w:p>
    <w:p w:rsidR="00FA7B65" w:rsidRPr="00FA7B65" w:rsidRDefault="007C29D1" w:rsidP="00FA7B65">
      <w:pPr>
        <w:pStyle w:val="a4"/>
        <w:spacing w:before="0" w:beforeAutospacing="0" w:after="0" w:afterAutospacing="0"/>
        <w:ind w:left="720"/>
      </w:pPr>
      <w:r>
        <w:rPr>
          <w:noProof/>
        </w:rPr>
        <w:drawing>
          <wp:anchor distT="0" distB="0" distL="114300" distR="114300" simplePos="0" relativeHeight="251661312" behindDoc="0" locked="0" layoutInCell="1" allowOverlap="0">
            <wp:simplePos x="0" y="0"/>
            <wp:positionH relativeFrom="column">
              <wp:posOffset>6467475</wp:posOffset>
            </wp:positionH>
            <wp:positionV relativeFrom="line">
              <wp:posOffset>-5715</wp:posOffset>
            </wp:positionV>
            <wp:extent cx="1690370" cy="706120"/>
            <wp:effectExtent l="19050" t="0" r="5080" b="0"/>
            <wp:wrapSquare wrapText="bothSides"/>
            <wp:docPr id="6" name="Рисунок 95" descr="hello_html_m312378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ello_html_m31237899.gif"/>
                    <pic:cNvPicPr>
                      <a:picLocks noChangeAspect="1" noChangeArrowheads="1"/>
                    </pic:cNvPicPr>
                  </pic:nvPicPr>
                  <pic:blipFill>
                    <a:blip r:embed="rId175"/>
                    <a:srcRect/>
                    <a:stretch>
                      <a:fillRect/>
                    </a:stretch>
                  </pic:blipFill>
                  <pic:spPr bwMode="auto">
                    <a:xfrm>
                      <a:off x="0" y="0"/>
                      <a:ext cx="1690370" cy="706120"/>
                    </a:xfrm>
                    <a:prstGeom prst="rect">
                      <a:avLst/>
                    </a:prstGeom>
                    <a:noFill/>
                    <a:ln w="9525">
                      <a:noFill/>
                      <a:miter lim="800000"/>
                      <a:headEnd/>
                      <a:tailEnd/>
                    </a:ln>
                  </pic:spPr>
                </pic:pic>
              </a:graphicData>
            </a:graphic>
          </wp:anchor>
        </w:drawing>
      </w:r>
      <w:r w:rsidR="00FA7B65" w:rsidRPr="00FA7B65">
        <w:t xml:space="preserve">1) прямую а, параллельную прямой </w:t>
      </w:r>
      <w:r w:rsidR="00FA7B65" w:rsidRPr="00FA7B65">
        <w:rPr>
          <w:noProof/>
        </w:rPr>
        <w:drawing>
          <wp:inline distT="0" distB="0" distL="0" distR="0">
            <wp:extent cx="166370" cy="142240"/>
            <wp:effectExtent l="19050" t="0" r="5080" b="0"/>
            <wp:docPr id="280" name="Рисунок 280" descr="hello_html_16aa201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ello_html_16aa201f.gif"/>
                    <pic:cNvPicPr>
                      <a:picLocks noChangeAspect="1" noChangeArrowheads="1"/>
                    </pic:cNvPicPr>
                  </pic:nvPicPr>
                  <pic:blipFill>
                    <a:blip r:embed="rId176"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00FA7B65" w:rsidRPr="00FA7B65">
        <w:t>;</w:t>
      </w:r>
    </w:p>
    <w:p w:rsidR="00FA7B65" w:rsidRPr="00FA7B65" w:rsidRDefault="00FA7B65" w:rsidP="00FA7B65">
      <w:pPr>
        <w:pStyle w:val="a4"/>
        <w:spacing w:before="0" w:beforeAutospacing="0" w:after="0" w:afterAutospacing="0"/>
        <w:ind w:left="720"/>
      </w:pPr>
      <w:r w:rsidRPr="00FA7B65">
        <w:t xml:space="preserve">2) прямую b, перпендикулярную прямой </w:t>
      </w:r>
      <w:r w:rsidRPr="00FA7B65">
        <w:rPr>
          <w:noProof/>
        </w:rPr>
        <w:drawing>
          <wp:inline distT="0" distB="0" distL="0" distR="0">
            <wp:extent cx="166370" cy="142240"/>
            <wp:effectExtent l="19050" t="0" r="5080" b="0"/>
            <wp:docPr id="281" name="Рисунок 281" descr="hello_html_16aa201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ello_html_16aa201f.gif"/>
                    <pic:cNvPicPr>
                      <a:picLocks noChangeAspect="1" noChangeArrowheads="1"/>
                    </pic:cNvPicPr>
                  </pic:nvPicPr>
                  <pic:blipFill>
                    <a:blip r:embed="rId176"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FA7B65">
        <w:t>.</w:t>
      </w:r>
    </w:p>
    <w:p w:rsidR="00FA7B65" w:rsidRPr="00FA7B65" w:rsidRDefault="00FA7B65" w:rsidP="00FA7B65">
      <w:pPr>
        <w:pStyle w:val="a4"/>
        <w:spacing w:before="0" w:beforeAutospacing="0" w:after="0" w:afterAutospacing="0"/>
        <w:ind w:left="720"/>
      </w:pPr>
      <w:r w:rsidRPr="00FA7B65">
        <w:t xml:space="preserve">2. Начертите произвольный треугольник ABC. </w:t>
      </w:r>
    </w:p>
    <w:p w:rsidR="00FA7B65" w:rsidRPr="00FA7B65" w:rsidRDefault="00FA7B65" w:rsidP="00FA7B65">
      <w:pPr>
        <w:pStyle w:val="a4"/>
        <w:spacing w:before="0" w:beforeAutospacing="0" w:after="0" w:afterAutospacing="0"/>
        <w:ind w:left="720"/>
      </w:pPr>
      <w:r w:rsidRPr="00FA7B65">
        <w:t>Постройте фигуру, симметричную этому треугольнику относительно точки А.</w:t>
      </w:r>
    </w:p>
    <w:p w:rsidR="00FA7B65" w:rsidRPr="00FA7B65" w:rsidRDefault="00FA7B65" w:rsidP="00FA7B65">
      <w:pPr>
        <w:pStyle w:val="a4"/>
        <w:spacing w:before="0" w:beforeAutospacing="0" w:after="0" w:afterAutospacing="0"/>
        <w:ind w:left="720"/>
      </w:pPr>
      <w:r w:rsidRPr="00FA7B65">
        <w:t>3. Отметьте на координатной плоскости точки А(–1;4) и В(–4;–2). Проведите отрезок АВ.</w:t>
      </w:r>
    </w:p>
    <w:p w:rsidR="00FA7B65" w:rsidRPr="00FA7B65" w:rsidRDefault="00FA7B65" w:rsidP="00FA7B65">
      <w:pPr>
        <w:pStyle w:val="a4"/>
        <w:spacing w:before="0" w:beforeAutospacing="0" w:after="0" w:afterAutospacing="0"/>
        <w:ind w:left="720"/>
      </w:pPr>
      <w:r w:rsidRPr="00FA7B65">
        <w:t>1) Найдите координаты точки пересечения отрезка АВ с осью абсцисс.</w:t>
      </w:r>
    </w:p>
    <w:p w:rsidR="00FA7B65" w:rsidRPr="00FA7B65" w:rsidRDefault="00FA7B65" w:rsidP="00FA7B65">
      <w:pPr>
        <w:pStyle w:val="a4"/>
        <w:spacing w:before="0" w:beforeAutospacing="0" w:after="0" w:afterAutospacing="0"/>
        <w:ind w:left="720"/>
      </w:pPr>
      <w:r w:rsidRPr="00FA7B65">
        <w:t>2) Постройте отрезок, симметричный отрезку АВ относительно оси ординат, и найдите координаты концов полученного отрезка.</w:t>
      </w:r>
    </w:p>
    <w:p w:rsidR="00FA7B65" w:rsidRPr="00FA7B65" w:rsidRDefault="00FA7B65" w:rsidP="00FA7B65">
      <w:pPr>
        <w:pStyle w:val="a4"/>
        <w:spacing w:before="0" w:beforeAutospacing="0" w:after="0" w:afterAutospacing="0"/>
        <w:ind w:left="720"/>
      </w:pPr>
      <w:r w:rsidRPr="00FA7B65">
        <w:t>4.Начертите тупой угол BDK, отметьте на его стороне DK точку М. Проведите через точку М прямую, перпендикулярную прямой DK, и прямую, перпендикулярную прямой DB.</w:t>
      </w:r>
    </w:p>
    <w:p w:rsidR="00FA7B65" w:rsidRPr="007C29D1" w:rsidRDefault="00FA7B65" w:rsidP="00FA7B65">
      <w:pPr>
        <w:pStyle w:val="a4"/>
        <w:spacing w:before="0" w:beforeAutospacing="0" w:after="0" w:afterAutospacing="0"/>
      </w:pPr>
      <w:r w:rsidRPr="00FA7B65">
        <w:t xml:space="preserve">5. Турист вышел из базового лагеря и через некоторое время вернулся назад. На рисунке 2 изображен график движения туриста. </w:t>
      </w:r>
      <w:r w:rsidRPr="00FA7B65">
        <w:rPr>
          <w:noProof/>
        </w:rPr>
        <w:drawing>
          <wp:inline distT="0" distB="0" distL="0" distR="0">
            <wp:extent cx="2320389" cy="1638643"/>
            <wp:effectExtent l="19050" t="0" r="3711" b="0"/>
            <wp:docPr id="282" name="Рисунок 282" descr="hello_html_m6d2908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ello_html_m6d290839.png"/>
                    <pic:cNvPicPr>
                      <a:picLocks noChangeAspect="1" noChangeArrowheads="1"/>
                    </pic:cNvPicPr>
                  </pic:nvPicPr>
                  <pic:blipFill>
                    <a:blip r:embed="rId177"/>
                    <a:srcRect/>
                    <a:stretch>
                      <a:fillRect/>
                    </a:stretch>
                  </pic:blipFill>
                  <pic:spPr bwMode="auto">
                    <a:xfrm>
                      <a:off x="0" y="0"/>
                      <a:ext cx="2321209" cy="1639222"/>
                    </a:xfrm>
                    <a:prstGeom prst="rect">
                      <a:avLst/>
                    </a:prstGeom>
                    <a:noFill/>
                    <a:ln w="9525">
                      <a:noFill/>
                      <a:miter lim="800000"/>
                      <a:headEnd/>
                      <a:tailEnd/>
                    </a:ln>
                  </pic:spPr>
                </pic:pic>
              </a:graphicData>
            </a:graphic>
          </wp:inline>
        </w:drawing>
      </w:r>
    </w:p>
    <w:p w:rsidR="00FA7B65" w:rsidRPr="00FA7B65" w:rsidRDefault="00FA7B65" w:rsidP="00491BBB">
      <w:pPr>
        <w:pStyle w:val="a4"/>
        <w:numPr>
          <w:ilvl w:val="0"/>
          <w:numId w:val="88"/>
        </w:numPr>
        <w:spacing w:before="0" w:beforeAutospacing="0" w:after="0" w:afterAutospacing="0"/>
        <w:ind w:left="1440"/>
      </w:pPr>
      <w:r w:rsidRPr="00FA7B65">
        <w:t>На каком расстоянии от лагеря был турист через 4 ч после начала движения?</w:t>
      </w:r>
    </w:p>
    <w:p w:rsidR="00FA7B65" w:rsidRPr="00FA7B65" w:rsidRDefault="00FA7B65" w:rsidP="00491BBB">
      <w:pPr>
        <w:pStyle w:val="a4"/>
        <w:numPr>
          <w:ilvl w:val="0"/>
          <w:numId w:val="88"/>
        </w:numPr>
        <w:spacing w:before="0" w:beforeAutospacing="0" w:after="0" w:afterAutospacing="0"/>
        <w:ind w:left="1440"/>
      </w:pPr>
      <w:r w:rsidRPr="00FA7B65">
        <w:t>Сколько времени турист затратил на остановку?</w:t>
      </w:r>
    </w:p>
    <w:p w:rsidR="00FA7B65" w:rsidRPr="00FA7B65" w:rsidRDefault="00FA7B65" w:rsidP="00491BBB">
      <w:pPr>
        <w:pStyle w:val="a4"/>
        <w:numPr>
          <w:ilvl w:val="0"/>
          <w:numId w:val="88"/>
        </w:numPr>
        <w:spacing w:before="0" w:beforeAutospacing="0" w:after="0" w:afterAutospacing="0"/>
        <w:ind w:left="1440"/>
      </w:pPr>
      <w:r w:rsidRPr="00FA7B65">
        <w:t xml:space="preserve">Через сколько часов после начала движения турист был на расстоянии </w:t>
      </w:r>
      <w:smartTag w:uri="urn:schemas-microsoft-com:office:smarttags" w:element="metricconverter">
        <w:smartTagPr>
          <w:attr w:name="ProductID" w:val="12 км"/>
        </w:smartTagPr>
        <w:r w:rsidRPr="00FA7B65">
          <w:t>12 км</w:t>
        </w:r>
      </w:smartTag>
      <w:r w:rsidRPr="00FA7B65">
        <w:t xml:space="preserve"> от лагеря?</w:t>
      </w:r>
    </w:p>
    <w:p w:rsidR="00FA7B65" w:rsidRPr="00FA7B65" w:rsidRDefault="00FA7B65" w:rsidP="00491BBB">
      <w:pPr>
        <w:pStyle w:val="a4"/>
        <w:numPr>
          <w:ilvl w:val="0"/>
          <w:numId w:val="88"/>
        </w:numPr>
        <w:spacing w:before="0" w:beforeAutospacing="0" w:after="0" w:afterAutospacing="0"/>
        <w:ind w:left="1440"/>
      </w:pPr>
      <w:r w:rsidRPr="00FA7B65">
        <w:t>С какой скоростью турист шел до остановки?</w:t>
      </w:r>
    </w:p>
    <w:p w:rsidR="00FA7B65" w:rsidRPr="00FA7B65" w:rsidRDefault="00FA7B65" w:rsidP="00FA7B65">
      <w:pPr>
        <w:pStyle w:val="a4"/>
        <w:spacing w:before="0" w:beforeAutospacing="0" w:after="0" w:afterAutospacing="0"/>
        <w:ind w:left="720"/>
      </w:pPr>
      <w:r w:rsidRPr="00FA7B65">
        <w:t>6. Даны координаты трех вершин прямоугольника ABCD: А (–2;–3), В (–2;5) и С(4;5).</w:t>
      </w:r>
    </w:p>
    <w:p w:rsidR="00FA7B65" w:rsidRPr="00FA7B65" w:rsidRDefault="00FA7B65" w:rsidP="00491BBB">
      <w:pPr>
        <w:pStyle w:val="a4"/>
        <w:numPr>
          <w:ilvl w:val="0"/>
          <w:numId w:val="89"/>
        </w:numPr>
        <w:spacing w:before="0" w:beforeAutospacing="0" w:after="0" w:afterAutospacing="0"/>
        <w:ind w:left="1440"/>
      </w:pPr>
      <w:r w:rsidRPr="00FA7B65">
        <w:t>Начертите этот прямоугольник.</w:t>
      </w:r>
    </w:p>
    <w:p w:rsidR="00FA7B65" w:rsidRPr="00FA7B65" w:rsidRDefault="00FA7B65" w:rsidP="00491BBB">
      <w:pPr>
        <w:pStyle w:val="a4"/>
        <w:numPr>
          <w:ilvl w:val="0"/>
          <w:numId w:val="89"/>
        </w:numPr>
        <w:spacing w:before="0" w:beforeAutospacing="0" w:after="0" w:afterAutospacing="0"/>
        <w:ind w:left="1440"/>
      </w:pPr>
      <w:r w:rsidRPr="00FA7B65">
        <w:t>Найдите координаты вершины D.</w:t>
      </w:r>
    </w:p>
    <w:p w:rsidR="00FA7B65" w:rsidRPr="00FA7B65" w:rsidRDefault="00FA7B65" w:rsidP="00491BBB">
      <w:pPr>
        <w:pStyle w:val="a4"/>
        <w:numPr>
          <w:ilvl w:val="0"/>
          <w:numId w:val="89"/>
        </w:numPr>
        <w:spacing w:before="0" w:beforeAutospacing="0" w:after="0" w:afterAutospacing="0"/>
        <w:ind w:left="1440"/>
      </w:pPr>
      <w:r w:rsidRPr="00FA7B65">
        <w:t>Найдите координаты точки пересечения диагоналей прямоугольника.</w:t>
      </w:r>
    </w:p>
    <w:p w:rsidR="00FA7B65" w:rsidRPr="00FA7B65" w:rsidRDefault="00FA7B65" w:rsidP="00491BBB">
      <w:pPr>
        <w:pStyle w:val="a4"/>
        <w:numPr>
          <w:ilvl w:val="0"/>
          <w:numId w:val="89"/>
        </w:numPr>
        <w:spacing w:before="0" w:beforeAutospacing="0" w:after="0" w:afterAutospacing="0"/>
        <w:ind w:left="1440"/>
      </w:pPr>
      <w:r w:rsidRPr="00FA7B65">
        <w:t xml:space="preserve">Вычислите площадь и периметр прямоугольника, считая, что длина единичного отрезка координатных осей равна </w:t>
      </w:r>
      <w:smartTag w:uri="urn:schemas-microsoft-com:office:smarttags" w:element="metricconverter">
        <w:smartTagPr>
          <w:attr w:name="ProductID" w:val="1 см"/>
        </w:smartTagPr>
        <w:r w:rsidRPr="00FA7B65">
          <w:t>1 см</w:t>
        </w:r>
      </w:smartTag>
      <w:r w:rsidRPr="00FA7B65">
        <w:t>.</w:t>
      </w:r>
    </w:p>
    <w:p w:rsidR="00FA7B65" w:rsidRPr="00FA7B65" w:rsidRDefault="00FA7B65" w:rsidP="00FA7B65">
      <w:pPr>
        <w:pStyle w:val="a4"/>
        <w:spacing w:before="0" w:beforeAutospacing="0" w:after="0" w:afterAutospacing="0"/>
        <w:ind w:left="720"/>
      </w:pPr>
      <w:r w:rsidRPr="00FA7B65">
        <w:t>7. Изобразите на координатной плоскости все точки (х; y) такие, что x = 2, y – произвольное число.</w:t>
      </w:r>
    </w:p>
    <w:p w:rsidR="00FA7B65" w:rsidRPr="00FA7B65" w:rsidRDefault="00FA7B65" w:rsidP="007C29D1">
      <w:pPr>
        <w:pStyle w:val="a4"/>
        <w:spacing w:before="0" w:beforeAutospacing="0" w:after="0" w:afterAutospacing="0"/>
        <w:ind w:left="720"/>
        <w:rPr>
          <w:b/>
        </w:rPr>
      </w:pPr>
      <w:r w:rsidRPr="00FA7B65">
        <w:rPr>
          <w:b/>
        </w:rPr>
        <w:t>Вариант 2</w:t>
      </w:r>
    </w:p>
    <w:p w:rsidR="00FA7B65" w:rsidRPr="00FA7B65" w:rsidRDefault="007C29D1" w:rsidP="00FA7B65">
      <w:pPr>
        <w:pStyle w:val="a4"/>
        <w:spacing w:before="0" w:beforeAutospacing="0" w:after="0" w:afterAutospacing="0"/>
        <w:ind w:left="720"/>
      </w:pPr>
      <w:r>
        <w:rPr>
          <w:noProof/>
        </w:rPr>
        <w:drawing>
          <wp:anchor distT="0" distB="0" distL="114300" distR="114300" simplePos="0" relativeHeight="251660288" behindDoc="0" locked="0" layoutInCell="1" allowOverlap="0">
            <wp:simplePos x="0" y="0"/>
            <wp:positionH relativeFrom="column">
              <wp:posOffset>5683885</wp:posOffset>
            </wp:positionH>
            <wp:positionV relativeFrom="line">
              <wp:posOffset>66040</wp:posOffset>
            </wp:positionV>
            <wp:extent cx="1737995" cy="770890"/>
            <wp:effectExtent l="19050" t="0" r="0" b="0"/>
            <wp:wrapSquare wrapText="bothSides"/>
            <wp:docPr id="5" name="Рисунок 94" descr="hello_html_m3414d1c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ello_html_m3414d1c3.gif"/>
                    <pic:cNvPicPr>
                      <a:picLocks noChangeAspect="1" noChangeArrowheads="1"/>
                    </pic:cNvPicPr>
                  </pic:nvPicPr>
                  <pic:blipFill>
                    <a:blip r:embed="rId178"/>
                    <a:srcRect/>
                    <a:stretch>
                      <a:fillRect/>
                    </a:stretch>
                  </pic:blipFill>
                  <pic:spPr bwMode="auto">
                    <a:xfrm>
                      <a:off x="0" y="0"/>
                      <a:ext cx="1737995" cy="770890"/>
                    </a:xfrm>
                    <a:prstGeom prst="rect">
                      <a:avLst/>
                    </a:prstGeom>
                    <a:noFill/>
                    <a:ln w="9525">
                      <a:noFill/>
                      <a:miter lim="800000"/>
                      <a:headEnd/>
                      <a:tailEnd/>
                    </a:ln>
                  </pic:spPr>
                </pic:pic>
              </a:graphicData>
            </a:graphic>
          </wp:anchor>
        </w:drawing>
      </w:r>
      <w:r w:rsidR="00FA7B65" w:rsidRPr="00FA7B65">
        <w:t>1.Перерисуйте в тетрадь рисунок 1. Проведите через точку F:</w:t>
      </w:r>
    </w:p>
    <w:p w:rsidR="00FA7B65" w:rsidRPr="00FA7B65" w:rsidRDefault="00FA7B65" w:rsidP="00FA7B65">
      <w:pPr>
        <w:pStyle w:val="a4"/>
        <w:spacing w:before="0" w:beforeAutospacing="0" w:after="0" w:afterAutospacing="0"/>
        <w:ind w:left="720"/>
      </w:pPr>
      <w:r w:rsidRPr="00FA7B65">
        <w:t>1) прямую а, параллельную прямой c;</w:t>
      </w:r>
    </w:p>
    <w:p w:rsidR="00FA7B65" w:rsidRPr="00FA7B65" w:rsidRDefault="00FA7B65" w:rsidP="00FA7B65">
      <w:pPr>
        <w:pStyle w:val="a4"/>
        <w:spacing w:before="0" w:beforeAutospacing="0" w:after="0" w:afterAutospacing="0"/>
        <w:ind w:left="720"/>
      </w:pPr>
      <w:r w:rsidRPr="00FA7B65">
        <w:t>2) прямую b, перпендикулярную прямой c.</w:t>
      </w:r>
    </w:p>
    <w:p w:rsidR="00FA7B65" w:rsidRPr="00FA7B65" w:rsidRDefault="00FA7B65" w:rsidP="00FA7B65">
      <w:pPr>
        <w:pStyle w:val="a4"/>
        <w:spacing w:before="0" w:beforeAutospacing="0" w:after="0" w:afterAutospacing="0"/>
        <w:ind w:left="720"/>
      </w:pPr>
      <w:r w:rsidRPr="00FA7B65">
        <w:t xml:space="preserve">2. Начертите произвольный треугольник DEF. </w:t>
      </w:r>
    </w:p>
    <w:p w:rsidR="00FA7B65" w:rsidRPr="00FA7B65" w:rsidRDefault="00FA7B65" w:rsidP="00FA7B65">
      <w:pPr>
        <w:pStyle w:val="a4"/>
        <w:spacing w:before="0" w:beforeAutospacing="0" w:after="0" w:afterAutospacing="0"/>
        <w:ind w:left="720"/>
      </w:pPr>
      <w:r w:rsidRPr="00FA7B65">
        <w:t xml:space="preserve">Постройте фигуру, симметричную этому треугольнику </w:t>
      </w:r>
    </w:p>
    <w:p w:rsidR="00FA7B65" w:rsidRPr="00FA7B65" w:rsidRDefault="00FA7B65" w:rsidP="00FA7B65">
      <w:pPr>
        <w:pStyle w:val="a4"/>
        <w:spacing w:before="0" w:beforeAutospacing="0" w:after="0" w:afterAutospacing="0"/>
        <w:ind w:left="720"/>
      </w:pPr>
      <w:r w:rsidRPr="00FA7B65">
        <w:t>относительно точки E.</w:t>
      </w:r>
    </w:p>
    <w:p w:rsidR="00FA7B65" w:rsidRPr="00FA7B65" w:rsidRDefault="00FA7B65" w:rsidP="00FA7B65">
      <w:pPr>
        <w:pStyle w:val="a4"/>
        <w:spacing w:before="0" w:beforeAutospacing="0" w:after="0" w:afterAutospacing="0"/>
        <w:ind w:left="720"/>
      </w:pPr>
      <w:r w:rsidRPr="00FA7B65">
        <w:t>3. Отметьте на координатной плоскости точки C (1;4) и D (–1;2). Проведите отрезок CD.</w:t>
      </w:r>
    </w:p>
    <w:p w:rsidR="00FA7B65" w:rsidRPr="00FA7B65" w:rsidRDefault="00FA7B65" w:rsidP="00FA7B65">
      <w:pPr>
        <w:pStyle w:val="a4"/>
        <w:spacing w:before="0" w:beforeAutospacing="0" w:after="0" w:afterAutospacing="0"/>
        <w:ind w:left="720"/>
      </w:pPr>
      <w:r w:rsidRPr="00FA7B65">
        <w:t>1) Найдите координаты точки пересечения отрезка CD с осью ординат.</w:t>
      </w:r>
    </w:p>
    <w:p w:rsidR="00FA7B65" w:rsidRPr="00FA7B65" w:rsidRDefault="00FA7B65" w:rsidP="00FA7B65">
      <w:pPr>
        <w:pStyle w:val="a4"/>
        <w:spacing w:before="0" w:beforeAutospacing="0" w:after="0" w:afterAutospacing="0"/>
        <w:ind w:left="720"/>
      </w:pPr>
      <w:r w:rsidRPr="00FA7B65">
        <w:t>2) Постройте отрезок, симметричный отрезку CD относительно оси абсцисс, и найдите координаты концов полученного отрезка.</w:t>
      </w:r>
    </w:p>
    <w:p w:rsidR="00FA7B65" w:rsidRPr="00FA7B65" w:rsidRDefault="00FA7B65" w:rsidP="00FA7B65">
      <w:pPr>
        <w:pStyle w:val="a4"/>
        <w:spacing w:before="0" w:beforeAutospacing="0" w:after="0" w:afterAutospacing="0"/>
        <w:ind w:left="720"/>
      </w:pPr>
      <w:r w:rsidRPr="00FA7B65">
        <w:t>4.Начертите тупой угол OCA, отметьте на его стороне CA точку P. Проведите через точку P прямую, перпендикулярную прямой CA, и прямую, перпендикулярную прямой CO.</w:t>
      </w:r>
    </w:p>
    <w:p w:rsidR="00FA7B65" w:rsidRPr="00FA7B65" w:rsidRDefault="00FA7B65" w:rsidP="00FA7B65">
      <w:pPr>
        <w:pStyle w:val="a4"/>
        <w:spacing w:before="0" w:beforeAutospacing="0" w:after="0" w:afterAutospacing="0"/>
        <w:ind w:left="720"/>
        <w:rPr>
          <w:lang w:val="en-US"/>
        </w:rPr>
      </w:pPr>
      <w:r w:rsidRPr="00FA7B65">
        <w:t xml:space="preserve">5. Велосипедист выехал из дома и через некоторое время вернулся назад. На рисунке 2 изображен график движения велосипедиста. </w:t>
      </w:r>
      <w:r w:rsidRPr="00FA7B65">
        <w:rPr>
          <w:noProof/>
        </w:rPr>
        <w:drawing>
          <wp:inline distT="0" distB="0" distL="0" distR="0">
            <wp:extent cx="2427267" cy="1856456"/>
            <wp:effectExtent l="19050" t="0" r="0" b="0"/>
            <wp:docPr id="283" name="Рисунок 283" descr="hello_html_m1db957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ello_html_m1db9576b.png"/>
                    <pic:cNvPicPr>
                      <a:picLocks noChangeAspect="1" noChangeArrowheads="1"/>
                    </pic:cNvPicPr>
                  </pic:nvPicPr>
                  <pic:blipFill>
                    <a:blip r:embed="rId179"/>
                    <a:srcRect/>
                    <a:stretch>
                      <a:fillRect/>
                    </a:stretch>
                  </pic:blipFill>
                  <pic:spPr bwMode="auto">
                    <a:xfrm>
                      <a:off x="0" y="0"/>
                      <a:ext cx="2427205" cy="1856409"/>
                    </a:xfrm>
                    <a:prstGeom prst="rect">
                      <a:avLst/>
                    </a:prstGeom>
                    <a:noFill/>
                    <a:ln w="9525">
                      <a:noFill/>
                      <a:miter lim="800000"/>
                      <a:headEnd/>
                      <a:tailEnd/>
                    </a:ln>
                  </pic:spPr>
                </pic:pic>
              </a:graphicData>
            </a:graphic>
          </wp:inline>
        </w:drawing>
      </w:r>
    </w:p>
    <w:p w:rsidR="00FA7B65" w:rsidRPr="00FA7B65" w:rsidRDefault="00FA7B65" w:rsidP="00491BBB">
      <w:pPr>
        <w:pStyle w:val="a4"/>
        <w:numPr>
          <w:ilvl w:val="0"/>
          <w:numId w:val="91"/>
        </w:numPr>
        <w:spacing w:before="0" w:beforeAutospacing="0" w:after="0" w:afterAutospacing="0"/>
      </w:pPr>
      <w:r w:rsidRPr="00FA7B65">
        <w:t>На каком расстоянии от дома был велосипедист через 4 ч после начала движения?</w:t>
      </w:r>
    </w:p>
    <w:p w:rsidR="00FA7B65" w:rsidRPr="00FA7B65" w:rsidRDefault="00FA7B65" w:rsidP="00491BBB">
      <w:pPr>
        <w:pStyle w:val="a4"/>
        <w:numPr>
          <w:ilvl w:val="0"/>
          <w:numId w:val="91"/>
        </w:numPr>
        <w:spacing w:before="0" w:beforeAutospacing="0" w:after="0" w:afterAutospacing="0"/>
      </w:pPr>
      <w:r w:rsidRPr="00FA7B65">
        <w:t>Сколько времени велосипедист затратил на остановку?</w:t>
      </w:r>
    </w:p>
    <w:p w:rsidR="00FA7B65" w:rsidRPr="00FA7B65" w:rsidRDefault="00FA7B65" w:rsidP="00491BBB">
      <w:pPr>
        <w:pStyle w:val="a4"/>
        <w:numPr>
          <w:ilvl w:val="0"/>
          <w:numId w:val="91"/>
        </w:numPr>
        <w:spacing w:before="0" w:beforeAutospacing="0" w:after="0" w:afterAutospacing="0"/>
      </w:pPr>
      <w:r w:rsidRPr="00FA7B65">
        <w:t xml:space="preserve">Через сколько часов после начала движения велосипедист был на расстоянии </w:t>
      </w:r>
      <w:smartTag w:uri="urn:schemas-microsoft-com:office:smarttags" w:element="metricconverter">
        <w:smartTagPr>
          <w:attr w:name="ProductID" w:val="24 км"/>
        </w:smartTagPr>
        <w:r w:rsidRPr="00FA7B65">
          <w:t>24 км</w:t>
        </w:r>
      </w:smartTag>
      <w:r w:rsidRPr="00FA7B65">
        <w:t xml:space="preserve"> от дома?</w:t>
      </w:r>
    </w:p>
    <w:p w:rsidR="00FA7B65" w:rsidRPr="00FA7B65" w:rsidRDefault="00FA7B65" w:rsidP="00491BBB">
      <w:pPr>
        <w:pStyle w:val="a4"/>
        <w:numPr>
          <w:ilvl w:val="0"/>
          <w:numId w:val="91"/>
        </w:numPr>
        <w:spacing w:before="0" w:beforeAutospacing="0" w:after="0" w:afterAutospacing="0"/>
      </w:pPr>
      <w:r w:rsidRPr="00FA7B65">
        <w:t>С какой скоростью велосипедист ехал до остановки?</w:t>
      </w:r>
    </w:p>
    <w:p w:rsidR="00FA7B65" w:rsidRPr="00FA7B65" w:rsidRDefault="00FA7B65" w:rsidP="00FA7B65">
      <w:pPr>
        <w:pStyle w:val="a4"/>
        <w:spacing w:before="0" w:beforeAutospacing="0" w:after="0" w:afterAutospacing="0"/>
        <w:ind w:left="720"/>
      </w:pPr>
      <w:r w:rsidRPr="00FA7B65">
        <w:t>6. Даны координаты трех вершин прямоугольника ABCD: А (–1;–3), С(5; 1) и D (5; –3)</w:t>
      </w:r>
    </w:p>
    <w:p w:rsidR="00FA7B65" w:rsidRPr="00FA7B65" w:rsidRDefault="00FA7B65" w:rsidP="00491BBB">
      <w:pPr>
        <w:pStyle w:val="a4"/>
        <w:numPr>
          <w:ilvl w:val="0"/>
          <w:numId w:val="92"/>
        </w:numPr>
        <w:spacing w:before="0" w:beforeAutospacing="0" w:after="0" w:afterAutospacing="0"/>
      </w:pPr>
      <w:r w:rsidRPr="00FA7B65">
        <w:t>Начертите этот прямоугольник.</w:t>
      </w:r>
    </w:p>
    <w:p w:rsidR="00FA7B65" w:rsidRPr="00FA7B65" w:rsidRDefault="00FA7B65" w:rsidP="00491BBB">
      <w:pPr>
        <w:pStyle w:val="a4"/>
        <w:numPr>
          <w:ilvl w:val="0"/>
          <w:numId w:val="92"/>
        </w:numPr>
        <w:spacing w:before="0" w:beforeAutospacing="0" w:after="0" w:afterAutospacing="0"/>
      </w:pPr>
      <w:r w:rsidRPr="00FA7B65">
        <w:t>Найдите координаты вершины В.</w:t>
      </w:r>
    </w:p>
    <w:p w:rsidR="00FA7B65" w:rsidRPr="00FA7B65" w:rsidRDefault="00FA7B65" w:rsidP="00491BBB">
      <w:pPr>
        <w:pStyle w:val="a4"/>
        <w:numPr>
          <w:ilvl w:val="0"/>
          <w:numId w:val="92"/>
        </w:numPr>
        <w:spacing w:before="0" w:beforeAutospacing="0" w:after="0" w:afterAutospacing="0"/>
      </w:pPr>
      <w:r w:rsidRPr="00FA7B65">
        <w:t>Найдите координаты точки пересечения диагоналей прямоугольника.</w:t>
      </w:r>
    </w:p>
    <w:p w:rsidR="00FA7B65" w:rsidRPr="00FA7B65" w:rsidRDefault="00FA7B65" w:rsidP="00491BBB">
      <w:pPr>
        <w:pStyle w:val="a4"/>
        <w:numPr>
          <w:ilvl w:val="0"/>
          <w:numId w:val="92"/>
        </w:numPr>
        <w:spacing w:before="0" w:beforeAutospacing="0" w:after="0" w:afterAutospacing="0"/>
      </w:pPr>
      <w:r w:rsidRPr="00FA7B65">
        <w:t xml:space="preserve">Вычислите площадь и периметр прямоугольника, считая, что длина единичного отрезка координатных осей равна </w:t>
      </w:r>
      <w:smartTag w:uri="urn:schemas-microsoft-com:office:smarttags" w:element="metricconverter">
        <w:smartTagPr>
          <w:attr w:name="ProductID" w:val="1 см"/>
        </w:smartTagPr>
        <w:r w:rsidRPr="00FA7B65">
          <w:t>1 см</w:t>
        </w:r>
      </w:smartTag>
      <w:r w:rsidRPr="00FA7B65">
        <w:t>.</w:t>
      </w:r>
    </w:p>
    <w:p w:rsidR="00FA7B65" w:rsidRPr="00FA7B65" w:rsidRDefault="00FA7B65" w:rsidP="00FA7B65">
      <w:pPr>
        <w:pStyle w:val="a4"/>
        <w:spacing w:before="0" w:beforeAutospacing="0" w:after="0" w:afterAutospacing="0"/>
        <w:ind w:left="720"/>
      </w:pPr>
      <w:r w:rsidRPr="00FA7B65">
        <w:t>7. Изобразите на координатной плоскости все точки (х; y) такие, что, y = –4, а x – произвольное число.</w:t>
      </w:r>
    </w:p>
    <w:p w:rsidR="00FA7B65" w:rsidRPr="00FA7B65" w:rsidRDefault="00FA7B65" w:rsidP="007C29D1">
      <w:pPr>
        <w:pStyle w:val="a4"/>
        <w:spacing w:before="0" w:beforeAutospacing="0" w:after="0" w:afterAutospacing="0"/>
        <w:ind w:left="720"/>
        <w:rPr>
          <w:b/>
        </w:rPr>
      </w:pPr>
      <w:r w:rsidRPr="00FA7B65">
        <w:rPr>
          <w:b/>
        </w:rPr>
        <w:t>Контрольная работа № 12</w:t>
      </w:r>
      <w:r w:rsidR="007C29D1">
        <w:rPr>
          <w:b/>
        </w:rPr>
        <w:t>. Итоговое повторение</w:t>
      </w:r>
    </w:p>
    <w:p w:rsidR="00FA7B65" w:rsidRPr="00FA7B65" w:rsidRDefault="00FA7B65" w:rsidP="00FA7B65">
      <w:pPr>
        <w:pStyle w:val="a4"/>
        <w:spacing w:before="0" w:beforeAutospacing="0" w:after="0" w:afterAutospacing="0"/>
        <w:ind w:left="720"/>
        <w:jc w:val="center"/>
        <w:rPr>
          <w:b/>
        </w:rPr>
      </w:pPr>
      <w:r w:rsidRPr="00FA7B65">
        <w:rPr>
          <w:b/>
        </w:rPr>
        <w:t>Вариант 1</w:t>
      </w:r>
    </w:p>
    <w:p w:rsidR="00FA7B65" w:rsidRPr="00FA7B65" w:rsidRDefault="00FA7B65" w:rsidP="00491BBB">
      <w:pPr>
        <w:pStyle w:val="a4"/>
        <w:numPr>
          <w:ilvl w:val="0"/>
          <w:numId w:val="90"/>
        </w:numPr>
        <w:spacing w:before="0" w:beforeAutospacing="0" w:after="0" w:afterAutospacing="0"/>
        <w:ind w:left="1440"/>
        <w:jc w:val="both"/>
      </w:pPr>
      <w:r w:rsidRPr="00FA7B65">
        <w:t>Найдите значение выражения:</w:t>
      </w:r>
    </w:p>
    <w:p w:rsidR="00FA7B65" w:rsidRPr="00FA7B65" w:rsidRDefault="00FA7B65" w:rsidP="00FA7B65">
      <w:pPr>
        <w:pStyle w:val="a4"/>
        <w:spacing w:before="0" w:beforeAutospacing="0" w:after="0" w:afterAutospacing="0"/>
        <w:ind w:left="720"/>
        <w:jc w:val="both"/>
      </w:pPr>
      <w:r w:rsidRPr="00FA7B65">
        <w:t>1)</w:t>
      </w:r>
      <w:r w:rsidRPr="00FA7B65">
        <w:rPr>
          <w:noProof/>
        </w:rPr>
        <w:drawing>
          <wp:inline distT="0" distB="0" distL="0" distR="0">
            <wp:extent cx="1151890" cy="391795"/>
            <wp:effectExtent l="0" t="0" r="0" b="0"/>
            <wp:docPr id="284" name="Рисунок 284" descr="hello_html_1ce14eb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hello_html_1ce14eb3.gif"/>
                    <pic:cNvPicPr>
                      <a:picLocks noChangeAspect="1" noChangeArrowheads="1"/>
                    </pic:cNvPicPr>
                  </pic:nvPicPr>
                  <pic:blipFill>
                    <a:blip r:embed="rId180" cstate="print"/>
                    <a:srcRect/>
                    <a:stretch>
                      <a:fillRect/>
                    </a:stretch>
                  </pic:blipFill>
                  <pic:spPr bwMode="auto">
                    <a:xfrm>
                      <a:off x="0" y="0"/>
                      <a:ext cx="1151890"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1223010" cy="427355"/>
            <wp:effectExtent l="19050" t="0" r="0" b="0"/>
            <wp:docPr id="285" name="Рисунок 285" descr="hello_html_6ba2d1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ello_html_6ba2d1c4.gif"/>
                    <pic:cNvPicPr>
                      <a:picLocks noChangeAspect="1" noChangeArrowheads="1"/>
                    </pic:cNvPicPr>
                  </pic:nvPicPr>
                  <pic:blipFill>
                    <a:blip r:embed="rId181" cstate="print"/>
                    <a:srcRect/>
                    <a:stretch>
                      <a:fillRect/>
                    </a:stretch>
                  </pic:blipFill>
                  <pic:spPr bwMode="auto">
                    <a:xfrm>
                      <a:off x="0" y="0"/>
                      <a:ext cx="1223010"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jc w:val="both"/>
      </w:pPr>
      <w:r w:rsidRPr="00FA7B65">
        <w:t xml:space="preserve">2. В 6 А классе 36 учеников. Количество учеников 6 Б класса составляет </w:t>
      </w:r>
      <w:r w:rsidRPr="00FA7B65">
        <w:rPr>
          <w:noProof/>
        </w:rPr>
        <w:drawing>
          <wp:inline distT="0" distB="0" distL="0" distR="0">
            <wp:extent cx="142240" cy="391795"/>
            <wp:effectExtent l="19050" t="0" r="0" b="0"/>
            <wp:docPr id="286" name="Рисунок 286" descr="hello_html_623a9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ello_html_623a9163.gif"/>
                    <pic:cNvPicPr>
                      <a:picLocks noChangeAspect="1" noChangeArrowheads="1"/>
                    </pic:cNvPicPr>
                  </pic:nvPicPr>
                  <pic:blipFill>
                    <a:blip r:embed="rId182" cstate="print"/>
                    <a:srcRect/>
                    <a:stretch>
                      <a:fillRect/>
                    </a:stretch>
                  </pic:blipFill>
                  <pic:spPr bwMode="auto">
                    <a:xfrm>
                      <a:off x="0" y="0"/>
                      <a:ext cx="142240" cy="391795"/>
                    </a:xfrm>
                    <a:prstGeom prst="rect">
                      <a:avLst/>
                    </a:prstGeom>
                    <a:noFill/>
                    <a:ln w="9525">
                      <a:noFill/>
                      <a:miter lim="800000"/>
                      <a:headEnd/>
                      <a:tailEnd/>
                    </a:ln>
                  </pic:spPr>
                </pic:pic>
              </a:graphicData>
            </a:graphic>
          </wp:inline>
        </w:drawing>
      </w:r>
      <w:r w:rsidRPr="00FA7B65">
        <w:t>количества учеников 6 А класса и 80% количества учеников 6 В класса. Сколько учеников учится в 6 Б классе и сколько – в 6 В классе?</w:t>
      </w:r>
    </w:p>
    <w:p w:rsidR="00FA7B65" w:rsidRPr="00FA7B65" w:rsidRDefault="00FA7B65" w:rsidP="00FA7B65">
      <w:pPr>
        <w:pStyle w:val="a4"/>
        <w:spacing w:before="0" w:beforeAutospacing="0" w:after="0" w:afterAutospacing="0"/>
        <w:ind w:left="720"/>
        <w:jc w:val="both"/>
      </w:pPr>
      <w:r w:rsidRPr="00FA7B65">
        <w:t xml:space="preserve">3. Отметьте на координатной плоскости точки А(–3;1), </w:t>
      </w:r>
    </w:p>
    <w:p w:rsidR="00FA7B65" w:rsidRPr="00FA7B65" w:rsidRDefault="00FA7B65" w:rsidP="00FA7B65">
      <w:pPr>
        <w:pStyle w:val="a4"/>
        <w:spacing w:before="0" w:beforeAutospacing="0" w:after="0" w:afterAutospacing="0"/>
        <w:ind w:left="720"/>
        <w:jc w:val="both"/>
      </w:pPr>
      <w:r w:rsidRPr="00FA7B65">
        <w:t>В (0; –4) и М (2; –1). Проведите прямую АВ. Через точку М проведите прямую а, параллельную АВ, и прямую b, перпендикулярную прямой АВ.</w:t>
      </w:r>
    </w:p>
    <w:p w:rsidR="00FA7B65" w:rsidRPr="00FA7B65" w:rsidRDefault="00FA7B65" w:rsidP="00FA7B65">
      <w:pPr>
        <w:pStyle w:val="a4"/>
        <w:spacing w:before="0" w:beforeAutospacing="0" w:after="0" w:afterAutospacing="0"/>
        <w:ind w:left="720"/>
        <w:jc w:val="both"/>
      </w:pPr>
      <w:r w:rsidRPr="00FA7B65">
        <w:t xml:space="preserve">4. В первом ящике было в 4 раза больше яблок, чем во втором. Когда из первого ящика взяли </w:t>
      </w:r>
      <w:smartTag w:uri="urn:schemas-microsoft-com:office:smarttags" w:element="metricconverter">
        <w:smartTagPr>
          <w:attr w:name="ProductID" w:val="10 кг"/>
        </w:smartTagPr>
        <w:r w:rsidRPr="00FA7B65">
          <w:t>10 кг</w:t>
        </w:r>
      </w:smartTag>
      <w:r w:rsidRPr="00FA7B65">
        <w:t xml:space="preserve"> яблок, а во второй положили еще </w:t>
      </w:r>
      <w:smartTag w:uri="urn:schemas-microsoft-com:office:smarttags" w:element="metricconverter">
        <w:smartTagPr>
          <w:attr w:name="ProductID" w:val="8 кг"/>
        </w:smartTagPr>
        <w:r w:rsidRPr="00FA7B65">
          <w:t>8 кг</w:t>
        </w:r>
      </w:smartTag>
      <w:r w:rsidRPr="00FA7B65">
        <w:t>, то в обоих ящиках яблок стало поровну. Сколько килограммов яблок было в каждом ящике в начале?</w:t>
      </w:r>
    </w:p>
    <w:p w:rsidR="00FA7B65" w:rsidRPr="00FA7B65" w:rsidRDefault="00FA7B65" w:rsidP="00FA7B65">
      <w:pPr>
        <w:pStyle w:val="a4"/>
        <w:spacing w:before="0" w:beforeAutospacing="0" w:after="0" w:afterAutospacing="0"/>
        <w:ind w:left="720"/>
        <w:jc w:val="both"/>
      </w:pPr>
      <w:r w:rsidRPr="00FA7B65">
        <w:t xml:space="preserve">5. Решите уравнение : </w:t>
      </w:r>
      <w:r w:rsidRPr="00FA7B65">
        <w:rPr>
          <w:noProof/>
        </w:rPr>
        <w:drawing>
          <wp:inline distT="0" distB="0" distL="0" distR="0">
            <wp:extent cx="1401445" cy="201930"/>
            <wp:effectExtent l="19050" t="0" r="0" b="0"/>
            <wp:docPr id="287" name="Рисунок 287" descr="hello_html_meba13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ello_html_meba1324.gif"/>
                    <pic:cNvPicPr>
                      <a:picLocks noChangeAspect="1" noChangeArrowheads="1"/>
                    </pic:cNvPicPr>
                  </pic:nvPicPr>
                  <pic:blipFill>
                    <a:blip r:embed="rId183" cstate="print"/>
                    <a:srcRect/>
                    <a:stretch>
                      <a:fillRect/>
                    </a:stretch>
                  </pic:blipFill>
                  <pic:spPr bwMode="auto">
                    <a:xfrm>
                      <a:off x="0" y="0"/>
                      <a:ext cx="1401445" cy="201930"/>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jc w:val="both"/>
      </w:pPr>
    </w:p>
    <w:p w:rsidR="00FA7B65" w:rsidRPr="00FA7B65" w:rsidRDefault="00FA7B65" w:rsidP="00FA7B65">
      <w:pPr>
        <w:pStyle w:val="a4"/>
        <w:spacing w:before="0" w:beforeAutospacing="0" w:after="0" w:afterAutospacing="0"/>
        <w:ind w:left="720"/>
        <w:jc w:val="center"/>
        <w:rPr>
          <w:b/>
        </w:rPr>
      </w:pPr>
    </w:p>
    <w:p w:rsidR="00FA7B65" w:rsidRPr="00FA7B65" w:rsidRDefault="00FA7B65" w:rsidP="007C29D1">
      <w:pPr>
        <w:pStyle w:val="a4"/>
        <w:spacing w:before="0" w:beforeAutospacing="0" w:after="0" w:afterAutospacing="0"/>
        <w:ind w:left="720"/>
        <w:rPr>
          <w:b/>
        </w:rPr>
      </w:pPr>
      <w:r w:rsidRPr="00FA7B65">
        <w:rPr>
          <w:b/>
        </w:rPr>
        <w:t>Вариант 2</w:t>
      </w:r>
    </w:p>
    <w:p w:rsidR="00FA7B65" w:rsidRPr="00FA7B65" w:rsidRDefault="00FA7B65" w:rsidP="00FA7B65">
      <w:pPr>
        <w:pStyle w:val="a4"/>
        <w:spacing w:before="0" w:beforeAutospacing="0" w:after="0" w:afterAutospacing="0"/>
        <w:ind w:left="720"/>
        <w:jc w:val="both"/>
      </w:pPr>
      <w:r w:rsidRPr="00FA7B65">
        <w:t>1.Найдите значение выражения:</w:t>
      </w:r>
    </w:p>
    <w:p w:rsidR="00FA7B65" w:rsidRPr="00FA7B65" w:rsidRDefault="00FA7B65" w:rsidP="00FA7B65">
      <w:pPr>
        <w:pStyle w:val="a4"/>
        <w:spacing w:before="0" w:beforeAutospacing="0" w:after="0" w:afterAutospacing="0"/>
        <w:ind w:left="720"/>
        <w:jc w:val="both"/>
      </w:pPr>
      <w:r w:rsidRPr="00FA7B65">
        <w:t>1)</w:t>
      </w:r>
      <w:r w:rsidRPr="00FA7B65">
        <w:rPr>
          <w:noProof/>
        </w:rPr>
        <w:drawing>
          <wp:inline distT="0" distB="0" distL="0" distR="0">
            <wp:extent cx="1270635" cy="391795"/>
            <wp:effectExtent l="0" t="0" r="0" b="0"/>
            <wp:docPr id="288" name="Рисунок 288" descr="hello_html_7615990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ello_html_7615990e.gif"/>
                    <pic:cNvPicPr>
                      <a:picLocks noChangeAspect="1" noChangeArrowheads="1"/>
                    </pic:cNvPicPr>
                  </pic:nvPicPr>
                  <pic:blipFill>
                    <a:blip r:embed="rId184" cstate="print"/>
                    <a:srcRect/>
                    <a:stretch>
                      <a:fillRect/>
                    </a:stretch>
                  </pic:blipFill>
                  <pic:spPr bwMode="auto">
                    <a:xfrm>
                      <a:off x="0" y="0"/>
                      <a:ext cx="1270635" cy="391795"/>
                    </a:xfrm>
                    <a:prstGeom prst="rect">
                      <a:avLst/>
                    </a:prstGeom>
                    <a:noFill/>
                    <a:ln w="9525">
                      <a:noFill/>
                      <a:miter lim="800000"/>
                      <a:headEnd/>
                      <a:tailEnd/>
                    </a:ln>
                  </pic:spPr>
                </pic:pic>
              </a:graphicData>
            </a:graphic>
          </wp:inline>
        </w:drawing>
      </w:r>
      <w:r w:rsidRPr="00FA7B65">
        <w:t xml:space="preserve"> 2) </w:t>
      </w:r>
      <w:r w:rsidRPr="00FA7B65">
        <w:rPr>
          <w:noProof/>
        </w:rPr>
        <w:drawing>
          <wp:inline distT="0" distB="0" distL="0" distR="0">
            <wp:extent cx="1365885" cy="427355"/>
            <wp:effectExtent l="19050" t="0" r="0" b="0"/>
            <wp:docPr id="289" name="Рисунок 289" descr="hello_html_m6590a8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ello_html_m6590a859.gif"/>
                    <pic:cNvPicPr>
                      <a:picLocks noChangeAspect="1" noChangeArrowheads="1"/>
                    </pic:cNvPicPr>
                  </pic:nvPicPr>
                  <pic:blipFill>
                    <a:blip r:embed="rId185" cstate="print"/>
                    <a:srcRect/>
                    <a:stretch>
                      <a:fillRect/>
                    </a:stretch>
                  </pic:blipFill>
                  <pic:spPr bwMode="auto">
                    <a:xfrm>
                      <a:off x="0" y="0"/>
                      <a:ext cx="1365885" cy="427355"/>
                    </a:xfrm>
                    <a:prstGeom prst="rect">
                      <a:avLst/>
                    </a:prstGeom>
                    <a:noFill/>
                    <a:ln w="9525">
                      <a:noFill/>
                      <a:miter lim="800000"/>
                      <a:headEnd/>
                      <a:tailEnd/>
                    </a:ln>
                  </pic:spPr>
                </pic:pic>
              </a:graphicData>
            </a:graphic>
          </wp:inline>
        </w:drawing>
      </w:r>
    </w:p>
    <w:p w:rsidR="00FA7B65" w:rsidRPr="00FA7B65" w:rsidRDefault="00FA7B65" w:rsidP="00FA7B65">
      <w:pPr>
        <w:pStyle w:val="a4"/>
        <w:spacing w:before="0" w:beforeAutospacing="0" w:after="0" w:afterAutospacing="0"/>
        <w:ind w:left="720"/>
        <w:jc w:val="both"/>
      </w:pPr>
      <w:r w:rsidRPr="00FA7B65">
        <w:t xml:space="preserve">2. В саду растет 50 яблонь. Количество груш, растущих в саду, составляет 32% количества яблонь и </w:t>
      </w:r>
      <w:r w:rsidRPr="00FA7B65">
        <w:rPr>
          <w:noProof/>
        </w:rPr>
        <w:drawing>
          <wp:inline distT="0" distB="0" distL="0" distR="0">
            <wp:extent cx="154305" cy="391795"/>
            <wp:effectExtent l="19050" t="0" r="0" b="0"/>
            <wp:docPr id="290" name="Рисунок 290" descr="hello_html_m7b6a36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ello_html_m7b6a367c.gif"/>
                    <pic:cNvPicPr>
                      <a:picLocks noChangeAspect="1" noChangeArrowheads="1"/>
                    </pic:cNvPicPr>
                  </pic:nvPicPr>
                  <pic:blipFill>
                    <a:blip r:embed="rId72" cstate="print"/>
                    <a:srcRect/>
                    <a:stretch>
                      <a:fillRect/>
                    </a:stretch>
                  </pic:blipFill>
                  <pic:spPr bwMode="auto">
                    <a:xfrm>
                      <a:off x="0" y="0"/>
                      <a:ext cx="154305" cy="391795"/>
                    </a:xfrm>
                    <a:prstGeom prst="rect">
                      <a:avLst/>
                    </a:prstGeom>
                    <a:noFill/>
                    <a:ln w="9525">
                      <a:noFill/>
                      <a:miter lim="800000"/>
                      <a:headEnd/>
                      <a:tailEnd/>
                    </a:ln>
                  </pic:spPr>
                </pic:pic>
              </a:graphicData>
            </a:graphic>
          </wp:inline>
        </w:drawing>
      </w:r>
      <w:r w:rsidRPr="00FA7B65">
        <w:t>количества вишен, растущих в этом саду. Сколько груш и сколько вишен растет в саду?</w:t>
      </w:r>
    </w:p>
    <w:p w:rsidR="00FA7B65" w:rsidRPr="00FA7B65" w:rsidRDefault="00FA7B65" w:rsidP="00FA7B65">
      <w:pPr>
        <w:pStyle w:val="a4"/>
        <w:spacing w:before="0" w:beforeAutospacing="0" w:after="0" w:afterAutospacing="0"/>
        <w:ind w:left="720"/>
        <w:jc w:val="both"/>
      </w:pPr>
      <w:r w:rsidRPr="00FA7B65">
        <w:t>3. Отметьте на координатной плоскости точки М (3;–2),</w:t>
      </w:r>
    </w:p>
    <w:p w:rsidR="00FA7B65" w:rsidRPr="00FA7B65" w:rsidRDefault="00FA7B65" w:rsidP="00FA7B65">
      <w:pPr>
        <w:pStyle w:val="a4"/>
        <w:spacing w:before="0" w:beforeAutospacing="0" w:after="0" w:afterAutospacing="0"/>
        <w:ind w:left="720"/>
        <w:jc w:val="both"/>
      </w:pPr>
      <w:r w:rsidRPr="00FA7B65">
        <w:t xml:space="preserve"> К (–1; –1) и С (0; 3). Проведите прямую МК. Через точку С проведите прямую с, параллельную прямой МК, и прямую d, перпендикулярную прямой МК.</w:t>
      </w:r>
    </w:p>
    <w:p w:rsidR="00FA7B65" w:rsidRPr="00FA7B65" w:rsidRDefault="00FA7B65" w:rsidP="00FA7B65">
      <w:pPr>
        <w:pStyle w:val="a4"/>
        <w:spacing w:before="0" w:beforeAutospacing="0" w:after="0" w:afterAutospacing="0"/>
        <w:ind w:left="720"/>
        <w:jc w:val="both"/>
      </w:pPr>
      <w:r w:rsidRPr="00FA7B65">
        <w:t>4. В вагоне электропоезда ехало в 3 раза больше пассажиров, чем во втором. Когда из первого вагона вышло 28 пассажиров, а из второго – 4 пассажира, то в обоих вагонах пассажиров стало поровну. Сколько пассажиров было в каждом вагоне вначале?</w:t>
      </w:r>
    </w:p>
    <w:p w:rsidR="00FA7B65" w:rsidRPr="00FA7B65" w:rsidRDefault="00FA7B65" w:rsidP="00FA7B65">
      <w:pPr>
        <w:pStyle w:val="a4"/>
        <w:spacing w:before="0" w:beforeAutospacing="0" w:after="0" w:afterAutospacing="0"/>
        <w:ind w:left="720"/>
        <w:jc w:val="both"/>
      </w:pPr>
      <w:r w:rsidRPr="00FA7B65">
        <w:t xml:space="preserve">5. Решите уравнение: </w:t>
      </w:r>
      <w:r w:rsidRPr="00FA7B65">
        <w:rPr>
          <w:noProof/>
        </w:rPr>
        <w:drawing>
          <wp:inline distT="0" distB="0" distL="0" distR="0">
            <wp:extent cx="1555750" cy="201930"/>
            <wp:effectExtent l="19050" t="0" r="6350" b="0"/>
            <wp:docPr id="291" name="Рисунок 291" descr="hello_html_69dd0fa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hello_html_69dd0fa8.gif"/>
                    <pic:cNvPicPr>
                      <a:picLocks noChangeAspect="1" noChangeArrowheads="1"/>
                    </pic:cNvPicPr>
                  </pic:nvPicPr>
                  <pic:blipFill>
                    <a:blip r:embed="rId186" cstate="print"/>
                    <a:srcRect/>
                    <a:stretch>
                      <a:fillRect/>
                    </a:stretch>
                  </pic:blipFill>
                  <pic:spPr bwMode="auto">
                    <a:xfrm>
                      <a:off x="0" y="0"/>
                      <a:ext cx="1555750" cy="201930"/>
                    </a:xfrm>
                    <a:prstGeom prst="rect">
                      <a:avLst/>
                    </a:prstGeom>
                    <a:noFill/>
                    <a:ln w="9525">
                      <a:noFill/>
                      <a:miter lim="800000"/>
                      <a:headEnd/>
                      <a:tailEnd/>
                    </a:ln>
                  </pic:spPr>
                </pic:pic>
              </a:graphicData>
            </a:graphic>
          </wp:inline>
        </w:drawing>
      </w:r>
    </w:p>
    <w:p w:rsidR="00B772FA" w:rsidRDefault="00B772FA" w:rsidP="00B772FA">
      <w:pPr>
        <w:pStyle w:val="a3"/>
        <w:spacing w:after="0"/>
        <w:jc w:val="both"/>
        <w:rPr>
          <w:rFonts w:ascii="Times New Roman" w:hAnsi="Times New Roman" w:cs="Times New Roman"/>
          <w:sz w:val="24"/>
        </w:rPr>
      </w:pPr>
    </w:p>
    <w:p w:rsidR="007B7005" w:rsidRDefault="007B7005" w:rsidP="00363EDC">
      <w:pPr>
        <w:pStyle w:val="a3"/>
        <w:spacing w:after="0" w:line="240" w:lineRule="auto"/>
        <w:rPr>
          <w:rFonts w:ascii="Times New Roman" w:hAnsi="Times New Roman" w:cs="Times New Roman"/>
          <w:sz w:val="24"/>
          <w:szCs w:val="24"/>
        </w:rPr>
      </w:pPr>
    </w:p>
    <w:p w:rsidR="007B7005" w:rsidRDefault="007B7005" w:rsidP="00363EDC">
      <w:pPr>
        <w:pStyle w:val="a3"/>
        <w:spacing w:after="0" w:line="240" w:lineRule="auto"/>
        <w:rPr>
          <w:rFonts w:ascii="Times New Roman" w:hAnsi="Times New Roman" w:cs="Times New Roman"/>
          <w:sz w:val="24"/>
          <w:szCs w:val="24"/>
        </w:rPr>
      </w:pPr>
    </w:p>
    <w:p w:rsidR="004310AF" w:rsidRDefault="004310AF" w:rsidP="004310AF">
      <w:pPr>
        <w:pStyle w:val="a3"/>
        <w:spacing w:after="0"/>
        <w:jc w:val="both"/>
        <w:rPr>
          <w:rFonts w:ascii="Times New Roman" w:hAnsi="Times New Roman" w:cs="Times New Roman"/>
          <w:b/>
          <w:sz w:val="24"/>
        </w:rPr>
      </w:pPr>
      <w:r>
        <w:rPr>
          <w:rFonts w:ascii="Times New Roman" w:hAnsi="Times New Roman" w:cs="Times New Roman"/>
          <w:b/>
          <w:sz w:val="24"/>
        </w:rPr>
        <w:t>7</w:t>
      </w:r>
      <w:r w:rsidRPr="00401A41">
        <w:rPr>
          <w:rFonts w:ascii="Times New Roman" w:hAnsi="Times New Roman" w:cs="Times New Roman"/>
          <w:b/>
          <w:sz w:val="24"/>
        </w:rPr>
        <w:t xml:space="preserve"> класс </w:t>
      </w:r>
    </w:p>
    <w:p w:rsidR="00285FF4" w:rsidRDefault="00285FF4" w:rsidP="004310AF">
      <w:pPr>
        <w:pStyle w:val="a3"/>
        <w:spacing w:after="0"/>
        <w:jc w:val="both"/>
        <w:rPr>
          <w:rFonts w:ascii="Times New Roman" w:hAnsi="Times New Roman" w:cs="Times New Roman"/>
          <w:b/>
          <w:sz w:val="24"/>
        </w:rPr>
      </w:pPr>
      <w:r>
        <w:rPr>
          <w:rFonts w:ascii="Times New Roman" w:hAnsi="Times New Roman" w:cs="Times New Roman"/>
          <w:b/>
          <w:sz w:val="24"/>
        </w:rPr>
        <w:t>Алгебра. Базовый уровень</w:t>
      </w:r>
    </w:p>
    <w:p w:rsidR="0075439D" w:rsidRDefault="0075439D" w:rsidP="004310AF">
      <w:pPr>
        <w:pStyle w:val="a3"/>
        <w:spacing w:after="0"/>
        <w:jc w:val="both"/>
        <w:rPr>
          <w:rFonts w:ascii="Times New Roman" w:hAnsi="Times New Roman" w:cs="Times New Roman"/>
          <w:b/>
          <w:sz w:val="24"/>
        </w:rPr>
      </w:pPr>
      <w:r>
        <w:rPr>
          <w:rFonts w:ascii="Times New Roman" w:hAnsi="Times New Roman" w:cs="Times New Roman"/>
          <w:sz w:val="24"/>
          <w:szCs w:val="24"/>
        </w:rPr>
        <w:t>В 7 классе по алгебре 7 текущих</w:t>
      </w:r>
      <w:r w:rsidRPr="00054730">
        <w:rPr>
          <w:rFonts w:ascii="Times New Roman" w:hAnsi="Times New Roman" w:cs="Times New Roman"/>
          <w:sz w:val="24"/>
          <w:szCs w:val="24"/>
        </w:rPr>
        <w:t xml:space="preserve"> контрольных работ</w:t>
      </w:r>
      <w:r>
        <w:rPr>
          <w:rFonts w:ascii="Times New Roman" w:hAnsi="Times New Roman" w:cs="Times New Roman"/>
          <w:sz w:val="24"/>
          <w:szCs w:val="24"/>
        </w:rPr>
        <w:t xml:space="preserve">, входная и </w:t>
      </w:r>
      <w:r w:rsidRPr="00054730">
        <w:rPr>
          <w:rFonts w:ascii="Times New Roman" w:hAnsi="Times New Roman" w:cs="Times New Roman"/>
          <w:sz w:val="24"/>
          <w:szCs w:val="24"/>
        </w:rPr>
        <w:t>итогов</w:t>
      </w:r>
      <w:r>
        <w:rPr>
          <w:rFonts w:ascii="Times New Roman" w:hAnsi="Times New Roman" w:cs="Times New Roman"/>
          <w:sz w:val="24"/>
          <w:szCs w:val="24"/>
        </w:rPr>
        <w:t>ая работы.</w:t>
      </w: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313430" cy="2683510"/>
            <wp:effectExtent l="19050" t="0" r="1270" b="0"/>
            <wp:docPr id="1411" name="Рисунок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87"/>
                    <a:srcRect/>
                    <a:stretch>
                      <a:fillRect/>
                    </a:stretch>
                  </pic:blipFill>
                  <pic:spPr bwMode="auto">
                    <a:xfrm>
                      <a:off x="0" y="0"/>
                      <a:ext cx="3313430" cy="268351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218180" cy="2766695"/>
            <wp:effectExtent l="19050" t="0" r="1270" b="0"/>
            <wp:docPr id="1414" name="Рисунок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
                    <a:srcRect/>
                    <a:stretch>
                      <a:fillRect/>
                    </a:stretch>
                  </pic:blipFill>
                  <pic:spPr bwMode="auto">
                    <a:xfrm>
                      <a:off x="0" y="0"/>
                      <a:ext cx="3218180" cy="2766695"/>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807720" cy="106680"/>
            <wp:effectExtent l="19050" t="0" r="0" b="0"/>
            <wp:docPr id="1417" name="Рисунок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9"/>
                    <a:srcRect/>
                    <a:stretch>
                      <a:fillRect/>
                    </a:stretch>
                  </pic:blipFill>
                  <pic:spPr bwMode="auto">
                    <a:xfrm>
                      <a:off x="0" y="0"/>
                      <a:ext cx="807720" cy="10668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937895" cy="213995"/>
            <wp:effectExtent l="19050" t="0" r="0" b="0"/>
            <wp:docPr id="1426" name="Рисунок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90"/>
                    <a:srcRect/>
                    <a:stretch>
                      <a:fillRect/>
                    </a:stretch>
                  </pic:blipFill>
                  <pic:spPr bwMode="auto">
                    <a:xfrm>
                      <a:off x="0" y="0"/>
                      <a:ext cx="937895" cy="213995"/>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2743200" cy="1306195"/>
            <wp:effectExtent l="19050" t="0" r="0" b="0"/>
            <wp:docPr id="1420" name="Рисунок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91"/>
                    <a:srcRect/>
                    <a:stretch>
                      <a:fillRect/>
                    </a:stretch>
                  </pic:blipFill>
                  <pic:spPr bwMode="auto">
                    <a:xfrm>
                      <a:off x="0" y="0"/>
                      <a:ext cx="2743200" cy="130619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004185" cy="1650365"/>
            <wp:effectExtent l="19050" t="0" r="5715" b="0"/>
            <wp:docPr id="1429" name="Рисунок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92"/>
                    <a:srcRect/>
                    <a:stretch>
                      <a:fillRect/>
                    </a:stretch>
                  </pic:blipFill>
                  <pic:spPr bwMode="auto">
                    <a:xfrm>
                      <a:off x="0" y="0"/>
                      <a:ext cx="3004185" cy="165036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218180" cy="1947545"/>
            <wp:effectExtent l="19050" t="0" r="1270" b="0"/>
            <wp:docPr id="1423"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93"/>
                    <a:srcRect/>
                    <a:stretch>
                      <a:fillRect/>
                    </a:stretch>
                  </pic:blipFill>
                  <pic:spPr bwMode="auto">
                    <a:xfrm>
                      <a:off x="0" y="0"/>
                      <a:ext cx="3218180" cy="194754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241675" cy="1805305"/>
            <wp:effectExtent l="19050" t="0" r="0" b="0"/>
            <wp:docPr id="1432" name="Рисунок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94"/>
                    <a:srcRect/>
                    <a:stretch>
                      <a:fillRect/>
                    </a:stretch>
                  </pic:blipFill>
                  <pic:spPr bwMode="auto">
                    <a:xfrm>
                      <a:off x="0" y="0"/>
                      <a:ext cx="3241675" cy="1805305"/>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1151890" cy="142240"/>
            <wp:effectExtent l="19050" t="0" r="0" b="0"/>
            <wp:docPr id="1435"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95"/>
                    <a:srcRect/>
                    <a:stretch>
                      <a:fillRect/>
                    </a:stretch>
                  </pic:blipFill>
                  <pic:spPr bwMode="auto">
                    <a:xfrm>
                      <a:off x="0" y="0"/>
                      <a:ext cx="1151890" cy="14224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1128395" cy="213995"/>
            <wp:effectExtent l="19050" t="0" r="0" b="0"/>
            <wp:docPr id="1444"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96"/>
                    <a:srcRect/>
                    <a:stretch>
                      <a:fillRect/>
                    </a:stretch>
                  </pic:blipFill>
                  <pic:spPr bwMode="auto">
                    <a:xfrm>
                      <a:off x="0" y="0"/>
                      <a:ext cx="1128395" cy="213995"/>
                    </a:xfrm>
                    <a:prstGeom prst="rect">
                      <a:avLst/>
                    </a:prstGeom>
                    <a:noFill/>
                    <a:ln w="9525">
                      <a:noFill/>
                      <a:miter lim="800000"/>
                      <a:headEnd/>
                      <a:tailEnd/>
                    </a:ln>
                  </pic:spPr>
                </pic:pic>
              </a:graphicData>
            </a:graphic>
          </wp:inline>
        </w:drawing>
      </w:r>
    </w:p>
    <w:p w:rsidR="00A41ACF" w:rsidRPr="00A41ACF" w:rsidRDefault="00A41ACF" w:rsidP="00A41AC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218180" cy="2517775"/>
            <wp:effectExtent l="19050" t="0" r="1270" b="0"/>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97"/>
                    <a:srcRect/>
                    <a:stretch>
                      <a:fillRect/>
                    </a:stretch>
                  </pic:blipFill>
                  <pic:spPr bwMode="auto">
                    <a:xfrm>
                      <a:off x="0" y="0"/>
                      <a:ext cx="3218180" cy="251777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230245" cy="2541270"/>
            <wp:effectExtent l="19050" t="0" r="8255" b="0"/>
            <wp:docPr id="1453" name="Рисунок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98"/>
                    <a:srcRect/>
                    <a:stretch>
                      <a:fillRect/>
                    </a:stretch>
                  </pic:blipFill>
                  <pic:spPr bwMode="auto">
                    <a:xfrm>
                      <a:off x="0" y="0"/>
                      <a:ext cx="3230245" cy="2541270"/>
                    </a:xfrm>
                    <a:prstGeom prst="rect">
                      <a:avLst/>
                    </a:prstGeom>
                    <a:noFill/>
                    <a:ln w="9525">
                      <a:noFill/>
                      <a:miter lim="800000"/>
                      <a:headEnd/>
                      <a:tailEnd/>
                    </a:ln>
                  </pic:spPr>
                </pic:pic>
              </a:graphicData>
            </a:graphic>
          </wp:inline>
        </w:drawing>
      </w:r>
      <w:r w:rsidRPr="00A41ACF">
        <w:rPr>
          <w:rFonts w:ascii="Times New Roman" w:hAnsi="Times New Roman" w:cs="Times New Roman"/>
          <w:b/>
          <w:sz w:val="24"/>
        </w:rPr>
        <w:t xml:space="preserve">     </w:t>
      </w: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87370" cy="344170"/>
            <wp:effectExtent l="19050" t="0" r="0" b="0"/>
            <wp:docPr id="1441"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99"/>
                    <a:srcRect/>
                    <a:stretch>
                      <a:fillRect/>
                    </a:stretch>
                  </pic:blipFill>
                  <pic:spPr bwMode="auto">
                    <a:xfrm>
                      <a:off x="0" y="0"/>
                      <a:ext cx="3087370" cy="34417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182620" cy="379730"/>
            <wp:effectExtent l="19050" t="0" r="0" b="0"/>
            <wp:docPr id="1456" name="Рисунок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200"/>
                    <a:srcRect/>
                    <a:stretch>
                      <a:fillRect/>
                    </a:stretch>
                  </pic:blipFill>
                  <pic:spPr bwMode="auto">
                    <a:xfrm>
                      <a:off x="0" y="0"/>
                      <a:ext cx="3182620" cy="379730"/>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p>
    <w:p w:rsidR="00A41ACF" w:rsidRPr="0075439D" w:rsidRDefault="00A41ACF" w:rsidP="0075439D">
      <w:pPr>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r w:rsidRPr="00A41ACF">
        <w:rPr>
          <w:rFonts w:ascii="Times New Roman" w:hAnsi="Times New Roman" w:cs="Times New Roman"/>
          <w:b/>
          <w:noProof/>
          <w:sz w:val="24"/>
          <w:lang w:eastAsia="ru-RU"/>
        </w:rPr>
        <w:drawing>
          <wp:inline distT="0" distB="0" distL="0" distR="0">
            <wp:extent cx="1151890" cy="142240"/>
            <wp:effectExtent l="19050" t="0" r="0" b="0"/>
            <wp:docPr id="20"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95"/>
                    <a:srcRect/>
                    <a:stretch>
                      <a:fillRect/>
                    </a:stretch>
                  </pic:blipFill>
                  <pic:spPr bwMode="auto">
                    <a:xfrm>
                      <a:off x="0" y="0"/>
                      <a:ext cx="1151890" cy="14224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sidRPr="00A41ACF">
        <w:rPr>
          <w:rFonts w:ascii="Times New Roman" w:hAnsi="Times New Roman" w:cs="Times New Roman"/>
          <w:b/>
          <w:noProof/>
          <w:sz w:val="24"/>
          <w:lang w:eastAsia="ru-RU"/>
        </w:rPr>
        <w:drawing>
          <wp:inline distT="0" distB="0" distL="0" distR="0">
            <wp:extent cx="1128395" cy="213995"/>
            <wp:effectExtent l="19050" t="0" r="0" b="0"/>
            <wp:docPr id="54"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96"/>
                    <a:srcRect/>
                    <a:stretch>
                      <a:fillRect/>
                    </a:stretch>
                  </pic:blipFill>
                  <pic:spPr bwMode="auto">
                    <a:xfrm>
                      <a:off x="0" y="0"/>
                      <a:ext cx="1128395" cy="213995"/>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99435" cy="2363470"/>
            <wp:effectExtent l="19050" t="0" r="5715" b="0"/>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201"/>
                    <a:srcRect/>
                    <a:stretch>
                      <a:fillRect/>
                    </a:stretch>
                  </pic:blipFill>
                  <pic:spPr bwMode="auto">
                    <a:xfrm>
                      <a:off x="0" y="0"/>
                      <a:ext cx="3099435" cy="236347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265805" cy="2410460"/>
            <wp:effectExtent l="19050" t="0" r="0" b="0"/>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202"/>
                    <a:srcRect/>
                    <a:stretch>
                      <a:fillRect/>
                    </a:stretch>
                  </pic:blipFill>
                  <pic:spPr bwMode="auto">
                    <a:xfrm>
                      <a:off x="0" y="0"/>
                      <a:ext cx="3265805" cy="2410460"/>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p>
    <w:p w:rsidR="00A41ACF" w:rsidRDefault="00A41ACF" w:rsidP="004310AF">
      <w:pPr>
        <w:pStyle w:val="a3"/>
        <w:spacing w:after="0"/>
        <w:jc w:val="both"/>
        <w:rPr>
          <w:rFonts w:ascii="Times New Roman" w:hAnsi="Times New Roman" w:cs="Times New Roman"/>
          <w:b/>
          <w:sz w:val="24"/>
        </w:rPr>
      </w:pPr>
      <w:r w:rsidRPr="00A41ACF">
        <w:rPr>
          <w:rFonts w:ascii="Times New Roman" w:hAnsi="Times New Roman" w:cs="Times New Roman"/>
          <w:b/>
          <w:noProof/>
          <w:sz w:val="24"/>
          <w:lang w:eastAsia="ru-RU"/>
        </w:rPr>
        <w:drawing>
          <wp:inline distT="0" distB="0" distL="0" distR="0">
            <wp:extent cx="1151890" cy="142240"/>
            <wp:effectExtent l="19050" t="0" r="0" b="0"/>
            <wp:docPr id="55"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95"/>
                    <a:srcRect/>
                    <a:stretch>
                      <a:fillRect/>
                    </a:stretch>
                  </pic:blipFill>
                  <pic:spPr bwMode="auto">
                    <a:xfrm>
                      <a:off x="0" y="0"/>
                      <a:ext cx="1151890" cy="142240"/>
                    </a:xfrm>
                    <a:prstGeom prst="rect">
                      <a:avLst/>
                    </a:prstGeom>
                    <a:noFill/>
                    <a:ln w="9525">
                      <a:noFill/>
                      <a:miter lim="800000"/>
                      <a:headEnd/>
                      <a:tailEnd/>
                    </a:ln>
                  </pic:spPr>
                </pic:pic>
              </a:graphicData>
            </a:graphic>
          </wp:inline>
        </w:drawing>
      </w:r>
      <w:r w:rsidR="00815A22">
        <w:rPr>
          <w:rFonts w:ascii="Times New Roman" w:hAnsi="Times New Roman" w:cs="Times New Roman"/>
          <w:b/>
          <w:sz w:val="24"/>
        </w:rPr>
        <w:t xml:space="preserve">                                                                                                         </w:t>
      </w:r>
      <w:r w:rsidR="00815A22" w:rsidRPr="00815A22">
        <w:rPr>
          <w:rFonts w:ascii="Times New Roman" w:hAnsi="Times New Roman" w:cs="Times New Roman"/>
          <w:b/>
          <w:noProof/>
          <w:sz w:val="24"/>
          <w:lang w:eastAsia="ru-RU"/>
        </w:rPr>
        <w:drawing>
          <wp:inline distT="0" distB="0" distL="0" distR="0">
            <wp:extent cx="1128395" cy="213995"/>
            <wp:effectExtent l="19050" t="0" r="0" b="0"/>
            <wp:docPr id="56"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96"/>
                    <a:srcRect/>
                    <a:stretch>
                      <a:fillRect/>
                    </a:stretch>
                  </pic:blipFill>
                  <pic:spPr bwMode="auto">
                    <a:xfrm>
                      <a:off x="0" y="0"/>
                      <a:ext cx="1128395" cy="213995"/>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111500" cy="1460500"/>
            <wp:effectExtent l="19050" t="0" r="0" b="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203"/>
                    <a:srcRect/>
                    <a:stretch>
                      <a:fillRect/>
                    </a:stretch>
                  </pic:blipFill>
                  <pic:spPr bwMode="auto">
                    <a:xfrm>
                      <a:off x="0" y="0"/>
                      <a:ext cx="3111500" cy="1460500"/>
                    </a:xfrm>
                    <a:prstGeom prst="rect">
                      <a:avLst/>
                    </a:prstGeom>
                    <a:noFill/>
                    <a:ln w="9525">
                      <a:noFill/>
                      <a:miter lim="800000"/>
                      <a:headEnd/>
                      <a:tailEnd/>
                    </a:ln>
                  </pic:spPr>
                </pic:pic>
              </a:graphicData>
            </a:graphic>
          </wp:inline>
        </w:drawing>
      </w:r>
      <w:r w:rsidR="00815A22">
        <w:rPr>
          <w:rFonts w:ascii="Times New Roman" w:hAnsi="Times New Roman" w:cs="Times New Roman"/>
          <w:b/>
          <w:sz w:val="24"/>
        </w:rPr>
        <w:t xml:space="preserve">                                         </w:t>
      </w:r>
      <w:r w:rsidR="00815A22">
        <w:rPr>
          <w:rFonts w:ascii="Times New Roman" w:hAnsi="Times New Roman" w:cs="Times New Roman"/>
          <w:b/>
          <w:noProof/>
          <w:sz w:val="24"/>
          <w:lang w:eastAsia="ru-RU"/>
        </w:rPr>
        <w:drawing>
          <wp:inline distT="0" distB="0" distL="0" distR="0">
            <wp:extent cx="3099435" cy="1508125"/>
            <wp:effectExtent l="19050" t="0" r="5715" b="0"/>
            <wp:docPr id="1471" name="Рисунок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04"/>
                    <a:srcRect/>
                    <a:stretch>
                      <a:fillRect/>
                    </a:stretch>
                  </pic:blipFill>
                  <pic:spPr bwMode="auto">
                    <a:xfrm>
                      <a:off x="0" y="0"/>
                      <a:ext cx="3099435" cy="1508125"/>
                    </a:xfrm>
                    <a:prstGeom prst="rect">
                      <a:avLst/>
                    </a:prstGeom>
                    <a:noFill/>
                    <a:ln w="9525">
                      <a:noFill/>
                      <a:miter lim="800000"/>
                      <a:headEnd/>
                      <a:tailEnd/>
                    </a:ln>
                  </pic:spPr>
                </pic:pic>
              </a:graphicData>
            </a:graphic>
          </wp:inline>
        </w:drawing>
      </w:r>
    </w:p>
    <w:p w:rsidR="00A41ACF" w:rsidRDefault="00A41ACF"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99435" cy="1223010"/>
            <wp:effectExtent l="19050" t="0" r="5715" b="0"/>
            <wp:docPr id="1468" name="Рисунок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05"/>
                    <a:srcRect/>
                    <a:stretch>
                      <a:fillRect/>
                    </a:stretch>
                  </pic:blipFill>
                  <pic:spPr bwMode="auto">
                    <a:xfrm>
                      <a:off x="0" y="0"/>
                      <a:ext cx="3099435" cy="1223010"/>
                    </a:xfrm>
                    <a:prstGeom prst="rect">
                      <a:avLst/>
                    </a:prstGeom>
                    <a:noFill/>
                    <a:ln w="9525">
                      <a:noFill/>
                      <a:miter lim="800000"/>
                      <a:headEnd/>
                      <a:tailEnd/>
                    </a:ln>
                  </pic:spPr>
                </pic:pic>
              </a:graphicData>
            </a:graphic>
          </wp:inline>
        </w:drawing>
      </w:r>
      <w:r w:rsidR="00815A22">
        <w:rPr>
          <w:rFonts w:ascii="Times New Roman" w:hAnsi="Times New Roman" w:cs="Times New Roman"/>
          <w:b/>
          <w:sz w:val="24"/>
        </w:rPr>
        <w:t xml:space="preserve">                                            </w:t>
      </w:r>
      <w:r w:rsidR="00815A22">
        <w:rPr>
          <w:rFonts w:ascii="Times New Roman" w:hAnsi="Times New Roman" w:cs="Times New Roman"/>
          <w:b/>
          <w:noProof/>
          <w:sz w:val="24"/>
          <w:lang w:eastAsia="ru-RU"/>
        </w:rPr>
        <w:drawing>
          <wp:inline distT="0" distB="0" distL="0" distR="0">
            <wp:extent cx="3099435" cy="1258570"/>
            <wp:effectExtent l="19050" t="0" r="5715" b="0"/>
            <wp:docPr id="1474" name="Рисунок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06"/>
                    <a:srcRect/>
                    <a:stretch>
                      <a:fillRect/>
                    </a:stretch>
                  </pic:blipFill>
                  <pic:spPr bwMode="auto">
                    <a:xfrm>
                      <a:off x="0" y="0"/>
                      <a:ext cx="3099435" cy="1258570"/>
                    </a:xfrm>
                    <a:prstGeom prst="rect">
                      <a:avLst/>
                    </a:prstGeom>
                    <a:noFill/>
                    <a:ln w="9525">
                      <a:noFill/>
                      <a:miter lim="800000"/>
                      <a:headEnd/>
                      <a:tailEnd/>
                    </a:ln>
                  </pic:spPr>
                </pic:pic>
              </a:graphicData>
            </a:graphic>
          </wp:inline>
        </w:drawing>
      </w:r>
    </w:p>
    <w:p w:rsidR="00815A22" w:rsidRDefault="00815A22" w:rsidP="004310AF">
      <w:pPr>
        <w:pStyle w:val="a3"/>
        <w:spacing w:after="0"/>
        <w:jc w:val="both"/>
        <w:rPr>
          <w:rFonts w:ascii="Times New Roman" w:hAnsi="Times New Roman" w:cs="Times New Roman"/>
          <w:b/>
          <w:sz w:val="24"/>
        </w:rPr>
      </w:pPr>
      <w:r w:rsidRPr="00815A22">
        <w:rPr>
          <w:rFonts w:ascii="Times New Roman" w:hAnsi="Times New Roman" w:cs="Times New Roman"/>
          <w:b/>
          <w:noProof/>
          <w:sz w:val="24"/>
          <w:lang w:eastAsia="ru-RU"/>
        </w:rPr>
        <w:drawing>
          <wp:inline distT="0" distB="0" distL="0" distR="0">
            <wp:extent cx="1151890" cy="142240"/>
            <wp:effectExtent l="19050" t="0" r="0" b="0"/>
            <wp:docPr id="57"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95"/>
                    <a:srcRect/>
                    <a:stretch>
                      <a:fillRect/>
                    </a:stretch>
                  </pic:blipFill>
                  <pic:spPr bwMode="auto">
                    <a:xfrm>
                      <a:off x="0" y="0"/>
                      <a:ext cx="1151890" cy="14224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sidRPr="00815A22">
        <w:rPr>
          <w:rFonts w:ascii="Times New Roman" w:hAnsi="Times New Roman" w:cs="Times New Roman"/>
          <w:b/>
          <w:noProof/>
          <w:sz w:val="24"/>
          <w:lang w:eastAsia="ru-RU"/>
        </w:rPr>
        <w:drawing>
          <wp:inline distT="0" distB="0" distL="0" distR="0">
            <wp:extent cx="1128395" cy="213995"/>
            <wp:effectExtent l="19050" t="0" r="0" b="0"/>
            <wp:docPr id="58"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96"/>
                    <a:srcRect/>
                    <a:stretch>
                      <a:fillRect/>
                    </a:stretch>
                  </pic:blipFill>
                  <pic:spPr bwMode="auto">
                    <a:xfrm>
                      <a:off x="0" y="0"/>
                      <a:ext cx="1128395" cy="213995"/>
                    </a:xfrm>
                    <a:prstGeom prst="rect">
                      <a:avLst/>
                    </a:prstGeom>
                    <a:noFill/>
                    <a:ln w="9525">
                      <a:noFill/>
                      <a:miter lim="800000"/>
                      <a:headEnd/>
                      <a:tailEnd/>
                    </a:ln>
                  </pic:spPr>
                </pic:pic>
              </a:graphicData>
            </a:graphic>
          </wp:inline>
        </w:drawing>
      </w:r>
    </w:p>
    <w:p w:rsidR="00815A22" w:rsidRDefault="00815A22"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99435" cy="2576830"/>
            <wp:effectExtent l="19050" t="0" r="5715" b="0"/>
            <wp:docPr id="1477" name="Рисунок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207"/>
                    <a:srcRect/>
                    <a:stretch>
                      <a:fillRect/>
                    </a:stretch>
                  </pic:blipFill>
                  <pic:spPr bwMode="auto">
                    <a:xfrm>
                      <a:off x="0" y="0"/>
                      <a:ext cx="3099435" cy="257683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206115" cy="2600960"/>
            <wp:effectExtent l="19050" t="0" r="0" b="0"/>
            <wp:docPr id="1480" name="Рисунок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208"/>
                    <a:srcRect/>
                    <a:stretch>
                      <a:fillRect/>
                    </a:stretch>
                  </pic:blipFill>
                  <pic:spPr bwMode="auto">
                    <a:xfrm>
                      <a:off x="0" y="0"/>
                      <a:ext cx="3206115" cy="2600960"/>
                    </a:xfrm>
                    <a:prstGeom prst="rect">
                      <a:avLst/>
                    </a:prstGeom>
                    <a:noFill/>
                    <a:ln w="9525">
                      <a:noFill/>
                      <a:miter lim="800000"/>
                      <a:headEnd/>
                      <a:tailEnd/>
                    </a:ln>
                  </pic:spPr>
                </pic:pic>
              </a:graphicData>
            </a:graphic>
          </wp:inline>
        </w:drawing>
      </w:r>
    </w:p>
    <w:p w:rsidR="00815A22" w:rsidRDefault="00815A22" w:rsidP="004310AF">
      <w:pPr>
        <w:pStyle w:val="a3"/>
        <w:spacing w:after="0"/>
        <w:jc w:val="both"/>
        <w:rPr>
          <w:rFonts w:ascii="Times New Roman" w:hAnsi="Times New Roman" w:cs="Times New Roman"/>
          <w:b/>
          <w:sz w:val="24"/>
        </w:rPr>
      </w:pPr>
    </w:p>
    <w:p w:rsidR="00815A22" w:rsidRDefault="00815A22" w:rsidP="004310AF">
      <w:pPr>
        <w:pStyle w:val="a3"/>
        <w:spacing w:after="0"/>
        <w:jc w:val="both"/>
        <w:rPr>
          <w:rFonts w:ascii="Times New Roman" w:hAnsi="Times New Roman" w:cs="Times New Roman"/>
          <w:b/>
          <w:sz w:val="24"/>
        </w:rPr>
      </w:pPr>
      <w:r w:rsidRPr="00815A22">
        <w:rPr>
          <w:rFonts w:ascii="Times New Roman" w:hAnsi="Times New Roman" w:cs="Times New Roman"/>
          <w:b/>
          <w:noProof/>
          <w:sz w:val="24"/>
          <w:lang w:eastAsia="ru-RU"/>
        </w:rPr>
        <w:drawing>
          <wp:inline distT="0" distB="0" distL="0" distR="0">
            <wp:extent cx="1151890" cy="142240"/>
            <wp:effectExtent l="19050" t="0" r="0" b="0"/>
            <wp:docPr id="59"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95"/>
                    <a:srcRect/>
                    <a:stretch>
                      <a:fillRect/>
                    </a:stretch>
                  </pic:blipFill>
                  <pic:spPr bwMode="auto">
                    <a:xfrm>
                      <a:off x="0" y="0"/>
                      <a:ext cx="1151890" cy="14224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p>
    <w:p w:rsidR="00815A22" w:rsidRDefault="00815A22"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51810" cy="2778760"/>
            <wp:effectExtent l="19050" t="0" r="0" b="0"/>
            <wp:docPr id="1489" name="Рисунок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209"/>
                    <a:srcRect/>
                    <a:stretch>
                      <a:fillRect/>
                    </a:stretch>
                  </pic:blipFill>
                  <pic:spPr bwMode="auto">
                    <a:xfrm>
                      <a:off x="0" y="0"/>
                      <a:ext cx="3051810" cy="277876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218180" cy="2766695"/>
            <wp:effectExtent l="19050" t="0" r="1270" b="0"/>
            <wp:docPr id="1492" name="Рисунок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210"/>
                    <a:srcRect/>
                    <a:stretch>
                      <a:fillRect/>
                    </a:stretch>
                  </pic:blipFill>
                  <pic:spPr bwMode="auto">
                    <a:xfrm>
                      <a:off x="0" y="0"/>
                      <a:ext cx="3218180" cy="2766695"/>
                    </a:xfrm>
                    <a:prstGeom prst="rect">
                      <a:avLst/>
                    </a:prstGeom>
                    <a:noFill/>
                    <a:ln w="9525">
                      <a:noFill/>
                      <a:miter lim="800000"/>
                      <a:headEnd/>
                      <a:tailEnd/>
                    </a:ln>
                  </pic:spPr>
                </pic:pic>
              </a:graphicData>
            </a:graphic>
          </wp:inline>
        </w:drawing>
      </w:r>
    </w:p>
    <w:p w:rsidR="00815A22" w:rsidRDefault="00815A22" w:rsidP="004310AF">
      <w:pPr>
        <w:pStyle w:val="a3"/>
        <w:spacing w:after="0"/>
        <w:jc w:val="both"/>
        <w:rPr>
          <w:rFonts w:ascii="Times New Roman" w:hAnsi="Times New Roman" w:cs="Times New Roman"/>
          <w:b/>
          <w:sz w:val="24"/>
        </w:rPr>
      </w:pPr>
      <w:r w:rsidRPr="00815A22">
        <w:rPr>
          <w:rFonts w:ascii="Times New Roman" w:hAnsi="Times New Roman" w:cs="Times New Roman"/>
          <w:b/>
          <w:noProof/>
          <w:sz w:val="24"/>
          <w:lang w:eastAsia="ru-RU"/>
        </w:rPr>
        <w:drawing>
          <wp:inline distT="0" distB="0" distL="0" distR="0">
            <wp:extent cx="1151890" cy="142240"/>
            <wp:effectExtent l="19050" t="0" r="0" b="0"/>
            <wp:docPr id="63"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95"/>
                    <a:srcRect/>
                    <a:stretch>
                      <a:fillRect/>
                    </a:stretch>
                  </pic:blipFill>
                  <pic:spPr bwMode="auto">
                    <a:xfrm>
                      <a:off x="0" y="0"/>
                      <a:ext cx="1151890" cy="14224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sidRPr="00815A22">
        <w:rPr>
          <w:rFonts w:ascii="Times New Roman" w:hAnsi="Times New Roman" w:cs="Times New Roman"/>
          <w:b/>
          <w:noProof/>
          <w:sz w:val="24"/>
          <w:lang w:eastAsia="ru-RU"/>
        </w:rPr>
        <w:drawing>
          <wp:inline distT="0" distB="0" distL="0" distR="0">
            <wp:extent cx="1128395" cy="213995"/>
            <wp:effectExtent l="19050" t="0" r="0" b="0"/>
            <wp:docPr id="1472"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96"/>
                    <a:srcRect/>
                    <a:stretch>
                      <a:fillRect/>
                    </a:stretch>
                  </pic:blipFill>
                  <pic:spPr bwMode="auto">
                    <a:xfrm>
                      <a:off x="0" y="0"/>
                      <a:ext cx="1128395" cy="213995"/>
                    </a:xfrm>
                    <a:prstGeom prst="rect">
                      <a:avLst/>
                    </a:prstGeom>
                    <a:noFill/>
                    <a:ln w="9525">
                      <a:noFill/>
                      <a:miter lim="800000"/>
                      <a:headEnd/>
                      <a:tailEnd/>
                    </a:ln>
                  </pic:spPr>
                </pic:pic>
              </a:graphicData>
            </a:graphic>
          </wp:inline>
        </w:drawing>
      </w:r>
    </w:p>
    <w:p w:rsidR="00815A22" w:rsidRDefault="00815A22"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99435" cy="1175385"/>
            <wp:effectExtent l="19050" t="0" r="5715" b="0"/>
            <wp:docPr id="1495" name="Рисунок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211"/>
                    <a:srcRect/>
                    <a:stretch>
                      <a:fillRect/>
                    </a:stretch>
                  </pic:blipFill>
                  <pic:spPr bwMode="auto">
                    <a:xfrm>
                      <a:off x="0" y="0"/>
                      <a:ext cx="3099435" cy="117538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2968625" cy="1223010"/>
            <wp:effectExtent l="19050" t="0" r="3175" b="0"/>
            <wp:docPr id="1501" name="Рисунок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212"/>
                    <a:srcRect/>
                    <a:stretch>
                      <a:fillRect/>
                    </a:stretch>
                  </pic:blipFill>
                  <pic:spPr bwMode="auto">
                    <a:xfrm>
                      <a:off x="0" y="0"/>
                      <a:ext cx="2968625" cy="1223010"/>
                    </a:xfrm>
                    <a:prstGeom prst="rect">
                      <a:avLst/>
                    </a:prstGeom>
                    <a:noFill/>
                    <a:ln w="9525">
                      <a:noFill/>
                      <a:miter lim="800000"/>
                      <a:headEnd/>
                      <a:tailEnd/>
                    </a:ln>
                  </pic:spPr>
                </pic:pic>
              </a:graphicData>
            </a:graphic>
          </wp:inline>
        </w:drawing>
      </w:r>
    </w:p>
    <w:p w:rsidR="00815A22" w:rsidRDefault="00815A22" w:rsidP="004310AF">
      <w:pPr>
        <w:pStyle w:val="a3"/>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99435" cy="866775"/>
            <wp:effectExtent l="19050" t="0" r="5715" b="0"/>
            <wp:docPr id="1498" name="Рисунок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213"/>
                    <a:srcRect/>
                    <a:stretch>
                      <a:fillRect/>
                    </a:stretch>
                  </pic:blipFill>
                  <pic:spPr bwMode="auto">
                    <a:xfrm>
                      <a:off x="0" y="0"/>
                      <a:ext cx="3099435" cy="86677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194685" cy="843280"/>
            <wp:effectExtent l="19050" t="0" r="5715" b="0"/>
            <wp:docPr id="1504" name="Рисунок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214"/>
                    <a:srcRect/>
                    <a:stretch>
                      <a:fillRect/>
                    </a:stretch>
                  </pic:blipFill>
                  <pic:spPr bwMode="auto">
                    <a:xfrm>
                      <a:off x="0" y="0"/>
                      <a:ext cx="3194685" cy="84328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p>
    <w:p w:rsidR="00932A58" w:rsidRDefault="00932A58" w:rsidP="004310AF">
      <w:pPr>
        <w:pStyle w:val="a3"/>
        <w:spacing w:after="0"/>
        <w:jc w:val="both"/>
        <w:rPr>
          <w:rFonts w:ascii="Times New Roman" w:hAnsi="Times New Roman" w:cs="Times New Roman"/>
          <w:b/>
          <w:sz w:val="24"/>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Pr="0075439D" w:rsidRDefault="0075439D" w:rsidP="0075439D">
      <w:pPr>
        <w:spacing w:after="0" w:line="240" w:lineRule="auto"/>
        <w:rPr>
          <w:rFonts w:ascii="Times New Roman" w:eastAsia="Times New Roman" w:hAnsi="Times New Roman" w:cs="Times New Roman"/>
          <w:b/>
          <w:sz w:val="24"/>
          <w:szCs w:val="24"/>
          <w:lang w:eastAsia="ru-RU"/>
        </w:rPr>
      </w:pPr>
      <w:r w:rsidRPr="0075439D">
        <w:rPr>
          <w:rFonts w:ascii="Times New Roman" w:eastAsia="Times New Roman" w:hAnsi="Times New Roman" w:cs="Times New Roman"/>
          <w:b/>
          <w:sz w:val="24"/>
          <w:szCs w:val="24"/>
          <w:lang w:eastAsia="ru-RU"/>
        </w:rPr>
        <w:t xml:space="preserve">Входная диагностическая контрольная работа по математике. </w:t>
      </w:r>
    </w:p>
    <w:p w:rsidR="0075439D" w:rsidRP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rPr>
          <w:rFonts w:ascii="Times New Roman" w:eastAsia="Times New Roman" w:hAnsi="Times New Roman" w:cs="Times New Roman"/>
          <w:b/>
          <w:sz w:val="24"/>
          <w:szCs w:val="24"/>
          <w:lang w:eastAsia="ru-RU"/>
        </w:rPr>
        <w:sectPr w:rsidR="0075439D" w:rsidSect="007B7005">
          <w:type w:val="continuous"/>
          <w:pgSz w:w="16838" w:h="11906" w:orient="landscape"/>
          <w:pgMar w:top="1134" w:right="850" w:bottom="1134" w:left="1701" w:header="708" w:footer="708" w:gutter="0"/>
          <w:cols w:space="708"/>
          <w:docGrid w:linePitch="360"/>
        </w:sectPr>
      </w:pPr>
    </w:p>
    <w:p w:rsidR="0075439D" w:rsidRPr="0075439D" w:rsidRDefault="0075439D" w:rsidP="0075439D">
      <w:pPr>
        <w:spacing w:after="0" w:line="240" w:lineRule="auto"/>
        <w:rPr>
          <w:rFonts w:ascii="Times New Roman" w:eastAsia="Times New Roman" w:hAnsi="Times New Roman" w:cs="Times New Roman"/>
          <w:sz w:val="24"/>
          <w:szCs w:val="24"/>
          <w:u w:val="single"/>
          <w:lang w:eastAsia="ru-RU"/>
        </w:rPr>
      </w:pPr>
      <w:r w:rsidRPr="0075439D">
        <w:rPr>
          <w:rFonts w:ascii="Times New Roman" w:eastAsia="Times New Roman" w:hAnsi="Times New Roman" w:cs="Times New Roman"/>
          <w:b/>
          <w:sz w:val="24"/>
          <w:szCs w:val="24"/>
          <w:lang w:eastAsia="ru-RU"/>
        </w:rPr>
        <w:t>Вариант 1</w:t>
      </w:r>
    </w:p>
    <w:p w:rsidR="0075439D" w:rsidRPr="0075439D" w:rsidRDefault="0075439D" w:rsidP="0075439D">
      <w:pPr>
        <w:spacing w:after="0" w:line="240" w:lineRule="auto"/>
        <w:jc w:val="center"/>
        <w:rPr>
          <w:rFonts w:ascii="Times New Roman" w:eastAsia="Times New Roman" w:hAnsi="Times New Roman" w:cs="Times New Roman"/>
          <w:sz w:val="24"/>
          <w:szCs w:val="24"/>
          <w:u w:val="single"/>
          <w:lang w:eastAsia="ru-RU"/>
        </w:rPr>
      </w:pPr>
      <w:r w:rsidRPr="0075439D">
        <w:rPr>
          <w:rFonts w:ascii="Times New Roman" w:eastAsia="Times New Roman" w:hAnsi="Times New Roman" w:cs="Times New Roman"/>
          <w:sz w:val="24"/>
          <w:szCs w:val="24"/>
          <w:u w:val="single"/>
          <w:lang w:eastAsia="ru-RU"/>
        </w:rPr>
        <w:t>Часть А</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А1.</w:t>
      </w:r>
      <w:r w:rsidRPr="0075439D">
        <w:rPr>
          <w:rFonts w:ascii="Times New Roman" w:eastAsia="Times New Roman" w:hAnsi="Times New Roman" w:cs="Times New Roman"/>
          <w:sz w:val="24"/>
          <w:szCs w:val="24"/>
          <w:lang w:eastAsia="ru-RU"/>
        </w:rPr>
        <w:tab/>
        <w:t>Разложите число 84 на простые множители.</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А2.</w:t>
      </w:r>
      <w:r w:rsidRPr="0075439D">
        <w:rPr>
          <w:rFonts w:ascii="Times New Roman" w:eastAsia="Times New Roman" w:hAnsi="Times New Roman" w:cs="Times New Roman"/>
          <w:sz w:val="24"/>
          <w:szCs w:val="24"/>
          <w:lang w:eastAsia="ru-RU"/>
        </w:rPr>
        <w:tab/>
        <w:t xml:space="preserve">Представьте число </w:t>
      </w:r>
      <w:r w:rsidRPr="0075439D">
        <w:rPr>
          <w:rFonts w:ascii="Times New Roman" w:eastAsia="Times New Roman" w:hAnsi="Times New Roman" w:cs="Times New Roman"/>
          <w:position w:val="-24"/>
          <w:sz w:val="24"/>
          <w:szCs w:val="24"/>
          <w:lang w:eastAsia="ru-RU"/>
        </w:rPr>
        <w:object w:dxaOrig="3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30.75pt" o:ole="">
            <v:imagedata r:id="rId215" o:title=""/>
          </v:shape>
          <o:OLEObject Type="Embed" ProgID="Equation.3" ShapeID="_x0000_i1025" DrawAspect="Content" ObjectID="_1609418090" r:id="rId216"/>
        </w:object>
      </w:r>
      <w:r w:rsidRPr="0075439D">
        <w:rPr>
          <w:rFonts w:ascii="Times New Roman" w:eastAsia="Times New Roman" w:hAnsi="Times New Roman" w:cs="Times New Roman"/>
          <w:sz w:val="24"/>
          <w:szCs w:val="24"/>
          <w:lang w:eastAsia="ru-RU"/>
        </w:rPr>
        <w:t xml:space="preserve"> в виде десятичной дроби.</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А3.</w:t>
      </w:r>
      <w:r w:rsidRPr="0075439D">
        <w:rPr>
          <w:rFonts w:ascii="Times New Roman" w:eastAsia="Times New Roman" w:hAnsi="Times New Roman" w:cs="Times New Roman"/>
          <w:sz w:val="24"/>
          <w:szCs w:val="24"/>
          <w:lang w:eastAsia="ru-RU"/>
        </w:rPr>
        <w:tab/>
        <w:t xml:space="preserve">Чему равна сумма чисел </w:t>
      </w:r>
      <w:r w:rsidRPr="0075439D">
        <w:rPr>
          <w:rFonts w:ascii="Times New Roman" w:eastAsia="Times New Roman" w:hAnsi="Times New Roman" w:cs="Times New Roman"/>
          <w:position w:val="-24"/>
          <w:sz w:val="24"/>
          <w:szCs w:val="24"/>
          <w:lang w:eastAsia="ru-RU"/>
        </w:rPr>
        <w:object w:dxaOrig="780" w:dyaOrig="620">
          <v:shape id="_x0000_i1026" type="#_x0000_t75" style="width:39pt;height:30.75pt" o:ole="">
            <v:imagedata r:id="rId217" o:title=""/>
          </v:shape>
          <o:OLEObject Type="Embed" ProgID="Equation.3" ShapeID="_x0000_i1026" DrawAspect="Content" ObjectID="_1609418091" r:id="rId218"/>
        </w:object>
      </w:r>
      <w:r w:rsidRPr="0075439D">
        <w:rPr>
          <w:rFonts w:ascii="Times New Roman" w:eastAsia="Times New Roman" w:hAnsi="Times New Roman" w:cs="Times New Roman"/>
          <w:sz w:val="24"/>
          <w:szCs w:val="24"/>
          <w:lang w:eastAsia="ru-RU"/>
        </w:rPr>
        <w:t>? (ответ дайте в виде несократимой дроби)</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А4.</w:t>
      </w:r>
      <w:r w:rsidRPr="0075439D">
        <w:rPr>
          <w:rFonts w:ascii="Times New Roman" w:eastAsia="Times New Roman" w:hAnsi="Times New Roman" w:cs="Times New Roman"/>
          <w:sz w:val="24"/>
          <w:szCs w:val="24"/>
          <w:lang w:eastAsia="ru-RU"/>
        </w:rPr>
        <w:tab/>
        <w:t xml:space="preserve">Решите уравнение: </w:t>
      </w:r>
      <m:oMath>
        <m:r>
          <w:rPr>
            <w:rFonts w:ascii="Cambria Math" w:eastAsia="Times New Roman" w:hAnsi="Times New Roman" w:cs="Times New Roman"/>
            <w:sz w:val="24"/>
            <w:szCs w:val="24"/>
            <w:lang w:eastAsia="ru-RU"/>
          </w:rPr>
          <m:t>3,8</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5,6 = 6,6</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8,4.</m:t>
        </m:r>
      </m:oMath>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А5.</w:t>
      </w:r>
      <w:r w:rsidRPr="0075439D">
        <w:rPr>
          <w:rFonts w:ascii="Times New Roman" w:eastAsia="Times New Roman" w:hAnsi="Times New Roman" w:cs="Times New Roman"/>
          <w:sz w:val="24"/>
          <w:szCs w:val="24"/>
          <w:lang w:eastAsia="ru-RU"/>
        </w:rPr>
        <w:tab/>
        <w:t xml:space="preserve">Вычислите: </w:t>
      </w:r>
      <m:oMath>
        <m:r>
          <w:rPr>
            <w:rFonts w:ascii="Cambria Math" w:eastAsia="Times New Roman" w:hAnsi="Times New Roman" w:cs="Times New Roman"/>
            <w:sz w:val="24"/>
            <w:szCs w:val="24"/>
            <w:lang w:eastAsia="ru-RU"/>
          </w:rPr>
          <m:t xml:space="preserve">19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37).</m:t>
        </m:r>
      </m:oMath>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А6.</w:t>
      </w:r>
      <w:r w:rsidRPr="0075439D">
        <w:rPr>
          <w:rFonts w:ascii="Times New Roman" w:eastAsia="Times New Roman" w:hAnsi="Times New Roman" w:cs="Times New Roman"/>
          <w:sz w:val="24"/>
          <w:szCs w:val="24"/>
          <w:lang w:eastAsia="ru-RU"/>
        </w:rPr>
        <w:tab/>
        <w:t>Найдите произведение:</w:t>
      </w:r>
      <m:oMath>
        <m:r>
          <w:rPr>
            <w:rFonts w:ascii="Cambria Math" w:eastAsia="Times New Roman" w:hAnsi="Times New Roman" w:cs="Times New Roman"/>
            <w:sz w:val="24"/>
            <w:szCs w:val="24"/>
            <w:lang w:eastAsia="ru-RU"/>
          </w:rPr>
          <m:t xml:space="preserve"> 0,8 </m:t>
        </m:r>
        <m:r>
          <w:rPr>
            <w:rFonts w:ascii="Cambria Math" w:eastAsia="Times New Roman" w:hAnsi="Times New Roman" w:cs="Times New Roman"/>
            <w:sz w:val="24"/>
            <w:szCs w:val="24"/>
            <w:lang w:eastAsia="ru-RU"/>
          </w:rPr>
          <m:t>и</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0,3</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А7.</w:t>
      </w:r>
      <w:r w:rsidRPr="0075439D">
        <w:rPr>
          <w:rFonts w:ascii="Times New Roman" w:eastAsia="Times New Roman" w:hAnsi="Times New Roman" w:cs="Times New Roman"/>
          <w:sz w:val="24"/>
          <w:szCs w:val="24"/>
          <w:lang w:eastAsia="ru-RU"/>
        </w:rPr>
        <w:tab/>
        <w:t xml:space="preserve">Округлите до десятых </w:t>
      </w:r>
      <m:oMath>
        <m:r>
          <w:rPr>
            <w:rFonts w:ascii="Cambria Math" w:eastAsia="Times New Roman" w:hAnsi="Times New Roman" w:cs="Times New Roman"/>
            <w:sz w:val="24"/>
            <w:szCs w:val="24"/>
            <w:lang w:eastAsia="ru-RU"/>
          </w:rPr>
          <m:t xml:space="preserve">  0,2498</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А8.</w:t>
      </w:r>
      <w:r w:rsidRPr="0075439D">
        <w:rPr>
          <w:rFonts w:ascii="Times New Roman" w:eastAsia="Times New Roman" w:hAnsi="Times New Roman" w:cs="Times New Roman"/>
          <w:sz w:val="24"/>
          <w:szCs w:val="24"/>
          <w:lang w:eastAsia="ru-RU"/>
        </w:rPr>
        <w:tab/>
        <w:t xml:space="preserve">Найдите неизвестный член пропорции </w:t>
      </w:r>
      <m:oMath>
        <m:r>
          <w:rPr>
            <w:rFonts w:ascii="Cambria Math" w:eastAsia="Times New Roman" w:hAnsi="Times New Roman" w:cs="Times New Roman"/>
            <w:sz w:val="24"/>
            <w:szCs w:val="24"/>
            <w:lang w:eastAsia="ru-RU"/>
          </w:rPr>
          <m:t xml:space="preserve">0,75 : 1,5 = 5 : </m:t>
        </m:r>
        <m:r>
          <w:rPr>
            <w:rFonts w:ascii="Cambria Math" w:eastAsia="Times New Roman" w:hAnsi="Times New Roman" w:cs="Times New Roman"/>
            <w:sz w:val="24"/>
            <w:szCs w:val="24"/>
            <w:lang w:eastAsia="ru-RU"/>
          </w:rPr>
          <m:t>х</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А9.</w:t>
      </w:r>
      <w:r w:rsidRPr="0075439D">
        <w:rPr>
          <w:rFonts w:ascii="Times New Roman" w:eastAsia="Times New Roman" w:hAnsi="Times New Roman" w:cs="Times New Roman"/>
          <w:sz w:val="24"/>
          <w:szCs w:val="24"/>
          <w:lang w:eastAsia="ru-RU"/>
        </w:rPr>
        <w:tab/>
        <w:t xml:space="preserve">Расположите числа в порядке возрастания: </w:t>
      </w:r>
      <m:oMath>
        <m:r>
          <w:rPr>
            <w:rFonts w:ascii="Cambria Math" w:eastAsia="Times New Roman" w:hAnsi="Times New Roman" w:cs="Times New Roman"/>
            <w:sz w:val="24"/>
            <w:szCs w:val="24"/>
            <w:lang w:eastAsia="ru-RU"/>
          </w:rPr>
          <m:t xml:space="preserve">0;   0,1399;   </m:t>
        </m:r>
        <m:r>
          <w:rPr>
            <w:rFonts w:ascii="Cambria Math" w:eastAsia="Times New Roman" w:hAnsi="Times New Roman" w:cs="Times New Roman"/>
            <w:i/>
            <w:position w:val="-24"/>
            <w:sz w:val="24"/>
            <w:szCs w:val="24"/>
            <w:lang w:eastAsia="ru-RU"/>
          </w:rPr>
          <w:object w:dxaOrig="639" w:dyaOrig="620">
            <v:shape id="_x0000_i1027" type="#_x0000_t75" style="width:33pt;height:30.75pt" o:ole="">
              <v:imagedata r:id="rId219" o:title=""/>
            </v:shape>
            <o:OLEObject Type="Embed" ProgID="Equation.3" ShapeID="_x0000_i1027" DrawAspect="Content" ObjectID="_1609418092" r:id="rId220"/>
          </w:object>
        </m:r>
        <m:r>
          <w:rPr>
            <w:rFonts w:ascii="Cambria Math" w:eastAsia="Times New Roman" w:hAnsi="Times New Roman" w:cs="Times New Roman"/>
            <w:sz w:val="24"/>
            <w:szCs w:val="24"/>
            <w:lang w:eastAsia="ru-RU"/>
          </w:rPr>
          <m:t xml:space="preserve">    0,141</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А10.</w:t>
      </w:r>
      <w:r w:rsidRPr="0075439D">
        <w:rPr>
          <w:rFonts w:ascii="Times New Roman" w:eastAsia="Times New Roman" w:hAnsi="Times New Roman" w:cs="Times New Roman"/>
          <w:sz w:val="24"/>
          <w:szCs w:val="24"/>
          <w:lang w:eastAsia="ru-RU"/>
        </w:rPr>
        <w:t xml:space="preserve"> Найдите разность чисел </w:t>
      </w:r>
      <w:r w:rsidRPr="0075439D">
        <w:rPr>
          <w:rFonts w:ascii="Times New Roman" w:eastAsia="Times New Roman" w:hAnsi="Times New Roman" w:cs="Times New Roman"/>
          <w:position w:val="-24"/>
          <w:sz w:val="24"/>
          <w:szCs w:val="24"/>
          <w:lang w:eastAsia="ru-RU"/>
        </w:rPr>
        <w:object w:dxaOrig="460" w:dyaOrig="620">
          <v:shape id="_x0000_i1028" type="#_x0000_t75" style="width:23.25pt;height:30.75pt" o:ole="">
            <v:imagedata r:id="rId221" o:title=""/>
          </v:shape>
          <o:OLEObject Type="Embed" ProgID="Equation.3" ShapeID="_x0000_i1028" DrawAspect="Content" ObjectID="_1609418093" r:id="rId222"/>
        </w:object>
      </w:r>
      <w:r w:rsidRPr="0075439D">
        <w:rPr>
          <w:rFonts w:ascii="Times New Roman" w:eastAsia="Times New Roman" w:hAnsi="Times New Roman" w:cs="Times New Roman"/>
          <w:sz w:val="24"/>
          <w:szCs w:val="24"/>
          <w:lang w:eastAsia="ru-RU"/>
        </w:rPr>
        <w:t xml:space="preserve"> и </w:t>
      </w:r>
      <w:r w:rsidRPr="0075439D">
        <w:rPr>
          <w:rFonts w:ascii="Times New Roman" w:eastAsia="Times New Roman" w:hAnsi="Times New Roman" w:cs="Times New Roman"/>
          <w:position w:val="-24"/>
          <w:sz w:val="24"/>
          <w:szCs w:val="24"/>
          <w:lang w:eastAsia="ru-RU"/>
        </w:rPr>
        <w:object w:dxaOrig="460" w:dyaOrig="620">
          <v:shape id="_x0000_i1029" type="#_x0000_t75" style="width:23.25pt;height:30.75pt" o:ole="">
            <v:imagedata r:id="rId223" o:title=""/>
          </v:shape>
          <o:OLEObject Type="Embed" ProgID="Equation.3" ShapeID="_x0000_i1029" DrawAspect="Content" ObjectID="_1609418094" r:id="rId224"/>
        </w:object>
      </w:r>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u w:val="single"/>
          <w:lang w:eastAsia="ru-RU"/>
        </w:rPr>
      </w:pPr>
    </w:p>
    <w:p w:rsidR="0075439D" w:rsidRPr="0075439D" w:rsidRDefault="0075439D" w:rsidP="0075439D">
      <w:pPr>
        <w:spacing w:after="0" w:line="240" w:lineRule="auto"/>
        <w:jc w:val="center"/>
        <w:rPr>
          <w:rFonts w:ascii="Times New Roman" w:eastAsia="Times New Roman" w:hAnsi="Times New Roman" w:cs="Times New Roman"/>
          <w:sz w:val="24"/>
          <w:szCs w:val="24"/>
          <w:u w:val="single"/>
          <w:lang w:eastAsia="ru-RU"/>
        </w:rPr>
      </w:pPr>
      <w:r w:rsidRPr="0075439D">
        <w:rPr>
          <w:rFonts w:ascii="Times New Roman" w:eastAsia="Times New Roman" w:hAnsi="Times New Roman" w:cs="Times New Roman"/>
          <w:sz w:val="24"/>
          <w:szCs w:val="24"/>
          <w:u w:val="single"/>
          <w:lang w:eastAsia="ru-RU"/>
        </w:rPr>
        <w:t>Часть В</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В1.</w:t>
      </w:r>
      <w:r w:rsidRPr="0075439D">
        <w:rPr>
          <w:rFonts w:ascii="Times New Roman" w:eastAsia="Times New Roman" w:hAnsi="Times New Roman" w:cs="Times New Roman"/>
          <w:sz w:val="24"/>
          <w:szCs w:val="24"/>
          <w:lang w:eastAsia="ru-RU"/>
        </w:rPr>
        <w:t xml:space="preserve"> Найдите значение выражения: </w:t>
      </w:r>
      <m:oMath>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8</m:t>
        </m:r>
        <m:r>
          <w:rPr>
            <w:rFonts w:ascii="Cambria Math" w:eastAsia="Times New Roman" w:hAnsi="Times New Roman" w:cs="Times New Roman"/>
            <w:sz w:val="24"/>
            <w:szCs w:val="24"/>
            <w:lang w:eastAsia="ru-RU"/>
          </w:rPr>
          <m:t>ху</m:t>
        </m:r>
        <m:r>
          <w:rPr>
            <w:rFonts w:ascii="Cambria Math" w:eastAsia="Times New Roman" w:hAnsi="Times New Roman" w:cs="Times New Roman"/>
            <w:sz w:val="24"/>
            <w:szCs w:val="24"/>
            <w:lang w:eastAsia="ru-RU"/>
          </w:rPr>
          <m:t xml:space="preserve"> + 4</m:t>
        </m:r>
        <m:r>
          <w:rPr>
            <w:rFonts w:ascii="Cambria Math" w:eastAsia="Times New Roman" w:hAnsi="Times New Roman" w:cs="Times New Roman"/>
            <w:sz w:val="24"/>
            <w:szCs w:val="24"/>
            <w:lang w:eastAsia="ru-RU"/>
          </w:rPr>
          <m:t>у</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4</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3</m:t>
        </m:r>
        <m:r>
          <w:rPr>
            <w:rFonts w:ascii="Cambria Math" w:eastAsia="Times New Roman" w:hAnsi="Times New Roman" w:cs="Times New Roman"/>
            <w:sz w:val="24"/>
            <w:szCs w:val="24"/>
            <w:lang w:eastAsia="ru-RU"/>
          </w:rPr>
          <m:t>у</m:t>
        </m:r>
        <m:r>
          <w:rPr>
            <w:rFonts w:ascii="Cambria Math" w:eastAsia="Times New Roman" w:hAnsi="Times New Roman" w:cs="Times New Roman"/>
            <w:sz w:val="24"/>
            <w:szCs w:val="24"/>
            <w:lang w:eastAsia="ru-RU"/>
          </w:rPr>
          <m:t xml:space="preserve"> + 2</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+ 8</m:t>
        </m:r>
        <m:r>
          <w:rPr>
            <w:rFonts w:ascii="Cambria Math" w:eastAsia="Times New Roman" w:hAnsi="Times New Roman" w:cs="Times New Roman"/>
            <w:sz w:val="24"/>
            <w:szCs w:val="24"/>
            <w:lang w:eastAsia="ru-RU"/>
          </w:rPr>
          <m:t>ху</m:t>
        </m:r>
        <m:r>
          <w:rPr>
            <w:rFonts w:ascii="Cambria Math" w:eastAsia="Times New Roman" w:hAnsi="Times New Roman" w:cs="Times New Roman"/>
            <w:sz w:val="24"/>
            <w:szCs w:val="24"/>
            <w:lang w:eastAsia="ru-RU"/>
          </w:rPr>
          <m:t xml:space="preserve">       </m:t>
        </m:r>
      </m:oMath>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m:oMath>
        <m:r>
          <w:rPr>
            <w:rFonts w:ascii="Cambria Math" w:eastAsia="Times New Roman" w:hAnsi="Times New Roman" w:cs="Times New Roman"/>
            <w:sz w:val="24"/>
            <w:szCs w:val="24"/>
            <w:lang w:eastAsia="ru-RU"/>
          </w:rPr>
          <m:t>при</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4,4,  </m:t>
        </m:r>
        <m:r>
          <w:rPr>
            <w:rFonts w:ascii="Cambria Math" w:eastAsia="Times New Roman" w:hAnsi="Times New Roman" w:cs="Times New Roman"/>
            <w:sz w:val="24"/>
            <w:szCs w:val="24"/>
            <w:lang w:eastAsia="ru-RU"/>
          </w:rPr>
          <m:t>у</m:t>
        </m:r>
        <m:r>
          <w:rPr>
            <w:rFonts w:ascii="Cambria Math" w:eastAsia="Times New Roman" w:hAnsi="Times New Roman" w:cs="Times New Roman"/>
            <w:sz w:val="24"/>
            <w:szCs w:val="24"/>
            <w:lang w:eastAsia="ru-RU"/>
          </w:rPr>
          <m:t xml:space="preserve"> = 10,3</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В2.</w:t>
      </w:r>
      <w:r w:rsidRPr="0075439D">
        <w:rPr>
          <w:rFonts w:ascii="Times New Roman" w:eastAsia="Times New Roman" w:hAnsi="Times New Roman" w:cs="Times New Roman"/>
          <w:sz w:val="24"/>
          <w:szCs w:val="24"/>
          <w:lang w:eastAsia="ru-RU"/>
        </w:rPr>
        <w:t xml:space="preserve"> А, В, С, </w:t>
      </w:r>
      <w:r w:rsidRPr="0075439D">
        <w:rPr>
          <w:rFonts w:ascii="Times New Roman" w:eastAsia="Times New Roman" w:hAnsi="Times New Roman" w:cs="Times New Roman"/>
          <w:sz w:val="24"/>
          <w:szCs w:val="24"/>
          <w:lang w:val="en-US" w:eastAsia="ru-RU"/>
        </w:rPr>
        <w:t>D</w:t>
      </w:r>
      <w:r w:rsidRPr="0075439D">
        <w:rPr>
          <w:rFonts w:ascii="Times New Roman" w:eastAsia="Times New Roman" w:hAnsi="Times New Roman" w:cs="Times New Roman"/>
          <w:sz w:val="24"/>
          <w:szCs w:val="24"/>
          <w:lang w:eastAsia="ru-RU"/>
        </w:rPr>
        <w:t xml:space="preserve"> – вершины прямоугольника. </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lang w:eastAsia="ru-RU"/>
        </w:rPr>
        <w:tab/>
        <w:t>а) постройте точки А (-5; 0); В (3; 0); С (3; -2).</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lang w:eastAsia="ru-RU"/>
        </w:rPr>
        <w:tab/>
        <w:t xml:space="preserve">б) постройте точку </w:t>
      </w:r>
      <w:r w:rsidRPr="0075439D">
        <w:rPr>
          <w:rFonts w:ascii="Times New Roman" w:eastAsia="Times New Roman" w:hAnsi="Times New Roman" w:cs="Times New Roman"/>
          <w:sz w:val="24"/>
          <w:szCs w:val="24"/>
          <w:lang w:val="en-US" w:eastAsia="ru-RU"/>
        </w:rPr>
        <w:t>D</w:t>
      </w:r>
      <w:r w:rsidRPr="0075439D">
        <w:rPr>
          <w:rFonts w:ascii="Times New Roman" w:eastAsia="Times New Roman" w:hAnsi="Times New Roman" w:cs="Times New Roman"/>
          <w:sz w:val="24"/>
          <w:szCs w:val="24"/>
          <w:lang w:eastAsia="ru-RU"/>
        </w:rPr>
        <w:t xml:space="preserve"> и найдите ее координаты;</w:t>
      </w:r>
    </w:p>
    <w:p w:rsid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lang w:eastAsia="ru-RU"/>
        </w:rPr>
        <w:tab/>
        <w:t>в) постройте К – точку пересечения отрезков АС и В</w:t>
      </w:r>
      <w:r w:rsidRPr="0075439D">
        <w:rPr>
          <w:rFonts w:ascii="Times New Roman" w:eastAsia="Times New Roman" w:hAnsi="Times New Roman" w:cs="Times New Roman"/>
          <w:sz w:val="24"/>
          <w:szCs w:val="24"/>
          <w:lang w:val="en-US" w:eastAsia="ru-RU"/>
        </w:rPr>
        <w:t>D</w:t>
      </w:r>
      <w:r w:rsidRPr="0075439D">
        <w:rPr>
          <w:rFonts w:ascii="Times New Roman" w:eastAsia="Times New Roman" w:hAnsi="Times New Roman" w:cs="Times New Roman"/>
          <w:sz w:val="24"/>
          <w:szCs w:val="24"/>
          <w:lang w:eastAsia="ru-RU"/>
        </w:rPr>
        <w:t xml:space="preserve"> и </w:t>
      </w:r>
    </w:p>
    <w:p w:rsid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lang w:eastAsia="ru-RU"/>
        </w:rPr>
        <w:t xml:space="preserve">найдите ее координаты. </w:t>
      </w: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Default="0075439D" w:rsidP="0075439D">
      <w:pPr>
        <w:spacing w:after="0" w:line="240" w:lineRule="auto"/>
        <w:jc w:val="center"/>
        <w:rPr>
          <w:rFonts w:ascii="Times New Roman" w:eastAsia="Times New Roman" w:hAnsi="Times New Roman" w:cs="Times New Roman"/>
          <w:b/>
          <w:sz w:val="24"/>
          <w:szCs w:val="24"/>
          <w:lang w:eastAsia="ru-RU"/>
        </w:rPr>
      </w:pPr>
    </w:p>
    <w:p w:rsidR="0075439D" w:rsidRPr="0075439D" w:rsidRDefault="0075439D" w:rsidP="0075439D">
      <w:pPr>
        <w:spacing w:after="0" w:line="240" w:lineRule="auto"/>
        <w:jc w:val="center"/>
        <w:rPr>
          <w:rFonts w:ascii="Times New Roman" w:eastAsia="Times New Roman" w:hAnsi="Times New Roman" w:cs="Times New Roman"/>
          <w:b/>
          <w:sz w:val="24"/>
          <w:szCs w:val="24"/>
          <w:lang w:eastAsia="ru-RU"/>
        </w:rPr>
      </w:pPr>
      <w:r w:rsidRPr="0075439D">
        <w:rPr>
          <w:rFonts w:ascii="Times New Roman" w:eastAsia="Times New Roman" w:hAnsi="Times New Roman" w:cs="Times New Roman"/>
          <w:b/>
          <w:sz w:val="24"/>
          <w:szCs w:val="24"/>
          <w:lang w:eastAsia="ru-RU"/>
        </w:rPr>
        <w:t>Вариант 2</w:t>
      </w:r>
    </w:p>
    <w:p w:rsidR="0075439D" w:rsidRPr="0075439D" w:rsidRDefault="0075439D" w:rsidP="0075439D">
      <w:pPr>
        <w:spacing w:after="0" w:line="240" w:lineRule="auto"/>
        <w:jc w:val="center"/>
        <w:rPr>
          <w:rFonts w:ascii="Times New Roman" w:eastAsia="Times New Roman" w:hAnsi="Times New Roman" w:cs="Times New Roman"/>
          <w:sz w:val="24"/>
          <w:szCs w:val="24"/>
          <w:u w:val="single"/>
          <w:lang w:eastAsia="ru-RU"/>
        </w:rPr>
      </w:pPr>
      <w:r w:rsidRPr="0075439D">
        <w:rPr>
          <w:rFonts w:ascii="Times New Roman" w:eastAsia="Times New Roman" w:hAnsi="Times New Roman" w:cs="Times New Roman"/>
          <w:sz w:val="24"/>
          <w:szCs w:val="24"/>
          <w:u w:val="single"/>
          <w:lang w:eastAsia="ru-RU"/>
        </w:rPr>
        <w:t>Часть А</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А1.</w:t>
      </w:r>
      <w:r w:rsidRPr="0075439D">
        <w:rPr>
          <w:rFonts w:ascii="Times New Roman" w:eastAsia="Times New Roman" w:hAnsi="Times New Roman" w:cs="Times New Roman"/>
          <w:sz w:val="24"/>
          <w:szCs w:val="24"/>
          <w:lang w:eastAsia="ru-RU"/>
        </w:rPr>
        <w:tab/>
        <w:t>Разложите число 350 на простые множители.</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А2.</w:t>
      </w:r>
      <w:r w:rsidRPr="0075439D">
        <w:rPr>
          <w:rFonts w:ascii="Times New Roman" w:eastAsia="Times New Roman" w:hAnsi="Times New Roman" w:cs="Times New Roman"/>
          <w:sz w:val="24"/>
          <w:szCs w:val="24"/>
          <w:lang w:eastAsia="ru-RU"/>
        </w:rPr>
        <w:tab/>
        <w:t>Представьте в виде несократимой обыкновенной дроби 0,028.</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А3.</w:t>
      </w:r>
      <w:r w:rsidRPr="0075439D">
        <w:rPr>
          <w:rFonts w:ascii="Times New Roman" w:eastAsia="Times New Roman" w:hAnsi="Times New Roman" w:cs="Times New Roman"/>
          <w:sz w:val="24"/>
          <w:szCs w:val="24"/>
          <w:lang w:eastAsia="ru-RU"/>
        </w:rPr>
        <w:tab/>
        <w:t xml:space="preserve">Чему равна разность чисел </w:t>
      </w:r>
      <w:r w:rsidRPr="0075439D">
        <w:rPr>
          <w:rFonts w:ascii="Times New Roman" w:eastAsia="Times New Roman" w:hAnsi="Times New Roman" w:cs="Times New Roman"/>
          <w:position w:val="-24"/>
          <w:sz w:val="24"/>
          <w:szCs w:val="24"/>
          <w:lang w:eastAsia="ru-RU"/>
        </w:rPr>
        <w:object w:dxaOrig="680" w:dyaOrig="620">
          <v:shape id="_x0000_i1030" type="#_x0000_t75" style="width:33.75pt;height:30.75pt" o:ole="">
            <v:imagedata r:id="rId225" o:title=""/>
          </v:shape>
          <o:OLEObject Type="Embed" ProgID="Equation.3" ShapeID="_x0000_i1030" DrawAspect="Content" ObjectID="_1609418095" r:id="rId226"/>
        </w:object>
      </w:r>
      <w:r w:rsidRPr="0075439D">
        <w:rPr>
          <w:rFonts w:ascii="Times New Roman" w:eastAsia="Times New Roman" w:hAnsi="Times New Roman" w:cs="Times New Roman"/>
          <w:sz w:val="24"/>
          <w:szCs w:val="24"/>
          <w:lang w:eastAsia="ru-RU"/>
        </w:rPr>
        <w:t xml:space="preserve">? (ответ дайте в виде несократимой дроби) </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А4.</w:t>
      </w:r>
      <w:r w:rsidRPr="0075439D">
        <w:rPr>
          <w:rFonts w:ascii="Times New Roman" w:eastAsia="Times New Roman" w:hAnsi="Times New Roman" w:cs="Times New Roman"/>
          <w:sz w:val="24"/>
          <w:szCs w:val="24"/>
          <w:lang w:eastAsia="ru-RU"/>
        </w:rPr>
        <w:tab/>
        <w:t xml:space="preserve">Решите уравнение: </w:t>
      </w:r>
      <m:oMath>
        <m:r>
          <w:rPr>
            <w:rFonts w:ascii="Cambria Math" w:eastAsia="Times New Roman" w:hAnsi="Times New Roman" w:cs="Times New Roman"/>
            <w:sz w:val="24"/>
            <w:szCs w:val="24"/>
            <w:lang w:eastAsia="ru-RU"/>
          </w:rPr>
          <m:t>7,2</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+ 5,4 =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3,6</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5,4.</m:t>
        </m:r>
      </m:oMath>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А5.</w:t>
      </w:r>
      <w:r w:rsidRPr="0075439D">
        <w:rPr>
          <w:rFonts w:ascii="Times New Roman" w:eastAsia="Times New Roman" w:hAnsi="Times New Roman" w:cs="Times New Roman"/>
          <w:sz w:val="24"/>
          <w:szCs w:val="24"/>
          <w:lang w:eastAsia="ru-RU"/>
        </w:rPr>
        <w:tab/>
        <w:t xml:space="preserve">Вычислите: </w:t>
      </w:r>
      <m:oMath>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24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35</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А6.</w:t>
      </w:r>
      <w:r w:rsidRPr="0075439D">
        <w:rPr>
          <w:rFonts w:ascii="Times New Roman" w:eastAsia="Times New Roman" w:hAnsi="Times New Roman" w:cs="Times New Roman"/>
          <w:sz w:val="24"/>
          <w:szCs w:val="24"/>
          <w:lang w:eastAsia="ru-RU"/>
        </w:rPr>
        <w:tab/>
        <w:t xml:space="preserve">Найдите частное: </w:t>
      </w:r>
      <m:oMath>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0,8 </m:t>
        </m:r>
        <m:r>
          <w:rPr>
            <w:rFonts w:ascii="Cambria Math" w:eastAsia="Times New Roman" w:hAnsi="Times New Roman" w:cs="Times New Roman"/>
            <w:sz w:val="24"/>
            <w:szCs w:val="24"/>
            <w:lang w:eastAsia="ru-RU"/>
          </w:rPr>
          <m:t>и</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0,5</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А7.</w:t>
      </w:r>
      <w:r w:rsidRPr="0075439D">
        <w:rPr>
          <w:rFonts w:ascii="Times New Roman" w:eastAsia="Times New Roman" w:hAnsi="Times New Roman" w:cs="Times New Roman"/>
          <w:sz w:val="24"/>
          <w:szCs w:val="24"/>
          <w:lang w:eastAsia="ru-RU"/>
        </w:rPr>
        <w:tab/>
        <w:t xml:space="preserve">Округлите до сотых </w:t>
      </w:r>
      <m:oMath>
        <m:r>
          <w:rPr>
            <w:rFonts w:ascii="Cambria Math" w:eastAsia="Times New Roman" w:hAnsi="Times New Roman" w:cs="Times New Roman"/>
            <w:sz w:val="24"/>
            <w:szCs w:val="24"/>
            <w:lang w:eastAsia="ru-RU"/>
          </w:rPr>
          <m:t>2,3349</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А8.</w:t>
      </w:r>
      <w:r w:rsidRPr="0075439D">
        <w:rPr>
          <w:rFonts w:ascii="Times New Roman" w:eastAsia="Times New Roman" w:hAnsi="Times New Roman" w:cs="Times New Roman"/>
          <w:sz w:val="24"/>
          <w:szCs w:val="24"/>
          <w:lang w:eastAsia="ru-RU"/>
        </w:rPr>
        <w:tab/>
        <w:t xml:space="preserve">Найдите неизвестный член пропорции </w:t>
      </w:r>
      <m:oMath>
        <m:r>
          <w:rPr>
            <w:rFonts w:ascii="Cambria Math" w:eastAsia="Times New Roman" w:hAnsi="Times New Roman" w:cs="Times New Roman"/>
            <w:sz w:val="24"/>
            <w:szCs w:val="24"/>
            <w:lang w:eastAsia="ru-RU"/>
          </w:rPr>
          <m:t xml:space="preserve">6 : </m:t>
        </m:r>
        <m:r>
          <w:rPr>
            <w:rFonts w:ascii="Cambria Math" w:eastAsia="Times New Roman" w:hAnsi="Times New Roman" w:cs="Times New Roman"/>
            <w:sz w:val="24"/>
            <w:szCs w:val="24"/>
            <w:lang w:eastAsia="ru-RU"/>
          </w:rPr>
          <m:t>х</m:t>
        </m:r>
        <m:r>
          <w:rPr>
            <w:rFonts w:ascii="Cambria Math" w:eastAsia="Times New Roman" w:hAnsi="Times New Roman" w:cs="Times New Roman"/>
            <w:sz w:val="24"/>
            <w:szCs w:val="24"/>
            <w:lang w:eastAsia="ru-RU"/>
          </w:rPr>
          <m:t xml:space="preserve"> = 3,6 : 0,12</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А9.</w:t>
      </w:r>
      <w:r w:rsidRPr="0075439D">
        <w:rPr>
          <w:rFonts w:ascii="Times New Roman" w:eastAsia="Times New Roman" w:hAnsi="Times New Roman" w:cs="Times New Roman"/>
          <w:sz w:val="24"/>
          <w:szCs w:val="24"/>
          <w:lang w:eastAsia="ru-RU"/>
        </w:rPr>
        <w:tab/>
        <w:t xml:space="preserve">Расположите числа в порядке возрастания: </w:t>
      </w:r>
      <m:oMath>
        <m:r>
          <w:rPr>
            <w:rFonts w:ascii="Cambria Math" w:eastAsia="Times New Roman" w:hAnsi="Times New Roman" w:cs="Times New Roman"/>
            <w:sz w:val="24"/>
            <w:szCs w:val="24"/>
            <w:lang w:eastAsia="ru-RU"/>
          </w:rPr>
          <m:t xml:space="preserve">0,1;  </m:t>
        </m:r>
        <m:r>
          <w:rPr>
            <w:rFonts w:ascii="Cambria Math" w:eastAsia="Times New Roman" w:hAnsi="Times New Roman" w:cs="Times New Roman"/>
            <w:i/>
            <w:position w:val="-24"/>
            <w:sz w:val="24"/>
            <w:szCs w:val="24"/>
            <w:lang w:eastAsia="ru-RU"/>
          </w:rPr>
          <w:object w:dxaOrig="499" w:dyaOrig="620">
            <v:shape id="_x0000_i1031" type="#_x0000_t75" style="width:24.75pt;height:30.75pt" o:ole="">
              <v:imagedata r:id="rId227" o:title=""/>
            </v:shape>
            <o:OLEObject Type="Embed" ProgID="Equation.3" ShapeID="_x0000_i1031" DrawAspect="Content" ObjectID="_1609418096" r:id="rId228"/>
          </w:object>
        </m:r>
        <m:r>
          <w:rPr>
            <w:rFonts w:ascii="Cambria Math" w:eastAsia="Times New Roman" w:hAnsi="Times New Roman" w:cs="Times New Roman"/>
            <w:sz w:val="24"/>
            <w:szCs w:val="24"/>
            <w:lang w:eastAsia="ru-RU"/>
          </w:rPr>
          <m:t xml:space="preserve"> ;0;0,099</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А10.</w:t>
      </w:r>
      <w:r w:rsidRPr="0075439D">
        <w:rPr>
          <w:rFonts w:ascii="Times New Roman" w:eastAsia="Times New Roman" w:hAnsi="Times New Roman" w:cs="Times New Roman"/>
          <w:sz w:val="24"/>
          <w:szCs w:val="24"/>
          <w:lang w:eastAsia="ru-RU"/>
        </w:rPr>
        <w:t xml:space="preserve"> Найдите разность чисел </w:t>
      </w:r>
      <w:r w:rsidRPr="0075439D">
        <w:rPr>
          <w:rFonts w:ascii="Times New Roman" w:eastAsia="Times New Roman" w:hAnsi="Times New Roman" w:cs="Times New Roman"/>
          <w:position w:val="-24"/>
          <w:sz w:val="24"/>
          <w:szCs w:val="24"/>
          <w:lang w:eastAsia="ru-RU"/>
        </w:rPr>
        <w:object w:dxaOrig="480" w:dyaOrig="620">
          <v:shape id="_x0000_i1032" type="#_x0000_t75" style="width:24pt;height:30.75pt" o:ole="">
            <v:imagedata r:id="rId229" o:title=""/>
          </v:shape>
          <o:OLEObject Type="Embed" ProgID="Equation.3" ShapeID="_x0000_i1032" DrawAspect="Content" ObjectID="_1609418097" r:id="rId230"/>
        </w:object>
      </w:r>
      <w:r w:rsidRPr="0075439D">
        <w:rPr>
          <w:rFonts w:ascii="Times New Roman" w:eastAsia="Times New Roman" w:hAnsi="Times New Roman" w:cs="Times New Roman"/>
          <w:sz w:val="24"/>
          <w:szCs w:val="24"/>
          <w:lang w:eastAsia="ru-RU"/>
        </w:rPr>
        <w:t xml:space="preserve"> и </w:t>
      </w:r>
      <w:r w:rsidRPr="0075439D">
        <w:rPr>
          <w:rFonts w:ascii="Times New Roman" w:eastAsia="Times New Roman" w:hAnsi="Times New Roman" w:cs="Times New Roman"/>
          <w:position w:val="-24"/>
          <w:sz w:val="24"/>
          <w:szCs w:val="24"/>
          <w:lang w:eastAsia="ru-RU"/>
        </w:rPr>
        <w:object w:dxaOrig="440" w:dyaOrig="620">
          <v:shape id="_x0000_i1033" type="#_x0000_t75" style="width:21.75pt;height:30.75pt" o:ole="">
            <v:imagedata r:id="rId231" o:title=""/>
          </v:shape>
          <o:OLEObject Type="Embed" ProgID="Equation.3" ShapeID="_x0000_i1033" DrawAspect="Content" ObjectID="_1609418098" r:id="rId232"/>
        </w:object>
      </w:r>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u w:val="single"/>
          <w:lang w:eastAsia="ru-RU"/>
        </w:rPr>
      </w:pPr>
    </w:p>
    <w:p w:rsidR="0075439D" w:rsidRPr="0075439D" w:rsidRDefault="0075439D" w:rsidP="0075439D">
      <w:pPr>
        <w:spacing w:after="0" w:line="240" w:lineRule="auto"/>
        <w:jc w:val="center"/>
        <w:rPr>
          <w:rFonts w:ascii="Times New Roman" w:eastAsia="Times New Roman" w:hAnsi="Times New Roman" w:cs="Times New Roman"/>
          <w:sz w:val="24"/>
          <w:szCs w:val="24"/>
          <w:u w:val="single"/>
          <w:lang w:eastAsia="ru-RU"/>
        </w:rPr>
      </w:pPr>
      <w:r w:rsidRPr="0075439D">
        <w:rPr>
          <w:rFonts w:ascii="Times New Roman" w:eastAsia="Times New Roman" w:hAnsi="Times New Roman" w:cs="Times New Roman"/>
          <w:sz w:val="24"/>
          <w:szCs w:val="24"/>
          <w:u w:val="single"/>
          <w:lang w:eastAsia="ru-RU"/>
        </w:rPr>
        <w:t>Часть В</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В1.</w:t>
      </w:r>
      <w:r w:rsidRPr="0075439D">
        <w:rPr>
          <w:rFonts w:ascii="Times New Roman" w:eastAsia="Times New Roman" w:hAnsi="Times New Roman" w:cs="Times New Roman"/>
          <w:sz w:val="24"/>
          <w:szCs w:val="24"/>
          <w:lang w:eastAsia="ru-RU"/>
        </w:rPr>
        <w:t xml:space="preserve"> Найдите значение выражения: </w:t>
      </w:r>
      <m:oMath>
        <m:r>
          <w:rPr>
            <w:rFonts w:ascii="Times New Roman" w:eastAsia="Times New Roman" w:hAnsi="Times New Roman" w:cs="Times New Roman"/>
            <w:sz w:val="24"/>
            <w:szCs w:val="24"/>
            <w:lang w:eastAsia="ru-RU"/>
          </w:rPr>
          <m:t>-</m:t>
        </m:r>
        <m:r>
          <w:rPr>
            <w:rFonts w:ascii="Cambria Math" w:eastAsia="Times New Roman" w:hAnsi="Times New Roman" w:cs="Times New Roman"/>
            <w:sz w:val="24"/>
            <w:szCs w:val="24"/>
            <w:lang w:eastAsia="ru-RU"/>
          </w:rPr>
          <m:t>3</m:t>
        </m:r>
        <m:r>
          <w:rPr>
            <w:rFonts w:ascii="Cambria Math" w:eastAsia="Times New Roman" w:hAnsi="Cambria Math" w:cs="Times New Roman"/>
            <w:sz w:val="24"/>
            <w:szCs w:val="24"/>
            <w:lang w:val="en-US" w:eastAsia="ru-RU"/>
          </w:rPr>
          <m:t>b</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3</m:t>
        </m:r>
        <m:r>
          <w:rPr>
            <w:rFonts w:ascii="Cambria Math" w:eastAsia="Times New Roman" w:hAnsi="Cambria Math" w:cs="Times New Roman"/>
            <w:sz w:val="24"/>
            <w:szCs w:val="24"/>
            <w:lang w:val="en-US" w:eastAsia="ru-RU"/>
          </w:rPr>
          <m:t>c</m:t>
        </m:r>
        <m:r>
          <w:rPr>
            <w:rFonts w:ascii="Cambria Math" w:eastAsia="Times New Roman" w:hAnsi="Times New Roman" w:cs="Times New Roman"/>
            <w:sz w:val="24"/>
            <w:szCs w:val="24"/>
            <w:lang w:eastAsia="ru-RU"/>
          </w:rPr>
          <m:t xml:space="preserve"> + 3</m:t>
        </m:r>
        <m:r>
          <w:rPr>
            <w:rFonts w:ascii="Cambria Math" w:eastAsia="Times New Roman" w:hAnsi="Cambria Math" w:cs="Times New Roman"/>
            <w:sz w:val="24"/>
            <w:szCs w:val="24"/>
            <w:lang w:val="en-US" w:eastAsia="ru-RU"/>
          </w:rPr>
          <m:t>bc</m:t>
        </m:r>
        <m:r>
          <w:rPr>
            <w:rFonts w:ascii="Cambria Math" w:eastAsia="Times New Roman" w:hAnsi="Times New Roman" w:cs="Times New Roman"/>
            <w:sz w:val="24"/>
            <w:szCs w:val="24"/>
            <w:lang w:eastAsia="ru-RU"/>
          </w:rPr>
          <m:t xml:space="preserve"> + 2</m:t>
        </m:r>
        <m:r>
          <w:rPr>
            <w:rFonts w:ascii="Cambria Math" w:eastAsia="Times New Roman" w:hAnsi="Cambria Math" w:cs="Times New Roman"/>
            <w:sz w:val="24"/>
            <w:szCs w:val="24"/>
            <w:lang w:val="en-US" w:eastAsia="ru-RU"/>
          </w:rPr>
          <m:t>b</m:t>
        </m:r>
        <m:r>
          <w:rPr>
            <w:rFonts w:ascii="Cambria Math" w:eastAsia="Times New Roman" w:hAnsi="Times New Roman" w:cs="Times New Roman"/>
            <w:sz w:val="24"/>
            <w:szCs w:val="24"/>
            <w:lang w:eastAsia="ru-RU"/>
          </w:rPr>
          <m:t xml:space="preserve"> + 4</m:t>
        </m:r>
        <m:r>
          <w:rPr>
            <w:rFonts w:ascii="Cambria Math" w:eastAsia="Times New Roman" w:hAnsi="Cambria Math" w:cs="Times New Roman"/>
            <w:sz w:val="24"/>
            <w:szCs w:val="24"/>
            <w:lang w:val="en-US" w:eastAsia="ru-RU"/>
          </w:rPr>
          <m:t>c</m:t>
        </m:r>
        <m:r>
          <w:rPr>
            <w:rFonts w:ascii="Cambria Math" w:eastAsia="Times New Roman" w:hAnsi="Times New Roman" w:cs="Times New Roman"/>
            <w:sz w:val="24"/>
            <w:szCs w:val="24"/>
            <w:lang w:eastAsia="ru-RU"/>
          </w:rPr>
          <m:t xml:space="preserve">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 xml:space="preserve"> 3</m:t>
        </m:r>
        <m:r>
          <w:rPr>
            <w:rFonts w:ascii="Cambria Math" w:eastAsia="Times New Roman" w:hAnsi="Cambria Math" w:cs="Times New Roman"/>
            <w:sz w:val="24"/>
            <w:szCs w:val="24"/>
            <w:lang w:val="en-US" w:eastAsia="ru-RU"/>
          </w:rPr>
          <m:t>bc</m:t>
        </m:r>
      </m:oMath>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m:oMath>
        <m:r>
          <w:rPr>
            <w:rFonts w:ascii="Cambria Math" w:eastAsia="Times New Roman" w:hAnsi="Times New Roman" w:cs="Times New Roman"/>
            <w:sz w:val="24"/>
            <w:szCs w:val="24"/>
            <w:lang w:eastAsia="ru-RU"/>
          </w:rPr>
          <m:t>при</m:t>
        </m:r>
        <m:r>
          <w:rPr>
            <w:rFonts w:ascii="Cambria Math" w:eastAsia="Times New Roman" w:hAnsi="Times New Roman" w:cs="Times New Roman"/>
            <w:sz w:val="24"/>
            <w:szCs w:val="24"/>
            <w:lang w:eastAsia="ru-RU"/>
          </w:rPr>
          <m:t xml:space="preserve"> </m:t>
        </m:r>
        <m:r>
          <w:rPr>
            <w:rFonts w:ascii="Cambria Math" w:eastAsia="Times New Roman" w:hAnsi="Cambria Math" w:cs="Times New Roman"/>
            <w:sz w:val="24"/>
            <w:szCs w:val="24"/>
            <w:lang w:val="en-US" w:eastAsia="ru-RU"/>
          </w:rPr>
          <m:t>b</m:t>
        </m:r>
        <m:r>
          <w:rPr>
            <w:rFonts w:ascii="Cambria Math" w:eastAsia="Times New Roman" w:hAnsi="Times New Roman" w:cs="Times New Roman"/>
            <w:sz w:val="24"/>
            <w:szCs w:val="24"/>
            <w:lang w:eastAsia="ru-RU"/>
          </w:rPr>
          <m:t xml:space="preserve"> = 2,6,   </m:t>
        </m:r>
        <m:r>
          <w:rPr>
            <w:rFonts w:ascii="Cambria Math" w:eastAsia="Times New Roman" w:hAnsi="Cambria Math" w:cs="Times New Roman"/>
            <w:sz w:val="24"/>
            <w:szCs w:val="24"/>
            <w:lang w:val="en-US" w:eastAsia="ru-RU"/>
          </w:rPr>
          <m:t>c</m:t>
        </m:r>
        <m:r>
          <w:rPr>
            <w:rFonts w:ascii="Cambria Math" w:eastAsia="Times New Roman" w:hAnsi="Times New Roman" w:cs="Times New Roman"/>
            <w:sz w:val="24"/>
            <w:szCs w:val="24"/>
            <w:lang w:eastAsia="ru-RU"/>
          </w:rPr>
          <m:t xml:space="preserve"> = </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3,7</m:t>
        </m:r>
      </m:oMath>
      <w:r w:rsidRPr="0075439D">
        <w:rPr>
          <w:rFonts w:ascii="Times New Roman" w:eastAsia="Times New Roman" w:hAnsi="Times New Roman" w:cs="Times New Roman"/>
          <w:sz w:val="24"/>
          <w:szCs w:val="24"/>
          <w:lang w:eastAsia="ru-RU"/>
        </w:rPr>
        <w:t>.</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u w:val="single"/>
          <w:lang w:eastAsia="ru-RU"/>
        </w:rPr>
        <w:t>В2.</w:t>
      </w:r>
      <w:r w:rsidRPr="0075439D">
        <w:rPr>
          <w:rFonts w:ascii="Times New Roman" w:eastAsia="Times New Roman" w:hAnsi="Times New Roman" w:cs="Times New Roman"/>
          <w:sz w:val="24"/>
          <w:szCs w:val="24"/>
          <w:lang w:eastAsia="ru-RU"/>
        </w:rPr>
        <w:t xml:space="preserve"> А, В, С, </w:t>
      </w:r>
      <w:r w:rsidRPr="0075439D">
        <w:rPr>
          <w:rFonts w:ascii="Times New Roman" w:eastAsia="Times New Roman" w:hAnsi="Times New Roman" w:cs="Times New Roman"/>
          <w:sz w:val="24"/>
          <w:szCs w:val="24"/>
          <w:lang w:val="en-US" w:eastAsia="ru-RU"/>
        </w:rPr>
        <w:t>D</w:t>
      </w:r>
      <w:r w:rsidRPr="0075439D">
        <w:rPr>
          <w:rFonts w:ascii="Times New Roman" w:eastAsia="Times New Roman" w:hAnsi="Times New Roman" w:cs="Times New Roman"/>
          <w:sz w:val="24"/>
          <w:szCs w:val="24"/>
          <w:lang w:eastAsia="ru-RU"/>
        </w:rPr>
        <w:t xml:space="preserve"> – вершины прямоугольника. </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lang w:eastAsia="ru-RU"/>
        </w:rPr>
        <w:tab/>
        <w:t>а) постройте точки А(-1; 1); В(5; 1); С(5; -3).</w:t>
      </w:r>
    </w:p>
    <w:p w:rsidR="0075439D" w:rsidRP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lang w:eastAsia="ru-RU"/>
        </w:rPr>
        <w:tab/>
        <w:t xml:space="preserve">б) постройте точку </w:t>
      </w:r>
      <w:r w:rsidRPr="0075439D">
        <w:rPr>
          <w:rFonts w:ascii="Times New Roman" w:eastAsia="Times New Roman" w:hAnsi="Times New Roman" w:cs="Times New Roman"/>
          <w:sz w:val="24"/>
          <w:szCs w:val="24"/>
          <w:lang w:val="en-US" w:eastAsia="ru-RU"/>
        </w:rPr>
        <w:t>D</w:t>
      </w:r>
      <w:r w:rsidRPr="0075439D">
        <w:rPr>
          <w:rFonts w:ascii="Times New Roman" w:eastAsia="Times New Roman" w:hAnsi="Times New Roman" w:cs="Times New Roman"/>
          <w:sz w:val="24"/>
          <w:szCs w:val="24"/>
          <w:lang w:eastAsia="ru-RU"/>
        </w:rPr>
        <w:t xml:space="preserve"> и найдите ее координаты;</w:t>
      </w:r>
    </w:p>
    <w:p w:rsidR="0075439D" w:rsidRDefault="0075439D" w:rsidP="0075439D">
      <w:pPr>
        <w:spacing w:after="0" w:line="240" w:lineRule="auto"/>
        <w:jc w:val="both"/>
        <w:rPr>
          <w:rFonts w:ascii="Times New Roman" w:eastAsia="Times New Roman" w:hAnsi="Times New Roman" w:cs="Times New Roman"/>
          <w:sz w:val="24"/>
          <w:szCs w:val="24"/>
          <w:lang w:eastAsia="ru-RU"/>
        </w:rPr>
      </w:pPr>
      <w:r w:rsidRPr="0075439D">
        <w:rPr>
          <w:rFonts w:ascii="Times New Roman" w:eastAsia="Times New Roman" w:hAnsi="Times New Roman" w:cs="Times New Roman"/>
          <w:sz w:val="24"/>
          <w:szCs w:val="24"/>
          <w:lang w:eastAsia="ru-RU"/>
        </w:rPr>
        <w:tab/>
        <w:t>в) постройте К – точку пересечения отрезков АС и В</w:t>
      </w:r>
      <w:r w:rsidRPr="0075439D">
        <w:rPr>
          <w:rFonts w:ascii="Times New Roman" w:eastAsia="Times New Roman" w:hAnsi="Times New Roman" w:cs="Times New Roman"/>
          <w:sz w:val="24"/>
          <w:szCs w:val="24"/>
          <w:lang w:val="en-US" w:eastAsia="ru-RU"/>
        </w:rPr>
        <w:t>D</w:t>
      </w:r>
      <w:r w:rsidRPr="0075439D">
        <w:rPr>
          <w:rFonts w:ascii="Times New Roman" w:eastAsia="Times New Roman" w:hAnsi="Times New Roman" w:cs="Times New Roman"/>
          <w:sz w:val="24"/>
          <w:szCs w:val="24"/>
          <w:lang w:eastAsia="ru-RU"/>
        </w:rPr>
        <w:t xml:space="preserve"> и найдите ее координаты. </w:t>
      </w:r>
    </w:p>
    <w:p w:rsidR="0075439D" w:rsidRDefault="0075439D" w:rsidP="0075439D">
      <w:pPr>
        <w:spacing w:after="0" w:line="240" w:lineRule="auto"/>
        <w:jc w:val="both"/>
        <w:rPr>
          <w:rFonts w:ascii="Times New Roman" w:eastAsia="Times New Roman" w:hAnsi="Times New Roman" w:cs="Times New Roman"/>
          <w:sz w:val="24"/>
          <w:szCs w:val="24"/>
          <w:lang w:eastAsia="ru-RU"/>
        </w:rPr>
      </w:pPr>
    </w:p>
    <w:p w:rsidR="0075439D" w:rsidRDefault="0075439D" w:rsidP="0075439D">
      <w:pPr>
        <w:spacing w:after="0" w:line="240" w:lineRule="auto"/>
        <w:jc w:val="both"/>
        <w:rPr>
          <w:rFonts w:ascii="Times New Roman" w:eastAsia="Times New Roman" w:hAnsi="Times New Roman" w:cs="Times New Roman"/>
          <w:sz w:val="24"/>
          <w:szCs w:val="24"/>
          <w:lang w:eastAsia="ru-RU"/>
        </w:rPr>
        <w:sectPr w:rsidR="0075439D" w:rsidSect="0075439D">
          <w:type w:val="continuous"/>
          <w:pgSz w:w="16838" w:h="11906" w:orient="landscape"/>
          <w:pgMar w:top="1134" w:right="850" w:bottom="1134" w:left="1701" w:header="708" w:footer="708" w:gutter="0"/>
          <w:cols w:num="2" w:space="708"/>
          <w:docGrid w:linePitch="360"/>
        </w:sectPr>
      </w:pPr>
    </w:p>
    <w:p w:rsidR="004310AF" w:rsidRDefault="004310AF" w:rsidP="0075439D">
      <w:pPr>
        <w:spacing w:after="0" w:line="240" w:lineRule="auto"/>
        <w:rPr>
          <w:rFonts w:ascii="Times New Roman" w:hAnsi="Times New Roman" w:cs="Times New Roman"/>
          <w:b/>
          <w:sz w:val="24"/>
        </w:rPr>
      </w:pPr>
      <w:r w:rsidRPr="0075439D">
        <w:rPr>
          <w:rFonts w:ascii="Times New Roman" w:hAnsi="Times New Roman" w:cs="Times New Roman"/>
          <w:b/>
          <w:sz w:val="24"/>
        </w:rPr>
        <w:t xml:space="preserve">8 класс </w:t>
      </w:r>
    </w:p>
    <w:p w:rsidR="0075439D" w:rsidRDefault="0075439D" w:rsidP="0075439D">
      <w:pPr>
        <w:spacing w:after="0" w:line="240" w:lineRule="auto"/>
        <w:rPr>
          <w:rFonts w:ascii="Times New Roman" w:eastAsia="Times New Roman" w:hAnsi="Times New Roman" w:cs="Times New Roman"/>
          <w:b/>
          <w:bCs/>
          <w:sz w:val="24"/>
          <w:szCs w:val="24"/>
          <w:lang w:eastAsia="ru-RU"/>
        </w:rPr>
      </w:pPr>
      <w:r>
        <w:rPr>
          <w:rFonts w:ascii="Times New Roman" w:hAnsi="Times New Roman" w:cs="Times New Roman"/>
          <w:b/>
          <w:sz w:val="24"/>
        </w:rPr>
        <w:t>Алгебра. Базовый уровень.</w:t>
      </w:r>
    </w:p>
    <w:p w:rsidR="004310AF" w:rsidRDefault="0075439D" w:rsidP="0075439D">
      <w:pPr>
        <w:spacing w:after="0" w:line="240" w:lineRule="auto"/>
        <w:rPr>
          <w:rFonts w:ascii="Times New Roman" w:hAnsi="Times New Roman" w:cs="Times New Roman"/>
          <w:sz w:val="24"/>
          <w:szCs w:val="24"/>
        </w:rPr>
      </w:pPr>
      <w:r w:rsidRPr="0075439D">
        <w:rPr>
          <w:rFonts w:ascii="Times New Roman" w:hAnsi="Times New Roman" w:cs="Times New Roman"/>
          <w:sz w:val="24"/>
          <w:szCs w:val="24"/>
        </w:rPr>
        <w:t xml:space="preserve">    В 8</w:t>
      </w:r>
      <w:r w:rsidR="00CD37E2">
        <w:rPr>
          <w:rFonts w:ascii="Times New Roman" w:hAnsi="Times New Roman" w:cs="Times New Roman"/>
          <w:sz w:val="24"/>
          <w:szCs w:val="24"/>
        </w:rPr>
        <w:t>классе  6</w:t>
      </w:r>
      <w:r w:rsidR="004310AF" w:rsidRPr="0075439D">
        <w:rPr>
          <w:rFonts w:ascii="Times New Roman" w:hAnsi="Times New Roman" w:cs="Times New Roman"/>
          <w:sz w:val="24"/>
          <w:szCs w:val="24"/>
        </w:rPr>
        <w:t xml:space="preserve"> текущих контрольных работ, </w:t>
      </w:r>
      <w:r w:rsidR="00CD37E2">
        <w:rPr>
          <w:rFonts w:ascii="Times New Roman" w:hAnsi="Times New Roman" w:cs="Times New Roman"/>
          <w:sz w:val="24"/>
          <w:szCs w:val="24"/>
        </w:rPr>
        <w:t xml:space="preserve"> входная и </w:t>
      </w:r>
      <w:r w:rsidR="004310AF" w:rsidRPr="0075439D">
        <w:rPr>
          <w:rFonts w:ascii="Times New Roman" w:hAnsi="Times New Roman" w:cs="Times New Roman"/>
          <w:sz w:val="24"/>
          <w:szCs w:val="24"/>
        </w:rPr>
        <w:t>итогов</w:t>
      </w:r>
      <w:r w:rsidR="00CD37E2">
        <w:rPr>
          <w:rFonts w:ascii="Times New Roman" w:hAnsi="Times New Roman" w:cs="Times New Roman"/>
          <w:sz w:val="24"/>
          <w:szCs w:val="24"/>
        </w:rPr>
        <w:t>ая работы.</w:t>
      </w:r>
    </w:p>
    <w:p w:rsidR="0075439D" w:rsidRDefault="00AF3072" w:rsidP="0075439D">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drawing>
          <wp:inline distT="0" distB="0" distL="0" distR="0">
            <wp:extent cx="3075940" cy="4180205"/>
            <wp:effectExtent l="19050" t="0" r="0" b="0"/>
            <wp:docPr id="1744" name="Рисунок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33"/>
                    <a:srcRect/>
                    <a:stretch>
                      <a:fillRect/>
                    </a:stretch>
                  </pic:blipFill>
                  <pic:spPr bwMode="auto">
                    <a:xfrm>
                      <a:off x="0" y="0"/>
                      <a:ext cx="3075940" cy="4180205"/>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noProof/>
          <w:sz w:val="24"/>
          <w:szCs w:val="24"/>
          <w:lang w:eastAsia="ru-RU"/>
        </w:rPr>
        <w:drawing>
          <wp:inline distT="0" distB="0" distL="0" distR="0">
            <wp:extent cx="3253740" cy="4619625"/>
            <wp:effectExtent l="19050" t="0" r="3810" b="0"/>
            <wp:docPr id="1747"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34"/>
                    <a:srcRect/>
                    <a:stretch>
                      <a:fillRect/>
                    </a:stretch>
                  </pic:blipFill>
                  <pic:spPr bwMode="auto">
                    <a:xfrm>
                      <a:off x="0" y="0"/>
                      <a:ext cx="3253740" cy="4619625"/>
                    </a:xfrm>
                    <a:prstGeom prst="rect">
                      <a:avLst/>
                    </a:prstGeom>
                    <a:noFill/>
                    <a:ln w="9525">
                      <a:noFill/>
                      <a:miter lim="800000"/>
                      <a:headEnd/>
                      <a:tailEnd/>
                    </a:ln>
                  </pic:spPr>
                </pic:pic>
              </a:graphicData>
            </a:graphic>
          </wp:inline>
        </w:drawing>
      </w: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drawing>
          <wp:inline distT="0" distB="0" distL="0" distR="0">
            <wp:extent cx="3384550" cy="4572000"/>
            <wp:effectExtent l="19050" t="0" r="6350" b="0"/>
            <wp:docPr id="1750" name="Рисунок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35"/>
                    <a:srcRect/>
                    <a:stretch>
                      <a:fillRect/>
                    </a:stretch>
                  </pic:blipFill>
                  <pic:spPr bwMode="auto">
                    <a:xfrm>
                      <a:off x="0" y="0"/>
                      <a:ext cx="3384550" cy="457200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noProof/>
          <w:sz w:val="24"/>
          <w:szCs w:val="24"/>
          <w:lang w:eastAsia="ru-RU"/>
        </w:rPr>
        <w:drawing>
          <wp:inline distT="0" distB="0" distL="0" distR="0">
            <wp:extent cx="3301365" cy="4512310"/>
            <wp:effectExtent l="19050" t="0" r="0" b="0"/>
            <wp:docPr id="1753" name="Рисунок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36"/>
                    <a:srcRect/>
                    <a:stretch>
                      <a:fillRect/>
                    </a:stretch>
                  </pic:blipFill>
                  <pic:spPr bwMode="auto">
                    <a:xfrm>
                      <a:off x="0" y="0"/>
                      <a:ext cx="3301365" cy="4512310"/>
                    </a:xfrm>
                    <a:prstGeom prst="rect">
                      <a:avLst/>
                    </a:prstGeom>
                    <a:noFill/>
                    <a:ln w="9525">
                      <a:noFill/>
                      <a:miter lim="800000"/>
                      <a:headEnd/>
                      <a:tailEnd/>
                    </a:ln>
                  </pic:spPr>
                </pic:pic>
              </a:graphicData>
            </a:graphic>
          </wp:inline>
        </w:drawing>
      </w: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drawing>
          <wp:inline distT="0" distB="0" distL="0" distR="0">
            <wp:extent cx="3313430" cy="4548505"/>
            <wp:effectExtent l="19050" t="0" r="1270" b="0"/>
            <wp:docPr id="1756" name="Рисунок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37"/>
                    <a:srcRect/>
                    <a:stretch>
                      <a:fillRect/>
                    </a:stretch>
                  </pic:blipFill>
                  <pic:spPr bwMode="auto">
                    <a:xfrm>
                      <a:off x="0" y="0"/>
                      <a:ext cx="3313430" cy="4548505"/>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4"/>
          <w:szCs w:val="24"/>
          <w:lang w:eastAsia="ru-RU"/>
        </w:rPr>
        <w:t xml:space="preserve">                                             </w:t>
      </w: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drawing>
          <wp:inline distT="0" distB="0" distL="0" distR="0">
            <wp:extent cx="3170555" cy="4584065"/>
            <wp:effectExtent l="19050" t="0" r="0" b="0"/>
            <wp:docPr id="1759" name="Рисунок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238"/>
                    <a:srcRect/>
                    <a:stretch>
                      <a:fillRect/>
                    </a:stretch>
                  </pic:blipFill>
                  <pic:spPr bwMode="auto">
                    <a:xfrm>
                      <a:off x="0" y="0"/>
                      <a:ext cx="3170555" cy="4584065"/>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noProof/>
          <w:sz w:val="24"/>
          <w:szCs w:val="24"/>
          <w:lang w:eastAsia="ru-RU"/>
        </w:rPr>
        <w:drawing>
          <wp:inline distT="0" distB="0" distL="0" distR="0">
            <wp:extent cx="3277870" cy="4595495"/>
            <wp:effectExtent l="19050" t="0" r="0" b="0"/>
            <wp:docPr id="1762" name="Рисунок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239"/>
                    <a:srcRect/>
                    <a:stretch>
                      <a:fillRect/>
                    </a:stretch>
                  </pic:blipFill>
                  <pic:spPr bwMode="auto">
                    <a:xfrm>
                      <a:off x="0" y="0"/>
                      <a:ext cx="3277870" cy="4595495"/>
                    </a:xfrm>
                    <a:prstGeom prst="rect">
                      <a:avLst/>
                    </a:prstGeom>
                    <a:noFill/>
                    <a:ln w="9525">
                      <a:noFill/>
                      <a:miter lim="800000"/>
                      <a:headEnd/>
                      <a:tailEnd/>
                    </a:ln>
                  </pic:spPr>
                </pic:pic>
              </a:graphicData>
            </a:graphic>
          </wp:inline>
        </w:drawing>
      </w: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drawing>
          <wp:inline distT="0" distB="0" distL="0" distR="0">
            <wp:extent cx="3360420" cy="4595495"/>
            <wp:effectExtent l="19050" t="0" r="0" b="0"/>
            <wp:docPr id="1765"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240"/>
                    <a:srcRect/>
                    <a:stretch>
                      <a:fillRect/>
                    </a:stretch>
                  </pic:blipFill>
                  <pic:spPr bwMode="auto">
                    <a:xfrm>
                      <a:off x="0" y="0"/>
                      <a:ext cx="3360420" cy="4595495"/>
                    </a:xfrm>
                    <a:prstGeom prst="rect">
                      <a:avLst/>
                    </a:prstGeom>
                    <a:noFill/>
                    <a:ln w="9525">
                      <a:noFill/>
                      <a:miter lim="800000"/>
                      <a:headEnd/>
                      <a:tailEnd/>
                    </a:ln>
                  </pic:spPr>
                </pic:pic>
              </a:graphicData>
            </a:graphic>
          </wp:inline>
        </w:drawing>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noProof/>
          <w:sz w:val="24"/>
          <w:szCs w:val="24"/>
          <w:lang w:eastAsia="ru-RU"/>
        </w:rPr>
        <w:drawing>
          <wp:inline distT="0" distB="0" distL="0" distR="0">
            <wp:extent cx="3348990" cy="4382135"/>
            <wp:effectExtent l="19050" t="0" r="3810" b="0"/>
            <wp:docPr id="1768"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241"/>
                    <a:srcRect/>
                    <a:stretch>
                      <a:fillRect/>
                    </a:stretch>
                  </pic:blipFill>
                  <pic:spPr bwMode="auto">
                    <a:xfrm>
                      <a:off x="0" y="0"/>
                      <a:ext cx="3348990" cy="4382135"/>
                    </a:xfrm>
                    <a:prstGeom prst="rect">
                      <a:avLst/>
                    </a:prstGeom>
                    <a:noFill/>
                    <a:ln w="9525">
                      <a:noFill/>
                      <a:miter lim="800000"/>
                      <a:headEnd/>
                      <a:tailEnd/>
                    </a:ln>
                  </pic:spPr>
                </pic:pic>
              </a:graphicData>
            </a:graphic>
          </wp:inline>
        </w:drawing>
      </w: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noProof/>
          <w:sz w:val="24"/>
          <w:szCs w:val="24"/>
          <w:lang w:eastAsia="ru-RU"/>
        </w:rPr>
        <w:drawing>
          <wp:inline distT="0" distB="0" distL="0" distR="0">
            <wp:extent cx="3206115" cy="4263390"/>
            <wp:effectExtent l="19050" t="0" r="0" b="0"/>
            <wp:docPr id="1771" name="Рисунок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242"/>
                    <a:srcRect/>
                    <a:stretch>
                      <a:fillRect/>
                    </a:stretch>
                  </pic:blipFill>
                  <pic:spPr bwMode="auto">
                    <a:xfrm>
                      <a:off x="0" y="0"/>
                      <a:ext cx="3206115" cy="4263390"/>
                    </a:xfrm>
                    <a:prstGeom prst="rect">
                      <a:avLst/>
                    </a:prstGeom>
                    <a:noFill/>
                    <a:ln w="9525">
                      <a:noFill/>
                      <a:miter lim="800000"/>
                      <a:headEnd/>
                      <a:tailEnd/>
                    </a:ln>
                  </pic:spPr>
                </pic:pic>
              </a:graphicData>
            </a:graphic>
          </wp:inline>
        </w:drawing>
      </w: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AF3072" w:rsidRDefault="00AF307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Default="00CD37E2" w:rsidP="0075439D">
      <w:pPr>
        <w:spacing w:after="0" w:line="240" w:lineRule="auto"/>
        <w:rPr>
          <w:rFonts w:ascii="Times New Roman" w:eastAsia="Times New Roman" w:hAnsi="Times New Roman" w:cs="Times New Roman"/>
          <w:b/>
          <w:bCs/>
          <w:sz w:val="24"/>
          <w:szCs w:val="24"/>
          <w:lang w:eastAsia="ru-RU"/>
        </w:rPr>
      </w:pPr>
    </w:p>
    <w:p w:rsidR="00CD37E2" w:rsidRPr="00CD37E2" w:rsidRDefault="00CD37E2" w:rsidP="00CD37E2">
      <w:pPr>
        <w:spacing w:after="0" w:line="240" w:lineRule="auto"/>
        <w:rPr>
          <w:rFonts w:ascii="Times New Roman" w:hAnsi="Times New Roman" w:cs="Times New Roman"/>
          <w:b/>
          <w:w w:val="150"/>
          <w:sz w:val="24"/>
          <w:szCs w:val="24"/>
        </w:rPr>
      </w:pPr>
      <w:r w:rsidRPr="00CD37E2">
        <w:rPr>
          <w:rFonts w:ascii="Times New Roman" w:hAnsi="Times New Roman" w:cs="Times New Roman"/>
          <w:b/>
          <w:w w:val="150"/>
          <w:sz w:val="24"/>
          <w:szCs w:val="24"/>
        </w:rPr>
        <w:t xml:space="preserve">Входная  контрольная работа </w:t>
      </w:r>
    </w:p>
    <w:p w:rsidR="00CD37E2" w:rsidRDefault="00CD37E2" w:rsidP="00CD37E2">
      <w:pPr>
        <w:spacing w:after="0" w:line="240" w:lineRule="auto"/>
        <w:jc w:val="center"/>
        <w:rPr>
          <w:rFonts w:ascii="Times New Roman" w:hAnsi="Times New Roman" w:cs="Times New Roman"/>
          <w:b/>
          <w:sz w:val="24"/>
          <w:szCs w:val="24"/>
        </w:rPr>
        <w:sectPr w:rsidR="00CD37E2" w:rsidSect="007B7005">
          <w:type w:val="continuous"/>
          <w:pgSz w:w="16838" w:h="11906" w:orient="landscape"/>
          <w:pgMar w:top="1134" w:right="850" w:bottom="1134" w:left="1701" w:header="708" w:footer="708" w:gutter="0"/>
          <w:cols w:space="708"/>
          <w:docGrid w:linePitch="360"/>
        </w:sectPr>
      </w:pPr>
    </w:p>
    <w:p w:rsidR="00CD37E2" w:rsidRPr="00CD37E2" w:rsidRDefault="00CD37E2" w:rsidP="00CD37E2">
      <w:pPr>
        <w:spacing w:after="0" w:line="240" w:lineRule="auto"/>
        <w:jc w:val="center"/>
        <w:rPr>
          <w:rFonts w:ascii="Times New Roman" w:hAnsi="Times New Roman" w:cs="Times New Roman"/>
          <w:sz w:val="24"/>
          <w:szCs w:val="24"/>
        </w:rPr>
      </w:pPr>
      <w:r w:rsidRPr="00CD37E2">
        <w:rPr>
          <w:rFonts w:ascii="Times New Roman" w:hAnsi="Times New Roman" w:cs="Times New Roman"/>
          <w:b/>
          <w:sz w:val="24"/>
          <w:szCs w:val="24"/>
        </w:rPr>
        <w:t>Вариант 1</w:t>
      </w:r>
    </w:p>
    <w:p w:rsidR="00CD37E2" w:rsidRPr="00CD37E2" w:rsidRDefault="00CD37E2" w:rsidP="00491BBB">
      <w:pPr>
        <w:numPr>
          <w:ilvl w:val="0"/>
          <w:numId w:val="93"/>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Упростите выражение:</w:t>
      </w:r>
    </w:p>
    <w:p w:rsidR="00CD37E2" w:rsidRPr="00CD37E2" w:rsidRDefault="00CD37E2" w:rsidP="00CD37E2">
      <w:pPr>
        <w:spacing w:after="0" w:line="240" w:lineRule="auto"/>
        <w:ind w:left="708"/>
        <w:jc w:val="both"/>
        <w:rPr>
          <w:rFonts w:ascii="Times New Roman" w:hAnsi="Times New Roman" w:cs="Times New Roman"/>
          <w:sz w:val="24"/>
          <w:szCs w:val="24"/>
        </w:rPr>
      </w:pPr>
      <w:r w:rsidRPr="00CD37E2">
        <w:rPr>
          <w:rFonts w:ascii="Times New Roman" w:hAnsi="Times New Roman" w:cs="Times New Roman"/>
          <w:sz w:val="24"/>
          <w:szCs w:val="24"/>
        </w:rPr>
        <w:t xml:space="preserve">а) </w:t>
      </w:r>
      <w:r w:rsidRPr="00CD37E2">
        <w:rPr>
          <w:rFonts w:ascii="Times New Roman" w:hAnsi="Times New Roman" w:cs="Times New Roman"/>
          <w:position w:val="-10"/>
          <w:sz w:val="24"/>
          <w:szCs w:val="24"/>
        </w:rPr>
        <w:object w:dxaOrig="2600" w:dyaOrig="380">
          <v:shape id="_x0000_i1034" type="#_x0000_t75" style="width:129.75pt;height:19.5pt" o:ole="">
            <v:imagedata r:id="rId243" o:title=""/>
          </v:shape>
          <o:OLEObject Type="Embed" ProgID="Equation.3" ShapeID="_x0000_i1034" DrawAspect="Content" ObjectID="_1609418099" r:id="rId244"/>
        </w:object>
      </w:r>
      <w:r w:rsidRPr="00CD37E2">
        <w:rPr>
          <w:rFonts w:ascii="Times New Roman" w:hAnsi="Times New Roman" w:cs="Times New Roman"/>
          <w:sz w:val="24"/>
          <w:szCs w:val="24"/>
        </w:rPr>
        <w:t xml:space="preserve">;           б) </w:t>
      </w:r>
      <w:r w:rsidRPr="00CD37E2">
        <w:rPr>
          <w:rFonts w:ascii="Times New Roman" w:hAnsi="Times New Roman" w:cs="Times New Roman"/>
          <w:position w:val="-10"/>
          <w:sz w:val="24"/>
          <w:szCs w:val="24"/>
        </w:rPr>
        <w:object w:dxaOrig="1260" w:dyaOrig="420">
          <v:shape id="_x0000_i1035" type="#_x0000_t75" style="width:63pt;height:21pt" o:ole="">
            <v:imagedata r:id="rId245" o:title=""/>
          </v:shape>
          <o:OLEObject Type="Embed" ProgID="Equation.3" ShapeID="_x0000_i1035" DrawAspect="Content" ObjectID="_1609418100" r:id="rId246"/>
        </w:object>
      </w:r>
      <w:r w:rsidRPr="00CD37E2">
        <w:rPr>
          <w:rFonts w:ascii="Times New Roman" w:hAnsi="Times New Roman" w:cs="Times New Roman"/>
          <w:sz w:val="24"/>
          <w:szCs w:val="24"/>
        </w:rPr>
        <w:t>;</w:t>
      </w:r>
      <w:r w:rsidRPr="00CD37E2">
        <w:rPr>
          <w:rFonts w:ascii="Times New Roman" w:hAnsi="Times New Roman" w:cs="Times New Roman"/>
          <w:sz w:val="24"/>
          <w:szCs w:val="24"/>
          <w:lang w:val="en-US"/>
        </w:rPr>
        <w:t xml:space="preserve">     </w:t>
      </w:r>
      <w:r w:rsidRPr="00CD37E2">
        <w:rPr>
          <w:rFonts w:ascii="Times New Roman" w:hAnsi="Times New Roman" w:cs="Times New Roman"/>
          <w:sz w:val="24"/>
          <w:szCs w:val="24"/>
        </w:rPr>
        <w:t xml:space="preserve">в)   </w:t>
      </w:r>
      <m:oMath>
        <m:sSup>
          <m:sSupPr>
            <m:ctrlPr>
              <w:rPr>
                <w:rFonts w:ascii="Cambria Math" w:hAnsi="Times New Roman" w:cs="Times New Roman"/>
                <w:i/>
                <w:sz w:val="24"/>
                <w:szCs w:val="24"/>
              </w:rPr>
            </m:ctrlPr>
          </m:sSupPr>
          <m:e>
            <m:r>
              <w:rPr>
                <w:rFonts w:ascii="Cambria Math" w:hAnsi="Times New Roman" w:cs="Times New Roman"/>
                <w:sz w:val="24"/>
                <w:szCs w:val="24"/>
              </w:rPr>
              <m:t>(2</m:t>
            </m:r>
            <m:sSup>
              <m:sSupPr>
                <m:ctrlPr>
                  <w:rPr>
                    <w:rFonts w:ascii="Cambria Math" w:hAnsi="Times New Roman" w:cs="Times New Roman"/>
                    <w:i/>
                    <w:sz w:val="24"/>
                    <w:szCs w:val="24"/>
                  </w:rPr>
                </m:ctrlPr>
              </m:sSupPr>
              <m:e>
                <m:r>
                  <w:rPr>
                    <w:rFonts w:ascii="Times New Roman" w:hAnsi="Times New Roman" w:cs="Times New Roman"/>
                    <w:sz w:val="24"/>
                    <w:szCs w:val="24"/>
                  </w:rPr>
                  <m:t>х</m:t>
                </m:r>
              </m:e>
              <m:sup>
                <m:r>
                  <w:rPr>
                    <w:rFonts w:ascii="Cambria Math" w:hAnsi="Times New Roman" w:cs="Times New Roman"/>
                    <w:sz w:val="24"/>
                    <w:szCs w:val="24"/>
                  </w:rPr>
                  <m:t>2</m:t>
                </m:r>
              </m:sup>
            </m:sSup>
            <m:r>
              <w:rPr>
                <w:rFonts w:ascii="Times New Roman" w:hAnsi="Times New Roman" w:cs="Times New Roman"/>
                <w:sz w:val="24"/>
                <w:szCs w:val="24"/>
              </w:rPr>
              <m:t>у</m:t>
            </m:r>
            <m:r>
              <w:rPr>
                <w:rFonts w:ascii="Cambria Math" w:hAnsi="Times New Roman" w:cs="Times New Roman"/>
                <w:sz w:val="24"/>
                <w:szCs w:val="24"/>
              </w:rPr>
              <m:t>)</m:t>
            </m:r>
          </m:e>
          <m:sup>
            <m:r>
              <w:rPr>
                <w:rFonts w:ascii="Cambria Math" w:hAnsi="Times New Roman" w:cs="Times New Roman"/>
                <w:sz w:val="24"/>
                <w:szCs w:val="24"/>
              </w:rPr>
              <m:t>3</m:t>
            </m:r>
          </m:sup>
        </m:sSup>
      </m:oMath>
      <w:r w:rsidRPr="00CD37E2">
        <w:rPr>
          <w:rFonts w:ascii="Times New Roman" w:hAnsi="Times New Roman" w:cs="Times New Roman"/>
          <w:sz w:val="24"/>
          <w:szCs w:val="24"/>
        </w:rPr>
        <w:t>.</w:t>
      </w:r>
    </w:p>
    <w:p w:rsidR="00CD37E2" w:rsidRPr="00CD37E2" w:rsidRDefault="00CD37E2" w:rsidP="00491BBB">
      <w:pPr>
        <w:numPr>
          <w:ilvl w:val="0"/>
          <w:numId w:val="93"/>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Разложите на множители: </w:t>
      </w:r>
    </w:p>
    <w:p w:rsidR="00CD37E2" w:rsidRPr="00CD37E2" w:rsidRDefault="00CD37E2" w:rsidP="00CD37E2">
      <w:pPr>
        <w:spacing w:after="0" w:line="240" w:lineRule="auto"/>
        <w:ind w:left="360" w:firstLine="348"/>
        <w:jc w:val="both"/>
        <w:rPr>
          <w:rFonts w:ascii="Times New Roman" w:hAnsi="Times New Roman" w:cs="Times New Roman"/>
          <w:sz w:val="24"/>
          <w:szCs w:val="24"/>
        </w:rPr>
      </w:pPr>
      <w:r w:rsidRPr="00CD37E2">
        <w:rPr>
          <w:rFonts w:ascii="Times New Roman" w:hAnsi="Times New Roman" w:cs="Times New Roman"/>
          <w:sz w:val="24"/>
          <w:szCs w:val="24"/>
        </w:rPr>
        <w:t>а)</w:t>
      </w:r>
      <w:r w:rsidRPr="00CD37E2">
        <w:rPr>
          <w:rFonts w:ascii="Times New Roman" w:hAnsi="Times New Roman" w:cs="Times New Roman"/>
          <w:position w:val="-10"/>
          <w:sz w:val="24"/>
          <w:szCs w:val="24"/>
        </w:rPr>
        <w:object w:dxaOrig="880" w:dyaOrig="360">
          <v:shape id="_x0000_i1036" type="#_x0000_t75" style="width:44.25pt;height:18.75pt" o:ole="">
            <v:imagedata r:id="rId247" o:title=""/>
          </v:shape>
          <o:OLEObject Type="Embed" ProgID="Equation.3" ShapeID="_x0000_i1036" DrawAspect="Content" ObjectID="_1609418101" r:id="rId248"/>
        </w:object>
      </w:r>
      <w:r w:rsidRPr="00CD37E2">
        <w:rPr>
          <w:rFonts w:ascii="Times New Roman" w:hAnsi="Times New Roman" w:cs="Times New Roman"/>
          <w:sz w:val="24"/>
          <w:szCs w:val="24"/>
        </w:rPr>
        <w:t xml:space="preserve">;                б) </w:t>
      </w:r>
      <w:r w:rsidRPr="00CD37E2">
        <w:rPr>
          <w:rFonts w:ascii="Times New Roman" w:hAnsi="Times New Roman" w:cs="Times New Roman"/>
          <w:position w:val="-6"/>
          <w:sz w:val="24"/>
          <w:szCs w:val="24"/>
        </w:rPr>
        <w:object w:dxaOrig="1460" w:dyaOrig="320">
          <v:shape id="_x0000_i1037" type="#_x0000_t75" style="width:72.75pt;height:15.75pt" o:ole="">
            <v:imagedata r:id="rId249" o:title=""/>
          </v:shape>
          <o:OLEObject Type="Embed" ProgID="Equation.3" ShapeID="_x0000_i1037" DrawAspect="Content" ObjectID="_1609418102" r:id="rId250"/>
        </w:object>
      </w:r>
      <w:r w:rsidRPr="00CD37E2">
        <w:rPr>
          <w:rFonts w:ascii="Times New Roman" w:hAnsi="Times New Roman" w:cs="Times New Roman"/>
          <w:sz w:val="24"/>
          <w:szCs w:val="24"/>
        </w:rPr>
        <w:t>;            в)  3</w:t>
      </w:r>
      <m:oMath>
        <m:sSup>
          <m:sSupPr>
            <m:ctrlPr>
              <w:rPr>
                <w:rFonts w:ascii="Cambria Math" w:hAnsi="Times New Roman" w:cs="Times New Roman"/>
                <w:i/>
                <w:sz w:val="24"/>
                <w:szCs w:val="24"/>
              </w:rPr>
            </m:ctrlPr>
          </m:sSupPr>
          <m:e>
            <m:r>
              <w:rPr>
                <w:rFonts w:ascii="Cambria Math" w:hAnsi="Times New Roman" w:cs="Times New Roman"/>
                <w:sz w:val="24"/>
                <w:szCs w:val="24"/>
              </w:rPr>
              <m:t>а</m:t>
            </m:r>
          </m:e>
          <m:sup>
            <m:r>
              <w:rPr>
                <w:rFonts w:ascii="Cambria Math" w:hAnsi="Times New Roman" w:cs="Times New Roman"/>
                <w:sz w:val="24"/>
                <w:szCs w:val="24"/>
              </w:rPr>
              <m:t>2</m:t>
            </m:r>
          </m:sup>
        </m:sSup>
      </m:oMath>
      <w:r w:rsidRPr="00CD37E2">
        <w:rPr>
          <w:rFonts w:ascii="Times New Roman" w:hAnsi="Times New Roman" w:cs="Times New Roman"/>
          <w:sz w:val="24"/>
          <w:szCs w:val="24"/>
        </w:rPr>
        <w:t xml:space="preserve"> - 3</w:t>
      </w:r>
      <m:oMath>
        <m:sSup>
          <m:sSupPr>
            <m:ctrlPr>
              <w:rPr>
                <w:rFonts w:ascii="Cambria Math" w:hAnsi="Times New Roman" w:cs="Times New Roman"/>
                <w:i/>
                <w:sz w:val="24"/>
                <w:szCs w:val="24"/>
              </w:rPr>
            </m:ctrlPr>
          </m:sSupPr>
          <m:e>
            <m:r>
              <w:rPr>
                <w:rFonts w:ascii="Cambria Math" w:hAnsi="Times New Roman" w:cs="Times New Roman"/>
                <w:sz w:val="24"/>
                <w:szCs w:val="24"/>
              </w:rPr>
              <m:t>в</m:t>
            </m:r>
          </m:e>
          <m:sup>
            <m:r>
              <w:rPr>
                <w:rFonts w:ascii="Cambria Math" w:hAnsi="Times New Roman" w:cs="Times New Roman"/>
                <w:sz w:val="24"/>
                <w:szCs w:val="24"/>
              </w:rPr>
              <m:t>2</m:t>
            </m:r>
          </m:sup>
        </m:sSup>
      </m:oMath>
      <w:r w:rsidRPr="00CD37E2">
        <w:rPr>
          <w:rFonts w:ascii="Times New Roman" w:hAnsi="Times New Roman" w:cs="Times New Roman"/>
          <w:sz w:val="24"/>
          <w:szCs w:val="24"/>
        </w:rPr>
        <w:t xml:space="preserve"> - а + в.</w:t>
      </w:r>
    </w:p>
    <w:p w:rsidR="00CD37E2" w:rsidRPr="00CD37E2" w:rsidRDefault="00CD37E2" w:rsidP="00491BBB">
      <w:pPr>
        <w:numPr>
          <w:ilvl w:val="0"/>
          <w:numId w:val="93"/>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Постройте график функции </w:t>
      </w:r>
      <w:r w:rsidRPr="00CD37E2">
        <w:rPr>
          <w:rFonts w:ascii="Times New Roman" w:hAnsi="Times New Roman" w:cs="Times New Roman"/>
          <w:position w:val="-10"/>
          <w:sz w:val="24"/>
          <w:szCs w:val="24"/>
        </w:rPr>
        <w:object w:dxaOrig="1140" w:dyaOrig="320">
          <v:shape id="_x0000_i1038" type="#_x0000_t75" style="width:57pt;height:15.75pt" o:ole="">
            <v:imagedata r:id="rId251" o:title=""/>
          </v:shape>
          <o:OLEObject Type="Embed" ProgID="Equation.3" ShapeID="_x0000_i1038" DrawAspect="Content" ObjectID="_1609418103" r:id="rId252"/>
        </w:object>
      </w:r>
      <w:r w:rsidRPr="00CD37E2">
        <w:rPr>
          <w:rFonts w:ascii="Times New Roman" w:hAnsi="Times New Roman" w:cs="Times New Roman"/>
          <w:sz w:val="24"/>
          <w:szCs w:val="24"/>
        </w:rPr>
        <w:t xml:space="preserve"> и укажите координаты точек его пересечения с осями координат.</w:t>
      </w:r>
    </w:p>
    <w:p w:rsidR="00CD37E2" w:rsidRPr="00CD37E2" w:rsidRDefault="00CD37E2" w:rsidP="00491BBB">
      <w:pPr>
        <w:numPr>
          <w:ilvl w:val="0"/>
          <w:numId w:val="93"/>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Решите систему уравнений </w:t>
      </w:r>
      <w:r w:rsidRPr="00CD37E2">
        <w:rPr>
          <w:rFonts w:ascii="Times New Roman" w:hAnsi="Times New Roman" w:cs="Times New Roman"/>
          <w:position w:val="-30"/>
          <w:sz w:val="24"/>
          <w:szCs w:val="24"/>
        </w:rPr>
        <w:object w:dxaOrig="1320" w:dyaOrig="720">
          <v:shape id="_x0000_i1039" type="#_x0000_t75" style="width:66pt;height:36pt" o:ole="">
            <v:imagedata r:id="rId253" o:title=""/>
          </v:shape>
          <o:OLEObject Type="Embed" ProgID="Equation.3" ShapeID="_x0000_i1039" DrawAspect="Content" ObjectID="_1609418104" r:id="rId254"/>
        </w:object>
      </w:r>
      <w:r w:rsidRPr="00CD37E2">
        <w:rPr>
          <w:rFonts w:ascii="Times New Roman" w:hAnsi="Times New Roman" w:cs="Times New Roman"/>
          <w:sz w:val="24"/>
          <w:szCs w:val="24"/>
        </w:rPr>
        <w:t>.</w:t>
      </w:r>
    </w:p>
    <w:p w:rsidR="00CD37E2" w:rsidRPr="00CD37E2" w:rsidRDefault="00CD37E2" w:rsidP="00491BBB">
      <w:pPr>
        <w:numPr>
          <w:ilvl w:val="0"/>
          <w:numId w:val="93"/>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Решите уравнение:  а) </w:t>
      </w:r>
      <w:r w:rsidRPr="00CD37E2">
        <w:rPr>
          <w:rFonts w:ascii="Times New Roman" w:hAnsi="Times New Roman" w:cs="Times New Roman"/>
          <w:position w:val="-24"/>
          <w:sz w:val="24"/>
          <w:szCs w:val="24"/>
        </w:rPr>
        <w:object w:dxaOrig="1359" w:dyaOrig="620">
          <v:shape id="_x0000_i1040" type="#_x0000_t75" style="width:67.5pt;height:30.75pt" o:ole="">
            <v:imagedata r:id="rId255" o:title=""/>
          </v:shape>
          <o:OLEObject Type="Embed" ProgID="Equation.3" ShapeID="_x0000_i1040" DrawAspect="Content" ObjectID="_1609418105" r:id="rId256"/>
        </w:object>
      </w:r>
      <w:r w:rsidRPr="00CD37E2">
        <w:rPr>
          <w:rFonts w:ascii="Times New Roman" w:hAnsi="Times New Roman" w:cs="Times New Roman"/>
          <w:sz w:val="24"/>
          <w:szCs w:val="24"/>
        </w:rPr>
        <w:t>;   б) 3х – 5(2х + 1) = 3(3 – 2х)</w:t>
      </w:r>
    </w:p>
    <w:p w:rsidR="00CD37E2" w:rsidRPr="00CD37E2" w:rsidRDefault="00CD37E2" w:rsidP="00491BBB">
      <w:pPr>
        <w:numPr>
          <w:ilvl w:val="0"/>
          <w:numId w:val="93"/>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Из деревни в город, расстояние между которыми </w:t>
      </w:r>
      <w:smartTag w:uri="urn:schemas-microsoft-com:office:smarttags" w:element="metricconverter">
        <w:smartTagPr>
          <w:attr w:name="ProductID" w:val="120 км"/>
        </w:smartTagPr>
        <w:r w:rsidRPr="00CD37E2">
          <w:rPr>
            <w:rFonts w:ascii="Times New Roman" w:hAnsi="Times New Roman" w:cs="Times New Roman"/>
            <w:sz w:val="24"/>
            <w:szCs w:val="24"/>
          </w:rPr>
          <w:t>120 км</w:t>
        </w:r>
      </w:smartTag>
      <w:r w:rsidRPr="00CD37E2">
        <w:rPr>
          <w:rFonts w:ascii="Times New Roman" w:hAnsi="Times New Roman" w:cs="Times New Roman"/>
          <w:sz w:val="24"/>
          <w:szCs w:val="24"/>
        </w:rPr>
        <w:t xml:space="preserve">, выехал мотоциклист. Через 1,5 ч из города ему на встречу выехала машина и встретила мотоциклиста через 0,5 ч после своего выезда. Найдите скорость мотоциклиста и скорость машины, если скорость машины на </w:t>
      </w:r>
      <w:smartTag w:uri="urn:schemas-microsoft-com:office:smarttags" w:element="metricconverter">
        <w:smartTagPr>
          <w:attr w:name="ProductID" w:val="10 км/ч"/>
        </w:smartTagPr>
        <w:r w:rsidRPr="00CD37E2">
          <w:rPr>
            <w:rFonts w:ascii="Times New Roman" w:hAnsi="Times New Roman" w:cs="Times New Roman"/>
            <w:sz w:val="24"/>
            <w:szCs w:val="24"/>
          </w:rPr>
          <w:t>10 км/ч</w:t>
        </w:r>
      </w:smartTag>
      <w:r w:rsidRPr="00CD37E2">
        <w:rPr>
          <w:rFonts w:ascii="Times New Roman" w:hAnsi="Times New Roman" w:cs="Times New Roman"/>
          <w:sz w:val="24"/>
          <w:szCs w:val="24"/>
        </w:rPr>
        <w:t xml:space="preserve"> больше скорости мотоцикла.</w:t>
      </w:r>
    </w:p>
    <w:p w:rsidR="00CD37E2" w:rsidRPr="00CD37E2" w:rsidRDefault="00CD37E2" w:rsidP="00CD37E2">
      <w:pPr>
        <w:spacing w:after="0" w:line="240" w:lineRule="auto"/>
        <w:ind w:left="360"/>
        <w:jc w:val="both"/>
        <w:rPr>
          <w:rFonts w:ascii="Times New Roman" w:hAnsi="Times New Roman" w:cs="Times New Roman"/>
          <w:sz w:val="24"/>
          <w:szCs w:val="24"/>
        </w:rPr>
      </w:pPr>
      <w:r w:rsidRPr="00CD37E2">
        <w:rPr>
          <w:rFonts w:ascii="Times New Roman" w:hAnsi="Times New Roman" w:cs="Times New Roman"/>
          <w:sz w:val="24"/>
          <w:szCs w:val="24"/>
        </w:rPr>
        <w:t>7*. Докажите, что верно равенство</w:t>
      </w:r>
    </w:p>
    <w:p w:rsidR="00CD37E2" w:rsidRPr="00CD37E2" w:rsidRDefault="00CD37E2" w:rsidP="00CD37E2">
      <w:pPr>
        <w:spacing w:after="0" w:line="240" w:lineRule="auto"/>
        <w:ind w:left="720"/>
        <w:jc w:val="both"/>
        <w:rPr>
          <w:rFonts w:ascii="Times New Roman" w:hAnsi="Times New Roman" w:cs="Times New Roman"/>
          <w:sz w:val="24"/>
          <w:szCs w:val="24"/>
        </w:rPr>
      </w:pPr>
      <w:r w:rsidRPr="00CD37E2">
        <w:rPr>
          <w:rFonts w:ascii="Times New Roman" w:hAnsi="Times New Roman" w:cs="Times New Roman"/>
          <w:sz w:val="24"/>
          <w:szCs w:val="24"/>
        </w:rPr>
        <w:t>(а +с)(а – с) – в(2а –в) – (а – в + с)(а – в – с) = 0.</w:t>
      </w:r>
    </w:p>
    <w:p w:rsidR="00CD37E2" w:rsidRPr="00CD37E2" w:rsidRDefault="00CD37E2" w:rsidP="00CD37E2">
      <w:pPr>
        <w:spacing w:after="0" w:line="240" w:lineRule="auto"/>
        <w:jc w:val="center"/>
        <w:rPr>
          <w:rFonts w:ascii="Times New Roman" w:hAnsi="Times New Roman" w:cs="Times New Roman"/>
          <w:b/>
          <w:w w:val="150"/>
          <w:sz w:val="24"/>
          <w:szCs w:val="24"/>
        </w:rPr>
      </w:pPr>
    </w:p>
    <w:p w:rsidR="00CD37E2" w:rsidRPr="00CD37E2" w:rsidRDefault="00CD37E2" w:rsidP="00CD37E2">
      <w:pPr>
        <w:spacing w:after="0" w:line="240" w:lineRule="auto"/>
        <w:jc w:val="center"/>
        <w:rPr>
          <w:rFonts w:ascii="Times New Roman" w:hAnsi="Times New Roman" w:cs="Times New Roman"/>
          <w:sz w:val="24"/>
          <w:szCs w:val="24"/>
        </w:rPr>
      </w:pPr>
      <w:r w:rsidRPr="00CD37E2">
        <w:rPr>
          <w:rFonts w:ascii="Times New Roman" w:hAnsi="Times New Roman" w:cs="Times New Roman"/>
          <w:b/>
          <w:sz w:val="24"/>
          <w:szCs w:val="24"/>
        </w:rPr>
        <w:t>Вариант 2</w:t>
      </w:r>
    </w:p>
    <w:p w:rsidR="00CD37E2" w:rsidRPr="00CD37E2" w:rsidRDefault="00CD37E2" w:rsidP="00491BBB">
      <w:pPr>
        <w:numPr>
          <w:ilvl w:val="0"/>
          <w:numId w:val="94"/>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Упростите выражение:</w:t>
      </w:r>
    </w:p>
    <w:p w:rsidR="00CD37E2" w:rsidRPr="00CD37E2" w:rsidRDefault="00CD37E2" w:rsidP="00CD37E2">
      <w:pPr>
        <w:spacing w:after="0" w:line="240" w:lineRule="auto"/>
        <w:ind w:left="708"/>
        <w:jc w:val="both"/>
        <w:rPr>
          <w:rFonts w:ascii="Times New Roman" w:hAnsi="Times New Roman" w:cs="Times New Roman"/>
          <w:sz w:val="24"/>
          <w:szCs w:val="24"/>
        </w:rPr>
      </w:pPr>
      <w:r w:rsidRPr="00CD37E2">
        <w:rPr>
          <w:rFonts w:ascii="Times New Roman" w:hAnsi="Times New Roman" w:cs="Times New Roman"/>
          <w:sz w:val="24"/>
          <w:szCs w:val="24"/>
        </w:rPr>
        <w:t xml:space="preserve">а) </w:t>
      </w:r>
      <w:r w:rsidRPr="00CD37E2">
        <w:rPr>
          <w:rFonts w:ascii="Times New Roman" w:hAnsi="Times New Roman" w:cs="Times New Roman"/>
          <w:position w:val="-10"/>
          <w:sz w:val="24"/>
          <w:szCs w:val="24"/>
        </w:rPr>
        <w:object w:dxaOrig="2480" w:dyaOrig="380">
          <v:shape id="_x0000_i1041" type="#_x0000_t75" style="width:123.75pt;height:19.5pt" o:ole="">
            <v:imagedata r:id="rId257" o:title=""/>
          </v:shape>
          <o:OLEObject Type="Embed" ProgID="Equation.3" ShapeID="_x0000_i1041" DrawAspect="Content" ObjectID="_1609418106" r:id="rId258"/>
        </w:object>
      </w:r>
      <w:r w:rsidRPr="00CD37E2">
        <w:rPr>
          <w:rFonts w:ascii="Times New Roman" w:hAnsi="Times New Roman" w:cs="Times New Roman"/>
          <w:sz w:val="24"/>
          <w:szCs w:val="24"/>
        </w:rPr>
        <w:t xml:space="preserve">;             б) </w:t>
      </w:r>
      <w:r w:rsidRPr="00CD37E2">
        <w:rPr>
          <w:rFonts w:ascii="Times New Roman" w:hAnsi="Times New Roman" w:cs="Times New Roman"/>
          <w:position w:val="-10"/>
          <w:sz w:val="24"/>
          <w:szCs w:val="24"/>
        </w:rPr>
        <w:object w:dxaOrig="1280" w:dyaOrig="420">
          <v:shape id="_x0000_i1042" type="#_x0000_t75" style="width:63.75pt;height:21pt" o:ole="">
            <v:imagedata r:id="rId259" o:title=""/>
          </v:shape>
          <o:OLEObject Type="Embed" ProgID="Equation.3" ShapeID="_x0000_i1042" DrawAspect="Content" ObjectID="_1609418107" r:id="rId260"/>
        </w:object>
      </w:r>
      <w:r w:rsidRPr="00CD37E2">
        <w:rPr>
          <w:rFonts w:ascii="Times New Roman" w:hAnsi="Times New Roman" w:cs="Times New Roman"/>
          <w:sz w:val="24"/>
          <w:szCs w:val="24"/>
        </w:rPr>
        <w:t xml:space="preserve">;      в)   </w:t>
      </w:r>
      <m:oMath>
        <m:sSup>
          <m:sSupPr>
            <m:ctrlPr>
              <w:rPr>
                <w:rFonts w:ascii="Cambria Math" w:hAnsi="Times New Roman" w:cs="Times New Roman"/>
                <w:i/>
                <w:sz w:val="24"/>
                <w:szCs w:val="24"/>
              </w:rPr>
            </m:ctrlPr>
          </m:sSupPr>
          <m:e>
            <m:r>
              <w:rPr>
                <w:rFonts w:ascii="Cambria Math" w:hAnsi="Times New Roman" w:cs="Times New Roman"/>
                <w:sz w:val="24"/>
                <w:szCs w:val="24"/>
              </w:rPr>
              <m:t>(</m:t>
            </m:r>
            <m:r>
              <w:rPr>
                <w:rFonts w:ascii="Times New Roman" w:hAnsi="Times New Roman" w:cs="Times New Roman"/>
                <w:sz w:val="24"/>
                <w:szCs w:val="24"/>
              </w:rPr>
              <m:t>-</m:t>
            </m:r>
            <m:r>
              <w:rPr>
                <w:rFonts w:ascii="Cambria Math" w:hAnsi="Times New Roman" w:cs="Times New Roman"/>
                <w:sz w:val="24"/>
                <w:szCs w:val="24"/>
              </w:rPr>
              <m:t>4</m:t>
            </m:r>
            <m:r>
              <w:rPr>
                <w:rFonts w:ascii="Times New Roman" w:hAnsi="Times New Roman" w:cs="Times New Roman"/>
                <w:sz w:val="24"/>
                <w:szCs w:val="24"/>
              </w:rPr>
              <m:t>а</m:t>
            </m:r>
            <m:sSup>
              <m:sSupPr>
                <m:ctrlPr>
                  <w:rPr>
                    <w:rFonts w:ascii="Cambria Math" w:hAnsi="Times New Roman" w:cs="Times New Roman"/>
                    <w:i/>
                    <w:sz w:val="24"/>
                    <w:szCs w:val="24"/>
                  </w:rPr>
                </m:ctrlPr>
              </m:sSupPr>
              <m:e>
                <m:r>
                  <w:rPr>
                    <w:rFonts w:ascii="Times New Roman" w:hAnsi="Times New Roman" w:cs="Times New Roman"/>
                    <w:sz w:val="24"/>
                    <w:szCs w:val="24"/>
                  </w:rPr>
                  <m:t>в</m:t>
                </m:r>
              </m:e>
              <m:sup>
                <m:r>
                  <w:rPr>
                    <w:rFonts w:ascii="Cambria Math" w:hAnsi="Times New Roman" w:cs="Times New Roman"/>
                    <w:sz w:val="24"/>
                    <w:szCs w:val="24"/>
                  </w:rPr>
                  <m:t>3</m:t>
                </m:r>
              </m:sup>
            </m:sSup>
            <m:r>
              <w:rPr>
                <w:rFonts w:ascii="Cambria Math" w:hAnsi="Times New Roman" w:cs="Times New Roman"/>
                <w:sz w:val="24"/>
                <w:szCs w:val="24"/>
              </w:rPr>
              <m:t>)</m:t>
            </m:r>
          </m:e>
          <m:sup>
            <m:r>
              <w:rPr>
                <w:rFonts w:ascii="Cambria Math" w:hAnsi="Times New Roman" w:cs="Times New Roman"/>
                <w:sz w:val="24"/>
                <w:szCs w:val="24"/>
              </w:rPr>
              <m:t>2</m:t>
            </m:r>
          </m:sup>
        </m:sSup>
      </m:oMath>
      <w:r w:rsidRPr="00CD37E2">
        <w:rPr>
          <w:rFonts w:ascii="Times New Roman" w:hAnsi="Times New Roman" w:cs="Times New Roman"/>
          <w:sz w:val="24"/>
          <w:szCs w:val="24"/>
        </w:rPr>
        <w:t>.</w:t>
      </w:r>
    </w:p>
    <w:p w:rsidR="00CD37E2" w:rsidRPr="00CD37E2" w:rsidRDefault="00CD37E2" w:rsidP="00491BBB">
      <w:pPr>
        <w:numPr>
          <w:ilvl w:val="0"/>
          <w:numId w:val="94"/>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Разложите на множители: </w:t>
      </w:r>
    </w:p>
    <w:p w:rsidR="00CD37E2" w:rsidRPr="00CD37E2" w:rsidRDefault="00CD37E2" w:rsidP="00CD37E2">
      <w:pPr>
        <w:spacing w:after="0" w:line="240" w:lineRule="auto"/>
        <w:ind w:left="360" w:firstLine="348"/>
        <w:jc w:val="both"/>
        <w:rPr>
          <w:rFonts w:ascii="Times New Roman" w:hAnsi="Times New Roman" w:cs="Times New Roman"/>
          <w:sz w:val="24"/>
          <w:szCs w:val="24"/>
        </w:rPr>
      </w:pPr>
      <w:r w:rsidRPr="00CD37E2">
        <w:rPr>
          <w:rFonts w:ascii="Times New Roman" w:hAnsi="Times New Roman" w:cs="Times New Roman"/>
          <w:sz w:val="24"/>
          <w:szCs w:val="24"/>
        </w:rPr>
        <w:t>а)</w:t>
      </w:r>
      <w:r w:rsidRPr="00CD37E2">
        <w:rPr>
          <w:rFonts w:ascii="Times New Roman" w:hAnsi="Times New Roman" w:cs="Times New Roman"/>
          <w:position w:val="-6"/>
          <w:sz w:val="24"/>
          <w:szCs w:val="24"/>
        </w:rPr>
        <w:object w:dxaOrig="859" w:dyaOrig="320">
          <v:shape id="_x0000_i1043" type="#_x0000_t75" style="width:42.75pt;height:15.75pt" o:ole="">
            <v:imagedata r:id="rId261" o:title=""/>
          </v:shape>
          <o:OLEObject Type="Embed" ProgID="Equation.3" ShapeID="_x0000_i1043" DrawAspect="Content" ObjectID="_1609418108" r:id="rId262"/>
        </w:object>
      </w:r>
      <w:r w:rsidRPr="00CD37E2">
        <w:rPr>
          <w:rFonts w:ascii="Times New Roman" w:hAnsi="Times New Roman" w:cs="Times New Roman"/>
          <w:sz w:val="24"/>
          <w:szCs w:val="24"/>
        </w:rPr>
        <w:t xml:space="preserve">;                б) </w:t>
      </w:r>
      <w:r w:rsidRPr="00CD37E2">
        <w:rPr>
          <w:rFonts w:ascii="Times New Roman" w:hAnsi="Times New Roman" w:cs="Times New Roman"/>
          <w:position w:val="-10"/>
          <w:sz w:val="24"/>
          <w:szCs w:val="24"/>
        </w:rPr>
        <w:object w:dxaOrig="1460" w:dyaOrig="360">
          <v:shape id="_x0000_i1044" type="#_x0000_t75" style="width:72.75pt;height:18.75pt" o:ole="">
            <v:imagedata r:id="rId263" o:title=""/>
          </v:shape>
          <o:OLEObject Type="Embed" ProgID="Equation.3" ShapeID="_x0000_i1044" DrawAspect="Content" ObjectID="_1609418109" r:id="rId264"/>
        </w:object>
      </w:r>
      <w:r w:rsidRPr="00CD37E2">
        <w:rPr>
          <w:rFonts w:ascii="Times New Roman" w:hAnsi="Times New Roman" w:cs="Times New Roman"/>
          <w:sz w:val="24"/>
          <w:szCs w:val="24"/>
        </w:rPr>
        <w:t>,           в) х – у -2</w:t>
      </w:r>
      <m:oMath>
        <m:sSup>
          <m:sSupPr>
            <m:ctrlPr>
              <w:rPr>
                <w:rFonts w:ascii="Cambria Math" w:hAnsi="Times New Roman" w:cs="Times New Roman"/>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oMath>
      <w:r w:rsidRPr="00CD37E2">
        <w:rPr>
          <w:rFonts w:ascii="Times New Roman" w:hAnsi="Times New Roman" w:cs="Times New Roman"/>
          <w:sz w:val="24"/>
          <w:szCs w:val="24"/>
        </w:rPr>
        <w:t xml:space="preserve"> + 2</w:t>
      </w:r>
      <m:oMath>
        <m:sSup>
          <m:sSupPr>
            <m:ctrlPr>
              <w:rPr>
                <w:rFonts w:ascii="Cambria Math" w:hAnsi="Times New Roman" w:cs="Times New Roman"/>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oMath>
      <w:r w:rsidRPr="00CD37E2">
        <w:rPr>
          <w:rFonts w:ascii="Times New Roman" w:hAnsi="Times New Roman" w:cs="Times New Roman"/>
          <w:sz w:val="24"/>
          <w:szCs w:val="24"/>
        </w:rPr>
        <w:t>.</w:t>
      </w:r>
    </w:p>
    <w:p w:rsidR="00CD37E2" w:rsidRPr="00CD37E2" w:rsidRDefault="00CD37E2" w:rsidP="00491BBB">
      <w:pPr>
        <w:pStyle w:val="a3"/>
        <w:numPr>
          <w:ilvl w:val="0"/>
          <w:numId w:val="94"/>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Постройте график функции </w:t>
      </w:r>
      <w:r w:rsidRPr="00CD37E2">
        <w:rPr>
          <w:rFonts w:ascii="Times New Roman" w:hAnsi="Times New Roman" w:cs="Times New Roman"/>
          <w:position w:val="-10"/>
          <w:sz w:val="24"/>
          <w:szCs w:val="24"/>
        </w:rPr>
        <w:object w:dxaOrig="1020" w:dyaOrig="320">
          <v:shape id="_x0000_i1045" type="#_x0000_t75" style="width:51pt;height:15.75pt" o:ole="">
            <v:imagedata r:id="rId265" o:title=""/>
          </v:shape>
          <o:OLEObject Type="Embed" ProgID="Equation.3" ShapeID="_x0000_i1045" DrawAspect="Content" ObjectID="_1609418110" r:id="rId266"/>
        </w:object>
      </w:r>
      <w:r w:rsidRPr="00CD37E2">
        <w:rPr>
          <w:rFonts w:ascii="Times New Roman" w:hAnsi="Times New Roman" w:cs="Times New Roman"/>
          <w:sz w:val="24"/>
          <w:szCs w:val="24"/>
        </w:rPr>
        <w:t xml:space="preserve"> и укажите координаты точек его пересечения с осями координат.</w:t>
      </w:r>
    </w:p>
    <w:p w:rsidR="00CD37E2" w:rsidRPr="00CD37E2" w:rsidRDefault="00CD37E2" w:rsidP="00491BBB">
      <w:pPr>
        <w:numPr>
          <w:ilvl w:val="0"/>
          <w:numId w:val="94"/>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Решите систему уравнений </w:t>
      </w:r>
      <w:r w:rsidRPr="00CD37E2">
        <w:rPr>
          <w:rFonts w:ascii="Times New Roman" w:hAnsi="Times New Roman" w:cs="Times New Roman"/>
          <w:position w:val="-30"/>
          <w:sz w:val="24"/>
          <w:szCs w:val="24"/>
        </w:rPr>
        <w:object w:dxaOrig="1420" w:dyaOrig="720">
          <v:shape id="_x0000_i1046" type="#_x0000_t75" style="width:71.25pt;height:36pt" o:ole="">
            <v:imagedata r:id="rId267" o:title=""/>
          </v:shape>
          <o:OLEObject Type="Embed" ProgID="Equation.3" ShapeID="_x0000_i1046" DrawAspect="Content" ObjectID="_1609418111" r:id="rId268"/>
        </w:object>
      </w:r>
      <w:r w:rsidRPr="00CD37E2">
        <w:rPr>
          <w:rFonts w:ascii="Times New Roman" w:hAnsi="Times New Roman" w:cs="Times New Roman"/>
          <w:sz w:val="24"/>
          <w:szCs w:val="24"/>
        </w:rPr>
        <w:t>.</w:t>
      </w:r>
    </w:p>
    <w:p w:rsidR="00CD37E2" w:rsidRPr="00CD37E2" w:rsidRDefault="00CD37E2" w:rsidP="00491BBB">
      <w:pPr>
        <w:numPr>
          <w:ilvl w:val="0"/>
          <w:numId w:val="94"/>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Решите уравнение; а)  </w:t>
      </w:r>
      <w:r w:rsidRPr="00CD37E2">
        <w:rPr>
          <w:rFonts w:ascii="Times New Roman" w:hAnsi="Times New Roman" w:cs="Times New Roman"/>
          <w:position w:val="-24"/>
          <w:sz w:val="24"/>
          <w:szCs w:val="24"/>
        </w:rPr>
        <w:object w:dxaOrig="1440" w:dyaOrig="620">
          <v:shape id="_x0000_i1047" type="#_x0000_t75" style="width:1in;height:30.75pt" o:ole="">
            <v:imagedata r:id="rId269" o:title=""/>
          </v:shape>
          <o:OLEObject Type="Embed" ProgID="Equation.3" ShapeID="_x0000_i1047" DrawAspect="Content" ObjectID="_1609418112" r:id="rId270"/>
        </w:object>
      </w:r>
      <w:r w:rsidRPr="00CD37E2">
        <w:rPr>
          <w:rFonts w:ascii="Times New Roman" w:hAnsi="Times New Roman" w:cs="Times New Roman"/>
          <w:sz w:val="24"/>
          <w:szCs w:val="24"/>
        </w:rPr>
        <w:t>;    б) 4(1 – 5х) = 9 – 3(6х – 5).</w:t>
      </w:r>
    </w:p>
    <w:p w:rsidR="00CD37E2" w:rsidRPr="00CD37E2" w:rsidRDefault="00CD37E2" w:rsidP="00491BBB">
      <w:pPr>
        <w:numPr>
          <w:ilvl w:val="0"/>
          <w:numId w:val="94"/>
        </w:num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Из пункта А в пункт В, расстояние между которыми </w:t>
      </w:r>
      <w:smartTag w:uri="urn:schemas-microsoft-com:office:smarttags" w:element="metricconverter">
        <w:smartTagPr>
          <w:attr w:name="ProductID" w:val="14 км"/>
        </w:smartTagPr>
        <w:r w:rsidRPr="00CD37E2">
          <w:rPr>
            <w:rFonts w:ascii="Times New Roman" w:hAnsi="Times New Roman" w:cs="Times New Roman"/>
            <w:sz w:val="24"/>
            <w:szCs w:val="24"/>
          </w:rPr>
          <w:t>14 км</w:t>
        </w:r>
      </w:smartTag>
      <w:r w:rsidRPr="00CD37E2">
        <w:rPr>
          <w:rFonts w:ascii="Times New Roman" w:hAnsi="Times New Roman" w:cs="Times New Roman"/>
          <w:sz w:val="24"/>
          <w:szCs w:val="24"/>
        </w:rPr>
        <w:t xml:space="preserve">, вышел пешеход. Через 1,5 ч из пункта В в пункт А выехал велосипедист со скоростью на </w:t>
      </w:r>
      <w:smartTag w:uri="urn:schemas-microsoft-com:office:smarttags" w:element="metricconverter">
        <w:smartTagPr>
          <w:attr w:name="ProductID" w:val="8 км/ч"/>
        </w:smartTagPr>
        <w:r w:rsidRPr="00CD37E2">
          <w:rPr>
            <w:rFonts w:ascii="Times New Roman" w:hAnsi="Times New Roman" w:cs="Times New Roman"/>
            <w:sz w:val="24"/>
            <w:szCs w:val="24"/>
          </w:rPr>
          <w:t>8 км/ч</w:t>
        </w:r>
      </w:smartTag>
      <w:r w:rsidRPr="00CD37E2">
        <w:rPr>
          <w:rFonts w:ascii="Times New Roman" w:hAnsi="Times New Roman" w:cs="Times New Roman"/>
          <w:sz w:val="24"/>
          <w:szCs w:val="24"/>
        </w:rPr>
        <w:t xml:space="preserve"> больше, чем скорость пешехода. Найдите скорость пешехода и велосипедиста, если велосипедист встретил пешехода через 0,5 ч  после своего выезда.</w:t>
      </w:r>
    </w:p>
    <w:p w:rsidR="00CD37E2" w:rsidRPr="00CD37E2" w:rsidRDefault="00CD37E2" w:rsidP="00CD37E2">
      <w:pPr>
        <w:spacing w:after="0" w:line="240" w:lineRule="auto"/>
        <w:jc w:val="both"/>
        <w:rPr>
          <w:rFonts w:ascii="Times New Roman" w:hAnsi="Times New Roman" w:cs="Times New Roman"/>
          <w:sz w:val="24"/>
          <w:szCs w:val="24"/>
        </w:rPr>
      </w:pPr>
      <w:r w:rsidRPr="00CD37E2">
        <w:rPr>
          <w:rFonts w:ascii="Times New Roman" w:hAnsi="Times New Roman" w:cs="Times New Roman"/>
          <w:sz w:val="24"/>
          <w:szCs w:val="24"/>
        </w:rPr>
        <w:t xml:space="preserve">      7*. Докажите, что верно равенство</w:t>
      </w:r>
    </w:p>
    <w:p w:rsidR="00CD37E2" w:rsidRPr="00CD37E2" w:rsidRDefault="00CD37E2" w:rsidP="00CD37E2">
      <w:pPr>
        <w:spacing w:after="0" w:line="240" w:lineRule="auto"/>
        <w:ind w:left="720"/>
        <w:jc w:val="both"/>
        <w:rPr>
          <w:rFonts w:ascii="Times New Roman" w:hAnsi="Times New Roman" w:cs="Times New Roman"/>
          <w:sz w:val="24"/>
          <w:szCs w:val="24"/>
        </w:rPr>
      </w:pPr>
      <w:r w:rsidRPr="00CD37E2">
        <w:rPr>
          <w:rFonts w:ascii="Times New Roman" w:hAnsi="Times New Roman" w:cs="Times New Roman"/>
          <w:sz w:val="24"/>
          <w:szCs w:val="24"/>
        </w:rPr>
        <w:t>(х – у)(х + у) – (а – х + у)(а – х – у) – а( 2х – а) = 0.</w:t>
      </w:r>
    </w:p>
    <w:p w:rsidR="00CD37E2" w:rsidRDefault="00CD37E2" w:rsidP="00CD37E2">
      <w:pPr>
        <w:pStyle w:val="a3"/>
        <w:spacing w:after="0" w:line="240" w:lineRule="auto"/>
        <w:jc w:val="both"/>
        <w:rPr>
          <w:rFonts w:ascii="Times New Roman" w:hAnsi="Times New Roman" w:cs="Times New Roman"/>
          <w:sz w:val="24"/>
          <w:szCs w:val="24"/>
        </w:rPr>
        <w:sectPr w:rsidR="00CD37E2" w:rsidSect="00CD37E2">
          <w:type w:val="continuous"/>
          <w:pgSz w:w="16838" w:h="11906" w:orient="landscape"/>
          <w:pgMar w:top="1134" w:right="850" w:bottom="1134" w:left="1701" w:header="708" w:footer="708" w:gutter="0"/>
          <w:cols w:num="2" w:space="708"/>
          <w:docGrid w:linePitch="360"/>
        </w:sectPr>
      </w:pPr>
    </w:p>
    <w:p w:rsidR="00CD37E2" w:rsidRPr="00CD37E2" w:rsidRDefault="00CD37E2" w:rsidP="00CD37E2">
      <w:pPr>
        <w:pStyle w:val="a3"/>
        <w:spacing w:after="0" w:line="240" w:lineRule="auto"/>
        <w:jc w:val="both"/>
        <w:rPr>
          <w:rFonts w:ascii="Times New Roman" w:hAnsi="Times New Roman" w:cs="Times New Roman"/>
          <w:sz w:val="24"/>
          <w:szCs w:val="24"/>
        </w:rPr>
      </w:pPr>
    </w:p>
    <w:p w:rsidR="0075439D" w:rsidRDefault="0075439D" w:rsidP="004310AF">
      <w:pPr>
        <w:pStyle w:val="a3"/>
        <w:spacing w:after="0" w:line="240" w:lineRule="auto"/>
        <w:rPr>
          <w:rFonts w:ascii="Times New Roman" w:hAnsi="Times New Roman" w:cs="Times New Roman"/>
          <w:sz w:val="24"/>
          <w:szCs w:val="24"/>
        </w:rPr>
      </w:pPr>
    </w:p>
    <w:p w:rsidR="0075439D" w:rsidRDefault="0075439D" w:rsidP="004310AF">
      <w:pPr>
        <w:pStyle w:val="a3"/>
        <w:spacing w:after="0" w:line="240" w:lineRule="auto"/>
        <w:rPr>
          <w:rFonts w:ascii="Times New Roman" w:hAnsi="Times New Roman" w:cs="Times New Roman"/>
          <w:sz w:val="24"/>
          <w:szCs w:val="24"/>
        </w:rPr>
      </w:pPr>
    </w:p>
    <w:p w:rsidR="0075439D" w:rsidRDefault="0075439D" w:rsidP="004310AF">
      <w:pPr>
        <w:pStyle w:val="a3"/>
        <w:spacing w:after="0" w:line="240" w:lineRule="auto"/>
        <w:rPr>
          <w:rFonts w:ascii="Times New Roman" w:hAnsi="Times New Roman" w:cs="Times New Roman"/>
          <w:sz w:val="24"/>
          <w:szCs w:val="24"/>
        </w:rPr>
      </w:pPr>
    </w:p>
    <w:p w:rsidR="0075439D" w:rsidRDefault="0075439D" w:rsidP="004310AF">
      <w:pPr>
        <w:pStyle w:val="a3"/>
        <w:spacing w:after="0" w:line="240" w:lineRule="auto"/>
        <w:rPr>
          <w:rFonts w:ascii="Times New Roman" w:hAnsi="Times New Roman" w:cs="Times New Roman"/>
          <w:sz w:val="24"/>
          <w:szCs w:val="24"/>
        </w:rPr>
      </w:pPr>
    </w:p>
    <w:p w:rsidR="0075439D" w:rsidRDefault="0075439D" w:rsidP="004310AF">
      <w:pPr>
        <w:pStyle w:val="a3"/>
        <w:spacing w:after="0" w:line="240" w:lineRule="auto"/>
        <w:rPr>
          <w:rFonts w:ascii="Times New Roman" w:hAnsi="Times New Roman" w:cs="Times New Roman"/>
          <w:sz w:val="24"/>
          <w:szCs w:val="24"/>
        </w:rPr>
      </w:pPr>
    </w:p>
    <w:p w:rsidR="0075439D" w:rsidRDefault="0075439D" w:rsidP="004310AF">
      <w:pPr>
        <w:pStyle w:val="a3"/>
        <w:spacing w:after="0" w:line="240" w:lineRule="auto"/>
        <w:rPr>
          <w:rFonts w:ascii="Times New Roman" w:hAnsi="Times New Roman" w:cs="Times New Roman"/>
          <w:sz w:val="24"/>
          <w:szCs w:val="24"/>
        </w:rPr>
      </w:pPr>
    </w:p>
    <w:p w:rsidR="00CD37E2" w:rsidRDefault="00CD37E2" w:rsidP="00CD37E2">
      <w:pPr>
        <w:spacing w:after="0"/>
        <w:jc w:val="both"/>
        <w:rPr>
          <w:rFonts w:ascii="Times New Roman" w:hAnsi="Times New Roman" w:cs="Times New Roman"/>
          <w:sz w:val="24"/>
          <w:szCs w:val="24"/>
        </w:rPr>
      </w:pPr>
    </w:p>
    <w:p w:rsidR="00CD37E2" w:rsidRDefault="004310AF" w:rsidP="00CD37E2">
      <w:pPr>
        <w:spacing w:after="0"/>
        <w:jc w:val="both"/>
        <w:rPr>
          <w:rFonts w:ascii="Times New Roman" w:hAnsi="Times New Roman" w:cs="Times New Roman"/>
          <w:b/>
          <w:sz w:val="24"/>
        </w:rPr>
      </w:pPr>
      <w:r w:rsidRPr="00CD37E2">
        <w:rPr>
          <w:rFonts w:ascii="Times New Roman" w:hAnsi="Times New Roman" w:cs="Times New Roman"/>
          <w:b/>
          <w:sz w:val="24"/>
        </w:rPr>
        <w:t>9 класс</w:t>
      </w:r>
    </w:p>
    <w:p w:rsidR="00CD37E2" w:rsidRDefault="00CD37E2" w:rsidP="00CD37E2">
      <w:pPr>
        <w:spacing w:after="0"/>
        <w:jc w:val="both"/>
        <w:rPr>
          <w:rFonts w:ascii="Times New Roman" w:hAnsi="Times New Roman" w:cs="Times New Roman"/>
          <w:b/>
          <w:sz w:val="24"/>
        </w:rPr>
      </w:pPr>
      <w:r>
        <w:rPr>
          <w:rFonts w:ascii="Times New Roman" w:hAnsi="Times New Roman" w:cs="Times New Roman"/>
          <w:b/>
          <w:sz w:val="24"/>
        </w:rPr>
        <w:t>Алгебра. Базовый уровень</w:t>
      </w:r>
      <w:r w:rsidR="004310AF" w:rsidRPr="00CD37E2">
        <w:rPr>
          <w:rFonts w:ascii="Times New Roman" w:hAnsi="Times New Roman" w:cs="Times New Roman"/>
          <w:b/>
          <w:sz w:val="24"/>
        </w:rPr>
        <w:t xml:space="preserve"> </w:t>
      </w:r>
    </w:p>
    <w:p w:rsidR="004310AF" w:rsidRDefault="00CD37E2" w:rsidP="00CD37E2">
      <w:pPr>
        <w:spacing w:after="0"/>
        <w:jc w:val="both"/>
        <w:rPr>
          <w:rFonts w:ascii="Times New Roman" w:hAnsi="Times New Roman" w:cs="Times New Roman"/>
          <w:sz w:val="24"/>
          <w:szCs w:val="24"/>
        </w:rPr>
      </w:pPr>
      <w:r>
        <w:rPr>
          <w:rFonts w:ascii="Times New Roman" w:hAnsi="Times New Roman" w:cs="Times New Roman"/>
          <w:sz w:val="24"/>
          <w:szCs w:val="24"/>
        </w:rPr>
        <w:t xml:space="preserve">  В 9</w:t>
      </w:r>
      <w:r w:rsidR="00EF5CA4">
        <w:rPr>
          <w:rFonts w:ascii="Times New Roman" w:hAnsi="Times New Roman" w:cs="Times New Roman"/>
          <w:sz w:val="24"/>
          <w:szCs w:val="24"/>
        </w:rPr>
        <w:t xml:space="preserve"> классе  5</w:t>
      </w:r>
      <w:r w:rsidR="004310AF" w:rsidRPr="00CD37E2">
        <w:rPr>
          <w:rFonts w:ascii="Times New Roman" w:hAnsi="Times New Roman" w:cs="Times New Roman"/>
          <w:sz w:val="24"/>
          <w:szCs w:val="24"/>
        </w:rPr>
        <w:t xml:space="preserve"> текущих контрольных работ, итоговая работа</w:t>
      </w:r>
      <w:r w:rsidR="00EF5CA4">
        <w:rPr>
          <w:rFonts w:ascii="Times New Roman" w:hAnsi="Times New Roman" w:cs="Times New Roman"/>
          <w:sz w:val="24"/>
          <w:szCs w:val="24"/>
        </w:rPr>
        <w:t>.</w:t>
      </w:r>
    </w:p>
    <w:p w:rsidR="00EF5CA4" w:rsidRDefault="00EF5CA4" w:rsidP="00CD37E2">
      <w:pPr>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170555" cy="4274820"/>
            <wp:effectExtent l="19050" t="0" r="0" b="0"/>
            <wp:docPr id="1988" name="Рисунок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71"/>
                    <a:srcRect/>
                    <a:stretch>
                      <a:fillRect/>
                    </a:stretch>
                  </pic:blipFill>
                  <pic:spPr bwMode="auto">
                    <a:xfrm>
                      <a:off x="0" y="0"/>
                      <a:ext cx="3170555" cy="427482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348990" cy="4405630"/>
            <wp:effectExtent l="19050" t="0" r="3810" b="0"/>
            <wp:docPr id="1991" name="Рисунок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272"/>
                    <a:srcRect/>
                    <a:stretch>
                      <a:fillRect/>
                    </a:stretch>
                  </pic:blipFill>
                  <pic:spPr bwMode="auto">
                    <a:xfrm>
                      <a:off x="0" y="0"/>
                      <a:ext cx="3348990" cy="4405630"/>
                    </a:xfrm>
                    <a:prstGeom prst="rect">
                      <a:avLst/>
                    </a:prstGeom>
                    <a:noFill/>
                    <a:ln w="9525">
                      <a:noFill/>
                      <a:miter lim="800000"/>
                      <a:headEnd/>
                      <a:tailEnd/>
                    </a:ln>
                  </pic:spPr>
                </pic:pic>
              </a:graphicData>
            </a:graphic>
          </wp:inline>
        </w:drawing>
      </w: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586480" cy="4476750"/>
            <wp:effectExtent l="19050" t="0" r="0" b="0"/>
            <wp:docPr id="1994" name="Рисунок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273"/>
                    <a:srcRect/>
                    <a:stretch>
                      <a:fillRect/>
                    </a:stretch>
                  </pic:blipFill>
                  <pic:spPr bwMode="auto">
                    <a:xfrm>
                      <a:off x="0" y="0"/>
                      <a:ext cx="3586480" cy="447675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289300" cy="4215765"/>
            <wp:effectExtent l="19050" t="0" r="6350" b="0"/>
            <wp:docPr id="1997" name="Рисунок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274"/>
                    <a:srcRect/>
                    <a:stretch>
                      <a:fillRect/>
                    </a:stretch>
                  </pic:blipFill>
                  <pic:spPr bwMode="auto">
                    <a:xfrm>
                      <a:off x="0" y="0"/>
                      <a:ext cx="3289300" cy="4215765"/>
                    </a:xfrm>
                    <a:prstGeom prst="rect">
                      <a:avLst/>
                    </a:prstGeom>
                    <a:noFill/>
                    <a:ln w="9525">
                      <a:noFill/>
                      <a:miter lim="800000"/>
                      <a:headEnd/>
                      <a:tailEnd/>
                    </a:ln>
                  </pic:spPr>
                </pic:pic>
              </a:graphicData>
            </a:graphic>
          </wp:inline>
        </w:drawing>
      </w: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253740" cy="4548505"/>
            <wp:effectExtent l="19050" t="0" r="3810" b="0"/>
            <wp:docPr id="2000" name="Рисунок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75"/>
                    <a:srcRect/>
                    <a:stretch>
                      <a:fillRect/>
                    </a:stretch>
                  </pic:blipFill>
                  <pic:spPr bwMode="auto">
                    <a:xfrm>
                      <a:off x="0" y="0"/>
                      <a:ext cx="3253740" cy="454850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348990" cy="4405630"/>
            <wp:effectExtent l="19050" t="0" r="3810" b="0"/>
            <wp:docPr id="2003" name="Рисунок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276"/>
                    <a:srcRect/>
                    <a:stretch>
                      <a:fillRect/>
                    </a:stretch>
                  </pic:blipFill>
                  <pic:spPr bwMode="auto">
                    <a:xfrm>
                      <a:off x="0" y="0"/>
                      <a:ext cx="3348990" cy="4405630"/>
                    </a:xfrm>
                    <a:prstGeom prst="rect">
                      <a:avLst/>
                    </a:prstGeom>
                    <a:noFill/>
                    <a:ln w="9525">
                      <a:noFill/>
                      <a:miter lim="800000"/>
                      <a:headEnd/>
                      <a:tailEnd/>
                    </a:ln>
                  </pic:spPr>
                </pic:pic>
              </a:graphicData>
            </a:graphic>
          </wp:inline>
        </w:drawing>
      </w: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562350" cy="4453255"/>
            <wp:effectExtent l="19050" t="0" r="0" b="0"/>
            <wp:docPr id="2006" name="Рисунок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277"/>
                    <a:srcRect/>
                    <a:stretch>
                      <a:fillRect/>
                    </a:stretch>
                  </pic:blipFill>
                  <pic:spPr bwMode="auto">
                    <a:xfrm>
                      <a:off x="0" y="0"/>
                      <a:ext cx="3562350" cy="445325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324860" cy="4382135"/>
            <wp:effectExtent l="19050" t="0" r="8890" b="0"/>
            <wp:docPr id="2009" name="Рисунок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278"/>
                    <a:srcRect/>
                    <a:stretch>
                      <a:fillRect/>
                    </a:stretch>
                  </pic:blipFill>
                  <pic:spPr bwMode="auto">
                    <a:xfrm>
                      <a:off x="0" y="0"/>
                      <a:ext cx="3324860" cy="4382135"/>
                    </a:xfrm>
                    <a:prstGeom prst="rect">
                      <a:avLst/>
                    </a:prstGeom>
                    <a:noFill/>
                    <a:ln w="9525">
                      <a:noFill/>
                      <a:miter lim="800000"/>
                      <a:headEnd/>
                      <a:tailEnd/>
                    </a:ln>
                  </pic:spPr>
                </pic:pic>
              </a:graphicData>
            </a:graphic>
          </wp:inline>
        </w:drawing>
      </w: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EF5CA4" w:rsidRDefault="00EF5CA4" w:rsidP="00CD37E2">
      <w:pPr>
        <w:spacing w:after="0"/>
        <w:jc w:val="both"/>
        <w:rPr>
          <w:rFonts w:ascii="Times New Roman" w:hAnsi="Times New Roman" w:cs="Times New Roman"/>
          <w:b/>
          <w:sz w:val="24"/>
        </w:rPr>
      </w:pPr>
    </w:p>
    <w:p w:rsidR="00955DB8" w:rsidRDefault="00EF5CA4" w:rsidP="00955DB8">
      <w:pPr>
        <w:spacing w:after="0"/>
        <w:jc w:val="both"/>
        <w:rPr>
          <w:rFonts w:ascii="Times New Roman" w:hAnsi="Times New Roman" w:cs="Times New Roman"/>
          <w:b/>
          <w:sz w:val="24"/>
        </w:rPr>
      </w:pPr>
      <w:r>
        <w:rPr>
          <w:rFonts w:ascii="Times New Roman" w:hAnsi="Times New Roman" w:cs="Times New Roman"/>
          <w:b/>
          <w:sz w:val="24"/>
        </w:rPr>
        <w:t xml:space="preserve">   </w:t>
      </w:r>
      <w:r w:rsidR="00955DB8">
        <w:rPr>
          <w:rFonts w:ascii="Times New Roman" w:hAnsi="Times New Roman" w:cs="Times New Roman"/>
          <w:b/>
          <w:sz w:val="24"/>
        </w:rPr>
        <w:t>7</w:t>
      </w:r>
      <w:r w:rsidR="00955DB8" w:rsidRPr="00CD37E2">
        <w:rPr>
          <w:rFonts w:ascii="Times New Roman" w:hAnsi="Times New Roman" w:cs="Times New Roman"/>
          <w:b/>
          <w:sz w:val="24"/>
        </w:rPr>
        <w:t xml:space="preserve"> класс</w:t>
      </w:r>
    </w:p>
    <w:p w:rsidR="00955DB8" w:rsidRDefault="00955DB8" w:rsidP="00955DB8">
      <w:pPr>
        <w:spacing w:after="0"/>
        <w:jc w:val="both"/>
        <w:rPr>
          <w:rFonts w:ascii="Times New Roman" w:hAnsi="Times New Roman" w:cs="Times New Roman"/>
          <w:b/>
          <w:sz w:val="24"/>
        </w:rPr>
      </w:pPr>
      <w:r>
        <w:rPr>
          <w:rFonts w:ascii="Times New Roman" w:hAnsi="Times New Roman" w:cs="Times New Roman"/>
          <w:b/>
          <w:sz w:val="24"/>
        </w:rPr>
        <w:t>Алгебра. Предпрофильный уровень</w:t>
      </w:r>
      <w:r w:rsidRPr="00CD37E2">
        <w:rPr>
          <w:rFonts w:ascii="Times New Roman" w:hAnsi="Times New Roman" w:cs="Times New Roman"/>
          <w:b/>
          <w:sz w:val="24"/>
        </w:rPr>
        <w:t xml:space="preserve"> </w:t>
      </w: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sz w:val="24"/>
          <w:szCs w:val="24"/>
        </w:rPr>
        <w:t xml:space="preserve">  В 7 кл</w:t>
      </w:r>
      <w:r w:rsidR="00A41201">
        <w:rPr>
          <w:rFonts w:ascii="Times New Roman" w:hAnsi="Times New Roman" w:cs="Times New Roman"/>
          <w:sz w:val="24"/>
          <w:szCs w:val="24"/>
        </w:rPr>
        <w:t>ассе  8</w:t>
      </w:r>
      <w:r w:rsidRPr="00CD37E2">
        <w:rPr>
          <w:rFonts w:ascii="Times New Roman" w:hAnsi="Times New Roman" w:cs="Times New Roman"/>
          <w:sz w:val="24"/>
          <w:szCs w:val="24"/>
        </w:rPr>
        <w:t xml:space="preserve"> текущих контрольных работ, итоговая работа</w:t>
      </w:r>
      <w:r>
        <w:rPr>
          <w:rFonts w:ascii="Times New Roman" w:hAnsi="Times New Roman" w:cs="Times New Roman"/>
          <w:sz w:val="24"/>
          <w:szCs w:val="24"/>
        </w:rPr>
        <w:t>.</w:t>
      </w: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59125" cy="3491230"/>
            <wp:effectExtent l="19050" t="0" r="3175" b="0"/>
            <wp:docPr id="2012" name="Рисунок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279"/>
                    <a:srcRect/>
                    <a:stretch>
                      <a:fillRect/>
                    </a:stretch>
                  </pic:blipFill>
                  <pic:spPr bwMode="auto">
                    <a:xfrm>
                      <a:off x="0" y="0"/>
                      <a:ext cx="3159125" cy="349123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22930" cy="3432175"/>
            <wp:effectExtent l="19050" t="0" r="1270" b="0"/>
            <wp:docPr id="2027" name="Рисунок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280"/>
                    <a:srcRect/>
                    <a:stretch>
                      <a:fillRect/>
                    </a:stretch>
                  </pic:blipFill>
                  <pic:spPr bwMode="auto">
                    <a:xfrm>
                      <a:off x="0" y="0"/>
                      <a:ext cx="3122930" cy="3432175"/>
                    </a:xfrm>
                    <a:prstGeom prst="rect">
                      <a:avLst/>
                    </a:prstGeom>
                    <a:noFill/>
                    <a:ln w="9525">
                      <a:noFill/>
                      <a:miter lim="800000"/>
                      <a:headEnd/>
                      <a:tailEnd/>
                    </a:ln>
                  </pic:spPr>
                </pic:pic>
              </a:graphicData>
            </a:graphic>
          </wp:inline>
        </w:drawing>
      </w: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099435" cy="2612390"/>
            <wp:effectExtent l="19050" t="0" r="5715" b="0"/>
            <wp:docPr id="2030" name="Рисунок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281"/>
                    <a:srcRect/>
                    <a:stretch>
                      <a:fillRect/>
                    </a:stretch>
                  </pic:blipFill>
                  <pic:spPr bwMode="auto">
                    <a:xfrm>
                      <a:off x="0" y="0"/>
                      <a:ext cx="3099435" cy="261239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063875" cy="2303780"/>
            <wp:effectExtent l="19050" t="0" r="3175" b="0"/>
            <wp:docPr id="2036" name="Рисунок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82"/>
                    <a:srcRect/>
                    <a:stretch>
                      <a:fillRect/>
                    </a:stretch>
                  </pic:blipFill>
                  <pic:spPr bwMode="auto">
                    <a:xfrm>
                      <a:off x="0" y="0"/>
                      <a:ext cx="3063875" cy="2303780"/>
                    </a:xfrm>
                    <a:prstGeom prst="rect">
                      <a:avLst/>
                    </a:prstGeom>
                    <a:noFill/>
                    <a:ln w="9525">
                      <a:noFill/>
                      <a:miter lim="800000"/>
                      <a:headEnd/>
                      <a:tailEnd/>
                    </a:ln>
                  </pic:spPr>
                </pic:pic>
              </a:graphicData>
            </a:graphic>
          </wp:inline>
        </w:drawing>
      </w: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087370" cy="2945130"/>
            <wp:effectExtent l="19050" t="0" r="0" b="0"/>
            <wp:docPr id="2033" name="Рисунок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83"/>
                    <a:srcRect/>
                    <a:stretch>
                      <a:fillRect/>
                    </a:stretch>
                  </pic:blipFill>
                  <pic:spPr bwMode="auto">
                    <a:xfrm>
                      <a:off x="0" y="0"/>
                      <a:ext cx="3087370" cy="294513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301365" cy="3040380"/>
            <wp:effectExtent l="19050" t="0" r="0" b="0"/>
            <wp:docPr id="2039" name="Рисунок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4"/>
                    <a:srcRect/>
                    <a:stretch>
                      <a:fillRect/>
                    </a:stretch>
                  </pic:blipFill>
                  <pic:spPr bwMode="auto">
                    <a:xfrm>
                      <a:off x="0" y="0"/>
                      <a:ext cx="3301365" cy="3040380"/>
                    </a:xfrm>
                    <a:prstGeom prst="rect">
                      <a:avLst/>
                    </a:prstGeom>
                    <a:noFill/>
                    <a:ln w="9525">
                      <a:noFill/>
                      <a:miter lim="800000"/>
                      <a:headEnd/>
                      <a:tailEnd/>
                    </a:ln>
                  </pic:spPr>
                </pic:pic>
              </a:graphicData>
            </a:graphic>
          </wp:inline>
        </w:drawing>
      </w: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82620" cy="4524375"/>
            <wp:effectExtent l="19050" t="0" r="0" b="0"/>
            <wp:docPr id="2042" name="Рисунок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85"/>
                    <a:srcRect/>
                    <a:stretch>
                      <a:fillRect/>
                    </a:stretch>
                  </pic:blipFill>
                  <pic:spPr bwMode="auto">
                    <a:xfrm>
                      <a:off x="0" y="0"/>
                      <a:ext cx="3182620" cy="45243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075940" cy="3099435"/>
            <wp:effectExtent l="19050" t="0" r="0" b="0"/>
            <wp:docPr id="2045" name="Рисунок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286"/>
                    <a:srcRect/>
                    <a:stretch>
                      <a:fillRect/>
                    </a:stretch>
                  </pic:blipFill>
                  <pic:spPr bwMode="auto">
                    <a:xfrm>
                      <a:off x="0" y="0"/>
                      <a:ext cx="3075940" cy="3099435"/>
                    </a:xfrm>
                    <a:prstGeom prst="rect">
                      <a:avLst/>
                    </a:prstGeom>
                    <a:noFill/>
                    <a:ln w="9525">
                      <a:noFill/>
                      <a:miter lim="800000"/>
                      <a:headEnd/>
                      <a:tailEnd/>
                    </a:ln>
                  </pic:spPr>
                </pic:pic>
              </a:graphicData>
            </a:graphic>
          </wp:inline>
        </w:drawing>
      </w: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34995" cy="3147060"/>
            <wp:effectExtent l="19050" t="0" r="8255" b="0"/>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287"/>
                    <a:srcRect/>
                    <a:stretch>
                      <a:fillRect/>
                    </a:stretch>
                  </pic:blipFill>
                  <pic:spPr bwMode="auto">
                    <a:xfrm>
                      <a:off x="0" y="0"/>
                      <a:ext cx="3134995" cy="314706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218180" cy="3799840"/>
            <wp:effectExtent l="19050" t="0" r="1270" b="0"/>
            <wp:docPr id="2051"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88"/>
                    <a:srcRect/>
                    <a:stretch>
                      <a:fillRect/>
                    </a:stretch>
                  </pic:blipFill>
                  <pic:spPr bwMode="auto">
                    <a:xfrm>
                      <a:off x="0" y="0"/>
                      <a:ext cx="3218180" cy="3799840"/>
                    </a:xfrm>
                    <a:prstGeom prst="rect">
                      <a:avLst/>
                    </a:prstGeom>
                    <a:noFill/>
                    <a:ln w="9525">
                      <a:noFill/>
                      <a:miter lim="800000"/>
                      <a:headEnd/>
                      <a:tailEnd/>
                    </a:ln>
                  </pic:spPr>
                </pic:pic>
              </a:graphicData>
            </a:graphic>
          </wp:inline>
        </w:drawing>
      </w: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94685" cy="3491230"/>
            <wp:effectExtent l="19050" t="0" r="5715" b="0"/>
            <wp:docPr id="2054" name="Рисунок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89"/>
                    <a:srcRect/>
                    <a:stretch>
                      <a:fillRect/>
                    </a:stretch>
                  </pic:blipFill>
                  <pic:spPr bwMode="auto">
                    <a:xfrm>
                      <a:off x="0" y="0"/>
                      <a:ext cx="3194685" cy="349123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099435" cy="2719705"/>
            <wp:effectExtent l="19050" t="0" r="5715" b="0"/>
            <wp:docPr id="2063" name="Рисунок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290"/>
                    <a:srcRect/>
                    <a:stretch>
                      <a:fillRect/>
                    </a:stretch>
                  </pic:blipFill>
                  <pic:spPr bwMode="auto">
                    <a:xfrm>
                      <a:off x="0" y="0"/>
                      <a:ext cx="3099435" cy="2719705"/>
                    </a:xfrm>
                    <a:prstGeom prst="rect">
                      <a:avLst/>
                    </a:prstGeom>
                    <a:noFill/>
                    <a:ln w="9525">
                      <a:noFill/>
                      <a:miter lim="800000"/>
                      <a:headEnd/>
                      <a:tailEnd/>
                    </a:ln>
                  </pic:spPr>
                </pic:pic>
              </a:graphicData>
            </a:graphic>
          </wp:inline>
        </w:drawing>
      </w: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47060" cy="2968625"/>
            <wp:effectExtent l="19050" t="0" r="0" b="0"/>
            <wp:docPr id="2066" name="Рисунок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91"/>
                    <a:srcRect/>
                    <a:stretch>
                      <a:fillRect/>
                    </a:stretch>
                  </pic:blipFill>
                  <pic:spPr bwMode="auto">
                    <a:xfrm>
                      <a:off x="0" y="0"/>
                      <a:ext cx="3147060" cy="296862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82620" cy="2945130"/>
            <wp:effectExtent l="19050" t="0" r="0" b="0"/>
            <wp:docPr id="2072" name="Рисунок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292"/>
                    <a:srcRect/>
                    <a:stretch>
                      <a:fillRect/>
                    </a:stretch>
                  </pic:blipFill>
                  <pic:spPr bwMode="auto">
                    <a:xfrm>
                      <a:off x="0" y="0"/>
                      <a:ext cx="3182620" cy="2945130"/>
                    </a:xfrm>
                    <a:prstGeom prst="rect">
                      <a:avLst/>
                    </a:prstGeom>
                    <a:noFill/>
                    <a:ln w="9525">
                      <a:noFill/>
                      <a:miter lim="800000"/>
                      <a:headEnd/>
                      <a:tailEnd/>
                    </a:ln>
                  </pic:spPr>
                </pic:pic>
              </a:graphicData>
            </a:graphic>
          </wp:inline>
        </w:drawing>
      </w:r>
    </w:p>
    <w:p w:rsidR="00A41201" w:rsidRDefault="00955DB8"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040380" cy="2482215"/>
            <wp:effectExtent l="19050" t="0" r="7620" b="0"/>
            <wp:docPr id="2069" name="Рисунок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93"/>
                    <a:srcRect/>
                    <a:stretch>
                      <a:fillRect/>
                    </a:stretch>
                  </pic:blipFill>
                  <pic:spPr bwMode="auto">
                    <a:xfrm>
                      <a:off x="0" y="0"/>
                      <a:ext cx="3040380" cy="248221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277870" cy="4548505"/>
            <wp:effectExtent l="19050" t="0" r="0" b="0"/>
            <wp:docPr id="2081" name="Рисунок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94"/>
                    <a:srcRect/>
                    <a:stretch>
                      <a:fillRect/>
                    </a:stretch>
                  </pic:blipFill>
                  <pic:spPr bwMode="auto">
                    <a:xfrm>
                      <a:off x="0" y="0"/>
                      <a:ext cx="3277870" cy="454850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22930" cy="3443605"/>
            <wp:effectExtent l="19050" t="0" r="1270" b="0"/>
            <wp:docPr id="2084" name="Рисунок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295"/>
                    <a:srcRect/>
                    <a:stretch>
                      <a:fillRect/>
                    </a:stretch>
                  </pic:blipFill>
                  <pic:spPr bwMode="auto">
                    <a:xfrm>
                      <a:off x="0" y="0"/>
                      <a:ext cx="3122930" cy="3443605"/>
                    </a:xfrm>
                    <a:prstGeom prst="rect">
                      <a:avLst/>
                    </a:prstGeom>
                    <a:noFill/>
                    <a:ln w="9525">
                      <a:noFill/>
                      <a:miter lim="800000"/>
                      <a:headEnd/>
                      <a:tailEnd/>
                    </a:ln>
                  </pic:spPr>
                </pic:pic>
              </a:graphicData>
            </a:graphic>
          </wp:inline>
        </w:drawing>
      </w: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59125" cy="3218180"/>
            <wp:effectExtent l="19050" t="0" r="3175" b="0"/>
            <wp:docPr id="2087" name="Рисунок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296"/>
                    <a:srcRect/>
                    <a:stretch>
                      <a:fillRect/>
                    </a:stretch>
                  </pic:blipFill>
                  <pic:spPr bwMode="auto">
                    <a:xfrm>
                      <a:off x="0" y="0"/>
                      <a:ext cx="3159125" cy="3218180"/>
                    </a:xfrm>
                    <a:prstGeom prst="rect">
                      <a:avLst/>
                    </a:prstGeom>
                    <a:noFill/>
                    <a:ln w="9525">
                      <a:noFill/>
                      <a:miter lim="800000"/>
                      <a:headEnd/>
                      <a:tailEnd/>
                    </a:ln>
                  </pic:spPr>
                </pic:pic>
              </a:graphicData>
            </a:graphic>
          </wp:inline>
        </w:drawing>
      </w: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955DB8">
      <w:pPr>
        <w:spacing w:after="0"/>
        <w:jc w:val="both"/>
        <w:rPr>
          <w:rFonts w:ascii="Times New Roman" w:hAnsi="Times New Roman" w:cs="Times New Roman"/>
          <w:sz w:val="24"/>
          <w:szCs w:val="24"/>
        </w:rPr>
      </w:pPr>
    </w:p>
    <w:p w:rsidR="00A41201" w:rsidRDefault="00A41201" w:rsidP="00A41201">
      <w:pPr>
        <w:spacing w:after="0"/>
        <w:jc w:val="both"/>
        <w:rPr>
          <w:rFonts w:ascii="Times New Roman" w:hAnsi="Times New Roman" w:cs="Times New Roman"/>
          <w:b/>
          <w:sz w:val="24"/>
        </w:rPr>
      </w:pPr>
      <w:r>
        <w:rPr>
          <w:rFonts w:ascii="Times New Roman" w:hAnsi="Times New Roman" w:cs="Times New Roman"/>
          <w:b/>
          <w:sz w:val="24"/>
        </w:rPr>
        <w:t>8</w:t>
      </w:r>
      <w:r w:rsidRPr="00CD37E2">
        <w:rPr>
          <w:rFonts w:ascii="Times New Roman" w:hAnsi="Times New Roman" w:cs="Times New Roman"/>
          <w:b/>
          <w:sz w:val="24"/>
        </w:rPr>
        <w:t xml:space="preserve"> класс</w:t>
      </w:r>
    </w:p>
    <w:p w:rsidR="00A41201" w:rsidRDefault="00A41201" w:rsidP="00A41201">
      <w:pPr>
        <w:spacing w:after="0"/>
        <w:jc w:val="both"/>
        <w:rPr>
          <w:rFonts w:ascii="Times New Roman" w:hAnsi="Times New Roman" w:cs="Times New Roman"/>
          <w:b/>
          <w:sz w:val="24"/>
        </w:rPr>
      </w:pPr>
      <w:r>
        <w:rPr>
          <w:rFonts w:ascii="Times New Roman" w:hAnsi="Times New Roman" w:cs="Times New Roman"/>
          <w:b/>
          <w:sz w:val="24"/>
        </w:rPr>
        <w:t>Алгебра. Предпрофильный уровень</w:t>
      </w:r>
      <w:r w:rsidRPr="00CD37E2">
        <w:rPr>
          <w:rFonts w:ascii="Times New Roman" w:hAnsi="Times New Roman" w:cs="Times New Roman"/>
          <w:b/>
          <w:sz w:val="24"/>
        </w:rPr>
        <w:t xml:space="preserve"> </w:t>
      </w:r>
    </w:p>
    <w:p w:rsidR="00A41201" w:rsidRDefault="00A41201" w:rsidP="00A41201">
      <w:pPr>
        <w:spacing w:after="0"/>
        <w:jc w:val="both"/>
        <w:rPr>
          <w:rFonts w:ascii="Times New Roman" w:hAnsi="Times New Roman" w:cs="Times New Roman"/>
          <w:sz w:val="24"/>
          <w:szCs w:val="24"/>
        </w:rPr>
      </w:pPr>
      <w:r>
        <w:rPr>
          <w:rFonts w:ascii="Times New Roman" w:hAnsi="Times New Roman" w:cs="Times New Roman"/>
          <w:sz w:val="24"/>
          <w:szCs w:val="24"/>
        </w:rPr>
        <w:t xml:space="preserve">  В 8 классе  </w:t>
      </w:r>
      <w:r w:rsidR="00941FFD">
        <w:rPr>
          <w:rFonts w:ascii="Times New Roman" w:hAnsi="Times New Roman" w:cs="Times New Roman"/>
          <w:sz w:val="24"/>
          <w:szCs w:val="24"/>
        </w:rPr>
        <w:t>9</w:t>
      </w:r>
      <w:r w:rsidRPr="00CD37E2">
        <w:rPr>
          <w:rFonts w:ascii="Times New Roman" w:hAnsi="Times New Roman" w:cs="Times New Roman"/>
          <w:sz w:val="24"/>
          <w:szCs w:val="24"/>
        </w:rPr>
        <w:t xml:space="preserve"> текущих контрольных работ, итоговая работа</w:t>
      </w:r>
      <w:r>
        <w:rPr>
          <w:rFonts w:ascii="Times New Roman" w:hAnsi="Times New Roman" w:cs="Times New Roman"/>
          <w:sz w:val="24"/>
          <w:szCs w:val="24"/>
        </w:rPr>
        <w:t>.</w:t>
      </w:r>
    </w:p>
    <w:p w:rsidR="00A41201"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218180" cy="3788410"/>
            <wp:effectExtent l="19050" t="0" r="1270" b="0"/>
            <wp:docPr id="2090" name="Рисунок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297"/>
                    <a:srcRect/>
                    <a:stretch>
                      <a:fillRect/>
                    </a:stretch>
                  </pic:blipFill>
                  <pic:spPr bwMode="auto">
                    <a:xfrm>
                      <a:off x="0" y="0"/>
                      <a:ext cx="3218180" cy="378841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206115" cy="4441190"/>
            <wp:effectExtent l="19050" t="0" r="0" b="0"/>
            <wp:docPr id="2093" name="Рисунок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298"/>
                    <a:srcRect/>
                    <a:stretch>
                      <a:fillRect/>
                    </a:stretch>
                  </pic:blipFill>
                  <pic:spPr bwMode="auto">
                    <a:xfrm>
                      <a:off x="0" y="0"/>
                      <a:ext cx="3206115" cy="4441190"/>
                    </a:xfrm>
                    <a:prstGeom prst="rect">
                      <a:avLst/>
                    </a:prstGeom>
                    <a:noFill/>
                    <a:ln w="9525">
                      <a:noFill/>
                      <a:miter lim="800000"/>
                      <a:headEnd/>
                      <a:tailEnd/>
                    </a:ln>
                  </pic:spPr>
                </pic:pic>
              </a:graphicData>
            </a:graphic>
          </wp:inline>
        </w:drawing>
      </w: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47060" cy="4203700"/>
            <wp:effectExtent l="19050" t="0" r="0" b="0"/>
            <wp:docPr id="2096" name="Рисунок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99"/>
                    <a:srcRect/>
                    <a:stretch>
                      <a:fillRect/>
                    </a:stretch>
                  </pic:blipFill>
                  <pic:spPr bwMode="auto">
                    <a:xfrm>
                      <a:off x="0" y="0"/>
                      <a:ext cx="3147060" cy="42037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22930" cy="4512310"/>
            <wp:effectExtent l="19050" t="0" r="1270" b="0"/>
            <wp:docPr id="2099" name="Рисунок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300"/>
                    <a:srcRect/>
                    <a:stretch>
                      <a:fillRect/>
                    </a:stretch>
                  </pic:blipFill>
                  <pic:spPr bwMode="auto">
                    <a:xfrm>
                      <a:off x="0" y="0"/>
                      <a:ext cx="3122930" cy="4512310"/>
                    </a:xfrm>
                    <a:prstGeom prst="rect">
                      <a:avLst/>
                    </a:prstGeom>
                    <a:noFill/>
                    <a:ln w="9525">
                      <a:noFill/>
                      <a:miter lim="800000"/>
                      <a:headEnd/>
                      <a:tailEnd/>
                    </a:ln>
                  </pic:spPr>
                </pic:pic>
              </a:graphicData>
            </a:graphic>
          </wp:inline>
        </w:drawing>
      </w: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099435" cy="2315845"/>
            <wp:effectExtent l="19050" t="0" r="5715" b="0"/>
            <wp:docPr id="2102" name="Рисунок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301"/>
                    <a:srcRect/>
                    <a:stretch>
                      <a:fillRect/>
                    </a:stretch>
                  </pic:blipFill>
                  <pic:spPr bwMode="auto">
                    <a:xfrm>
                      <a:off x="0" y="0"/>
                      <a:ext cx="3099435" cy="231584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253740" cy="2624455"/>
            <wp:effectExtent l="19050" t="0" r="3810" b="0"/>
            <wp:docPr id="2108"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02"/>
                    <a:srcRect/>
                    <a:stretch>
                      <a:fillRect/>
                    </a:stretch>
                  </pic:blipFill>
                  <pic:spPr bwMode="auto">
                    <a:xfrm>
                      <a:off x="0" y="0"/>
                      <a:ext cx="3253740" cy="2624455"/>
                    </a:xfrm>
                    <a:prstGeom prst="rect">
                      <a:avLst/>
                    </a:prstGeom>
                    <a:noFill/>
                    <a:ln w="9525">
                      <a:noFill/>
                      <a:miter lim="800000"/>
                      <a:headEnd/>
                      <a:tailEnd/>
                    </a:ln>
                  </pic:spPr>
                </pic:pic>
              </a:graphicData>
            </a:graphic>
          </wp:inline>
        </w:drawing>
      </w: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47060" cy="2909570"/>
            <wp:effectExtent l="19050" t="0" r="0" b="0"/>
            <wp:docPr id="2105" name="Рисунок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03"/>
                    <a:srcRect/>
                    <a:stretch>
                      <a:fillRect/>
                    </a:stretch>
                  </pic:blipFill>
                  <pic:spPr bwMode="auto">
                    <a:xfrm>
                      <a:off x="0" y="0"/>
                      <a:ext cx="3147060" cy="290957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70555" cy="2647950"/>
            <wp:effectExtent l="19050" t="0" r="0" b="0"/>
            <wp:docPr id="2111" name="Рисунок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04"/>
                    <a:srcRect/>
                    <a:stretch>
                      <a:fillRect/>
                    </a:stretch>
                  </pic:blipFill>
                  <pic:spPr bwMode="auto">
                    <a:xfrm>
                      <a:off x="0" y="0"/>
                      <a:ext cx="3170555" cy="264795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82620" cy="3978275"/>
            <wp:effectExtent l="19050" t="0" r="0" b="0"/>
            <wp:docPr id="2114" name="Рисунок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05"/>
                    <a:srcRect/>
                    <a:stretch>
                      <a:fillRect/>
                    </a:stretch>
                  </pic:blipFill>
                  <pic:spPr bwMode="auto">
                    <a:xfrm>
                      <a:off x="0" y="0"/>
                      <a:ext cx="3182620" cy="39782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47060" cy="2446020"/>
            <wp:effectExtent l="19050" t="0" r="0" b="0"/>
            <wp:docPr id="2117" name="Рисунок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306"/>
                    <a:srcRect/>
                    <a:stretch>
                      <a:fillRect/>
                    </a:stretch>
                  </pic:blipFill>
                  <pic:spPr bwMode="auto">
                    <a:xfrm>
                      <a:off x="0" y="0"/>
                      <a:ext cx="3147060" cy="2446020"/>
                    </a:xfrm>
                    <a:prstGeom prst="rect">
                      <a:avLst/>
                    </a:prstGeom>
                    <a:noFill/>
                    <a:ln w="9525">
                      <a:noFill/>
                      <a:miter lim="800000"/>
                      <a:headEnd/>
                      <a:tailEnd/>
                    </a:ln>
                  </pic:spPr>
                </pic:pic>
              </a:graphicData>
            </a:graphic>
          </wp:inline>
        </w:drawing>
      </w: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230245" cy="4298950"/>
            <wp:effectExtent l="19050" t="0" r="8255" b="0"/>
            <wp:docPr id="2120" name="Рисунок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07"/>
                    <a:srcRect/>
                    <a:stretch>
                      <a:fillRect/>
                    </a:stretch>
                  </pic:blipFill>
                  <pic:spPr bwMode="auto">
                    <a:xfrm>
                      <a:off x="0" y="0"/>
                      <a:ext cx="3230245" cy="429895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206115" cy="4203700"/>
            <wp:effectExtent l="19050" t="0" r="0" b="0"/>
            <wp:docPr id="2123" name="Рисунок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308"/>
                    <a:srcRect/>
                    <a:stretch>
                      <a:fillRect/>
                    </a:stretch>
                  </pic:blipFill>
                  <pic:spPr bwMode="auto">
                    <a:xfrm>
                      <a:off x="0" y="0"/>
                      <a:ext cx="3206115" cy="4203700"/>
                    </a:xfrm>
                    <a:prstGeom prst="rect">
                      <a:avLst/>
                    </a:prstGeom>
                    <a:noFill/>
                    <a:ln w="9525">
                      <a:noFill/>
                      <a:miter lim="800000"/>
                      <a:headEnd/>
                      <a:tailEnd/>
                    </a:ln>
                  </pic:spPr>
                </pic:pic>
              </a:graphicData>
            </a:graphic>
          </wp:inline>
        </w:drawing>
      </w: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301365" cy="4405630"/>
            <wp:effectExtent l="19050" t="0" r="0" b="0"/>
            <wp:docPr id="2126" name="Рисунок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309"/>
                    <a:srcRect/>
                    <a:stretch>
                      <a:fillRect/>
                    </a:stretch>
                  </pic:blipFill>
                  <pic:spPr bwMode="auto">
                    <a:xfrm>
                      <a:off x="0" y="0"/>
                      <a:ext cx="3301365" cy="440563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82620" cy="4536440"/>
            <wp:effectExtent l="19050" t="0" r="0" b="0"/>
            <wp:docPr id="2129" name="Рисунок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310"/>
                    <a:srcRect/>
                    <a:stretch>
                      <a:fillRect/>
                    </a:stretch>
                  </pic:blipFill>
                  <pic:spPr bwMode="auto">
                    <a:xfrm>
                      <a:off x="0" y="0"/>
                      <a:ext cx="3182620" cy="4536440"/>
                    </a:xfrm>
                    <a:prstGeom prst="rect">
                      <a:avLst/>
                    </a:prstGeom>
                    <a:noFill/>
                    <a:ln w="9525">
                      <a:noFill/>
                      <a:miter lim="800000"/>
                      <a:headEnd/>
                      <a:tailEnd/>
                    </a:ln>
                  </pic:spPr>
                </pic:pic>
              </a:graphicData>
            </a:graphic>
          </wp:inline>
        </w:drawing>
      </w: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159125" cy="2280285"/>
            <wp:effectExtent l="19050" t="0" r="3175" b="0"/>
            <wp:docPr id="2132" name="Рисунок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311"/>
                    <a:srcRect/>
                    <a:stretch>
                      <a:fillRect/>
                    </a:stretch>
                  </pic:blipFill>
                  <pic:spPr bwMode="auto">
                    <a:xfrm>
                      <a:off x="0" y="0"/>
                      <a:ext cx="3159125" cy="2280285"/>
                    </a:xfrm>
                    <a:prstGeom prst="rect">
                      <a:avLst/>
                    </a:prstGeom>
                    <a:noFill/>
                    <a:ln w="9525">
                      <a:noFill/>
                      <a:miter lim="800000"/>
                      <a:headEnd/>
                      <a:tailEnd/>
                    </a:ln>
                  </pic:spPr>
                </pic:pic>
              </a:graphicData>
            </a:graphic>
          </wp:inline>
        </w:drawing>
      </w:r>
      <w:r w:rsidR="002D7AF0">
        <w:rPr>
          <w:rFonts w:ascii="Times New Roman" w:hAnsi="Times New Roman" w:cs="Times New Roman"/>
          <w:sz w:val="24"/>
          <w:szCs w:val="24"/>
        </w:rPr>
        <w:t xml:space="preserve">                               </w:t>
      </w:r>
      <w:r w:rsidR="002D7AF0">
        <w:rPr>
          <w:rFonts w:ascii="Times New Roman" w:hAnsi="Times New Roman" w:cs="Times New Roman"/>
          <w:noProof/>
          <w:sz w:val="24"/>
          <w:szCs w:val="24"/>
          <w:lang w:eastAsia="ru-RU"/>
        </w:rPr>
        <w:drawing>
          <wp:inline distT="0" distB="0" distL="0" distR="0">
            <wp:extent cx="3134995" cy="2778760"/>
            <wp:effectExtent l="19050" t="0" r="8255" b="0"/>
            <wp:docPr id="2147" name="Рисунок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312"/>
                    <a:srcRect/>
                    <a:stretch>
                      <a:fillRect/>
                    </a:stretch>
                  </pic:blipFill>
                  <pic:spPr bwMode="auto">
                    <a:xfrm>
                      <a:off x="0" y="0"/>
                      <a:ext cx="3134995" cy="2778760"/>
                    </a:xfrm>
                    <a:prstGeom prst="rect">
                      <a:avLst/>
                    </a:prstGeom>
                    <a:noFill/>
                    <a:ln w="9525">
                      <a:noFill/>
                      <a:miter lim="800000"/>
                      <a:headEnd/>
                      <a:tailEnd/>
                    </a:ln>
                  </pic:spPr>
                </pic:pic>
              </a:graphicData>
            </a:graphic>
          </wp:inline>
        </w:drawing>
      </w:r>
    </w:p>
    <w:p w:rsidR="0019409C" w:rsidRDefault="0019409C"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94685" cy="3075940"/>
            <wp:effectExtent l="19050" t="0" r="5715" b="0"/>
            <wp:docPr id="2135" name="Рисунок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3"/>
                    <a:srcRect/>
                    <a:stretch>
                      <a:fillRect/>
                    </a:stretch>
                  </pic:blipFill>
                  <pic:spPr bwMode="auto">
                    <a:xfrm>
                      <a:off x="0" y="0"/>
                      <a:ext cx="3194685" cy="3075940"/>
                    </a:xfrm>
                    <a:prstGeom prst="rect">
                      <a:avLst/>
                    </a:prstGeom>
                    <a:noFill/>
                    <a:ln w="9525">
                      <a:noFill/>
                      <a:miter lim="800000"/>
                      <a:headEnd/>
                      <a:tailEnd/>
                    </a:ln>
                  </pic:spPr>
                </pic:pic>
              </a:graphicData>
            </a:graphic>
          </wp:inline>
        </w:drawing>
      </w:r>
      <w:r w:rsidR="002D7AF0">
        <w:rPr>
          <w:rFonts w:ascii="Times New Roman" w:hAnsi="Times New Roman" w:cs="Times New Roman"/>
          <w:sz w:val="24"/>
          <w:szCs w:val="24"/>
        </w:rPr>
        <w:t xml:space="preserve">                       </w:t>
      </w:r>
      <w:r w:rsidR="002D7AF0">
        <w:rPr>
          <w:rFonts w:ascii="Times New Roman" w:hAnsi="Times New Roman" w:cs="Times New Roman"/>
          <w:noProof/>
          <w:sz w:val="24"/>
          <w:szCs w:val="24"/>
          <w:lang w:eastAsia="ru-RU"/>
        </w:rPr>
        <w:drawing>
          <wp:inline distT="0" distB="0" distL="0" distR="0">
            <wp:extent cx="3230245" cy="2624455"/>
            <wp:effectExtent l="19050" t="0" r="8255" b="0"/>
            <wp:docPr id="2150" name="Рисунок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314"/>
                    <a:srcRect/>
                    <a:stretch>
                      <a:fillRect/>
                    </a:stretch>
                  </pic:blipFill>
                  <pic:spPr bwMode="auto">
                    <a:xfrm>
                      <a:off x="0" y="0"/>
                      <a:ext cx="3230245" cy="2624455"/>
                    </a:xfrm>
                    <a:prstGeom prst="rect">
                      <a:avLst/>
                    </a:prstGeom>
                    <a:noFill/>
                    <a:ln w="9525">
                      <a:noFill/>
                      <a:miter lim="800000"/>
                      <a:headEnd/>
                      <a:tailEnd/>
                    </a:ln>
                  </pic:spPr>
                </pic:pic>
              </a:graphicData>
            </a:graphic>
          </wp:inline>
        </w:drawing>
      </w:r>
      <w:r w:rsidR="002D7AF0">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19409C" w:rsidRDefault="0019409C" w:rsidP="00A41201">
      <w:pPr>
        <w:spacing w:after="0"/>
        <w:jc w:val="both"/>
        <w:rPr>
          <w:rFonts w:ascii="Times New Roman" w:hAnsi="Times New Roman" w:cs="Times New Roman"/>
          <w:sz w:val="24"/>
          <w:szCs w:val="24"/>
        </w:rPr>
      </w:pPr>
    </w:p>
    <w:p w:rsidR="00A41201" w:rsidRDefault="00A41201" w:rsidP="00A41201">
      <w:pPr>
        <w:spacing w:after="0"/>
        <w:jc w:val="both"/>
        <w:rPr>
          <w:rFonts w:ascii="Times New Roman" w:hAnsi="Times New Roman" w:cs="Times New Roman"/>
          <w:sz w:val="24"/>
          <w:szCs w:val="24"/>
        </w:rPr>
      </w:pPr>
    </w:p>
    <w:p w:rsidR="00A41201" w:rsidRDefault="00A41201" w:rsidP="00A41201">
      <w:pPr>
        <w:spacing w:after="0"/>
        <w:jc w:val="both"/>
        <w:rPr>
          <w:rFonts w:ascii="Times New Roman" w:hAnsi="Times New Roman" w:cs="Times New Roman"/>
          <w:sz w:val="24"/>
          <w:szCs w:val="24"/>
        </w:rPr>
      </w:pPr>
    </w:p>
    <w:p w:rsidR="002D7AF0" w:rsidRDefault="002D7AF0" w:rsidP="00A41201">
      <w:pPr>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218180" cy="4061460"/>
            <wp:effectExtent l="19050" t="0" r="1270" b="0"/>
            <wp:docPr id="2144" name="Рисунок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315"/>
                    <a:srcRect/>
                    <a:stretch>
                      <a:fillRect/>
                    </a:stretch>
                  </pic:blipFill>
                  <pic:spPr bwMode="auto">
                    <a:xfrm>
                      <a:off x="0" y="0"/>
                      <a:ext cx="3218180" cy="4061460"/>
                    </a:xfrm>
                    <a:prstGeom prst="rect">
                      <a:avLst/>
                    </a:prstGeom>
                    <a:noFill/>
                    <a:ln w="9525">
                      <a:noFill/>
                      <a:miter lim="800000"/>
                      <a:headEnd/>
                      <a:tailEnd/>
                    </a:ln>
                  </pic:spPr>
                </pic:pic>
              </a:graphicData>
            </a:graphic>
          </wp:inline>
        </w:drawing>
      </w:r>
      <w:r w:rsidR="00A41201">
        <w:rPr>
          <w:rFonts w:ascii="Times New Roman" w:hAnsi="Times New Roman" w:cs="Times New Roman"/>
          <w:b/>
          <w:sz w:val="24"/>
        </w:rPr>
        <w:t xml:space="preserve">  </w:t>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147060" cy="2647950"/>
            <wp:effectExtent l="19050" t="0" r="0" b="0"/>
            <wp:docPr id="2153" name="Рисунок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316"/>
                    <a:srcRect/>
                    <a:stretch>
                      <a:fillRect/>
                    </a:stretch>
                  </pic:blipFill>
                  <pic:spPr bwMode="auto">
                    <a:xfrm>
                      <a:off x="0" y="0"/>
                      <a:ext cx="3147060" cy="2647950"/>
                    </a:xfrm>
                    <a:prstGeom prst="rect">
                      <a:avLst/>
                    </a:prstGeom>
                    <a:noFill/>
                    <a:ln w="9525">
                      <a:noFill/>
                      <a:miter lim="800000"/>
                      <a:headEnd/>
                      <a:tailEnd/>
                    </a:ln>
                  </pic:spPr>
                </pic:pic>
              </a:graphicData>
            </a:graphic>
          </wp:inline>
        </w:drawing>
      </w:r>
    </w:p>
    <w:p w:rsidR="00941FFD" w:rsidRDefault="00941FFD" w:rsidP="00A41201">
      <w:pPr>
        <w:spacing w:after="0"/>
        <w:jc w:val="both"/>
        <w:rPr>
          <w:rFonts w:ascii="Times New Roman" w:hAnsi="Times New Roman" w:cs="Times New Roman"/>
          <w:b/>
          <w:sz w:val="24"/>
        </w:rPr>
      </w:pPr>
    </w:p>
    <w:p w:rsidR="00941FFD" w:rsidRDefault="00941FFD" w:rsidP="00A41201">
      <w:pPr>
        <w:spacing w:after="0"/>
        <w:jc w:val="both"/>
        <w:rPr>
          <w:rFonts w:ascii="Times New Roman" w:hAnsi="Times New Roman" w:cs="Times New Roman"/>
          <w:b/>
          <w:sz w:val="24"/>
        </w:rPr>
      </w:pPr>
    </w:p>
    <w:p w:rsidR="00941FFD" w:rsidRDefault="00941FFD" w:rsidP="00A41201">
      <w:pPr>
        <w:spacing w:after="0"/>
        <w:jc w:val="both"/>
        <w:rPr>
          <w:rFonts w:ascii="Times New Roman" w:hAnsi="Times New Roman" w:cs="Times New Roman"/>
          <w:b/>
          <w:sz w:val="24"/>
        </w:rPr>
      </w:pPr>
    </w:p>
    <w:p w:rsidR="00941FFD" w:rsidRDefault="00941FFD" w:rsidP="00A41201">
      <w:pPr>
        <w:spacing w:after="0"/>
        <w:jc w:val="both"/>
        <w:rPr>
          <w:rFonts w:ascii="Times New Roman" w:hAnsi="Times New Roman" w:cs="Times New Roman"/>
          <w:b/>
          <w:sz w:val="24"/>
        </w:rPr>
      </w:pPr>
    </w:p>
    <w:p w:rsidR="00941FFD" w:rsidRDefault="00941FFD" w:rsidP="00A41201">
      <w:pPr>
        <w:spacing w:after="0"/>
        <w:jc w:val="both"/>
        <w:rPr>
          <w:rFonts w:ascii="Times New Roman" w:hAnsi="Times New Roman" w:cs="Times New Roman"/>
          <w:b/>
          <w:sz w:val="24"/>
        </w:rPr>
      </w:pPr>
    </w:p>
    <w:p w:rsidR="002D7AF0" w:rsidRDefault="002D7AF0" w:rsidP="00A41201">
      <w:pPr>
        <w:spacing w:after="0"/>
        <w:jc w:val="both"/>
        <w:rPr>
          <w:rFonts w:ascii="Times New Roman" w:hAnsi="Times New Roman" w:cs="Times New Roman"/>
          <w:b/>
          <w:sz w:val="24"/>
        </w:rPr>
      </w:pPr>
    </w:p>
    <w:p w:rsidR="00A41201" w:rsidRDefault="00A41201" w:rsidP="00A41201">
      <w:pPr>
        <w:spacing w:after="0"/>
        <w:jc w:val="both"/>
        <w:rPr>
          <w:rFonts w:ascii="Times New Roman" w:hAnsi="Times New Roman" w:cs="Times New Roman"/>
          <w:b/>
          <w:sz w:val="24"/>
        </w:rPr>
      </w:pPr>
      <w:r>
        <w:rPr>
          <w:rFonts w:ascii="Times New Roman" w:hAnsi="Times New Roman" w:cs="Times New Roman"/>
          <w:b/>
          <w:sz w:val="24"/>
        </w:rPr>
        <w:t xml:space="preserve"> 9</w:t>
      </w:r>
      <w:r w:rsidRPr="00CD37E2">
        <w:rPr>
          <w:rFonts w:ascii="Times New Roman" w:hAnsi="Times New Roman" w:cs="Times New Roman"/>
          <w:b/>
          <w:sz w:val="24"/>
        </w:rPr>
        <w:t xml:space="preserve"> класс</w:t>
      </w:r>
    </w:p>
    <w:p w:rsidR="00A41201" w:rsidRDefault="00A41201" w:rsidP="00A41201">
      <w:pPr>
        <w:spacing w:after="0"/>
        <w:jc w:val="both"/>
        <w:rPr>
          <w:rFonts w:ascii="Times New Roman" w:hAnsi="Times New Roman" w:cs="Times New Roman"/>
          <w:b/>
          <w:sz w:val="24"/>
        </w:rPr>
      </w:pPr>
      <w:r>
        <w:rPr>
          <w:rFonts w:ascii="Times New Roman" w:hAnsi="Times New Roman" w:cs="Times New Roman"/>
          <w:b/>
          <w:sz w:val="24"/>
        </w:rPr>
        <w:t>Алгебра. Предпрофильный уровень</w:t>
      </w:r>
      <w:r w:rsidRPr="00CD37E2">
        <w:rPr>
          <w:rFonts w:ascii="Times New Roman" w:hAnsi="Times New Roman" w:cs="Times New Roman"/>
          <w:b/>
          <w:sz w:val="24"/>
        </w:rPr>
        <w:t xml:space="preserve"> </w:t>
      </w:r>
    </w:p>
    <w:p w:rsidR="00A41201" w:rsidRDefault="00A41201" w:rsidP="00A41201">
      <w:pPr>
        <w:spacing w:after="0"/>
        <w:jc w:val="both"/>
        <w:rPr>
          <w:rFonts w:ascii="Times New Roman" w:hAnsi="Times New Roman" w:cs="Times New Roman"/>
          <w:sz w:val="24"/>
          <w:szCs w:val="24"/>
        </w:rPr>
      </w:pPr>
      <w:r>
        <w:rPr>
          <w:rFonts w:ascii="Times New Roman" w:hAnsi="Times New Roman" w:cs="Times New Roman"/>
          <w:sz w:val="24"/>
          <w:szCs w:val="24"/>
        </w:rPr>
        <w:t xml:space="preserve">  В 9 классе  </w:t>
      </w:r>
      <w:r w:rsidR="00163AA1">
        <w:rPr>
          <w:rFonts w:ascii="Times New Roman" w:hAnsi="Times New Roman" w:cs="Times New Roman"/>
          <w:sz w:val="24"/>
          <w:szCs w:val="24"/>
        </w:rPr>
        <w:t>7</w:t>
      </w:r>
      <w:r w:rsidRPr="00CD37E2">
        <w:rPr>
          <w:rFonts w:ascii="Times New Roman" w:hAnsi="Times New Roman" w:cs="Times New Roman"/>
          <w:sz w:val="24"/>
          <w:szCs w:val="24"/>
        </w:rPr>
        <w:t xml:space="preserve"> текущих контрольных работ, итоговая работа</w:t>
      </w:r>
      <w:r>
        <w:rPr>
          <w:rFonts w:ascii="Times New Roman" w:hAnsi="Times New Roman" w:cs="Times New Roman"/>
          <w:sz w:val="24"/>
          <w:szCs w:val="24"/>
        </w:rPr>
        <w:t>.</w:t>
      </w:r>
    </w:p>
    <w:p w:rsidR="00941FFD" w:rsidRDefault="00941FFD" w:rsidP="00A4120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47060" cy="3954780"/>
            <wp:effectExtent l="19050" t="0" r="0" b="0"/>
            <wp:docPr id="2156" name="Рисунок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317"/>
                    <a:srcRect/>
                    <a:stretch>
                      <a:fillRect/>
                    </a:stretch>
                  </pic:blipFill>
                  <pic:spPr bwMode="auto">
                    <a:xfrm>
                      <a:off x="0" y="0"/>
                      <a:ext cx="3147060" cy="395478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206115" cy="3811905"/>
            <wp:effectExtent l="19050" t="0" r="0" b="0"/>
            <wp:docPr id="2189" name="Рисунок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318"/>
                    <a:srcRect/>
                    <a:stretch>
                      <a:fillRect/>
                    </a:stretch>
                  </pic:blipFill>
                  <pic:spPr bwMode="auto">
                    <a:xfrm>
                      <a:off x="0" y="0"/>
                      <a:ext cx="3206115" cy="3811905"/>
                    </a:xfrm>
                    <a:prstGeom prst="rect">
                      <a:avLst/>
                    </a:prstGeom>
                    <a:noFill/>
                    <a:ln w="9525">
                      <a:noFill/>
                      <a:miter lim="800000"/>
                      <a:headEnd/>
                      <a:tailEnd/>
                    </a:ln>
                  </pic:spPr>
                </pic:pic>
              </a:graphicData>
            </a:graphic>
          </wp:inline>
        </w:drawing>
      </w:r>
    </w:p>
    <w:p w:rsidR="00A41201" w:rsidRDefault="00A41201" w:rsidP="00A41201">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955DB8" w:rsidRDefault="00955DB8" w:rsidP="00955DB8">
      <w:pPr>
        <w:spacing w:after="0"/>
        <w:jc w:val="both"/>
        <w:rPr>
          <w:rFonts w:ascii="Times New Roman" w:hAnsi="Times New Roman" w:cs="Times New Roman"/>
          <w:sz w:val="24"/>
          <w:szCs w:val="24"/>
        </w:rPr>
      </w:pPr>
    </w:p>
    <w:p w:rsidR="00EF5CA4" w:rsidRDefault="00941FFD" w:rsidP="00CD37E2">
      <w:pPr>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099435" cy="3206115"/>
            <wp:effectExtent l="19050" t="0" r="5715" b="0"/>
            <wp:docPr id="2159" name="Рисунок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319"/>
                    <a:srcRect/>
                    <a:stretch>
                      <a:fillRect/>
                    </a:stretch>
                  </pic:blipFill>
                  <pic:spPr bwMode="auto">
                    <a:xfrm>
                      <a:off x="0" y="0"/>
                      <a:ext cx="3099435" cy="320611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051810" cy="3111500"/>
            <wp:effectExtent l="19050" t="0" r="0" b="0"/>
            <wp:docPr id="2165" name="Рисунок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320"/>
                    <a:srcRect/>
                    <a:stretch>
                      <a:fillRect/>
                    </a:stretch>
                  </pic:blipFill>
                  <pic:spPr bwMode="auto">
                    <a:xfrm>
                      <a:off x="0" y="0"/>
                      <a:ext cx="3051810" cy="3111500"/>
                    </a:xfrm>
                    <a:prstGeom prst="rect">
                      <a:avLst/>
                    </a:prstGeom>
                    <a:noFill/>
                    <a:ln w="9525">
                      <a:noFill/>
                      <a:miter lim="800000"/>
                      <a:headEnd/>
                      <a:tailEnd/>
                    </a:ln>
                  </pic:spPr>
                </pic:pic>
              </a:graphicData>
            </a:graphic>
          </wp:inline>
        </w:drawing>
      </w:r>
    </w:p>
    <w:p w:rsidR="00941FFD" w:rsidRPr="00CD37E2" w:rsidRDefault="00941FFD" w:rsidP="00CD37E2">
      <w:pPr>
        <w:spacing w:after="0"/>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3206115" cy="2529205"/>
            <wp:effectExtent l="19050" t="0" r="0" b="0"/>
            <wp:docPr id="2162" name="Рисунок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21"/>
                    <a:srcRect/>
                    <a:stretch>
                      <a:fillRect/>
                    </a:stretch>
                  </pic:blipFill>
                  <pic:spPr bwMode="auto">
                    <a:xfrm>
                      <a:off x="0" y="0"/>
                      <a:ext cx="3206115" cy="2529205"/>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r>
        <w:rPr>
          <w:rFonts w:ascii="Times New Roman" w:hAnsi="Times New Roman" w:cs="Times New Roman"/>
          <w:b/>
          <w:noProof/>
          <w:sz w:val="24"/>
          <w:lang w:eastAsia="ru-RU"/>
        </w:rPr>
        <w:drawing>
          <wp:inline distT="0" distB="0" distL="0" distR="0">
            <wp:extent cx="3087370" cy="2612390"/>
            <wp:effectExtent l="19050" t="0" r="0" b="0"/>
            <wp:docPr id="2186" name="Рисунок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322"/>
                    <a:srcRect/>
                    <a:stretch>
                      <a:fillRect/>
                    </a:stretch>
                  </pic:blipFill>
                  <pic:spPr bwMode="auto">
                    <a:xfrm>
                      <a:off x="0" y="0"/>
                      <a:ext cx="3087370" cy="2612390"/>
                    </a:xfrm>
                    <a:prstGeom prst="rect">
                      <a:avLst/>
                    </a:prstGeom>
                    <a:noFill/>
                    <a:ln w="9525">
                      <a:noFill/>
                      <a:miter lim="800000"/>
                      <a:headEnd/>
                      <a:tailEnd/>
                    </a:ln>
                  </pic:spPr>
                </pic:pic>
              </a:graphicData>
            </a:graphic>
          </wp:inline>
        </w:drawing>
      </w:r>
      <w:r>
        <w:rPr>
          <w:rFonts w:ascii="Times New Roman" w:hAnsi="Times New Roman" w:cs="Times New Roman"/>
          <w:b/>
          <w:sz w:val="24"/>
        </w:rPr>
        <w:t xml:space="preserve">  </w:t>
      </w:r>
    </w:p>
    <w:p w:rsidR="004E5346" w:rsidRPr="00363EDC" w:rsidRDefault="004E5346" w:rsidP="00363EDC">
      <w:pPr>
        <w:pStyle w:val="a3"/>
        <w:spacing w:after="0" w:line="240" w:lineRule="auto"/>
        <w:rPr>
          <w:rFonts w:ascii="Times New Roman" w:hAnsi="Times New Roman" w:cs="Times New Roman"/>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3218180" cy="3515360"/>
            <wp:effectExtent l="19050" t="0" r="1270" b="0"/>
            <wp:docPr id="2174" name="Рисунок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323"/>
                    <a:srcRect/>
                    <a:stretch>
                      <a:fillRect/>
                    </a:stretch>
                  </pic:blipFill>
                  <pic:spPr bwMode="auto">
                    <a:xfrm>
                      <a:off x="0" y="0"/>
                      <a:ext cx="3218180" cy="351536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Times New Roman" w:hAnsi="Times New Roman" w:cs="Times New Roman"/>
          <w:b/>
          <w:noProof/>
          <w:sz w:val="24"/>
          <w:szCs w:val="24"/>
          <w:lang w:eastAsia="ru-RU"/>
        </w:rPr>
        <w:drawing>
          <wp:inline distT="0" distB="0" distL="0" distR="0">
            <wp:extent cx="3063875" cy="3134995"/>
            <wp:effectExtent l="19050" t="0" r="3175" b="0"/>
            <wp:docPr id="2183" name="Рисунок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324"/>
                    <a:srcRect/>
                    <a:stretch>
                      <a:fillRect/>
                    </a:stretch>
                  </pic:blipFill>
                  <pic:spPr bwMode="auto">
                    <a:xfrm>
                      <a:off x="0" y="0"/>
                      <a:ext cx="3063875" cy="3134995"/>
                    </a:xfrm>
                    <a:prstGeom prst="rect">
                      <a:avLst/>
                    </a:prstGeom>
                    <a:noFill/>
                    <a:ln w="9525">
                      <a:noFill/>
                      <a:miter lim="800000"/>
                      <a:headEnd/>
                      <a:tailEnd/>
                    </a:ln>
                  </pic:spPr>
                </pic:pic>
              </a:graphicData>
            </a:graphic>
          </wp:inline>
        </w:drawing>
      </w: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3241675" cy="3918585"/>
            <wp:effectExtent l="19050" t="0" r="0" b="0"/>
            <wp:docPr id="2192" name="Рисунок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325"/>
                    <a:srcRect/>
                    <a:stretch>
                      <a:fillRect/>
                    </a:stretch>
                  </pic:blipFill>
                  <pic:spPr bwMode="auto">
                    <a:xfrm>
                      <a:off x="0" y="0"/>
                      <a:ext cx="3241675" cy="3918585"/>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Times New Roman" w:hAnsi="Times New Roman" w:cs="Times New Roman"/>
          <w:b/>
          <w:noProof/>
          <w:sz w:val="24"/>
          <w:szCs w:val="24"/>
          <w:lang w:eastAsia="ru-RU"/>
        </w:rPr>
        <w:drawing>
          <wp:inline distT="0" distB="0" distL="0" distR="0">
            <wp:extent cx="3028315" cy="3942715"/>
            <wp:effectExtent l="19050" t="0" r="635" b="0"/>
            <wp:docPr id="2213" name="Рисунок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326"/>
                    <a:srcRect/>
                    <a:stretch>
                      <a:fillRect/>
                    </a:stretch>
                  </pic:blipFill>
                  <pic:spPr bwMode="auto">
                    <a:xfrm>
                      <a:off x="0" y="0"/>
                      <a:ext cx="3028315" cy="3942715"/>
                    </a:xfrm>
                    <a:prstGeom prst="rect">
                      <a:avLst/>
                    </a:prstGeom>
                    <a:noFill/>
                    <a:ln w="9525">
                      <a:noFill/>
                      <a:miter lim="800000"/>
                      <a:headEnd/>
                      <a:tailEnd/>
                    </a:ln>
                  </pic:spPr>
                </pic:pic>
              </a:graphicData>
            </a:graphic>
          </wp:inline>
        </w:drawing>
      </w: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3170555" cy="3384550"/>
            <wp:effectExtent l="19050" t="0" r="0" b="0"/>
            <wp:docPr id="2195" name="Рисунок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327"/>
                    <a:srcRect/>
                    <a:stretch>
                      <a:fillRect/>
                    </a:stretch>
                  </pic:blipFill>
                  <pic:spPr bwMode="auto">
                    <a:xfrm>
                      <a:off x="0" y="0"/>
                      <a:ext cx="3170555" cy="338455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Times New Roman" w:hAnsi="Times New Roman" w:cs="Times New Roman"/>
          <w:b/>
          <w:noProof/>
          <w:sz w:val="24"/>
          <w:szCs w:val="24"/>
          <w:lang w:eastAsia="ru-RU"/>
        </w:rPr>
        <w:drawing>
          <wp:inline distT="0" distB="0" distL="0" distR="0">
            <wp:extent cx="3147060" cy="3111500"/>
            <wp:effectExtent l="19050" t="0" r="0" b="0"/>
            <wp:docPr id="2201" name="Рисунок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328"/>
                    <a:srcRect/>
                    <a:stretch>
                      <a:fillRect/>
                    </a:stretch>
                  </pic:blipFill>
                  <pic:spPr bwMode="auto">
                    <a:xfrm>
                      <a:off x="0" y="0"/>
                      <a:ext cx="3147060" cy="3111500"/>
                    </a:xfrm>
                    <a:prstGeom prst="rect">
                      <a:avLst/>
                    </a:prstGeom>
                    <a:noFill/>
                    <a:ln w="9525">
                      <a:noFill/>
                      <a:miter lim="800000"/>
                      <a:headEnd/>
                      <a:tailEnd/>
                    </a:ln>
                  </pic:spPr>
                </pic:pic>
              </a:graphicData>
            </a:graphic>
          </wp:inline>
        </w:drawing>
      </w:r>
    </w:p>
    <w:p w:rsidR="00941FFD" w:rsidRDefault="00941FFD" w:rsidP="00363EDC">
      <w:pPr>
        <w:pStyle w:val="a3"/>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3099435" cy="2470150"/>
            <wp:effectExtent l="19050" t="0" r="5715" b="0"/>
            <wp:docPr id="2198" name="Рисунок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329"/>
                    <a:srcRect/>
                    <a:stretch>
                      <a:fillRect/>
                    </a:stretch>
                  </pic:blipFill>
                  <pic:spPr bwMode="auto">
                    <a:xfrm>
                      <a:off x="0" y="0"/>
                      <a:ext cx="3099435" cy="247015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sidRPr="00941FFD">
        <w:rPr>
          <w:rFonts w:ascii="Times New Roman" w:hAnsi="Times New Roman" w:cs="Times New Roman"/>
          <w:b/>
          <w:noProof/>
          <w:sz w:val="24"/>
          <w:szCs w:val="24"/>
          <w:lang w:eastAsia="ru-RU"/>
        </w:rPr>
        <w:drawing>
          <wp:inline distT="0" distB="0" distL="0" distR="0">
            <wp:extent cx="3230245" cy="2588895"/>
            <wp:effectExtent l="19050" t="0" r="8255" b="0"/>
            <wp:docPr id="1473" name="Рисунок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330"/>
                    <a:srcRect/>
                    <a:stretch>
                      <a:fillRect/>
                    </a:stretch>
                  </pic:blipFill>
                  <pic:spPr bwMode="auto">
                    <a:xfrm>
                      <a:off x="0" y="0"/>
                      <a:ext cx="3230245" cy="2588895"/>
                    </a:xfrm>
                    <a:prstGeom prst="rect">
                      <a:avLst/>
                    </a:prstGeom>
                    <a:noFill/>
                    <a:ln w="9525">
                      <a:noFill/>
                      <a:miter lim="800000"/>
                      <a:headEnd/>
                      <a:tailEnd/>
                    </a:ln>
                  </pic:spPr>
                </pic:pic>
              </a:graphicData>
            </a:graphic>
          </wp:inline>
        </w:drawing>
      </w: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3265805" cy="3823970"/>
            <wp:effectExtent l="19050" t="0" r="0" b="0"/>
            <wp:docPr id="2204" name="Рисунок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331"/>
                    <a:srcRect/>
                    <a:stretch>
                      <a:fillRect/>
                    </a:stretch>
                  </pic:blipFill>
                  <pic:spPr bwMode="auto">
                    <a:xfrm>
                      <a:off x="0" y="0"/>
                      <a:ext cx="3265805" cy="382397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Times New Roman" w:hAnsi="Times New Roman" w:cs="Times New Roman"/>
          <w:b/>
          <w:noProof/>
          <w:sz w:val="24"/>
          <w:szCs w:val="24"/>
          <w:lang w:eastAsia="ru-RU"/>
        </w:rPr>
        <w:drawing>
          <wp:inline distT="0" distB="0" distL="0" distR="0">
            <wp:extent cx="3253740" cy="3075940"/>
            <wp:effectExtent l="19050" t="0" r="3810" b="0"/>
            <wp:docPr id="2207" name="Рисунок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332"/>
                    <a:srcRect/>
                    <a:stretch>
                      <a:fillRect/>
                    </a:stretch>
                  </pic:blipFill>
                  <pic:spPr bwMode="auto">
                    <a:xfrm>
                      <a:off x="0" y="0"/>
                      <a:ext cx="3253740" cy="3075940"/>
                    </a:xfrm>
                    <a:prstGeom prst="rect">
                      <a:avLst/>
                    </a:prstGeom>
                    <a:noFill/>
                    <a:ln w="9525">
                      <a:noFill/>
                      <a:miter lim="800000"/>
                      <a:headEnd/>
                      <a:tailEnd/>
                    </a:ln>
                  </pic:spPr>
                </pic:pic>
              </a:graphicData>
            </a:graphic>
          </wp:inline>
        </w:drawing>
      </w: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163AA1" w:rsidRDefault="00163AA1" w:rsidP="00163AA1">
      <w:pPr>
        <w:pStyle w:val="a3"/>
        <w:rPr>
          <w:rFonts w:ascii="Times New Roman" w:hAnsi="Times New Roman" w:cs="Times New Roman"/>
          <w:b/>
          <w:sz w:val="24"/>
          <w:szCs w:val="24"/>
        </w:rPr>
      </w:pPr>
      <w:r>
        <w:rPr>
          <w:rFonts w:ascii="Times New Roman" w:hAnsi="Times New Roman" w:cs="Times New Roman"/>
          <w:b/>
          <w:sz w:val="24"/>
          <w:szCs w:val="24"/>
        </w:rPr>
        <w:t>7 класс. Геометрия.</w:t>
      </w:r>
    </w:p>
    <w:p w:rsidR="00163AA1" w:rsidRDefault="00163AA1" w:rsidP="00163AA1">
      <w:pPr>
        <w:pStyle w:val="a3"/>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sidRPr="00494E71">
        <w:rPr>
          <w:rFonts w:ascii="Times New Roman" w:hAnsi="Times New Roman" w:cs="Times New Roman"/>
          <w:sz w:val="24"/>
          <w:szCs w:val="24"/>
        </w:rPr>
        <w:t xml:space="preserve">  </w:t>
      </w:r>
      <w:r>
        <w:rPr>
          <w:rFonts w:ascii="Times New Roman" w:hAnsi="Times New Roman" w:cs="Times New Roman"/>
          <w:sz w:val="24"/>
          <w:szCs w:val="24"/>
        </w:rPr>
        <w:t>В 7 классе  по геометрии 6 текущих</w:t>
      </w:r>
      <w:r w:rsidRPr="00054730">
        <w:rPr>
          <w:rFonts w:ascii="Times New Roman" w:hAnsi="Times New Roman" w:cs="Times New Roman"/>
          <w:sz w:val="24"/>
          <w:szCs w:val="24"/>
        </w:rPr>
        <w:t xml:space="preserve"> контрольных работ</w:t>
      </w:r>
      <w:r>
        <w:rPr>
          <w:rFonts w:ascii="Times New Roman" w:hAnsi="Times New Roman" w:cs="Times New Roman"/>
          <w:sz w:val="24"/>
          <w:szCs w:val="24"/>
        </w:rPr>
        <w:t>.</w:t>
      </w:r>
      <w:r w:rsidRPr="00054730">
        <w:rPr>
          <w:rFonts w:ascii="Times New Roman" w:hAnsi="Times New Roman" w:cs="Times New Roman"/>
          <w:sz w:val="24"/>
          <w:szCs w:val="24"/>
        </w:rPr>
        <w:t xml:space="preserve"> </w:t>
      </w:r>
    </w:p>
    <w:p w:rsidR="00163AA1" w:rsidRPr="004A6127" w:rsidRDefault="00163AA1" w:rsidP="00163AA1">
      <w:pPr>
        <w:autoSpaceDE w:val="0"/>
        <w:autoSpaceDN w:val="0"/>
        <w:adjustRightInd w:val="0"/>
        <w:spacing w:after="0" w:line="240" w:lineRule="auto"/>
        <w:rPr>
          <w:rFonts w:ascii="Times New Roman" w:hAnsi="Times New Roman" w:cs="Times New Roman"/>
          <w:b/>
          <w:bCs/>
          <w:caps/>
          <w:sz w:val="24"/>
          <w:szCs w:val="24"/>
        </w:rPr>
      </w:pPr>
      <w:r>
        <w:rPr>
          <w:rFonts w:ascii="Arial" w:hAnsi="Arial" w:cs="Arial"/>
          <w:sz w:val="24"/>
          <w:szCs w:val="24"/>
        </w:rPr>
        <w:br/>
      </w:r>
      <w:r w:rsidRPr="004A6127">
        <w:rPr>
          <w:rFonts w:ascii="Times New Roman" w:hAnsi="Times New Roman" w:cs="Times New Roman"/>
          <w:b/>
          <w:bCs/>
          <w:caps/>
          <w:sz w:val="24"/>
          <w:szCs w:val="24"/>
        </w:rPr>
        <w:t xml:space="preserve">  Контрольная работа № 1  «</w:t>
      </w:r>
      <w:r w:rsidRPr="004A6127">
        <w:rPr>
          <w:rFonts w:ascii="Times New Roman" w:hAnsi="Times New Roman" w:cs="Times New Roman"/>
          <w:bCs/>
          <w:caps/>
          <w:sz w:val="24"/>
          <w:szCs w:val="24"/>
        </w:rPr>
        <w:t>Основные геометрические свойства простейших фигур»</w:t>
      </w:r>
    </w:p>
    <w:p w:rsidR="00163AA1" w:rsidRPr="004A6127" w:rsidRDefault="00163AA1" w:rsidP="00163AA1">
      <w:pPr>
        <w:pStyle w:val="ParagraphStyle"/>
        <w:jc w:val="center"/>
        <w:rPr>
          <w:rFonts w:ascii="Times New Roman" w:hAnsi="Times New Roman" w:cs="Times New Roman"/>
        </w:rPr>
      </w:pPr>
      <w:r w:rsidRPr="004A6127">
        <w:rPr>
          <w:rFonts w:ascii="Times New Roman" w:hAnsi="Times New Roman" w:cs="Times New Roman"/>
          <w:spacing w:val="45"/>
        </w:rPr>
        <w:t>Вариант</w:t>
      </w:r>
      <w:r w:rsidRPr="004A6127">
        <w:rPr>
          <w:rFonts w:ascii="Times New Roman" w:hAnsi="Times New Roman" w:cs="Times New Roman"/>
        </w:rPr>
        <w:t xml:space="preserve"> 1</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 xml:space="preserve">1. </w:t>
      </w:r>
      <w:r w:rsidRPr="004A6127">
        <w:rPr>
          <w:rFonts w:ascii="Symbol" w:hAnsi="Symbol" w:cs="Symbol"/>
          <w:noProof/>
        </w:rPr>
        <w:t></w:t>
      </w:r>
      <w:r w:rsidRPr="004A6127">
        <w:rPr>
          <w:rFonts w:ascii="Times New Roman" w:hAnsi="Times New Roman" w:cs="Times New Roman"/>
          <w:i/>
          <w:iCs/>
        </w:rPr>
        <w:t xml:space="preserve">MNF = </w:t>
      </w:r>
      <w:r w:rsidRPr="004A6127">
        <w:rPr>
          <w:rFonts w:ascii="Symbol" w:hAnsi="Symbol" w:cs="Symbol"/>
          <w:noProof/>
        </w:rPr>
        <w:t></w:t>
      </w:r>
      <w:r w:rsidRPr="004A6127">
        <w:rPr>
          <w:rFonts w:ascii="Times New Roman" w:hAnsi="Times New Roman" w:cs="Times New Roman"/>
          <w:i/>
          <w:iCs/>
        </w:rPr>
        <w:t>DEF, MN</w:t>
      </w:r>
      <w:r w:rsidRPr="004A6127">
        <w:rPr>
          <w:rFonts w:ascii="Times New Roman" w:hAnsi="Times New Roman" w:cs="Times New Roman"/>
        </w:rPr>
        <w:t xml:space="preserve"> = 13 см, </w:t>
      </w:r>
      <w:r w:rsidRPr="004A6127">
        <w:rPr>
          <w:rFonts w:ascii="Symbol" w:hAnsi="Symbol" w:cs="Symbol"/>
          <w:noProof/>
        </w:rPr>
        <w:t></w:t>
      </w:r>
      <w:r w:rsidRPr="004A6127">
        <w:rPr>
          <w:rFonts w:ascii="Times New Roman" w:hAnsi="Times New Roman" w:cs="Times New Roman"/>
          <w:i/>
          <w:iCs/>
        </w:rPr>
        <w:t>FE</w:t>
      </w:r>
      <w:r w:rsidRPr="004A6127">
        <w:rPr>
          <w:rFonts w:ascii="Times New Roman" w:hAnsi="Times New Roman" w:cs="Times New Roman"/>
        </w:rPr>
        <w:t xml:space="preserve"> = 75°. Найдите длину стороны </w:t>
      </w:r>
      <w:r w:rsidRPr="004A6127">
        <w:rPr>
          <w:rFonts w:ascii="Times New Roman" w:hAnsi="Times New Roman" w:cs="Times New Roman"/>
          <w:i/>
          <w:iCs/>
        </w:rPr>
        <w:t>DE</w:t>
      </w:r>
      <w:r w:rsidRPr="004A6127">
        <w:rPr>
          <w:rFonts w:ascii="Times New Roman" w:hAnsi="Times New Roman" w:cs="Times New Roman"/>
        </w:rPr>
        <w:t xml:space="preserve"> и градусную меру угла </w:t>
      </w:r>
      <w:r w:rsidRPr="004A6127">
        <w:rPr>
          <w:rFonts w:ascii="Times New Roman" w:hAnsi="Times New Roman" w:cs="Times New Roman"/>
          <w:i/>
          <w:iCs/>
        </w:rPr>
        <w:t>N</w:t>
      </w:r>
      <w:r w:rsidRPr="004A6127">
        <w:rPr>
          <w:rFonts w:ascii="Times New Roman" w:hAnsi="Times New Roman" w:cs="Times New Roman"/>
        </w:rPr>
        <w:t>.</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 xml:space="preserve">2. Точка </w:t>
      </w:r>
      <w:r w:rsidRPr="004A6127">
        <w:rPr>
          <w:rFonts w:ascii="Times New Roman" w:hAnsi="Times New Roman" w:cs="Times New Roman"/>
          <w:i/>
          <w:iCs/>
        </w:rPr>
        <w:t>О</w:t>
      </w:r>
      <w:r w:rsidRPr="004A6127">
        <w:rPr>
          <w:rFonts w:ascii="Times New Roman" w:hAnsi="Times New Roman" w:cs="Times New Roman"/>
        </w:rPr>
        <w:t xml:space="preserve"> лежит между точками </w:t>
      </w:r>
      <w:r w:rsidRPr="004A6127">
        <w:rPr>
          <w:rFonts w:ascii="Times New Roman" w:hAnsi="Times New Roman" w:cs="Times New Roman"/>
          <w:i/>
          <w:iCs/>
        </w:rPr>
        <w:t>Р</w:t>
      </w:r>
      <w:r w:rsidRPr="004A6127">
        <w:rPr>
          <w:rFonts w:ascii="Times New Roman" w:hAnsi="Times New Roman" w:cs="Times New Roman"/>
        </w:rPr>
        <w:t xml:space="preserve"> и </w:t>
      </w:r>
      <w:r w:rsidRPr="004A6127">
        <w:rPr>
          <w:rFonts w:ascii="Times New Roman" w:hAnsi="Times New Roman" w:cs="Times New Roman"/>
          <w:i/>
          <w:iCs/>
        </w:rPr>
        <w:t>Н</w:t>
      </w:r>
      <w:r w:rsidRPr="004A6127">
        <w:rPr>
          <w:rFonts w:ascii="Times New Roman" w:hAnsi="Times New Roman" w:cs="Times New Roman"/>
        </w:rPr>
        <w:t xml:space="preserve">, причем </w:t>
      </w:r>
      <w:r w:rsidRPr="004A6127">
        <w:rPr>
          <w:rFonts w:ascii="Times New Roman" w:hAnsi="Times New Roman" w:cs="Times New Roman"/>
          <w:i/>
          <w:iCs/>
        </w:rPr>
        <w:t xml:space="preserve">ОР </w:t>
      </w:r>
      <w:r w:rsidRPr="004A6127">
        <w:rPr>
          <w:rFonts w:ascii="Times New Roman" w:hAnsi="Times New Roman" w:cs="Times New Roman"/>
        </w:rPr>
        <w:t xml:space="preserve">= 7 см, </w:t>
      </w:r>
      <w:r w:rsidRPr="004A6127">
        <w:rPr>
          <w:rFonts w:ascii="Times New Roman" w:hAnsi="Times New Roman" w:cs="Times New Roman"/>
          <w:i/>
          <w:iCs/>
        </w:rPr>
        <w:t>ОН</w:t>
      </w:r>
      <w:r w:rsidRPr="004A6127">
        <w:rPr>
          <w:rFonts w:ascii="Times New Roman" w:hAnsi="Times New Roman" w:cs="Times New Roman"/>
        </w:rPr>
        <w:t xml:space="preserve"> = 11,3 см. Найдите расстояние между точками </w:t>
      </w:r>
      <w:r w:rsidRPr="004A6127">
        <w:rPr>
          <w:rFonts w:ascii="Times New Roman" w:hAnsi="Times New Roman" w:cs="Times New Roman"/>
          <w:i/>
          <w:iCs/>
        </w:rPr>
        <w:t>Р</w:t>
      </w:r>
      <w:r w:rsidRPr="004A6127">
        <w:rPr>
          <w:rFonts w:ascii="Times New Roman" w:hAnsi="Times New Roman" w:cs="Times New Roman"/>
        </w:rPr>
        <w:t xml:space="preserve"> и </w:t>
      </w:r>
      <w:r w:rsidRPr="004A6127">
        <w:rPr>
          <w:rFonts w:ascii="Times New Roman" w:hAnsi="Times New Roman" w:cs="Times New Roman"/>
          <w:i/>
          <w:iCs/>
        </w:rPr>
        <w:t>Н</w:t>
      </w:r>
      <w:r w:rsidRPr="004A6127">
        <w:rPr>
          <w:rFonts w:ascii="Times New Roman" w:hAnsi="Times New Roman" w:cs="Times New Roman"/>
        </w:rPr>
        <w:t>.</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 xml:space="preserve">3. Прямой угол </w:t>
      </w:r>
      <w:r w:rsidRPr="004A6127">
        <w:rPr>
          <w:rFonts w:ascii="Times New Roman" w:hAnsi="Times New Roman" w:cs="Times New Roman"/>
          <w:i/>
          <w:iCs/>
        </w:rPr>
        <w:t>АОВ</w:t>
      </w:r>
      <w:r w:rsidRPr="004A6127">
        <w:rPr>
          <w:rFonts w:ascii="Times New Roman" w:hAnsi="Times New Roman" w:cs="Times New Roman"/>
        </w:rPr>
        <w:t xml:space="preserve"> разделен лучом </w:t>
      </w:r>
      <w:r w:rsidRPr="004A6127">
        <w:rPr>
          <w:rFonts w:ascii="Times New Roman" w:hAnsi="Times New Roman" w:cs="Times New Roman"/>
          <w:i/>
          <w:iCs/>
        </w:rPr>
        <w:t>ОС</w:t>
      </w:r>
      <w:r w:rsidRPr="004A6127">
        <w:rPr>
          <w:rFonts w:ascii="Times New Roman" w:hAnsi="Times New Roman" w:cs="Times New Roman"/>
        </w:rPr>
        <w:t xml:space="preserve"> на два угла. Один из них на 12° больше другого. Найдите градусную меру полученных углов.</w:t>
      </w:r>
    </w:p>
    <w:p w:rsidR="00163AA1" w:rsidRPr="004A6127" w:rsidRDefault="00163AA1" w:rsidP="00163AA1">
      <w:pPr>
        <w:pStyle w:val="ParagraphStyle"/>
        <w:jc w:val="center"/>
        <w:rPr>
          <w:rFonts w:ascii="Times New Roman" w:hAnsi="Times New Roman" w:cs="Times New Roman"/>
        </w:rPr>
      </w:pPr>
      <w:r w:rsidRPr="004A6127">
        <w:rPr>
          <w:rFonts w:ascii="Times New Roman" w:hAnsi="Times New Roman" w:cs="Times New Roman"/>
          <w:spacing w:val="45"/>
        </w:rPr>
        <w:t>Вариант</w:t>
      </w:r>
      <w:r w:rsidRPr="004A6127">
        <w:rPr>
          <w:rFonts w:ascii="Times New Roman" w:hAnsi="Times New Roman" w:cs="Times New Roman"/>
        </w:rPr>
        <w:t xml:space="preserve"> 2</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 xml:space="preserve">1. </w:t>
      </w:r>
      <w:r w:rsidRPr="004A6127">
        <w:rPr>
          <w:rFonts w:ascii="Symbol" w:hAnsi="Symbol" w:cs="Symbol"/>
          <w:noProof/>
        </w:rPr>
        <w:t></w:t>
      </w:r>
      <w:r w:rsidRPr="004A6127">
        <w:rPr>
          <w:rFonts w:ascii="Times New Roman" w:hAnsi="Times New Roman" w:cs="Times New Roman"/>
          <w:i/>
          <w:iCs/>
        </w:rPr>
        <w:t xml:space="preserve">BCD = </w:t>
      </w:r>
      <w:r w:rsidRPr="004A6127">
        <w:rPr>
          <w:rFonts w:ascii="Symbol" w:hAnsi="Symbol" w:cs="Symbol"/>
          <w:noProof/>
        </w:rPr>
        <w:t></w:t>
      </w:r>
      <w:r w:rsidRPr="004A6127">
        <w:rPr>
          <w:rFonts w:ascii="Times New Roman" w:hAnsi="Times New Roman" w:cs="Times New Roman"/>
          <w:i/>
          <w:iCs/>
        </w:rPr>
        <w:t>JST, JS</w:t>
      </w:r>
      <w:r w:rsidRPr="004A6127">
        <w:rPr>
          <w:rFonts w:ascii="Times New Roman" w:hAnsi="Times New Roman" w:cs="Times New Roman"/>
        </w:rPr>
        <w:t xml:space="preserve"> = 18 см, </w:t>
      </w:r>
      <w:r w:rsidRPr="004A6127">
        <w:rPr>
          <w:rFonts w:ascii="Symbol" w:hAnsi="Symbol" w:cs="Symbol"/>
          <w:noProof/>
        </w:rPr>
        <w:t></w:t>
      </w:r>
      <w:r w:rsidRPr="004A6127">
        <w:rPr>
          <w:rFonts w:ascii="Times New Roman" w:hAnsi="Times New Roman" w:cs="Times New Roman"/>
          <w:i/>
          <w:iCs/>
        </w:rPr>
        <w:t>D</w:t>
      </w:r>
      <w:r w:rsidRPr="004A6127">
        <w:rPr>
          <w:rFonts w:ascii="Times New Roman" w:hAnsi="Times New Roman" w:cs="Times New Roman"/>
        </w:rPr>
        <w:t xml:space="preserve"> = 115°. Найдите градусную меру угла</w:t>
      </w:r>
      <w:r w:rsidRPr="004A6127">
        <w:rPr>
          <w:rFonts w:ascii="Times New Roman" w:hAnsi="Times New Roman" w:cs="Times New Roman"/>
          <w:i/>
          <w:iCs/>
        </w:rPr>
        <w:t>Т</w:t>
      </w:r>
      <w:r w:rsidRPr="004A6127">
        <w:rPr>
          <w:rFonts w:ascii="Times New Roman" w:hAnsi="Times New Roman" w:cs="Times New Roman"/>
        </w:rPr>
        <w:t xml:space="preserve"> и длину стороны </w:t>
      </w:r>
      <w:r w:rsidRPr="004A6127">
        <w:rPr>
          <w:rFonts w:ascii="Times New Roman" w:hAnsi="Times New Roman" w:cs="Times New Roman"/>
          <w:i/>
          <w:iCs/>
        </w:rPr>
        <w:t>ВС</w:t>
      </w:r>
      <w:r w:rsidRPr="004A6127">
        <w:rPr>
          <w:rFonts w:ascii="Times New Roman" w:hAnsi="Times New Roman" w:cs="Times New Roman"/>
        </w:rPr>
        <w:t>.</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2. Точка</w:t>
      </w:r>
      <w:r w:rsidRPr="004A6127">
        <w:rPr>
          <w:rFonts w:ascii="Times New Roman" w:hAnsi="Times New Roman" w:cs="Times New Roman"/>
          <w:i/>
          <w:iCs/>
        </w:rPr>
        <w:t>С</w:t>
      </w:r>
      <w:r w:rsidRPr="004A6127">
        <w:rPr>
          <w:rFonts w:ascii="Times New Roman" w:hAnsi="Times New Roman" w:cs="Times New Roman"/>
        </w:rPr>
        <w:t xml:space="preserve"> лежит между точками </w:t>
      </w:r>
      <w:r w:rsidRPr="004A6127">
        <w:rPr>
          <w:rFonts w:ascii="Times New Roman" w:hAnsi="Times New Roman" w:cs="Times New Roman"/>
          <w:i/>
          <w:iCs/>
        </w:rPr>
        <w:t>А</w:t>
      </w:r>
      <w:r w:rsidRPr="004A6127">
        <w:rPr>
          <w:rFonts w:ascii="Times New Roman" w:hAnsi="Times New Roman" w:cs="Times New Roman"/>
        </w:rPr>
        <w:t xml:space="preserve"> и </w:t>
      </w:r>
      <w:r w:rsidRPr="004A6127">
        <w:rPr>
          <w:rFonts w:ascii="Times New Roman" w:hAnsi="Times New Roman" w:cs="Times New Roman"/>
          <w:i/>
          <w:iCs/>
        </w:rPr>
        <w:t>В</w:t>
      </w:r>
      <w:r w:rsidRPr="004A6127">
        <w:rPr>
          <w:rFonts w:ascii="Times New Roman" w:hAnsi="Times New Roman" w:cs="Times New Roman"/>
        </w:rPr>
        <w:t xml:space="preserve">, причем </w:t>
      </w:r>
      <w:r w:rsidRPr="004A6127">
        <w:rPr>
          <w:rFonts w:ascii="Times New Roman" w:hAnsi="Times New Roman" w:cs="Times New Roman"/>
          <w:i/>
          <w:iCs/>
        </w:rPr>
        <w:t>АВ</w:t>
      </w:r>
      <w:r w:rsidRPr="004A6127">
        <w:rPr>
          <w:rFonts w:ascii="Times New Roman" w:hAnsi="Times New Roman" w:cs="Times New Roman"/>
        </w:rPr>
        <w:t xml:space="preserve"> = 15 см, </w:t>
      </w:r>
      <w:r w:rsidRPr="004A6127">
        <w:rPr>
          <w:rFonts w:ascii="Times New Roman" w:hAnsi="Times New Roman" w:cs="Times New Roman"/>
          <w:i/>
          <w:iCs/>
        </w:rPr>
        <w:t>АС</w:t>
      </w:r>
      <w:r w:rsidRPr="004A6127">
        <w:rPr>
          <w:rFonts w:ascii="Times New Roman" w:hAnsi="Times New Roman" w:cs="Times New Roman"/>
        </w:rPr>
        <w:t xml:space="preserve"> = 6,8 см. Найдите расстояние между точками </w:t>
      </w:r>
      <w:r w:rsidRPr="004A6127">
        <w:rPr>
          <w:rFonts w:ascii="Times New Roman" w:hAnsi="Times New Roman" w:cs="Times New Roman"/>
          <w:i/>
          <w:iCs/>
        </w:rPr>
        <w:t>В</w:t>
      </w:r>
      <w:r w:rsidRPr="004A6127">
        <w:rPr>
          <w:rFonts w:ascii="Times New Roman" w:hAnsi="Times New Roman" w:cs="Times New Roman"/>
        </w:rPr>
        <w:t xml:space="preserve"> и </w:t>
      </w:r>
      <w:r w:rsidRPr="004A6127">
        <w:rPr>
          <w:rFonts w:ascii="Times New Roman" w:hAnsi="Times New Roman" w:cs="Times New Roman"/>
          <w:i/>
          <w:iCs/>
        </w:rPr>
        <w:t>С</w:t>
      </w:r>
      <w:r w:rsidRPr="004A6127">
        <w:rPr>
          <w:rFonts w:ascii="Times New Roman" w:hAnsi="Times New Roman" w:cs="Times New Roman"/>
        </w:rPr>
        <w:t xml:space="preserve"> .</w:t>
      </w:r>
    </w:p>
    <w:p w:rsidR="00163AA1" w:rsidRPr="004A6127" w:rsidRDefault="00163AA1" w:rsidP="00163AA1">
      <w:pPr>
        <w:pStyle w:val="ParagraphStyle"/>
        <w:pBdr>
          <w:bottom w:val="single" w:sz="12" w:space="1" w:color="auto"/>
        </w:pBdr>
        <w:ind w:firstLine="360"/>
        <w:jc w:val="both"/>
        <w:rPr>
          <w:rFonts w:ascii="Times New Roman" w:hAnsi="Times New Roman" w:cs="Times New Roman"/>
        </w:rPr>
      </w:pPr>
      <w:r w:rsidRPr="004A6127">
        <w:rPr>
          <w:rFonts w:ascii="Times New Roman" w:hAnsi="Times New Roman" w:cs="Times New Roman"/>
        </w:rPr>
        <w:t xml:space="preserve">3. Прямой угол </w:t>
      </w:r>
      <w:r w:rsidRPr="004A6127">
        <w:rPr>
          <w:rFonts w:ascii="Times New Roman" w:hAnsi="Times New Roman" w:cs="Times New Roman"/>
          <w:i/>
          <w:iCs/>
        </w:rPr>
        <w:t>АОВ</w:t>
      </w:r>
      <w:r w:rsidRPr="004A6127">
        <w:rPr>
          <w:rFonts w:ascii="Times New Roman" w:hAnsi="Times New Roman" w:cs="Times New Roman"/>
        </w:rPr>
        <w:t xml:space="preserve"> разделен лучом </w:t>
      </w:r>
      <w:r w:rsidRPr="004A6127">
        <w:rPr>
          <w:rFonts w:ascii="Times New Roman" w:hAnsi="Times New Roman" w:cs="Times New Roman"/>
          <w:i/>
          <w:iCs/>
        </w:rPr>
        <w:t>ОС</w:t>
      </w:r>
      <w:r w:rsidRPr="004A6127">
        <w:rPr>
          <w:rFonts w:ascii="Times New Roman" w:hAnsi="Times New Roman" w:cs="Times New Roman"/>
        </w:rPr>
        <w:t xml:space="preserve"> на два угла. Один из них в 4 раза больше другого. Найдите градусную меру полученных углов.</w:t>
      </w:r>
    </w:p>
    <w:p w:rsidR="00163AA1" w:rsidRPr="004A6127" w:rsidRDefault="00163AA1" w:rsidP="00163AA1">
      <w:pPr>
        <w:autoSpaceDE w:val="0"/>
        <w:autoSpaceDN w:val="0"/>
        <w:adjustRightInd w:val="0"/>
        <w:spacing w:after="0" w:line="240" w:lineRule="auto"/>
        <w:rPr>
          <w:rFonts w:ascii="Times New Roman" w:hAnsi="Times New Roman" w:cs="Times New Roman"/>
          <w:bCs/>
          <w:caps/>
          <w:sz w:val="24"/>
          <w:szCs w:val="24"/>
        </w:rPr>
      </w:pPr>
      <w:r w:rsidRPr="004A6127">
        <w:rPr>
          <w:rFonts w:ascii="Times New Roman" w:hAnsi="Times New Roman" w:cs="Times New Roman"/>
          <w:b/>
          <w:bCs/>
          <w:caps/>
          <w:sz w:val="24"/>
          <w:szCs w:val="24"/>
        </w:rPr>
        <w:t xml:space="preserve">Контрольная работа № 2 </w:t>
      </w:r>
      <w:r w:rsidRPr="004A6127">
        <w:rPr>
          <w:rFonts w:ascii="Times New Roman" w:hAnsi="Times New Roman" w:cs="Times New Roman"/>
          <w:bCs/>
          <w:caps/>
          <w:sz w:val="24"/>
          <w:szCs w:val="24"/>
        </w:rPr>
        <w:t>«Смежные и вертикальные углы»</w:t>
      </w:r>
    </w:p>
    <w:p w:rsidR="00163AA1" w:rsidRPr="004A6127" w:rsidRDefault="00163AA1" w:rsidP="00163AA1">
      <w:pPr>
        <w:pStyle w:val="ParagraphStyle"/>
        <w:keepNext/>
        <w:jc w:val="center"/>
        <w:rPr>
          <w:rFonts w:ascii="Times New Roman" w:hAnsi="Times New Roman" w:cs="Times New Roman"/>
          <w:spacing w:val="30"/>
        </w:rPr>
      </w:pPr>
      <w:r w:rsidRPr="004A6127">
        <w:rPr>
          <w:rFonts w:ascii="Times New Roman" w:hAnsi="Times New Roman" w:cs="Times New Roman"/>
          <w:spacing w:val="30"/>
        </w:rPr>
        <w:t>Вариант 1</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 xml:space="preserve">1. Прямые </w:t>
      </w:r>
      <w:r w:rsidRPr="004A6127">
        <w:rPr>
          <w:rFonts w:ascii="Times New Roman" w:hAnsi="Times New Roman" w:cs="Times New Roman"/>
          <w:i/>
          <w:iCs/>
        </w:rPr>
        <w:t>АВ</w:t>
      </w:r>
      <w:r w:rsidRPr="004A6127">
        <w:rPr>
          <w:rFonts w:ascii="Times New Roman" w:hAnsi="Times New Roman" w:cs="Times New Roman"/>
        </w:rPr>
        <w:t xml:space="preserve"> и </w:t>
      </w:r>
      <w:r w:rsidRPr="004A6127">
        <w:rPr>
          <w:rFonts w:ascii="Times New Roman" w:hAnsi="Times New Roman" w:cs="Times New Roman"/>
          <w:i/>
          <w:iCs/>
        </w:rPr>
        <w:t>СD</w:t>
      </w:r>
      <w:r w:rsidRPr="004A6127">
        <w:rPr>
          <w:rFonts w:ascii="Times New Roman" w:hAnsi="Times New Roman" w:cs="Times New Roman"/>
        </w:rPr>
        <w:t xml:space="preserve"> пересекаются в точке </w:t>
      </w:r>
      <w:r w:rsidRPr="004A6127">
        <w:rPr>
          <w:rFonts w:ascii="Times New Roman" w:hAnsi="Times New Roman" w:cs="Times New Roman"/>
          <w:i/>
          <w:iCs/>
        </w:rPr>
        <w:t>О</w:t>
      </w:r>
      <w:r w:rsidRPr="004A6127">
        <w:rPr>
          <w:rFonts w:ascii="Times New Roman" w:hAnsi="Times New Roman" w:cs="Times New Roman"/>
        </w:rPr>
        <w:t>.</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а) Выпишите две пары смежных углов. Каким свойством они обладают?</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б) Какие из углов, образовавшихся при пересечении этих прямых, равны? Как они называются?</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2. а) Один из смежных углов в 3 раза меньше другого. Найдите эти углы.</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б) Могут ли два смежных угла быть тупыми? Ответ обоснуйте.</w:t>
      </w:r>
    </w:p>
    <w:p w:rsidR="00163AA1" w:rsidRPr="004A6127" w:rsidRDefault="00163AA1" w:rsidP="00163AA1">
      <w:pPr>
        <w:pStyle w:val="ParagraphStyle"/>
        <w:keepNext/>
        <w:jc w:val="center"/>
        <w:rPr>
          <w:rFonts w:ascii="Times New Roman" w:hAnsi="Times New Roman" w:cs="Times New Roman"/>
          <w:spacing w:val="30"/>
        </w:rPr>
      </w:pPr>
      <w:r w:rsidRPr="004A6127">
        <w:rPr>
          <w:rFonts w:ascii="Times New Roman" w:hAnsi="Times New Roman" w:cs="Times New Roman"/>
          <w:spacing w:val="30"/>
        </w:rPr>
        <w:t>Вариант 2</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1. Прямые</w:t>
      </w:r>
      <w:r w:rsidRPr="004A6127">
        <w:rPr>
          <w:rFonts w:ascii="Times New Roman" w:hAnsi="Times New Roman" w:cs="Times New Roman"/>
          <w:i/>
          <w:iCs/>
        </w:rPr>
        <w:t>РН</w:t>
      </w:r>
      <w:r w:rsidRPr="004A6127">
        <w:rPr>
          <w:rFonts w:ascii="Times New Roman" w:hAnsi="Times New Roman" w:cs="Times New Roman"/>
        </w:rPr>
        <w:t xml:space="preserve"> и </w:t>
      </w:r>
      <w:r w:rsidRPr="004A6127">
        <w:rPr>
          <w:rFonts w:ascii="Times New Roman" w:hAnsi="Times New Roman" w:cs="Times New Roman"/>
          <w:i/>
          <w:iCs/>
        </w:rPr>
        <w:t>ОМ</w:t>
      </w:r>
      <w:r w:rsidRPr="004A6127">
        <w:rPr>
          <w:rFonts w:ascii="Times New Roman" w:hAnsi="Times New Roman" w:cs="Times New Roman"/>
        </w:rPr>
        <w:t xml:space="preserve"> пересекаются в точке </w:t>
      </w:r>
      <w:r w:rsidRPr="004A6127">
        <w:rPr>
          <w:rFonts w:ascii="Times New Roman" w:hAnsi="Times New Roman" w:cs="Times New Roman"/>
          <w:i/>
          <w:iCs/>
        </w:rPr>
        <w:t>Х</w:t>
      </w:r>
      <w:r w:rsidRPr="004A6127">
        <w:rPr>
          <w:rFonts w:ascii="Times New Roman" w:hAnsi="Times New Roman" w:cs="Times New Roman"/>
        </w:rPr>
        <w:t>.</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а) Выпишите две пары смежных углов. Каким свойством они обладают?</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б) Какие из углов, образовавшихся при пересечении этих прямых, равны? Как они называются?</w:t>
      </w:r>
    </w:p>
    <w:p w:rsidR="00163AA1" w:rsidRPr="004A6127" w:rsidRDefault="00163AA1" w:rsidP="00163AA1">
      <w:pPr>
        <w:pStyle w:val="ParagraphStyle"/>
        <w:ind w:firstLine="360"/>
        <w:jc w:val="both"/>
        <w:rPr>
          <w:rFonts w:ascii="Times New Roman" w:hAnsi="Times New Roman" w:cs="Times New Roman"/>
        </w:rPr>
      </w:pPr>
      <w:r w:rsidRPr="004A6127">
        <w:rPr>
          <w:rFonts w:ascii="Times New Roman" w:hAnsi="Times New Roman" w:cs="Times New Roman"/>
        </w:rPr>
        <w:t>2. а) Один из смежных углов на 50° меньше другого. Найдите эти углы.</w:t>
      </w:r>
    </w:p>
    <w:p w:rsidR="00163AA1" w:rsidRPr="004A6127" w:rsidRDefault="00163AA1" w:rsidP="00163AA1">
      <w:pPr>
        <w:pStyle w:val="ParagraphStyle"/>
        <w:pBdr>
          <w:bottom w:val="single" w:sz="12" w:space="1" w:color="auto"/>
        </w:pBdr>
        <w:ind w:firstLine="360"/>
        <w:jc w:val="both"/>
        <w:rPr>
          <w:rFonts w:ascii="Times New Roman" w:hAnsi="Times New Roman" w:cs="Times New Roman"/>
        </w:rPr>
      </w:pPr>
      <w:r w:rsidRPr="004A6127">
        <w:rPr>
          <w:rFonts w:ascii="Times New Roman" w:hAnsi="Times New Roman" w:cs="Times New Roman"/>
        </w:rPr>
        <w:t>б) Может ли один из вертикальных углов быть тупым? Ответ обоснуйте.</w:t>
      </w:r>
    </w:p>
    <w:p w:rsidR="00163AA1" w:rsidRDefault="00163AA1" w:rsidP="00163AA1">
      <w:pPr>
        <w:pStyle w:val="a3"/>
        <w:rPr>
          <w:rFonts w:ascii="Times New Roman" w:hAnsi="Times New Roman" w:cs="Times New Roman"/>
          <w:sz w:val="24"/>
          <w:szCs w:val="24"/>
        </w:rPr>
      </w:pPr>
    </w:p>
    <w:p w:rsidR="00163AA1" w:rsidRDefault="00163AA1" w:rsidP="00163AA1">
      <w:pPr>
        <w:pStyle w:val="a3"/>
        <w:rPr>
          <w:rFonts w:ascii="Times New Roman" w:hAnsi="Times New Roman" w:cs="Times New Roman"/>
          <w:sz w:val="24"/>
          <w:szCs w:val="24"/>
        </w:rPr>
      </w:pPr>
      <w:r w:rsidRPr="00494E71">
        <w:rPr>
          <w:rFonts w:ascii="Times New Roman" w:hAnsi="Times New Roman" w:cs="Times New Roman"/>
          <w:sz w:val="24"/>
          <w:szCs w:val="24"/>
        </w:rPr>
        <w:t xml:space="preserve"> </w:t>
      </w:r>
    </w:p>
    <w:p w:rsidR="00163AA1" w:rsidRDefault="00163AA1" w:rsidP="00163AA1">
      <w:pPr>
        <w:pStyle w:val="a3"/>
        <w:rPr>
          <w:rFonts w:ascii="Times New Roman" w:hAnsi="Times New Roman" w:cs="Times New Roman"/>
          <w:sz w:val="24"/>
          <w:szCs w:val="24"/>
        </w:rPr>
      </w:pPr>
    </w:p>
    <w:p w:rsidR="00163AA1" w:rsidRDefault="00163AA1" w:rsidP="00163AA1">
      <w:pPr>
        <w:pStyle w:val="a3"/>
        <w:rPr>
          <w:rFonts w:ascii="Times New Roman" w:hAnsi="Times New Roman" w:cs="Times New Roman"/>
          <w:sz w:val="24"/>
          <w:szCs w:val="24"/>
        </w:rPr>
      </w:pPr>
    </w:p>
    <w:p w:rsidR="00163AA1" w:rsidRDefault="00163AA1" w:rsidP="00163AA1">
      <w:pPr>
        <w:pStyle w:val="a3"/>
        <w:rPr>
          <w:rFonts w:ascii="Times New Roman" w:hAnsi="Times New Roman" w:cs="Times New Roman"/>
          <w:sz w:val="24"/>
          <w:szCs w:val="24"/>
        </w:rPr>
      </w:pPr>
    </w:p>
    <w:p w:rsidR="00163AA1" w:rsidRDefault="00163AA1" w:rsidP="00163AA1">
      <w:pPr>
        <w:pStyle w:val="a3"/>
        <w:rPr>
          <w:rFonts w:ascii="Times New Roman" w:hAnsi="Times New Roman" w:cs="Times New Roman"/>
          <w:sz w:val="24"/>
          <w:szCs w:val="24"/>
        </w:rPr>
      </w:pPr>
    </w:p>
    <w:p w:rsidR="00163AA1" w:rsidRDefault="00163AA1" w:rsidP="00163AA1">
      <w:pPr>
        <w:pStyle w:val="a3"/>
        <w:rPr>
          <w:rFonts w:ascii="Times New Roman" w:hAnsi="Times New Roman" w:cs="Times New Roman"/>
          <w:sz w:val="24"/>
          <w:szCs w:val="24"/>
        </w:rPr>
      </w:pPr>
    </w:p>
    <w:p w:rsidR="00163AA1" w:rsidRDefault="00163AA1" w:rsidP="00163AA1">
      <w:pPr>
        <w:pStyle w:val="a3"/>
        <w:rPr>
          <w:rFonts w:ascii="Times New Roman" w:hAnsi="Times New Roman" w:cs="Times New Roman"/>
          <w:sz w:val="24"/>
          <w:szCs w:val="24"/>
        </w:rPr>
      </w:pPr>
      <w:r w:rsidRPr="0040039B">
        <w:rPr>
          <w:rFonts w:ascii="Times New Roman" w:hAnsi="Times New Roman" w:cs="Times New Roman"/>
          <w:noProof/>
          <w:sz w:val="24"/>
          <w:szCs w:val="24"/>
          <w:lang w:eastAsia="ru-RU"/>
        </w:rPr>
        <w:drawing>
          <wp:inline distT="0" distB="0" distL="0" distR="0">
            <wp:extent cx="5196492" cy="5784112"/>
            <wp:effectExtent l="19050" t="0" r="4158" b="0"/>
            <wp:docPr id="147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5196811" cy="5784467"/>
                    </a:xfrm>
                    <a:prstGeom prst="rect">
                      <a:avLst/>
                    </a:prstGeom>
                    <a:noFill/>
                    <a:ln>
                      <a:noFill/>
                    </a:ln>
                  </pic:spPr>
                </pic:pic>
              </a:graphicData>
            </a:graphic>
          </wp:inline>
        </w:drawing>
      </w:r>
    </w:p>
    <w:p w:rsidR="00163AA1" w:rsidRDefault="00163AA1" w:rsidP="00163AA1">
      <w:pPr>
        <w:pStyle w:val="a3"/>
        <w:rPr>
          <w:rFonts w:ascii="Times New Roman" w:hAnsi="Times New Roman" w:cs="Times New Roman"/>
          <w:sz w:val="24"/>
          <w:szCs w:val="24"/>
        </w:rPr>
      </w:pPr>
    </w:p>
    <w:p w:rsidR="00163AA1" w:rsidRPr="0040039B" w:rsidRDefault="00163AA1" w:rsidP="00163AA1">
      <w:pPr>
        <w:autoSpaceDE w:val="0"/>
        <w:autoSpaceDN w:val="0"/>
        <w:adjustRightInd w:val="0"/>
        <w:spacing w:after="0" w:line="240" w:lineRule="auto"/>
        <w:rPr>
          <w:rFonts w:ascii="Times New Roman" w:hAnsi="Times New Roman" w:cs="Times New Roman"/>
          <w:bCs/>
          <w:caps/>
          <w:sz w:val="24"/>
          <w:szCs w:val="24"/>
        </w:rPr>
      </w:pPr>
      <w:r w:rsidRPr="0040039B">
        <w:rPr>
          <w:rFonts w:ascii="Times New Roman" w:hAnsi="Times New Roman" w:cs="Times New Roman"/>
          <w:b/>
          <w:bCs/>
          <w:caps/>
          <w:sz w:val="24"/>
          <w:szCs w:val="24"/>
        </w:rPr>
        <w:t xml:space="preserve"> </w:t>
      </w:r>
      <w:r>
        <w:rPr>
          <w:rFonts w:ascii="Times New Roman" w:hAnsi="Times New Roman" w:cs="Times New Roman"/>
          <w:b/>
          <w:bCs/>
          <w:caps/>
          <w:sz w:val="24"/>
          <w:szCs w:val="24"/>
        </w:rPr>
        <w:t xml:space="preserve">Контрольная работа № 4 </w:t>
      </w:r>
      <w:r w:rsidRPr="0040039B">
        <w:rPr>
          <w:rFonts w:ascii="Times New Roman" w:hAnsi="Times New Roman" w:cs="Times New Roman"/>
          <w:bCs/>
          <w:caps/>
          <w:sz w:val="24"/>
          <w:szCs w:val="24"/>
        </w:rPr>
        <w:t>«Признаки равенства треугольников»</w:t>
      </w:r>
    </w:p>
    <w:p w:rsidR="00163AA1" w:rsidRPr="0040039B" w:rsidRDefault="00163AA1" w:rsidP="00163AA1">
      <w:pPr>
        <w:pStyle w:val="ParagraphStyle"/>
        <w:keepNext/>
        <w:rPr>
          <w:rFonts w:ascii="Times New Roman" w:hAnsi="Times New Roman" w:cs="Times New Roman"/>
          <w:spacing w:val="30"/>
        </w:rPr>
      </w:pPr>
      <w:r w:rsidRPr="0040039B">
        <w:rPr>
          <w:rFonts w:ascii="Times New Roman" w:hAnsi="Times New Roman" w:cs="Times New Roman"/>
          <w:spacing w:val="30"/>
        </w:rPr>
        <w:t>Вариант 1</w:t>
      </w:r>
    </w:p>
    <w:p w:rsidR="00163AA1" w:rsidRPr="0040039B" w:rsidRDefault="00163AA1" w:rsidP="00163AA1">
      <w:pPr>
        <w:pStyle w:val="ParagraphStyle"/>
        <w:ind w:firstLine="360"/>
        <w:rPr>
          <w:rFonts w:ascii="Times New Roman" w:hAnsi="Times New Roman" w:cs="Times New Roman"/>
        </w:rPr>
      </w:pPr>
      <w:r w:rsidRPr="0040039B">
        <w:rPr>
          <w:rFonts w:ascii="Times New Roman" w:hAnsi="Times New Roman" w:cs="Times New Roman"/>
        </w:rPr>
        <w:t xml:space="preserve">1. Отрезки </w:t>
      </w:r>
      <w:r w:rsidRPr="0040039B">
        <w:rPr>
          <w:rFonts w:ascii="Times New Roman" w:hAnsi="Times New Roman" w:cs="Times New Roman"/>
          <w:i/>
          <w:iCs/>
        </w:rPr>
        <w:t>МК</w:t>
      </w:r>
      <w:r w:rsidRPr="0040039B">
        <w:rPr>
          <w:rFonts w:ascii="Times New Roman" w:hAnsi="Times New Roman" w:cs="Times New Roman"/>
        </w:rPr>
        <w:t xml:space="preserve"> и </w:t>
      </w:r>
      <w:r w:rsidRPr="0040039B">
        <w:rPr>
          <w:rFonts w:ascii="Times New Roman" w:hAnsi="Times New Roman" w:cs="Times New Roman"/>
          <w:i/>
          <w:iCs/>
        </w:rPr>
        <w:t>OD</w:t>
      </w:r>
      <w:r w:rsidRPr="0040039B">
        <w:rPr>
          <w:rFonts w:ascii="Times New Roman" w:hAnsi="Times New Roman" w:cs="Times New Roman"/>
        </w:rPr>
        <w:t xml:space="preserve"> пересекаются в точке</w:t>
      </w:r>
      <w:r w:rsidRPr="0040039B">
        <w:rPr>
          <w:rFonts w:ascii="Times New Roman" w:hAnsi="Times New Roman" w:cs="Times New Roman"/>
          <w:i/>
          <w:iCs/>
        </w:rPr>
        <w:t>Е</w:t>
      </w:r>
      <w:r w:rsidRPr="0040039B">
        <w:rPr>
          <w:rFonts w:ascii="Times New Roman" w:hAnsi="Times New Roman" w:cs="Times New Roman"/>
        </w:rPr>
        <w:t xml:space="preserve"> и делятся ею пополам. Докажите, что </w:t>
      </w:r>
      <w:r w:rsidRPr="0040039B">
        <w:rPr>
          <w:rFonts w:ascii="Times New Roman" w:hAnsi="Times New Roman" w:cs="Times New Roman"/>
          <w:i/>
          <w:iCs/>
        </w:rPr>
        <w:t>МО = DK</w:t>
      </w:r>
      <w:r w:rsidRPr="0040039B">
        <w:rPr>
          <w:rFonts w:ascii="Times New Roman" w:hAnsi="Times New Roman" w:cs="Times New Roman"/>
        </w:rPr>
        <w:t>.</w:t>
      </w:r>
    </w:p>
    <w:p w:rsidR="00163AA1" w:rsidRPr="0040039B" w:rsidRDefault="00163AA1" w:rsidP="00163AA1">
      <w:pPr>
        <w:pStyle w:val="ParagraphStyle"/>
        <w:ind w:firstLine="360"/>
        <w:rPr>
          <w:rFonts w:ascii="Times New Roman" w:hAnsi="Times New Roman" w:cs="Times New Roman"/>
          <w:i/>
          <w:iCs/>
        </w:rPr>
      </w:pPr>
      <w:r w:rsidRPr="0040039B">
        <w:rPr>
          <w:rFonts w:ascii="Times New Roman" w:hAnsi="Times New Roman" w:cs="Times New Roman"/>
        </w:rPr>
        <w:t xml:space="preserve">2. В </w:t>
      </w:r>
      <w:r w:rsidRPr="0040039B">
        <w:rPr>
          <w:rFonts w:ascii="Times New Roman" w:hAnsi="Times New Roman" w:cs="Times New Roman"/>
          <w:noProof/>
        </w:rPr>
        <w:t></w:t>
      </w:r>
      <w:r w:rsidRPr="0040039B">
        <w:rPr>
          <w:rFonts w:ascii="Times New Roman" w:hAnsi="Times New Roman" w:cs="Times New Roman"/>
          <w:i/>
          <w:iCs/>
        </w:rPr>
        <w:t>АNСAN</w:t>
      </w:r>
      <w:r w:rsidRPr="0040039B">
        <w:rPr>
          <w:rFonts w:ascii="Times New Roman" w:hAnsi="Times New Roman" w:cs="Times New Roman"/>
        </w:rPr>
        <w:t xml:space="preserve"> = </w:t>
      </w:r>
      <w:r w:rsidRPr="0040039B">
        <w:rPr>
          <w:rFonts w:ascii="Times New Roman" w:hAnsi="Times New Roman" w:cs="Times New Roman"/>
          <w:i/>
          <w:iCs/>
        </w:rPr>
        <w:t>CN</w:t>
      </w:r>
      <w:r w:rsidRPr="0040039B">
        <w:rPr>
          <w:rFonts w:ascii="Times New Roman" w:hAnsi="Times New Roman" w:cs="Times New Roman"/>
        </w:rPr>
        <w:t xml:space="preserve">, </w:t>
      </w:r>
      <w:r w:rsidRPr="0040039B">
        <w:rPr>
          <w:rFonts w:ascii="Times New Roman" w:hAnsi="Times New Roman" w:cs="Times New Roman"/>
          <w:i/>
          <w:iCs/>
        </w:rPr>
        <w:t>NE</w:t>
      </w:r>
      <w:r w:rsidRPr="0040039B">
        <w:rPr>
          <w:rFonts w:ascii="Times New Roman" w:hAnsi="Times New Roman" w:cs="Times New Roman"/>
        </w:rPr>
        <w:t xml:space="preserve"> – медиана, </w:t>
      </w:r>
      <w:r w:rsidRPr="0040039B">
        <w:rPr>
          <w:rFonts w:ascii="Times New Roman" w:hAnsi="Times New Roman" w:cs="Times New Roman"/>
          <w:noProof/>
        </w:rPr>
        <w:t></w:t>
      </w:r>
      <w:r w:rsidRPr="0040039B">
        <w:rPr>
          <w:rFonts w:ascii="Times New Roman" w:hAnsi="Times New Roman" w:cs="Times New Roman"/>
          <w:i/>
          <w:iCs/>
        </w:rPr>
        <w:t xml:space="preserve">CNE = </w:t>
      </w:r>
      <w:r w:rsidRPr="0040039B">
        <w:rPr>
          <w:rFonts w:ascii="Times New Roman" w:hAnsi="Times New Roman" w:cs="Times New Roman"/>
        </w:rPr>
        <w:t xml:space="preserve">35°. Найдите </w:t>
      </w:r>
      <w:r w:rsidRPr="0040039B">
        <w:rPr>
          <w:rFonts w:ascii="Times New Roman" w:hAnsi="Times New Roman" w:cs="Times New Roman"/>
          <w:noProof/>
        </w:rPr>
        <w:t></w:t>
      </w:r>
      <w:r w:rsidRPr="0040039B">
        <w:rPr>
          <w:rFonts w:ascii="Times New Roman" w:hAnsi="Times New Roman" w:cs="Times New Roman"/>
          <w:i/>
          <w:iCs/>
        </w:rPr>
        <w:t>АNС.</w:t>
      </w:r>
    </w:p>
    <w:p w:rsidR="00163AA1" w:rsidRPr="0040039B" w:rsidRDefault="00163AA1" w:rsidP="00163AA1">
      <w:pPr>
        <w:pStyle w:val="ParagraphStyle"/>
        <w:ind w:firstLine="360"/>
        <w:rPr>
          <w:rFonts w:ascii="Times New Roman" w:hAnsi="Times New Roman" w:cs="Times New Roman"/>
        </w:rPr>
      </w:pPr>
      <w:r w:rsidRPr="0040039B">
        <w:rPr>
          <w:rFonts w:ascii="Times New Roman" w:hAnsi="Times New Roman" w:cs="Times New Roman"/>
        </w:rPr>
        <w:t>3. Периметр равнобедренного треугольника равен 15,6 см. Его основание больше боковой стороны на 3 см. Найдите стороны треугольника.</w:t>
      </w:r>
      <w:r w:rsidRPr="0040039B">
        <w:rPr>
          <w:rFonts w:ascii="Times New Roman" w:hAnsi="Times New Roman" w:cs="Times New Roman"/>
        </w:rPr>
        <w:br/>
        <w:t>__________________________________________________________________</w:t>
      </w:r>
    </w:p>
    <w:p w:rsidR="00163AA1" w:rsidRPr="0040039B" w:rsidRDefault="00163AA1" w:rsidP="00163AA1">
      <w:pPr>
        <w:pStyle w:val="ParagraphStyle"/>
        <w:keepNext/>
        <w:rPr>
          <w:rFonts w:ascii="Times New Roman" w:hAnsi="Times New Roman" w:cs="Times New Roman"/>
          <w:spacing w:val="30"/>
        </w:rPr>
      </w:pPr>
      <w:r w:rsidRPr="0040039B">
        <w:rPr>
          <w:rFonts w:ascii="Times New Roman" w:hAnsi="Times New Roman" w:cs="Times New Roman"/>
          <w:spacing w:val="30"/>
        </w:rPr>
        <w:t>Вариант 2</w:t>
      </w:r>
    </w:p>
    <w:p w:rsidR="00163AA1" w:rsidRPr="0040039B" w:rsidRDefault="00163AA1" w:rsidP="00163AA1">
      <w:pPr>
        <w:pStyle w:val="ParagraphStyle"/>
        <w:ind w:firstLine="360"/>
        <w:rPr>
          <w:rFonts w:ascii="Times New Roman" w:hAnsi="Times New Roman" w:cs="Times New Roman"/>
        </w:rPr>
      </w:pPr>
      <w:r w:rsidRPr="0040039B">
        <w:rPr>
          <w:rFonts w:ascii="Times New Roman" w:hAnsi="Times New Roman" w:cs="Times New Roman"/>
        </w:rPr>
        <w:t xml:space="preserve">1. </w:t>
      </w:r>
      <w:r w:rsidRPr="0040039B">
        <w:rPr>
          <w:rFonts w:ascii="Times New Roman" w:hAnsi="Times New Roman" w:cs="Times New Roman"/>
          <w:i/>
          <w:iCs/>
        </w:rPr>
        <w:t>МР = NK</w:t>
      </w:r>
      <w:r w:rsidRPr="0040039B">
        <w:rPr>
          <w:rFonts w:ascii="Times New Roman" w:hAnsi="Times New Roman" w:cs="Times New Roman"/>
        </w:rPr>
        <w:t xml:space="preserve"> и </w:t>
      </w:r>
      <w:r w:rsidRPr="0040039B">
        <w:rPr>
          <w:rFonts w:ascii="Times New Roman" w:hAnsi="Times New Roman" w:cs="Times New Roman"/>
          <w:i/>
          <w:iCs/>
        </w:rPr>
        <w:t>MN = PK</w:t>
      </w:r>
      <w:r w:rsidRPr="0040039B">
        <w:rPr>
          <w:rFonts w:ascii="Times New Roman" w:hAnsi="Times New Roman" w:cs="Times New Roman"/>
        </w:rPr>
        <w:t xml:space="preserve">. Докажите, что </w:t>
      </w:r>
      <w:r w:rsidRPr="0040039B">
        <w:rPr>
          <w:rFonts w:ascii="Times New Roman" w:hAnsi="Times New Roman" w:cs="Times New Roman"/>
          <w:noProof/>
        </w:rPr>
        <w:t></w:t>
      </w:r>
      <w:r w:rsidRPr="0040039B">
        <w:rPr>
          <w:rFonts w:ascii="Times New Roman" w:hAnsi="Times New Roman" w:cs="Times New Roman"/>
          <w:i/>
          <w:iCs/>
        </w:rPr>
        <w:t xml:space="preserve">МРК = </w:t>
      </w:r>
      <w:r w:rsidRPr="0040039B">
        <w:rPr>
          <w:rFonts w:ascii="Times New Roman" w:hAnsi="Times New Roman" w:cs="Times New Roman"/>
          <w:noProof/>
        </w:rPr>
        <w:t></w:t>
      </w:r>
      <w:r w:rsidRPr="0040039B">
        <w:rPr>
          <w:rFonts w:ascii="Times New Roman" w:hAnsi="Times New Roman" w:cs="Times New Roman"/>
          <w:i/>
          <w:iCs/>
        </w:rPr>
        <w:t>MNK.</w:t>
      </w:r>
    </w:p>
    <w:p w:rsidR="00163AA1" w:rsidRPr="0040039B" w:rsidRDefault="00163AA1" w:rsidP="00163AA1">
      <w:pPr>
        <w:pStyle w:val="ParagraphStyle"/>
        <w:rPr>
          <w:rFonts w:asciiTheme="majorHAnsi" w:hAnsiTheme="majorHAnsi" w:cs="Times New Roman"/>
        </w:rPr>
      </w:pPr>
      <w:r w:rsidRPr="0040039B">
        <w:rPr>
          <w:rFonts w:ascii="Times New Roman" w:hAnsi="Times New Roman" w:cs="Times New Roman"/>
          <w:noProof/>
          <w:lang w:eastAsia="ru-RU"/>
        </w:rPr>
        <w:drawing>
          <wp:inline distT="0" distB="0" distL="0" distR="0">
            <wp:extent cx="1733550" cy="1095375"/>
            <wp:effectExtent l="0" t="0" r="0" b="9525"/>
            <wp:docPr id="14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733550" cy="1095375"/>
                    </a:xfrm>
                    <a:prstGeom prst="rect">
                      <a:avLst/>
                    </a:prstGeom>
                    <a:noFill/>
                    <a:ln>
                      <a:noFill/>
                    </a:ln>
                  </pic:spPr>
                </pic:pic>
              </a:graphicData>
            </a:graphic>
          </wp:inline>
        </w:drawing>
      </w:r>
    </w:p>
    <w:p w:rsidR="00163AA1" w:rsidRPr="0040039B" w:rsidRDefault="00163AA1" w:rsidP="00163AA1">
      <w:pPr>
        <w:pStyle w:val="ParagraphStyle"/>
        <w:ind w:firstLine="360"/>
        <w:rPr>
          <w:rFonts w:ascii="Times New Roman" w:hAnsi="Times New Roman" w:cs="Times New Roman"/>
        </w:rPr>
      </w:pPr>
      <w:r w:rsidRPr="0040039B">
        <w:rPr>
          <w:rFonts w:ascii="Times New Roman" w:hAnsi="Times New Roman" w:cs="Times New Roman"/>
        </w:rPr>
        <w:t xml:space="preserve">2. В </w:t>
      </w:r>
      <w:r w:rsidRPr="0040039B">
        <w:rPr>
          <w:rFonts w:ascii="Times New Roman" w:hAnsi="Times New Roman" w:cs="Times New Roman"/>
          <w:noProof/>
        </w:rPr>
        <w:t></w:t>
      </w:r>
      <w:r w:rsidRPr="0040039B">
        <w:rPr>
          <w:rFonts w:ascii="Times New Roman" w:hAnsi="Times New Roman" w:cs="Times New Roman"/>
          <w:i/>
          <w:iCs/>
        </w:rPr>
        <w:t>DFL DF = FL,FC</w:t>
      </w:r>
      <w:r w:rsidRPr="0040039B">
        <w:rPr>
          <w:rFonts w:ascii="Times New Roman" w:hAnsi="Times New Roman" w:cs="Times New Roman"/>
        </w:rPr>
        <w:t xml:space="preserve"> – медиана, </w:t>
      </w:r>
      <w:r w:rsidRPr="0040039B">
        <w:rPr>
          <w:rFonts w:ascii="Times New Roman" w:hAnsi="Times New Roman" w:cs="Times New Roman"/>
          <w:noProof/>
        </w:rPr>
        <w:t></w:t>
      </w:r>
      <w:r w:rsidRPr="0040039B">
        <w:rPr>
          <w:rFonts w:ascii="Times New Roman" w:hAnsi="Times New Roman" w:cs="Times New Roman"/>
          <w:i/>
          <w:iCs/>
        </w:rPr>
        <w:t xml:space="preserve">DFL = </w:t>
      </w:r>
      <w:r w:rsidRPr="0040039B">
        <w:rPr>
          <w:rFonts w:ascii="Times New Roman" w:hAnsi="Times New Roman" w:cs="Times New Roman"/>
        </w:rPr>
        <w:t xml:space="preserve">130°. Найдите </w:t>
      </w:r>
      <w:r w:rsidRPr="0040039B">
        <w:rPr>
          <w:rFonts w:ascii="Times New Roman" w:hAnsi="Times New Roman" w:cs="Times New Roman"/>
          <w:noProof/>
        </w:rPr>
        <w:t></w:t>
      </w:r>
      <w:r w:rsidRPr="0040039B">
        <w:rPr>
          <w:rFonts w:ascii="Times New Roman" w:hAnsi="Times New Roman" w:cs="Times New Roman"/>
          <w:i/>
          <w:iCs/>
        </w:rPr>
        <w:t>CFL.</w:t>
      </w:r>
    </w:p>
    <w:p w:rsidR="00163AA1" w:rsidRPr="0040039B" w:rsidRDefault="00163AA1" w:rsidP="00163AA1">
      <w:pPr>
        <w:pStyle w:val="ParagraphStyle"/>
        <w:pBdr>
          <w:bottom w:val="single" w:sz="12" w:space="1" w:color="auto"/>
        </w:pBdr>
        <w:ind w:firstLine="360"/>
        <w:rPr>
          <w:rFonts w:ascii="Times New Roman" w:hAnsi="Times New Roman" w:cs="Times New Roman"/>
        </w:rPr>
      </w:pPr>
      <w:r w:rsidRPr="0040039B">
        <w:rPr>
          <w:rFonts w:ascii="Times New Roman" w:hAnsi="Times New Roman" w:cs="Times New Roman"/>
        </w:rPr>
        <w:t>3. Периметр равнобедренного треугольника равен 13 см. Сумма основания и боковой стороны 8,3 см. Найдите стороны треугольника.</w:t>
      </w:r>
    </w:p>
    <w:p w:rsidR="00163AA1" w:rsidRPr="0040039B" w:rsidRDefault="00163AA1" w:rsidP="00163AA1">
      <w:pPr>
        <w:autoSpaceDE w:val="0"/>
        <w:autoSpaceDN w:val="0"/>
        <w:adjustRightInd w:val="0"/>
        <w:spacing w:after="0" w:line="240" w:lineRule="auto"/>
        <w:rPr>
          <w:rFonts w:ascii="Times New Roman" w:hAnsi="Times New Roman" w:cs="Times New Roman"/>
          <w:bCs/>
          <w:caps/>
          <w:sz w:val="24"/>
          <w:szCs w:val="24"/>
        </w:rPr>
      </w:pPr>
      <w:r>
        <w:rPr>
          <w:rFonts w:ascii="Times New Roman" w:hAnsi="Times New Roman" w:cs="Times New Roman"/>
          <w:b/>
          <w:bCs/>
          <w:caps/>
          <w:sz w:val="24"/>
          <w:szCs w:val="24"/>
        </w:rPr>
        <w:t>Контрольная работа № 5</w:t>
      </w:r>
      <w:r w:rsidRPr="0040039B">
        <w:rPr>
          <w:rFonts w:ascii="Times New Roman" w:hAnsi="Times New Roman" w:cs="Times New Roman"/>
          <w:b/>
          <w:bCs/>
          <w:caps/>
          <w:sz w:val="24"/>
          <w:szCs w:val="24"/>
        </w:rPr>
        <w:t xml:space="preserve"> </w:t>
      </w:r>
      <w:r w:rsidRPr="0040039B">
        <w:rPr>
          <w:rFonts w:ascii="Times New Roman" w:hAnsi="Times New Roman" w:cs="Times New Roman"/>
          <w:bCs/>
          <w:caps/>
          <w:sz w:val="24"/>
          <w:szCs w:val="24"/>
        </w:rPr>
        <w:t>«Сумма углов треугольника»</w:t>
      </w:r>
    </w:p>
    <w:p w:rsidR="00163AA1" w:rsidRPr="0040039B" w:rsidRDefault="00163AA1" w:rsidP="00163AA1">
      <w:pPr>
        <w:pStyle w:val="ParagraphStyle"/>
        <w:keepNext/>
        <w:jc w:val="center"/>
        <w:rPr>
          <w:rFonts w:ascii="Times New Roman" w:hAnsi="Times New Roman" w:cs="Times New Roman"/>
          <w:spacing w:val="30"/>
        </w:rPr>
      </w:pPr>
      <w:r w:rsidRPr="0040039B">
        <w:rPr>
          <w:rFonts w:ascii="Times New Roman" w:hAnsi="Times New Roman" w:cs="Times New Roman"/>
          <w:spacing w:val="30"/>
        </w:rPr>
        <w:t>Вариант 1</w:t>
      </w:r>
    </w:p>
    <w:p w:rsidR="00163AA1" w:rsidRPr="0040039B" w:rsidRDefault="00163AA1" w:rsidP="00163AA1">
      <w:pPr>
        <w:pStyle w:val="ParagraphStyle"/>
        <w:ind w:firstLine="360"/>
        <w:jc w:val="both"/>
        <w:rPr>
          <w:rFonts w:ascii="Times New Roman" w:hAnsi="Times New Roman" w:cs="Times New Roman"/>
          <w:shd w:val="clear" w:color="auto" w:fill="FFFFFF"/>
        </w:rPr>
      </w:pPr>
      <w:r w:rsidRPr="0040039B">
        <w:rPr>
          <w:rFonts w:ascii="Times New Roman" w:hAnsi="Times New Roman" w:cs="Times New Roman"/>
        </w:rPr>
        <w:t xml:space="preserve">1. Параллельные прямые </w:t>
      </w:r>
      <w:r w:rsidRPr="0040039B">
        <w:rPr>
          <w:rFonts w:ascii="Times New Roman" w:hAnsi="Times New Roman" w:cs="Times New Roman"/>
          <w:i/>
          <w:iCs/>
        </w:rPr>
        <w:t>а</w:t>
      </w:r>
      <w:r w:rsidRPr="0040039B">
        <w:rPr>
          <w:rFonts w:ascii="Times New Roman" w:hAnsi="Times New Roman" w:cs="Times New Roman"/>
        </w:rPr>
        <w:t xml:space="preserve"> и </w:t>
      </w:r>
      <w:r w:rsidRPr="0040039B">
        <w:rPr>
          <w:rFonts w:ascii="Times New Roman" w:hAnsi="Times New Roman" w:cs="Times New Roman"/>
          <w:i/>
          <w:iCs/>
        </w:rPr>
        <w:t xml:space="preserve">b </w:t>
      </w:r>
      <w:r w:rsidRPr="0040039B">
        <w:rPr>
          <w:rFonts w:ascii="Times New Roman" w:hAnsi="Times New Roman" w:cs="Times New Roman"/>
        </w:rPr>
        <w:t xml:space="preserve">пересекаются прямой </w:t>
      </w:r>
      <w:r w:rsidRPr="0040039B">
        <w:rPr>
          <w:rFonts w:ascii="Times New Roman" w:hAnsi="Times New Roman" w:cs="Times New Roman"/>
          <w:i/>
          <w:iCs/>
        </w:rPr>
        <w:t xml:space="preserve">с, </w:t>
      </w:r>
      <w:r w:rsidRPr="0040039B">
        <w:rPr>
          <w:rFonts w:ascii="Times New Roman" w:hAnsi="Times New Roman" w:cs="Times New Roman"/>
          <w:noProof/>
        </w:rPr>
        <w:t></w:t>
      </w:r>
      <w:r w:rsidRPr="0040039B">
        <w:rPr>
          <w:rFonts w:ascii="Times New Roman" w:hAnsi="Times New Roman" w:cs="Times New Roman"/>
        </w:rPr>
        <w:t xml:space="preserve">1 = 123°. Найдите угол </w:t>
      </w:r>
      <w:r w:rsidRPr="0040039B">
        <w:rPr>
          <w:rFonts w:ascii="Times New Roman" w:hAnsi="Times New Roman" w:cs="Times New Roman"/>
          <w:shd w:val="clear" w:color="auto" w:fill="FFFFFF"/>
        </w:rPr>
        <w:t>2 (</w:t>
      </w:r>
      <w:r w:rsidRPr="0040039B">
        <w:rPr>
          <w:rFonts w:ascii="Times New Roman" w:hAnsi="Times New Roman" w:cs="Times New Roman"/>
          <w:i/>
          <w:iCs/>
          <w:shd w:val="clear" w:color="auto" w:fill="FFFFFF"/>
        </w:rPr>
        <w:t>см. рис</w:t>
      </w:r>
      <w:r w:rsidRPr="0040039B">
        <w:rPr>
          <w:rFonts w:ascii="Times New Roman" w:hAnsi="Times New Roman" w:cs="Times New Roman"/>
          <w:shd w:val="clear" w:color="auto" w:fill="FFFFFF"/>
        </w:rPr>
        <w:t>.).</w:t>
      </w:r>
    </w:p>
    <w:p w:rsidR="00163AA1" w:rsidRPr="0040039B" w:rsidRDefault="00163AA1" w:rsidP="00163AA1">
      <w:pPr>
        <w:pStyle w:val="ParagraphStyle"/>
        <w:ind w:firstLine="360"/>
        <w:jc w:val="both"/>
        <w:rPr>
          <w:rFonts w:ascii="Times New Roman" w:hAnsi="Times New Roman" w:cs="Times New Roman"/>
        </w:rPr>
      </w:pPr>
      <w:r w:rsidRPr="0040039B">
        <w:rPr>
          <w:rFonts w:ascii="Times New Roman" w:hAnsi="Times New Roman" w:cs="Times New Roman"/>
        </w:rPr>
        <w:t xml:space="preserve">2. Прямая </w:t>
      </w:r>
      <w:r w:rsidRPr="0040039B">
        <w:rPr>
          <w:rFonts w:ascii="Times New Roman" w:hAnsi="Times New Roman" w:cs="Times New Roman"/>
          <w:i/>
          <w:iCs/>
        </w:rPr>
        <w:t>m</w:t>
      </w:r>
      <w:r w:rsidRPr="0040039B">
        <w:rPr>
          <w:rFonts w:ascii="Times New Roman" w:hAnsi="Times New Roman" w:cs="Times New Roman"/>
        </w:rPr>
        <w:t xml:space="preserve"> пересекает стороны треугольника </w:t>
      </w:r>
      <w:r w:rsidRPr="0040039B">
        <w:rPr>
          <w:rFonts w:ascii="Times New Roman" w:hAnsi="Times New Roman" w:cs="Times New Roman"/>
          <w:i/>
          <w:iCs/>
        </w:rPr>
        <w:t>АВС</w:t>
      </w:r>
      <w:r w:rsidRPr="0040039B">
        <w:rPr>
          <w:rFonts w:ascii="Times New Roman" w:hAnsi="Times New Roman" w:cs="Times New Roman"/>
        </w:rPr>
        <w:t xml:space="preserve">, </w:t>
      </w:r>
      <w:r w:rsidRPr="0040039B">
        <w:rPr>
          <w:rFonts w:ascii="Times New Roman" w:hAnsi="Times New Roman" w:cs="Times New Roman"/>
          <w:i/>
          <w:iCs/>
        </w:rPr>
        <w:t>АВ</w:t>
      </w:r>
      <w:r w:rsidRPr="0040039B">
        <w:rPr>
          <w:rFonts w:ascii="Times New Roman" w:hAnsi="Times New Roman" w:cs="Times New Roman"/>
        </w:rPr>
        <w:t xml:space="preserve"> в точке </w:t>
      </w:r>
      <w:r w:rsidRPr="0040039B">
        <w:rPr>
          <w:rFonts w:ascii="Times New Roman" w:hAnsi="Times New Roman" w:cs="Times New Roman"/>
          <w:i/>
          <w:iCs/>
        </w:rPr>
        <w:t>Р</w:t>
      </w:r>
      <w:r w:rsidRPr="0040039B">
        <w:rPr>
          <w:rFonts w:ascii="Times New Roman" w:hAnsi="Times New Roman" w:cs="Times New Roman"/>
        </w:rPr>
        <w:t xml:space="preserve">, </w:t>
      </w:r>
      <w:r w:rsidRPr="0040039B">
        <w:rPr>
          <w:rFonts w:ascii="Times New Roman" w:hAnsi="Times New Roman" w:cs="Times New Roman"/>
          <w:i/>
          <w:iCs/>
        </w:rPr>
        <w:t>ВС</w:t>
      </w:r>
      <w:r w:rsidRPr="0040039B">
        <w:rPr>
          <w:rFonts w:ascii="Times New Roman" w:hAnsi="Times New Roman" w:cs="Times New Roman"/>
        </w:rPr>
        <w:t xml:space="preserve"> в точке </w:t>
      </w:r>
      <w:r w:rsidRPr="0040039B">
        <w:rPr>
          <w:rFonts w:ascii="Times New Roman" w:hAnsi="Times New Roman" w:cs="Times New Roman"/>
          <w:i/>
          <w:iCs/>
        </w:rPr>
        <w:t>Е</w:t>
      </w:r>
      <w:r w:rsidRPr="0040039B">
        <w:rPr>
          <w:rFonts w:ascii="Times New Roman" w:hAnsi="Times New Roman" w:cs="Times New Roman"/>
        </w:rPr>
        <w:t xml:space="preserve">. </w:t>
      </w:r>
      <w:r w:rsidRPr="0040039B">
        <w:rPr>
          <w:rFonts w:ascii="Times New Roman" w:hAnsi="Times New Roman" w:cs="Times New Roman"/>
          <w:noProof/>
        </w:rPr>
        <w:t></w:t>
      </w:r>
      <w:r w:rsidRPr="0040039B">
        <w:rPr>
          <w:rFonts w:ascii="Times New Roman" w:hAnsi="Times New Roman" w:cs="Times New Roman"/>
          <w:i/>
          <w:iCs/>
        </w:rPr>
        <w:t xml:space="preserve">АВС = </w:t>
      </w:r>
      <w:r w:rsidRPr="0040039B">
        <w:rPr>
          <w:rFonts w:ascii="Times New Roman" w:hAnsi="Times New Roman" w:cs="Times New Roman"/>
        </w:rPr>
        <w:t xml:space="preserve">35°, </w:t>
      </w:r>
      <w:r w:rsidRPr="0040039B">
        <w:rPr>
          <w:rFonts w:ascii="Times New Roman" w:hAnsi="Times New Roman" w:cs="Times New Roman"/>
          <w:noProof/>
        </w:rPr>
        <w:t></w:t>
      </w:r>
      <w:r w:rsidRPr="0040039B">
        <w:rPr>
          <w:rFonts w:ascii="Times New Roman" w:hAnsi="Times New Roman" w:cs="Times New Roman"/>
          <w:i/>
          <w:iCs/>
        </w:rPr>
        <w:t xml:space="preserve">АСВ = </w:t>
      </w:r>
      <w:r w:rsidRPr="0040039B">
        <w:rPr>
          <w:rFonts w:ascii="Times New Roman" w:hAnsi="Times New Roman" w:cs="Times New Roman"/>
        </w:rPr>
        <w:t xml:space="preserve">84°, </w:t>
      </w:r>
      <w:r w:rsidRPr="0040039B">
        <w:rPr>
          <w:rFonts w:ascii="Times New Roman" w:hAnsi="Times New Roman" w:cs="Times New Roman"/>
          <w:noProof/>
        </w:rPr>
        <w:t></w:t>
      </w:r>
      <w:r w:rsidRPr="0040039B">
        <w:rPr>
          <w:rFonts w:ascii="Times New Roman" w:hAnsi="Times New Roman" w:cs="Times New Roman"/>
          <w:i/>
          <w:iCs/>
        </w:rPr>
        <w:t xml:space="preserve">АРЕ = </w:t>
      </w:r>
      <w:r w:rsidRPr="0040039B">
        <w:rPr>
          <w:rFonts w:ascii="Times New Roman" w:hAnsi="Times New Roman" w:cs="Times New Roman"/>
        </w:rPr>
        <w:t>119°.</w:t>
      </w:r>
    </w:p>
    <w:p w:rsidR="00163AA1" w:rsidRPr="0040039B" w:rsidRDefault="00163AA1" w:rsidP="00163AA1">
      <w:pPr>
        <w:pStyle w:val="ParagraphStyle"/>
        <w:ind w:firstLine="360"/>
        <w:jc w:val="both"/>
        <w:rPr>
          <w:rFonts w:ascii="Times New Roman" w:hAnsi="Times New Roman" w:cs="Times New Roman"/>
          <w:shd w:val="clear" w:color="auto" w:fill="FFFFFF"/>
        </w:rPr>
      </w:pPr>
      <w:r w:rsidRPr="0040039B">
        <w:rPr>
          <w:rFonts w:ascii="Times New Roman" w:hAnsi="Times New Roman" w:cs="Times New Roman"/>
        </w:rPr>
        <w:t>а) Докажите,</w:t>
      </w:r>
      <w:r w:rsidRPr="0040039B">
        <w:rPr>
          <w:rFonts w:ascii="Times New Roman" w:hAnsi="Times New Roman" w:cs="Times New Roman"/>
          <w:shd w:val="clear" w:color="auto" w:fill="FFFFFF"/>
        </w:rPr>
        <w:t xml:space="preserve"> что прямые</w:t>
      </w:r>
      <w:r w:rsidRPr="0040039B">
        <w:rPr>
          <w:rFonts w:ascii="Times New Roman" w:hAnsi="Times New Roman" w:cs="Times New Roman"/>
          <w:i/>
          <w:iCs/>
          <w:shd w:val="clear" w:color="auto" w:fill="FFFFFF"/>
        </w:rPr>
        <w:t>m</w:t>
      </w:r>
      <w:r w:rsidRPr="0040039B">
        <w:rPr>
          <w:rFonts w:ascii="Times New Roman" w:hAnsi="Times New Roman" w:cs="Times New Roman"/>
          <w:shd w:val="clear" w:color="auto" w:fill="FFFFFF"/>
        </w:rPr>
        <w:t xml:space="preserve"> и </w:t>
      </w:r>
      <w:r w:rsidRPr="0040039B">
        <w:rPr>
          <w:rFonts w:ascii="Times New Roman" w:hAnsi="Times New Roman" w:cs="Times New Roman"/>
          <w:i/>
          <w:iCs/>
          <w:shd w:val="clear" w:color="auto" w:fill="FFFFFF"/>
        </w:rPr>
        <w:t>АС</w:t>
      </w:r>
      <w:r w:rsidRPr="0040039B">
        <w:rPr>
          <w:rFonts w:ascii="Times New Roman" w:hAnsi="Times New Roman" w:cs="Times New Roman"/>
          <w:shd w:val="clear" w:color="auto" w:fill="FFFFFF"/>
        </w:rPr>
        <w:t xml:space="preserve"> параллельны.</w:t>
      </w:r>
    </w:p>
    <w:p w:rsidR="00163AA1" w:rsidRPr="0040039B" w:rsidRDefault="00163AA1" w:rsidP="00163AA1">
      <w:pPr>
        <w:pStyle w:val="ParagraphStyle"/>
        <w:pBdr>
          <w:bottom w:val="single" w:sz="12" w:space="1" w:color="auto"/>
        </w:pBdr>
        <w:ind w:firstLine="360"/>
        <w:jc w:val="both"/>
        <w:rPr>
          <w:rFonts w:ascii="Times New Roman" w:hAnsi="Times New Roman" w:cs="Times New Roman"/>
        </w:rPr>
      </w:pPr>
      <w:r w:rsidRPr="0040039B">
        <w:rPr>
          <w:rFonts w:ascii="Times New Roman" w:hAnsi="Times New Roman" w:cs="Times New Roman"/>
        </w:rPr>
        <w:t xml:space="preserve">б) Найдите внешний угол треугольника </w:t>
      </w:r>
      <w:r w:rsidRPr="0040039B">
        <w:rPr>
          <w:rFonts w:ascii="Times New Roman" w:hAnsi="Times New Roman" w:cs="Times New Roman"/>
          <w:i/>
          <w:iCs/>
        </w:rPr>
        <w:t>АВС</w:t>
      </w:r>
      <w:r w:rsidRPr="0040039B">
        <w:rPr>
          <w:rFonts w:ascii="Times New Roman" w:hAnsi="Times New Roman" w:cs="Times New Roman"/>
        </w:rPr>
        <w:t xml:space="preserve"> при вершине </w:t>
      </w:r>
      <w:r w:rsidRPr="0040039B">
        <w:rPr>
          <w:rFonts w:ascii="Times New Roman" w:hAnsi="Times New Roman" w:cs="Times New Roman"/>
          <w:i/>
          <w:iCs/>
        </w:rPr>
        <w:t>А</w:t>
      </w:r>
      <w:r w:rsidRPr="0040039B">
        <w:rPr>
          <w:rFonts w:ascii="Times New Roman" w:hAnsi="Times New Roman" w:cs="Times New Roman"/>
        </w:rPr>
        <w:t>.</w:t>
      </w:r>
    </w:p>
    <w:p w:rsidR="00163AA1" w:rsidRPr="0040039B" w:rsidRDefault="00163AA1" w:rsidP="00163AA1">
      <w:pPr>
        <w:pStyle w:val="ParagraphStyle"/>
        <w:keepNext/>
        <w:jc w:val="center"/>
        <w:rPr>
          <w:rFonts w:ascii="Times New Roman" w:hAnsi="Times New Roman" w:cs="Times New Roman"/>
          <w:spacing w:val="30"/>
        </w:rPr>
      </w:pPr>
      <w:r w:rsidRPr="0040039B">
        <w:rPr>
          <w:rFonts w:ascii="Times New Roman" w:hAnsi="Times New Roman" w:cs="Times New Roman"/>
          <w:spacing w:val="30"/>
        </w:rPr>
        <w:t>Вариант 2</w:t>
      </w:r>
    </w:p>
    <w:p w:rsidR="00163AA1" w:rsidRPr="0040039B" w:rsidRDefault="00163AA1" w:rsidP="00163AA1">
      <w:pPr>
        <w:pStyle w:val="ParagraphStyle"/>
        <w:ind w:firstLine="360"/>
        <w:jc w:val="both"/>
        <w:rPr>
          <w:rFonts w:ascii="Times New Roman" w:hAnsi="Times New Roman" w:cs="Times New Roman"/>
          <w:shd w:val="clear" w:color="auto" w:fill="FFFFFF"/>
        </w:rPr>
      </w:pPr>
      <w:r w:rsidRPr="0040039B">
        <w:rPr>
          <w:rFonts w:ascii="Times New Roman" w:hAnsi="Times New Roman" w:cs="Times New Roman"/>
        </w:rPr>
        <w:t>1. Прямая</w:t>
      </w:r>
      <w:r w:rsidRPr="0040039B">
        <w:rPr>
          <w:rFonts w:ascii="Times New Roman" w:hAnsi="Times New Roman" w:cs="Times New Roman"/>
          <w:i/>
          <w:iCs/>
        </w:rPr>
        <w:t>k</w:t>
      </w:r>
      <w:r w:rsidRPr="0040039B">
        <w:rPr>
          <w:rFonts w:ascii="Times New Roman" w:hAnsi="Times New Roman" w:cs="Times New Roman"/>
        </w:rPr>
        <w:t xml:space="preserve"> пересекает параллельные прямые </w:t>
      </w:r>
      <w:r w:rsidRPr="0040039B">
        <w:rPr>
          <w:rFonts w:ascii="Times New Roman" w:hAnsi="Times New Roman" w:cs="Times New Roman"/>
          <w:i/>
          <w:iCs/>
        </w:rPr>
        <w:t>m</w:t>
      </w:r>
      <w:r w:rsidRPr="0040039B">
        <w:rPr>
          <w:rFonts w:ascii="Times New Roman" w:hAnsi="Times New Roman" w:cs="Times New Roman"/>
        </w:rPr>
        <w:t xml:space="preserve"> и </w:t>
      </w:r>
      <w:r w:rsidRPr="0040039B">
        <w:rPr>
          <w:rFonts w:ascii="Times New Roman" w:hAnsi="Times New Roman" w:cs="Times New Roman"/>
          <w:i/>
          <w:iCs/>
        </w:rPr>
        <w:t>n</w:t>
      </w:r>
      <w:r w:rsidRPr="0040039B">
        <w:rPr>
          <w:rFonts w:ascii="Times New Roman" w:hAnsi="Times New Roman" w:cs="Times New Roman"/>
        </w:rPr>
        <w:t xml:space="preserve">, </w:t>
      </w:r>
      <w:r w:rsidRPr="0040039B">
        <w:rPr>
          <w:rFonts w:ascii="Times New Roman" w:hAnsi="Times New Roman" w:cs="Times New Roman"/>
          <w:noProof/>
        </w:rPr>
        <w:t></w:t>
      </w:r>
      <w:r w:rsidRPr="0040039B">
        <w:rPr>
          <w:rFonts w:ascii="Times New Roman" w:hAnsi="Times New Roman" w:cs="Times New Roman"/>
        </w:rPr>
        <w:t>1 = 64°. Найдите угол 2</w:t>
      </w:r>
      <w:r w:rsidRPr="0040039B">
        <w:rPr>
          <w:rFonts w:ascii="Times New Roman" w:hAnsi="Times New Roman" w:cs="Times New Roman"/>
          <w:shd w:val="clear" w:color="auto" w:fill="FFFFFF"/>
        </w:rPr>
        <w:t xml:space="preserve"> (см. рис.).</w:t>
      </w:r>
    </w:p>
    <w:p w:rsidR="00163AA1" w:rsidRPr="0040039B" w:rsidRDefault="00163AA1" w:rsidP="00163AA1">
      <w:pPr>
        <w:pStyle w:val="ParagraphStyle"/>
        <w:ind w:firstLine="360"/>
        <w:jc w:val="both"/>
        <w:rPr>
          <w:rFonts w:ascii="Times New Roman" w:hAnsi="Times New Roman" w:cs="Times New Roman"/>
        </w:rPr>
      </w:pPr>
      <w:r w:rsidRPr="0040039B">
        <w:rPr>
          <w:rFonts w:ascii="Times New Roman" w:hAnsi="Times New Roman" w:cs="Times New Roman"/>
        </w:rPr>
        <w:t xml:space="preserve">2. Прямая </w:t>
      </w:r>
      <w:r w:rsidRPr="0040039B">
        <w:rPr>
          <w:rFonts w:ascii="Times New Roman" w:hAnsi="Times New Roman" w:cs="Times New Roman"/>
          <w:i/>
          <w:iCs/>
        </w:rPr>
        <w:t>а</w:t>
      </w:r>
      <w:r w:rsidRPr="0040039B">
        <w:rPr>
          <w:rFonts w:ascii="Times New Roman" w:hAnsi="Times New Roman" w:cs="Times New Roman"/>
        </w:rPr>
        <w:t xml:space="preserve"> пересекает стороны</w:t>
      </w:r>
      <w:r w:rsidRPr="0040039B">
        <w:rPr>
          <w:rFonts w:ascii="Times New Roman" w:hAnsi="Times New Roman" w:cs="Times New Roman"/>
          <w:shd w:val="clear" w:color="auto" w:fill="FFFFFF"/>
        </w:rPr>
        <w:t xml:space="preserve"> треугольника </w:t>
      </w:r>
      <w:r w:rsidRPr="0040039B">
        <w:rPr>
          <w:rFonts w:ascii="Times New Roman" w:hAnsi="Times New Roman" w:cs="Times New Roman"/>
          <w:i/>
          <w:iCs/>
          <w:shd w:val="clear" w:color="auto" w:fill="FFFFFF"/>
        </w:rPr>
        <w:t>MNKKM</w:t>
      </w:r>
      <w:r w:rsidRPr="0040039B">
        <w:rPr>
          <w:rFonts w:ascii="Times New Roman" w:hAnsi="Times New Roman" w:cs="Times New Roman"/>
          <w:shd w:val="clear" w:color="auto" w:fill="FFFFFF"/>
        </w:rPr>
        <w:t xml:space="preserve"> в точке</w:t>
      </w:r>
      <w:r w:rsidRPr="0040039B">
        <w:rPr>
          <w:rFonts w:ascii="Times New Roman" w:hAnsi="Times New Roman" w:cs="Times New Roman"/>
          <w:i/>
          <w:iCs/>
          <w:shd w:val="clear" w:color="auto" w:fill="FFFFFF"/>
        </w:rPr>
        <w:t>А</w:t>
      </w:r>
      <w:r w:rsidRPr="0040039B">
        <w:rPr>
          <w:rFonts w:ascii="Times New Roman" w:hAnsi="Times New Roman" w:cs="Times New Roman"/>
          <w:shd w:val="clear" w:color="auto" w:fill="FFFFFF"/>
        </w:rPr>
        <w:t xml:space="preserve">, </w:t>
      </w:r>
      <w:r w:rsidRPr="0040039B">
        <w:rPr>
          <w:rFonts w:ascii="Times New Roman" w:hAnsi="Times New Roman" w:cs="Times New Roman"/>
          <w:i/>
          <w:iCs/>
          <w:shd w:val="clear" w:color="auto" w:fill="FFFFFF"/>
        </w:rPr>
        <w:t>KN</w:t>
      </w:r>
      <w:r w:rsidRPr="0040039B">
        <w:rPr>
          <w:rFonts w:ascii="Times New Roman" w:hAnsi="Times New Roman" w:cs="Times New Roman"/>
        </w:rPr>
        <w:t xml:space="preserve"> в точке </w:t>
      </w:r>
      <w:r w:rsidRPr="0040039B">
        <w:rPr>
          <w:rFonts w:ascii="Times New Roman" w:hAnsi="Times New Roman" w:cs="Times New Roman"/>
          <w:i/>
          <w:iCs/>
        </w:rPr>
        <w:t>В</w:t>
      </w:r>
      <w:r w:rsidRPr="0040039B">
        <w:rPr>
          <w:rFonts w:ascii="Times New Roman" w:hAnsi="Times New Roman" w:cs="Times New Roman"/>
        </w:rPr>
        <w:t xml:space="preserve">. </w:t>
      </w:r>
      <w:r w:rsidRPr="0040039B">
        <w:rPr>
          <w:rFonts w:ascii="Times New Roman" w:hAnsi="Times New Roman" w:cs="Times New Roman"/>
          <w:noProof/>
        </w:rPr>
        <w:t></w:t>
      </w:r>
      <w:r w:rsidRPr="0040039B">
        <w:rPr>
          <w:rFonts w:ascii="Times New Roman" w:hAnsi="Times New Roman" w:cs="Times New Roman"/>
          <w:i/>
          <w:iCs/>
          <w:shd w:val="clear" w:color="auto" w:fill="FFFFFF"/>
        </w:rPr>
        <w:t>MNK</w:t>
      </w:r>
      <w:r w:rsidRPr="0040039B">
        <w:rPr>
          <w:rFonts w:ascii="Times New Roman" w:hAnsi="Times New Roman" w:cs="Times New Roman"/>
          <w:i/>
          <w:iCs/>
        </w:rPr>
        <w:t xml:space="preserve"> = </w:t>
      </w:r>
      <w:r w:rsidRPr="0040039B">
        <w:rPr>
          <w:rFonts w:ascii="Times New Roman" w:hAnsi="Times New Roman" w:cs="Times New Roman"/>
        </w:rPr>
        <w:t xml:space="preserve">24°, </w:t>
      </w:r>
      <w:r w:rsidRPr="0040039B">
        <w:rPr>
          <w:rFonts w:ascii="Times New Roman" w:hAnsi="Times New Roman" w:cs="Times New Roman"/>
          <w:noProof/>
        </w:rPr>
        <w:t></w:t>
      </w:r>
      <w:r w:rsidRPr="0040039B">
        <w:rPr>
          <w:rFonts w:ascii="Times New Roman" w:hAnsi="Times New Roman" w:cs="Times New Roman"/>
          <w:i/>
          <w:iCs/>
          <w:shd w:val="clear" w:color="auto" w:fill="FFFFFF"/>
        </w:rPr>
        <w:t>MKN</w:t>
      </w:r>
      <w:r w:rsidRPr="0040039B">
        <w:rPr>
          <w:rFonts w:ascii="Times New Roman" w:hAnsi="Times New Roman" w:cs="Times New Roman"/>
          <w:i/>
          <w:iCs/>
        </w:rPr>
        <w:t xml:space="preserve"> = </w:t>
      </w:r>
      <w:r w:rsidRPr="0040039B">
        <w:rPr>
          <w:rFonts w:ascii="Times New Roman" w:hAnsi="Times New Roman" w:cs="Times New Roman"/>
        </w:rPr>
        <w:t xml:space="preserve">138°, </w:t>
      </w:r>
      <w:r w:rsidRPr="0040039B">
        <w:rPr>
          <w:rFonts w:ascii="Times New Roman" w:hAnsi="Times New Roman" w:cs="Times New Roman"/>
          <w:noProof/>
        </w:rPr>
        <w:t></w:t>
      </w:r>
      <w:r w:rsidRPr="0040039B">
        <w:rPr>
          <w:rFonts w:ascii="Times New Roman" w:hAnsi="Times New Roman" w:cs="Times New Roman"/>
          <w:i/>
          <w:iCs/>
          <w:shd w:val="clear" w:color="auto" w:fill="FFFFFF"/>
        </w:rPr>
        <w:t>MАВ</w:t>
      </w:r>
      <w:r w:rsidRPr="0040039B">
        <w:rPr>
          <w:rFonts w:ascii="Times New Roman" w:hAnsi="Times New Roman" w:cs="Times New Roman"/>
          <w:i/>
          <w:iCs/>
        </w:rPr>
        <w:t xml:space="preserve"> = </w:t>
      </w:r>
      <w:r w:rsidRPr="0040039B">
        <w:rPr>
          <w:rFonts w:ascii="Times New Roman" w:hAnsi="Times New Roman" w:cs="Times New Roman"/>
        </w:rPr>
        <w:t>162°.</w:t>
      </w:r>
    </w:p>
    <w:p w:rsidR="00163AA1" w:rsidRPr="0040039B" w:rsidRDefault="00163AA1" w:rsidP="00163AA1">
      <w:pPr>
        <w:pStyle w:val="ParagraphStyle"/>
        <w:ind w:firstLine="360"/>
        <w:jc w:val="both"/>
        <w:rPr>
          <w:rFonts w:ascii="Times New Roman" w:hAnsi="Times New Roman" w:cs="Times New Roman"/>
        </w:rPr>
      </w:pPr>
      <w:r w:rsidRPr="0040039B">
        <w:rPr>
          <w:rFonts w:ascii="Times New Roman" w:hAnsi="Times New Roman" w:cs="Times New Roman"/>
        </w:rPr>
        <w:t xml:space="preserve">а) Докажите, что прямые </w:t>
      </w:r>
      <w:r w:rsidRPr="0040039B">
        <w:rPr>
          <w:rFonts w:ascii="Times New Roman" w:hAnsi="Times New Roman" w:cs="Times New Roman"/>
          <w:i/>
          <w:iCs/>
        </w:rPr>
        <w:t>l</w:t>
      </w:r>
      <w:r w:rsidRPr="0040039B">
        <w:rPr>
          <w:rFonts w:ascii="Times New Roman" w:hAnsi="Times New Roman" w:cs="Times New Roman"/>
        </w:rPr>
        <w:t xml:space="preserve"> и </w:t>
      </w:r>
      <w:r w:rsidRPr="0040039B">
        <w:rPr>
          <w:rFonts w:ascii="Times New Roman" w:hAnsi="Times New Roman" w:cs="Times New Roman"/>
          <w:i/>
          <w:iCs/>
        </w:rPr>
        <w:t>MN</w:t>
      </w:r>
      <w:r w:rsidRPr="0040039B">
        <w:rPr>
          <w:rFonts w:ascii="Times New Roman" w:hAnsi="Times New Roman" w:cs="Times New Roman"/>
        </w:rPr>
        <w:t xml:space="preserve"> параллельны.</w:t>
      </w:r>
    </w:p>
    <w:p w:rsidR="00163AA1" w:rsidRPr="0040039B" w:rsidRDefault="00163AA1" w:rsidP="00163AA1">
      <w:pPr>
        <w:pStyle w:val="ParagraphStyle"/>
        <w:pBdr>
          <w:bottom w:val="single" w:sz="12" w:space="1" w:color="auto"/>
        </w:pBdr>
        <w:spacing w:line="252" w:lineRule="auto"/>
        <w:ind w:firstLine="360"/>
        <w:jc w:val="both"/>
        <w:rPr>
          <w:rFonts w:ascii="Times New Roman" w:hAnsi="Times New Roman" w:cs="Times New Roman"/>
        </w:rPr>
      </w:pPr>
      <w:r w:rsidRPr="0040039B">
        <w:rPr>
          <w:rFonts w:ascii="Times New Roman" w:hAnsi="Times New Roman" w:cs="Times New Roman"/>
        </w:rPr>
        <w:t xml:space="preserve">б) Найдите внешний угол треугольника </w:t>
      </w:r>
      <w:r w:rsidRPr="0040039B">
        <w:rPr>
          <w:rFonts w:ascii="Times New Roman" w:hAnsi="Times New Roman" w:cs="Times New Roman"/>
          <w:i/>
          <w:iCs/>
          <w:shd w:val="clear" w:color="auto" w:fill="FFFFFF"/>
        </w:rPr>
        <w:t>MNK</w:t>
      </w:r>
      <w:r w:rsidRPr="0040039B">
        <w:rPr>
          <w:rFonts w:ascii="Times New Roman" w:hAnsi="Times New Roman" w:cs="Times New Roman"/>
        </w:rPr>
        <w:t xml:space="preserve"> при вершине </w:t>
      </w:r>
      <w:r w:rsidRPr="0040039B">
        <w:rPr>
          <w:rFonts w:ascii="Times New Roman" w:hAnsi="Times New Roman" w:cs="Times New Roman"/>
          <w:i/>
          <w:iCs/>
          <w:shd w:val="clear" w:color="auto" w:fill="FFFFFF"/>
        </w:rPr>
        <w:t>M</w:t>
      </w:r>
      <w:r w:rsidRPr="0040039B">
        <w:rPr>
          <w:rFonts w:ascii="Times New Roman" w:hAnsi="Times New Roman" w:cs="Times New Roman"/>
        </w:rPr>
        <w:t>.</w:t>
      </w:r>
    </w:p>
    <w:p w:rsidR="00163AA1" w:rsidRPr="0040039B" w:rsidRDefault="00163AA1" w:rsidP="00163AA1">
      <w:pPr>
        <w:pStyle w:val="a3"/>
        <w:rPr>
          <w:rFonts w:ascii="Times New Roman" w:hAnsi="Times New Roman" w:cs="Times New Roman"/>
          <w:sz w:val="24"/>
          <w:szCs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Pr="0040039B" w:rsidRDefault="00163AA1" w:rsidP="00163AA1">
      <w:pPr>
        <w:autoSpaceDE w:val="0"/>
        <w:autoSpaceDN w:val="0"/>
        <w:adjustRightInd w:val="0"/>
        <w:spacing w:after="0" w:line="240" w:lineRule="auto"/>
        <w:rPr>
          <w:rFonts w:ascii="Times New Roman" w:hAnsi="Times New Roman" w:cs="Times New Roman"/>
          <w:bCs/>
          <w:caps/>
          <w:sz w:val="26"/>
          <w:szCs w:val="26"/>
        </w:rPr>
      </w:pPr>
      <w:r>
        <w:rPr>
          <w:rFonts w:ascii="Times New Roman" w:hAnsi="Times New Roman" w:cs="Times New Roman"/>
          <w:b/>
          <w:bCs/>
          <w:caps/>
          <w:sz w:val="26"/>
          <w:szCs w:val="26"/>
        </w:rPr>
        <w:t>Контрольная работа № 6</w:t>
      </w:r>
      <w:r w:rsidRPr="002152EB">
        <w:rPr>
          <w:rFonts w:ascii="Times New Roman" w:hAnsi="Times New Roman" w:cs="Times New Roman"/>
          <w:b/>
          <w:bCs/>
          <w:caps/>
          <w:sz w:val="26"/>
          <w:szCs w:val="26"/>
        </w:rPr>
        <w:t xml:space="preserve"> </w:t>
      </w:r>
      <w:r w:rsidRPr="0040039B">
        <w:rPr>
          <w:rFonts w:ascii="Times New Roman" w:hAnsi="Times New Roman" w:cs="Times New Roman"/>
          <w:bCs/>
          <w:caps/>
          <w:sz w:val="26"/>
          <w:szCs w:val="26"/>
        </w:rPr>
        <w:t>«Геометрические построения»</w:t>
      </w:r>
    </w:p>
    <w:p w:rsidR="00163AA1" w:rsidRPr="002152EB" w:rsidRDefault="00163AA1" w:rsidP="00163AA1">
      <w:pPr>
        <w:pStyle w:val="ParagraphStyle"/>
        <w:spacing w:after="60" w:line="252" w:lineRule="auto"/>
        <w:jc w:val="center"/>
        <w:rPr>
          <w:rFonts w:ascii="Times New Roman" w:hAnsi="Times New Roman" w:cs="Times New Roman"/>
          <w:sz w:val="26"/>
          <w:szCs w:val="26"/>
        </w:rPr>
      </w:pPr>
      <w:r w:rsidRPr="002152EB">
        <w:rPr>
          <w:rFonts w:ascii="Times New Roman" w:hAnsi="Times New Roman" w:cs="Times New Roman"/>
          <w:spacing w:val="45"/>
          <w:sz w:val="26"/>
          <w:szCs w:val="26"/>
        </w:rPr>
        <w:t>Вариант</w:t>
      </w:r>
      <w:r w:rsidRPr="002152EB">
        <w:rPr>
          <w:rFonts w:ascii="Times New Roman" w:hAnsi="Times New Roman" w:cs="Times New Roman"/>
          <w:sz w:val="26"/>
          <w:szCs w:val="26"/>
        </w:rPr>
        <w:t xml:space="preserve"> 1</w:t>
      </w:r>
    </w:p>
    <w:p w:rsidR="00163AA1" w:rsidRPr="002152EB" w:rsidRDefault="00163AA1" w:rsidP="00163AA1">
      <w:pPr>
        <w:pStyle w:val="ParagraphStyle"/>
        <w:spacing w:line="252" w:lineRule="auto"/>
        <w:ind w:firstLine="360"/>
        <w:jc w:val="both"/>
        <w:rPr>
          <w:rFonts w:ascii="Times New Roman" w:hAnsi="Times New Roman" w:cs="Times New Roman"/>
          <w:sz w:val="26"/>
          <w:szCs w:val="26"/>
        </w:rPr>
      </w:pPr>
      <w:r w:rsidRPr="002152EB">
        <w:rPr>
          <w:rFonts w:ascii="Times New Roman" w:hAnsi="Times New Roman" w:cs="Times New Roman"/>
          <w:sz w:val="26"/>
          <w:szCs w:val="26"/>
        </w:rPr>
        <w:t>1. Углы треугольника пропорциональны числам 2, 3, и 4. Найдите все углы треугольника.</w:t>
      </w:r>
    </w:p>
    <w:p w:rsidR="00163AA1" w:rsidRPr="002152EB" w:rsidRDefault="00163AA1" w:rsidP="00163AA1">
      <w:pPr>
        <w:pStyle w:val="ParagraphStyle"/>
        <w:spacing w:before="60" w:line="252" w:lineRule="auto"/>
        <w:ind w:firstLine="360"/>
        <w:jc w:val="both"/>
        <w:rPr>
          <w:rFonts w:ascii="Times New Roman" w:hAnsi="Times New Roman" w:cs="Times New Roman"/>
          <w:sz w:val="26"/>
          <w:szCs w:val="26"/>
        </w:rPr>
      </w:pPr>
      <w:r w:rsidRPr="002152EB">
        <w:rPr>
          <w:rFonts w:ascii="Times New Roman" w:hAnsi="Times New Roman" w:cs="Times New Roman"/>
          <w:sz w:val="26"/>
          <w:szCs w:val="26"/>
        </w:rPr>
        <w:t>2. Постройте равнобедренный треугольник по боковой стороне и углу при вершине.</w:t>
      </w:r>
    </w:p>
    <w:p w:rsidR="00163AA1" w:rsidRPr="002152EB" w:rsidRDefault="00163AA1" w:rsidP="00163AA1">
      <w:pPr>
        <w:pStyle w:val="ParagraphStyle"/>
        <w:spacing w:before="60" w:line="252" w:lineRule="auto"/>
        <w:ind w:firstLine="360"/>
        <w:jc w:val="both"/>
        <w:rPr>
          <w:rFonts w:ascii="Times New Roman" w:hAnsi="Times New Roman" w:cs="Times New Roman"/>
          <w:sz w:val="26"/>
          <w:szCs w:val="26"/>
        </w:rPr>
      </w:pPr>
      <w:r w:rsidRPr="002152EB">
        <w:rPr>
          <w:rFonts w:ascii="Times New Roman" w:hAnsi="Times New Roman" w:cs="Times New Roman"/>
          <w:sz w:val="26"/>
          <w:szCs w:val="26"/>
        </w:rPr>
        <w:t xml:space="preserve">3. </w:t>
      </w:r>
      <w:r w:rsidRPr="002152EB">
        <w:rPr>
          <w:rFonts w:ascii="Times New Roman" w:hAnsi="Times New Roman" w:cs="Times New Roman"/>
          <w:i/>
          <w:iCs/>
          <w:sz w:val="26"/>
          <w:szCs w:val="26"/>
        </w:rPr>
        <w:t>АС</w:t>
      </w:r>
      <w:r w:rsidRPr="002152EB">
        <w:rPr>
          <w:rFonts w:ascii="Times New Roman" w:hAnsi="Times New Roman" w:cs="Times New Roman"/>
          <w:sz w:val="26"/>
          <w:szCs w:val="26"/>
        </w:rPr>
        <w:t xml:space="preserve"> – касательная, </w:t>
      </w:r>
      <w:r w:rsidRPr="002152EB">
        <w:rPr>
          <w:rFonts w:ascii="Times New Roman" w:hAnsi="Times New Roman" w:cs="Times New Roman"/>
          <w:i/>
          <w:iCs/>
          <w:sz w:val="26"/>
          <w:szCs w:val="26"/>
        </w:rPr>
        <w:t>АВ</w:t>
      </w:r>
      <w:r w:rsidRPr="002152EB">
        <w:rPr>
          <w:rFonts w:ascii="Times New Roman" w:hAnsi="Times New Roman" w:cs="Times New Roman"/>
          <w:sz w:val="26"/>
          <w:szCs w:val="26"/>
        </w:rPr>
        <w:t xml:space="preserve"> – хорда окружности с центром в точке</w:t>
      </w:r>
      <w:r w:rsidRPr="002152EB">
        <w:rPr>
          <w:rFonts w:ascii="Times New Roman" w:hAnsi="Times New Roman" w:cs="Times New Roman"/>
          <w:i/>
          <w:iCs/>
          <w:sz w:val="26"/>
          <w:szCs w:val="26"/>
        </w:rPr>
        <w:t>О</w:t>
      </w:r>
      <w:r w:rsidRPr="002152EB">
        <w:rPr>
          <w:rFonts w:ascii="Times New Roman" w:hAnsi="Times New Roman" w:cs="Times New Roman"/>
          <w:sz w:val="26"/>
          <w:szCs w:val="26"/>
        </w:rPr>
        <w:t xml:space="preserve">, угол </w:t>
      </w:r>
      <w:r w:rsidRPr="002152EB">
        <w:rPr>
          <w:rFonts w:ascii="Times New Roman" w:hAnsi="Times New Roman" w:cs="Times New Roman"/>
          <w:i/>
          <w:iCs/>
          <w:sz w:val="26"/>
          <w:szCs w:val="26"/>
        </w:rPr>
        <w:t>ВАС</w:t>
      </w:r>
      <w:r w:rsidRPr="002152EB">
        <w:rPr>
          <w:rFonts w:ascii="Times New Roman" w:hAnsi="Times New Roman" w:cs="Times New Roman"/>
          <w:sz w:val="26"/>
          <w:szCs w:val="26"/>
        </w:rPr>
        <w:t xml:space="preserve"> равен 75°. Чему равен угол </w:t>
      </w:r>
      <w:r w:rsidRPr="002152EB">
        <w:rPr>
          <w:rFonts w:ascii="Times New Roman" w:hAnsi="Times New Roman" w:cs="Times New Roman"/>
          <w:i/>
          <w:iCs/>
          <w:sz w:val="26"/>
          <w:szCs w:val="26"/>
        </w:rPr>
        <w:t>АОВ</w:t>
      </w:r>
      <w:r w:rsidRPr="002152EB">
        <w:rPr>
          <w:rFonts w:ascii="Times New Roman" w:hAnsi="Times New Roman" w:cs="Times New Roman"/>
          <w:sz w:val="26"/>
          <w:szCs w:val="26"/>
        </w:rPr>
        <w:t>?</w:t>
      </w:r>
    </w:p>
    <w:p w:rsidR="00163AA1" w:rsidRPr="002152EB" w:rsidRDefault="00163AA1" w:rsidP="00163AA1">
      <w:pPr>
        <w:pStyle w:val="ParagraphStyle"/>
        <w:pBdr>
          <w:bottom w:val="single" w:sz="12" w:space="1" w:color="auto"/>
        </w:pBdr>
        <w:spacing w:line="252" w:lineRule="auto"/>
        <w:ind w:firstLine="360"/>
        <w:jc w:val="both"/>
        <w:rPr>
          <w:rFonts w:ascii="Times New Roman" w:hAnsi="Times New Roman" w:cs="Times New Roman"/>
          <w:sz w:val="26"/>
          <w:szCs w:val="26"/>
        </w:rPr>
      </w:pPr>
      <w:r w:rsidRPr="002152EB">
        <w:rPr>
          <w:rFonts w:ascii="Times New Roman" w:hAnsi="Times New Roman" w:cs="Times New Roman"/>
          <w:sz w:val="26"/>
          <w:szCs w:val="26"/>
        </w:rPr>
        <w:t xml:space="preserve">4. </w:t>
      </w:r>
      <w:r w:rsidRPr="002152EB">
        <w:rPr>
          <w:rFonts w:ascii="Times New Roman" w:hAnsi="Times New Roman" w:cs="Times New Roman"/>
          <w:i/>
          <w:iCs/>
          <w:sz w:val="26"/>
          <w:szCs w:val="26"/>
        </w:rPr>
        <w:t>АD</w:t>
      </w:r>
      <w:r w:rsidRPr="002152EB">
        <w:rPr>
          <w:rFonts w:ascii="Times New Roman" w:hAnsi="Times New Roman" w:cs="Times New Roman"/>
          <w:sz w:val="26"/>
          <w:szCs w:val="26"/>
        </w:rPr>
        <w:t xml:space="preserve"> и </w:t>
      </w:r>
      <w:r w:rsidRPr="002152EB">
        <w:rPr>
          <w:rFonts w:ascii="Times New Roman" w:hAnsi="Times New Roman" w:cs="Times New Roman"/>
          <w:i/>
          <w:iCs/>
          <w:sz w:val="26"/>
          <w:szCs w:val="26"/>
        </w:rPr>
        <w:t>СЕ</w:t>
      </w:r>
      <w:r w:rsidRPr="002152EB">
        <w:rPr>
          <w:rFonts w:ascii="Times New Roman" w:hAnsi="Times New Roman" w:cs="Times New Roman"/>
          <w:sz w:val="26"/>
          <w:szCs w:val="26"/>
        </w:rPr>
        <w:t xml:space="preserve"> – биссектрисы равнобедренного треугольника </w:t>
      </w:r>
      <w:r w:rsidRPr="002152EB">
        <w:rPr>
          <w:rFonts w:ascii="Times New Roman" w:hAnsi="Times New Roman" w:cs="Times New Roman"/>
          <w:i/>
          <w:iCs/>
          <w:sz w:val="26"/>
          <w:szCs w:val="26"/>
        </w:rPr>
        <w:t>АВС</w:t>
      </w:r>
      <w:r w:rsidRPr="002152EB">
        <w:rPr>
          <w:rFonts w:ascii="Times New Roman" w:hAnsi="Times New Roman" w:cs="Times New Roman"/>
          <w:sz w:val="26"/>
          <w:szCs w:val="26"/>
        </w:rPr>
        <w:t xml:space="preserve"> с основанием </w:t>
      </w:r>
      <w:r w:rsidRPr="002152EB">
        <w:rPr>
          <w:rFonts w:ascii="Times New Roman" w:hAnsi="Times New Roman" w:cs="Times New Roman"/>
          <w:i/>
          <w:iCs/>
          <w:sz w:val="26"/>
          <w:szCs w:val="26"/>
        </w:rPr>
        <w:t>АС</w:t>
      </w:r>
      <w:r w:rsidRPr="002152EB">
        <w:rPr>
          <w:rFonts w:ascii="Times New Roman" w:hAnsi="Times New Roman" w:cs="Times New Roman"/>
          <w:sz w:val="26"/>
          <w:szCs w:val="26"/>
        </w:rPr>
        <w:t xml:space="preserve">. Докажите, что треугольник </w:t>
      </w:r>
      <w:r w:rsidRPr="002152EB">
        <w:rPr>
          <w:rFonts w:ascii="Times New Roman" w:hAnsi="Times New Roman" w:cs="Times New Roman"/>
          <w:i/>
          <w:iCs/>
          <w:sz w:val="26"/>
          <w:szCs w:val="26"/>
        </w:rPr>
        <w:t>АЕС</w:t>
      </w:r>
      <w:r w:rsidRPr="002152EB">
        <w:rPr>
          <w:rFonts w:ascii="Times New Roman" w:hAnsi="Times New Roman" w:cs="Times New Roman"/>
          <w:sz w:val="26"/>
          <w:szCs w:val="26"/>
        </w:rPr>
        <w:t xml:space="preserve"> равен треугольнику </w:t>
      </w:r>
      <w:r w:rsidRPr="002152EB">
        <w:rPr>
          <w:rFonts w:ascii="Times New Roman" w:hAnsi="Times New Roman" w:cs="Times New Roman"/>
          <w:i/>
          <w:iCs/>
          <w:sz w:val="26"/>
          <w:szCs w:val="26"/>
        </w:rPr>
        <w:t>СDА</w:t>
      </w:r>
      <w:r w:rsidRPr="002152EB">
        <w:rPr>
          <w:rFonts w:ascii="Times New Roman" w:hAnsi="Times New Roman" w:cs="Times New Roman"/>
          <w:sz w:val="26"/>
          <w:szCs w:val="26"/>
        </w:rPr>
        <w:t>.</w:t>
      </w:r>
    </w:p>
    <w:p w:rsidR="00163AA1" w:rsidRPr="002152EB" w:rsidRDefault="00163AA1" w:rsidP="00163AA1">
      <w:pPr>
        <w:pStyle w:val="ParagraphStyle"/>
        <w:spacing w:before="120" w:after="60" w:line="252" w:lineRule="auto"/>
        <w:jc w:val="center"/>
        <w:rPr>
          <w:rFonts w:ascii="Times New Roman" w:hAnsi="Times New Roman" w:cs="Times New Roman"/>
          <w:spacing w:val="45"/>
          <w:sz w:val="26"/>
          <w:szCs w:val="26"/>
        </w:rPr>
      </w:pPr>
      <w:r w:rsidRPr="002152EB">
        <w:rPr>
          <w:rFonts w:ascii="Times New Roman" w:hAnsi="Times New Roman" w:cs="Times New Roman"/>
          <w:spacing w:val="45"/>
          <w:sz w:val="26"/>
          <w:szCs w:val="26"/>
        </w:rPr>
        <w:t>Вариант 2</w:t>
      </w:r>
    </w:p>
    <w:p w:rsidR="00163AA1" w:rsidRPr="002152EB" w:rsidRDefault="00163AA1" w:rsidP="00163AA1">
      <w:pPr>
        <w:pStyle w:val="ParagraphStyle"/>
        <w:spacing w:line="252" w:lineRule="auto"/>
        <w:ind w:firstLine="360"/>
        <w:jc w:val="both"/>
        <w:rPr>
          <w:rFonts w:ascii="Times New Roman" w:hAnsi="Times New Roman" w:cs="Times New Roman"/>
          <w:sz w:val="26"/>
          <w:szCs w:val="26"/>
        </w:rPr>
      </w:pPr>
      <w:r w:rsidRPr="002152EB">
        <w:rPr>
          <w:rFonts w:ascii="Times New Roman" w:hAnsi="Times New Roman" w:cs="Times New Roman"/>
          <w:sz w:val="26"/>
          <w:szCs w:val="26"/>
        </w:rPr>
        <w:t>1. Угол при вершине равнобедренного треугольника на 30° больше угла при вершине основании. Найдите все углы треугольника.</w:t>
      </w:r>
    </w:p>
    <w:p w:rsidR="00163AA1" w:rsidRPr="002152EB" w:rsidRDefault="00163AA1" w:rsidP="00163AA1">
      <w:pPr>
        <w:pStyle w:val="ParagraphStyle"/>
        <w:spacing w:before="60" w:line="252" w:lineRule="auto"/>
        <w:ind w:firstLine="360"/>
        <w:jc w:val="both"/>
        <w:rPr>
          <w:rFonts w:ascii="Times New Roman" w:hAnsi="Times New Roman" w:cs="Times New Roman"/>
          <w:sz w:val="26"/>
          <w:szCs w:val="26"/>
        </w:rPr>
      </w:pPr>
      <w:r w:rsidRPr="002152EB">
        <w:rPr>
          <w:rFonts w:ascii="Times New Roman" w:hAnsi="Times New Roman" w:cs="Times New Roman"/>
          <w:sz w:val="26"/>
          <w:szCs w:val="26"/>
        </w:rPr>
        <w:t>2. Постройте равнобедренный треугольник по основанию и углу при основании.</w:t>
      </w:r>
    </w:p>
    <w:p w:rsidR="00163AA1" w:rsidRPr="002152EB" w:rsidRDefault="00163AA1" w:rsidP="00163AA1">
      <w:pPr>
        <w:pStyle w:val="ParagraphStyle"/>
        <w:spacing w:before="60" w:line="252" w:lineRule="auto"/>
        <w:ind w:firstLine="360"/>
        <w:jc w:val="both"/>
        <w:rPr>
          <w:rFonts w:ascii="Times New Roman" w:hAnsi="Times New Roman" w:cs="Times New Roman"/>
          <w:sz w:val="26"/>
          <w:szCs w:val="26"/>
        </w:rPr>
      </w:pPr>
      <w:r w:rsidRPr="002152EB">
        <w:rPr>
          <w:rFonts w:ascii="Times New Roman" w:hAnsi="Times New Roman" w:cs="Times New Roman"/>
          <w:sz w:val="26"/>
          <w:szCs w:val="26"/>
        </w:rPr>
        <w:t xml:space="preserve">3. </w:t>
      </w:r>
      <w:r w:rsidRPr="002152EB">
        <w:rPr>
          <w:rFonts w:ascii="Times New Roman" w:hAnsi="Times New Roman" w:cs="Times New Roman"/>
          <w:i/>
          <w:iCs/>
          <w:sz w:val="26"/>
          <w:szCs w:val="26"/>
        </w:rPr>
        <w:t>АС</w:t>
      </w:r>
      <w:r w:rsidRPr="002152EB">
        <w:rPr>
          <w:rFonts w:ascii="Times New Roman" w:hAnsi="Times New Roman" w:cs="Times New Roman"/>
          <w:sz w:val="26"/>
          <w:szCs w:val="26"/>
        </w:rPr>
        <w:t xml:space="preserve"> – касательная, </w:t>
      </w:r>
      <w:r w:rsidRPr="002152EB">
        <w:rPr>
          <w:rFonts w:ascii="Times New Roman" w:hAnsi="Times New Roman" w:cs="Times New Roman"/>
          <w:i/>
          <w:iCs/>
          <w:sz w:val="26"/>
          <w:szCs w:val="26"/>
        </w:rPr>
        <w:t>АВ</w:t>
      </w:r>
      <w:r w:rsidRPr="002152EB">
        <w:rPr>
          <w:rFonts w:ascii="Times New Roman" w:hAnsi="Times New Roman" w:cs="Times New Roman"/>
          <w:sz w:val="26"/>
          <w:szCs w:val="26"/>
        </w:rPr>
        <w:t xml:space="preserve"> – хорда окружности с центром в точке</w:t>
      </w:r>
      <w:r w:rsidRPr="002152EB">
        <w:rPr>
          <w:rFonts w:ascii="Times New Roman" w:hAnsi="Times New Roman" w:cs="Times New Roman"/>
          <w:i/>
          <w:iCs/>
          <w:sz w:val="26"/>
          <w:szCs w:val="26"/>
        </w:rPr>
        <w:t>О</w:t>
      </w:r>
      <w:r w:rsidRPr="002152EB">
        <w:rPr>
          <w:rFonts w:ascii="Times New Roman" w:hAnsi="Times New Roman" w:cs="Times New Roman"/>
          <w:sz w:val="26"/>
          <w:szCs w:val="26"/>
        </w:rPr>
        <w:t xml:space="preserve">, угол </w:t>
      </w:r>
      <w:r w:rsidRPr="002152EB">
        <w:rPr>
          <w:rFonts w:ascii="Times New Roman" w:hAnsi="Times New Roman" w:cs="Times New Roman"/>
          <w:i/>
          <w:iCs/>
          <w:sz w:val="26"/>
          <w:szCs w:val="26"/>
        </w:rPr>
        <w:t>АОВ</w:t>
      </w:r>
      <w:r w:rsidRPr="002152EB">
        <w:rPr>
          <w:rFonts w:ascii="Times New Roman" w:hAnsi="Times New Roman" w:cs="Times New Roman"/>
          <w:sz w:val="26"/>
          <w:szCs w:val="26"/>
        </w:rPr>
        <w:t xml:space="preserve"> равен 70°. Чему равен угол </w:t>
      </w:r>
      <w:r w:rsidRPr="002152EB">
        <w:rPr>
          <w:rFonts w:ascii="Times New Roman" w:hAnsi="Times New Roman" w:cs="Times New Roman"/>
          <w:i/>
          <w:iCs/>
          <w:sz w:val="26"/>
          <w:szCs w:val="26"/>
        </w:rPr>
        <w:t>ВАС</w:t>
      </w:r>
      <w:r w:rsidRPr="002152EB">
        <w:rPr>
          <w:rFonts w:ascii="Times New Roman" w:hAnsi="Times New Roman" w:cs="Times New Roman"/>
          <w:sz w:val="26"/>
          <w:szCs w:val="26"/>
        </w:rPr>
        <w:t>?</w:t>
      </w:r>
    </w:p>
    <w:p w:rsidR="00163AA1" w:rsidRDefault="00163AA1" w:rsidP="00163AA1">
      <w:pPr>
        <w:pStyle w:val="a3"/>
        <w:rPr>
          <w:rFonts w:ascii="Times New Roman" w:hAnsi="Times New Roman" w:cs="Times New Roman"/>
          <w:i/>
          <w:iCs/>
          <w:sz w:val="26"/>
          <w:szCs w:val="26"/>
        </w:rPr>
      </w:pPr>
      <w:r w:rsidRPr="002152EB">
        <w:rPr>
          <w:rFonts w:ascii="Times New Roman" w:hAnsi="Times New Roman" w:cs="Times New Roman"/>
          <w:sz w:val="26"/>
          <w:szCs w:val="26"/>
        </w:rPr>
        <w:t xml:space="preserve">4. </w:t>
      </w:r>
      <w:r w:rsidRPr="002152EB">
        <w:rPr>
          <w:rFonts w:ascii="Times New Roman" w:hAnsi="Times New Roman" w:cs="Times New Roman"/>
          <w:i/>
          <w:iCs/>
          <w:sz w:val="26"/>
          <w:szCs w:val="26"/>
        </w:rPr>
        <w:t>АЕ</w:t>
      </w:r>
      <w:r w:rsidRPr="002152EB">
        <w:rPr>
          <w:rFonts w:ascii="Times New Roman" w:hAnsi="Times New Roman" w:cs="Times New Roman"/>
          <w:sz w:val="26"/>
          <w:szCs w:val="26"/>
        </w:rPr>
        <w:t xml:space="preserve"> и </w:t>
      </w:r>
      <w:r w:rsidRPr="002152EB">
        <w:rPr>
          <w:rFonts w:ascii="Times New Roman" w:hAnsi="Times New Roman" w:cs="Times New Roman"/>
          <w:i/>
          <w:iCs/>
          <w:sz w:val="26"/>
          <w:szCs w:val="26"/>
        </w:rPr>
        <w:t>КМ</w:t>
      </w:r>
      <w:r w:rsidRPr="002152EB">
        <w:rPr>
          <w:rFonts w:ascii="Times New Roman" w:hAnsi="Times New Roman" w:cs="Times New Roman"/>
          <w:sz w:val="26"/>
          <w:szCs w:val="26"/>
        </w:rPr>
        <w:t xml:space="preserve"> – медианы равнобедренного треугольника </w:t>
      </w:r>
      <w:r w:rsidRPr="002152EB">
        <w:rPr>
          <w:rFonts w:ascii="Times New Roman" w:hAnsi="Times New Roman" w:cs="Times New Roman"/>
          <w:i/>
          <w:iCs/>
          <w:sz w:val="26"/>
          <w:szCs w:val="26"/>
        </w:rPr>
        <w:t>АРК</w:t>
      </w:r>
      <w:r w:rsidRPr="002152EB">
        <w:rPr>
          <w:rFonts w:ascii="Times New Roman" w:hAnsi="Times New Roman" w:cs="Times New Roman"/>
          <w:sz w:val="26"/>
          <w:szCs w:val="26"/>
        </w:rPr>
        <w:t xml:space="preserve"> с основанием </w:t>
      </w:r>
      <w:r w:rsidRPr="002152EB">
        <w:rPr>
          <w:rFonts w:ascii="Times New Roman" w:hAnsi="Times New Roman" w:cs="Times New Roman"/>
          <w:i/>
          <w:iCs/>
          <w:sz w:val="26"/>
          <w:szCs w:val="26"/>
        </w:rPr>
        <w:t>АК</w:t>
      </w:r>
      <w:r w:rsidRPr="002152EB">
        <w:rPr>
          <w:rFonts w:ascii="Times New Roman" w:hAnsi="Times New Roman" w:cs="Times New Roman"/>
          <w:sz w:val="26"/>
          <w:szCs w:val="26"/>
        </w:rPr>
        <w:t xml:space="preserve">. Докажите, что треугольник </w:t>
      </w:r>
      <w:r w:rsidRPr="002152EB">
        <w:rPr>
          <w:rFonts w:ascii="Times New Roman" w:hAnsi="Times New Roman" w:cs="Times New Roman"/>
          <w:i/>
          <w:iCs/>
          <w:sz w:val="26"/>
          <w:szCs w:val="26"/>
        </w:rPr>
        <w:t>АРЕ</w:t>
      </w:r>
      <w:r w:rsidRPr="002152EB">
        <w:rPr>
          <w:rFonts w:ascii="Times New Roman" w:hAnsi="Times New Roman" w:cs="Times New Roman"/>
          <w:sz w:val="26"/>
          <w:szCs w:val="26"/>
        </w:rPr>
        <w:t xml:space="preserve"> равен треугольнику </w:t>
      </w:r>
      <w:r w:rsidRPr="002152EB">
        <w:rPr>
          <w:rFonts w:ascii="Times New Roman" w:hAnsi="Times New Roman" w:cs="Times New Roman"/>
          <w:i/>
          <w:iCs/>
          <w:sz w:val="26"/>
          <w:szCs w:val="26"/>
        </w:rPr>
        <w:t>КРМ</w:t>
      </w: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Default="00163AA1" w:rsidP="00163AA1">
      <w:pPr>
        <w:pStyle w:val="a3"/>
        <w:rPr>
          <w:rFonts w:ascii="Times New Roman" w:hAnsi="Times New Roman" w:cs="Times New Roman"/>
          <w:sz w:val="24"/>
        </w:rPr>
      </w:pPr>
    </w:p>
    <w:p w:rsidR="00163AA1" w:rsidRPr="004776A3" w:rsidRDefault="00163AA1" w:rsidP="00163AA1">
      <w:pPr>
        <w:pStyle w:val="a3"/>
        <w:rPr>
          <w:rFonts w:ascii="Times New Roman" w:hAnsi="Times New Roman" w:cs="Times New Roman"/>
          <w:b/>
          <w:sz w:val="24"/>
          <w:szCs w:val="24"/>
        </w:rPr>
      </w:pPr>
      <w:r>
        <w:rPr>
          <w:rFonts w:ascii="Times New Roman" w:hAnsi="Times New Roman" w:cs="Times New Roman"/>
          <w:b/>
          <w:sz w:val="24"/>
          <w:szCs w:val="24"/>
        </w:rPr>
        <w:t xml:space="preserve">8 </w:t>
      </w:r>
      <w:r w:rsidRPr="004776A3">
        <w:rPr>
          <w:rFonts w:ascii="Times New Roman" w:hAnsi="Times New Roman" w:cs="Times New Roman"/>
          <w:b/>
          <w:sz w:val="24"/>
          <w:szCs w:val="24"/>
        </w:rPr>
        <w:t>класс. Геометрия.</w:t>
      </w:r>
    </w:p>
    <w:p w:rsidR="00163AA1" w:rsidRDefault="00163AA1" w:rsidP="00163AA1">
      <w:pPr>
        <w:pStyle w:val="a3"/>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sidRPr="00494E71">
        <w:rPr>
          <w:rFonts w:ascii="Times New Roman" w:hAnsi="Times New Roman" w:cs="Times New Roman"/>
          <w:sz w:val="24"/>
          <w:szCs w:val="24"/>
        </w:rPr>
        <w:t xml:space="preserve">  </w:t>
      </w:r>
      <w:r>
        <w:rPr>
          <w:rFonts w:ascii="Times New Roman" w:hAnsi="Times New Roman" w:cs="Times New Roman"/>
          <w:sz w:val="24"/>
          <w:szCs w:val="24"/>
        </w:rPr>
        <w:t>В 8 классе  по геометрии 6 текущих</w:t>
      </w:r>
      <w:r w:rsidRPr="00054730">
        <w:rPr>
          <w:rFonts w:ascii="Times New Roman" w:hAnsi="Times New Roman" w:cs="Times New Roman"/>
          <w:sz w:val="24"/>
          <w:szCs w:val="24"/>
        </w:rPr>
        <w:t xml:space="preserve"> контрольных работ</w:t>
      </w:r>
      <w:r>
        <w:rPr>
          <w:rFonts w:ascii="Times New Roman" w:hAnsi="Times New Roman" w:cs="Times New Roman"/>
          <w:sz w:val="24"/>
          <w:szCs w:val="24"/>
        </w:rPr>
        <w:t>.</w:t>
      </w:r>
      <w:r w:rsidRPr="00054730">
        <w:rPr>
          <w:rFonts w:ascii="Times New Roman" w:hAnsi="Times New Roman" w:cs="Times New Roman"/>
          <w:sz w:val="24"/>
          <w:szCs w:val="24"/>
        </w:rPr>
        <w:t xml:space="preserve"> </w:t>
      </w:r>
    </w:p>
    <w:p w:rsidR="00163AA1" w:rsidRDefault="00163AA1" w:rsidP="00163AA1">
      <w:pPr>
        <w:pStyle w:val="a3"/>
        <w:spacing w:after="0" w:line="240" w:lineRule="auto"/>
        <w:rPr>
          <w:rFonts w:ascii="Times New Roman" w:hAnsi="Times New Roman" w:cs="Times New Roman"/>
          <w:sz w:val="24"/>
          <w:szCs w:val="24"/>
        </w:rPr>
      </w:pPr>
    </w:p>
    <w:p w:rsidR="00163AA1" w:rsidRDefault="00163AA1" w:rsidP="00163AA1">
      <w:pPr>
        <w:pStyle w:val="a3"/>
        <w:rPr>
          <w:rFonts w:ascii="Times New Roman" w:hAnsi="Times New Roman" w:cs="Times New Roman"/>
          <w:sz w:val="24"/>
        </w:rPr>
      </w:pPr>
      <w:r>
        <w:rPr>
          <w:rFonts w:ascii="Arial" w:hAnsi="Arial" w:cs="Arial"/>
          <w:noProof/>
          <w:sz w:val="24"/>
          <w:szCs w:val="24"/>
          <w:lang w:eastAsia="ru-RU"/>
        </w:rPr>
        <w:drawing>
          <wp:inline distT="0" distB="0" distL="0" distR="0">
            <wp:extent cx="4405630" cy="2185035"/>
            <wp:effectExtent l="1905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35"/>
                    <a:srcRect/>
                    <a:stretch>
                      <a:fillRect/>
                    </a:stretch>
                  </pic:blipFill>
                  <pic:spPr bwMode="auto">
                    <a:xfrm>
                      <a:off x="0" y="0"/>
                      <a:ext cx="4405630" cy="2185035"/>
                    </a:xfrm>
                    <a:prstGeom prst="rect">
                      <a:avLst/>
                    </a:prstGeom>
                    <a:noFill/>
                    <a:ln w="9525">
                      <a:noFill/>
                      <a:miter lim="800000"/>
                      <a:headEnd/>
                      <a:tailEnd/>
                    </a:ln>
                  </pic:spPr>
                </pic:pic>
              </a:graphicData>
            </a:graphic>
          </wp:inline>
        </w:drawing>
      </w:r>
      <w:r>
        <w:rPr>
          <w:rFonts w:ascii="Times New Roman" w:hAnsi="Times New Roman" w:cs="Times New Roman"/>
          <w:sz w:val="24"/>
        </w:rPr>
        <w:t xml:space="preserve">   </w:t>
      </w:r>
      <w:r>
        <w:rPr>
          <w:rFonts w:ascii="Times New Roman" w:hAnsi="Times New Roman" w:cs="Times New Roman"/>
          <w:noProof/>
          <w:sz w:val="24"/>
          <w:lang w:eastAsia="ru-RU"/>
        </w:rPr>
        <w:drawing>
          <wp:inline distT="0" distB="0" distL="0" distR="0">
            <wp:extent cx="4334510" cy="2564765"/>
            <wp:effectExtent l="19050" t="0" r="889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36"/>
                    <a:srcRect/>
                    <a:stretch>
                      <a:fillRect/>
                    </a:stretch>
                  </pic:blipFill>
                  <pic:spPr bwMode="auto">
                    <a:xfrm>
                      <a:off x="0" y="0"/>
                      <a:ext cx="4334510" cy="2564765"/>
                    </a:xfrm>
                    <a:prstGeom prst="rect">
                      <a:avLst/>
                    </a:prstGeom>
                    <a:noFill/>
                    <a:ln w="9525">
                      <a:noFill/>
                      <a:miter lim="800000"/>
                      <a:headEnd/>
                      <a:tailEnd/>
                    </a:ln>
                  </pic:spPr>
                </pic:pic>
              </a:graphicData>
            </a:graphic>
          </wp:inline>
        </w:drawing>
      </w:r>
    </w:p>
    <w:p w:rsidR="00163AA1" w:rsidRPr="00375E9F" w:rsidRDefault="00163AA1" w:rsidP="00163AA1">
      <w:pPr>
        <w:pStyle w:val="a3"/>
        <w:rPr>
          <w:rFonts w:ascii="Times New Roman" w:hAnsi="Times New Roman" w:cs="Times New Roman"/>
          <w:sz w:val="24"/>
        </w:rPr>
      </w:pPr>
      <w:r>
        <w:rPr>
          <w:rFonts w:ascii="Times New Roman" w:hAnsi="Times New Roman" w:cs="Times New Roman"/>
          <w:sz w:val="24"/>
        </w:rPr>
        <w:t xml:space="preserve">  </w:t>
      </w:r>
      <w:r w:rsidRPr="0064762C">
        <w:rPr>
          <w:rFonts w:ascii="Times New Roman" w:hAnsi="Times New Roman" w:cs="Times New Roman"/>
          <w:b/>
          <w:i/>
          <w:sz w:val="24"/>
          <w:szCs w:val="24"/>
        </w:rPr>
        <w:t>Контрольная работа № 2</w:t>
      </w:r>
    </w:p>
    <w:p w:rsidR="00163AA1" w:rsidRPr="0064762C" w:rsidRDefault="00163AA1" w:rsidP="00163AA1">
      <w:pPr>
        <w:spacing w:after="0" w:line="240" w:lineRule="auto"/>
        <w:jc w:val="center"/>
        <w:rPr>
          <w:rFonts w:ascii="Times New Roman" w:hAnsi="Times New Roman" w:cs="Times New Roman"/>
          <w:sz w:val="24"/>
          <w:szCs w:val="24"/>
        </w:rPr>
      </w:pPr>
      <w:r w:rsidRPr="0064762C">
        <w:rPr>
          <w:rFonts w:ascii="Times New Roman" w:hAnsi="Times New Roman" w:cs="Times New Roman"/>
          <w:sz w:val="24"/>
          <w:szCs w:val="24"/>
        </w:rPr>
        <w:t>Вариант 1.</w:t>
      </w:r>
    </w:p>
    <w:p w:rsidR="00163AA1" w:rsidRPr="0064762C" w:rsidRDefault="00163AA1" w:rsidP="00491BBB">
      <w:pPr>
        <w:numPr>
          <w:ilvl w:val="0"/>
          <w:numId w:val="95"/>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Сформулируйте определение о средней линии трапеции.</w:t>
      </w:r>
    </w:p>
    <w:p w:rsidR="00163AA1" w:rsidRPr="0064762C" w:rsidRDefault="00163AA1" w:rsidP="00491BBB">
      <w:pPr>
        <w:numPr>
          <w:ilvl w:val="0"/>
          <w:numId w:val="95"/>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 xml:space="preserve">Дан треугольник </w:t>
      </w:r>
      <w:r w:rsidRPr="0064762C">
        <w:rPr>
          <w:rFonts w:ascii="Times New Roman" w:hAnsi="Times New Roman" w:cs="Times New Roman"/>
          <w:i/>
          <w:sz w:val="24"/>
          <w:szCs w:val="24"/>
        </w:rPr>
        <w:t>АВС</w:t>
      </w:r>
      <w:r w:rsidRPr="0064762C">
        <w:rPr>
          <w:rFonts w:ascii="Times New Roman" w:hAnsi="Times New Roman" w:cs="Times New Roman"/>
          <w:sz w:val="24"/>
          <w:szCs w:val="24"/>
        </w:rPr>
        <w:t xml:space="preserve"> с основанием </w:t>
      </w:r>
      <w:r w:rsidRPr="0064762C">
        <w:rPr>
          <w:rFonts w:ascii="Times New Roman" w:hAnsi="Times New Roman" w:cs="Times New Roman"/>
          <w:i/>
          <w:sz w:val="24"/>
          <w:szCs w:val="24"/>
        </w:rPr>
        <w:t>АС</w:t>
      </w:r>
      <w:r w:rsidRPr="0064762C">
        <w:rPr>
          <w:rFonts w:ascii="Times New Roman" w:hAnsi="Times New Roman" w:cs="Times New Roman"/>
          <w:sz w:val="24"/>
          <w:szCs w:val="24"/>
        </w:rPr>
        <w:t xml:space="preserve">, равным </w:t>
      </w:r>
      <w:smartTag w:uri="urn:schemas-microsoft-com:office:smarttags" w:element="metricconverter">
        <w:smartTagPr>
          <w:attr w:name="ProductID" w:val="10 см"/>
        </w:smartTagPr>
        <w:r w:rsidRPr="0064762C">
          <w:rPr>
            <w:rFonts w:ascii="Times New Roman" w:hAnsi="Times New Roman" w:cs="Times New Roman"/>
            <w:sz w:val="24"/>
            <w:szCs w:val="24"/>
          </w:rPr>
          <w:t>10 см</w:t>
        </w:r>
      </w:smartTag>
      <w:r w:rsidRPr="0064762C">
        <w:rPr>
          <w:rFonts w:ascii="Times New Roman" w:hAnsi="Times New Roman" w:cs="Times New Roman"/>
          <w:sz w:val="24"/>
          <w:szCs w:val="24"/>
        </w:rPr>
        <w:t xml:space="preserve">. Найдите длину средней линии треугольника, параллельной основанию. </w:t>
      </w:r>
    </w:p>
    <w:p w:rsidR="00163AA1" w:rsidRPr="0064762C" w:rsidRDefault="00163AA1" w:rsidP="00491BBB">
      <w:pPr>
        <w:numPr>
          <w:ilvl w:val="0"/>
          <w:numId w:val="95"/>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 xml:space="preserve">В параллелограмме </w:t>
      </w:r>
      <w:r w:rsidRPr="0064762C">
        <w:rPr>
          <w:rFonts w:ascii="Times New Roman" w:hAnsi="Times New Roman" w:cs="Times New Roman"/>
          <w:i/>
          <w:sz w:val="24"/>
          <w:szCs w:val="24"/>
        </w:rPr>
        <w:t>МРОК</w:t>
      </w:r>
      <w:r w:rsidRPr="0064762C">
        <w:rPr>
          <w:rFonts w:ascii="Times New Roman" w:hAnsi="Times New Roman" w:cs="Times New Roman"/>
          <w:sz w:val="24"/>
          <w:szCs w:val="24"/>
        </w:rPr>
        <w:t xml:space="preserve"> сторона </w:t>
      </w:r>
      <w:r w:rsidRPr="0064762C">
        <w:rPr>
          <w:rFonts w:ascii="Times New Roman" w:hAnsi="Times New Roman" w:cs="Times New Roman"/>
          <w:i/>
          <w:sz w:val="24"/>
          <w:szCs w:val="24"/>
        </w:rPr>
        <w:t>МК</w:t>
      </w:r>
      <w:r w:rsidRPr="0064762C">
        <w:rPr>
          <w:rFonts w:ascii="Times New Roman" w:hAnsi="Times New Roman" w:cs="Times New Roman"/>
          <w:sz w:val="24"/>
          <w:szCs w:val="24"/>
        </w:rPr>
        <w:t xml:space="preserve"> равна </w:t>
      </w:r>
      <w:smartTag w:uri="urn:schemas-microsoft-com:office:smarttags" w:element="metricconverter">
        <w:smartTagPr>
          <w:attr w:name="ProductID" w:val="17 см"/>
        </w:smartTagPr>
        <w:r w:rsidRPr="0064762C">
          <w:rPr>
            <w:rFonts w:ascii="Times New Roman" w:hAnsi="Times New Roman" w:cs="Times New Roman"/>
            <w:sz w:val="24"/>
            <w:szCs w:val="24"/>
          </w:rPr>
          <w:t>17 см</w:t>
        </w:r>
      </w:smartTag>
      <w:r w:rsidRPr="0064762C">
        <w:rPr>
          <w:rFonts w:ascii="Times New Roman" w:hAnsi="Times New Roman" w:cs="Times New Roman"/>
          <w:sz w:val="24"/>
          <w:szCs w:val="24"/>
        </w:rPr>
        <w:t xml:space="preserve">, на стороне </w:t>
      </w:r>
      <w:r w:rsidRPr="0064762C">
        <w:rPr>
          <w:rFonts w:ascii="Times New Roman" w:hAnsi="Times New Roman" w:cs="Times New Roman"/>
          <w:i/>
          <w:sz w:val="24"/>
          <w:szCs w:val="24"/>
        </w:rPr>
        <w:t>ОР</w:t>
      </w:r>
      <w:r w:rsidRPr="0064762C">
        <w:rPr>
          <w:rFonts w:ascii="Times New Roman" w:hAnsi="Times New Roman" w:cs="Times New Roman"/>
          <w:sz w:val="24"/>
          <w:szCs w:val="24"/>
        </w:rPr>
        <w:t xml:space="preserve"> отложен отрезок </w:t>
      </w:r>
      <w:r w:rsidRPr="0064762C">
        <w:rPr>
          <w:rFonts w:ascii="Times New Roman" w:hAnsi="Times New Roman" w:cs="Times New Roman"/>
          <w:i/>
          <w:sz w:val="24"/>
          <w:szCs w:val="24"/>
        </w:rPr>
        <w:t>ОН</w:t>
      </w:r>
      <w:r w:rsidRPr="0064762C">
        <w:rPr>
          <w:rFonts w:ascii="Times New Roman" w:hAnsi="Times New Roman" w:cs="Times New Roman"/>
          <w:sz w:val="24"/>
          <w:szCs w:val="24"/>
        </w:rPr>
        <w:t xml:space="preserve">, равный </w:t>
      </w:r>
      <w:smartTag w:uri="urn:schemas-microsoft-com:office:smarttags" w:element="metricconverter">
        <w:smartTagPr>
          <w:attr w:name="ProductID" w:val="6 см"/>
        </w:smartTagPr>
        <w:r w:rsidRPr="0064762C">
          <w:rPr>
            <w:rFonts w:ascii="Times New Roman" w:hAnsi="Times New Roman" w:cs="Times New Roman"/>
            <w:sz w:val="24"/>
            <w:szCs w:val="24"/>
          </w:rPr>
          <w:t>6 см</w:t>
        </w:r>
      </w:smartTag>
      <w:r w:rsidRPr="0064762C">
        <w:rPr>
          <w:rFonts w:ascii="Times New Roman" w:hAnsi="Times New Roman" w:cs="Times New Roman"/>
          <w:sz w:val="24"/>
          <w:szCs w:val="24"/>
        </w:rPr>
        <w:t xml:space="preserve">. Определите вид четырехугольника </w:t>
      </w:r>
      <w:r w:rsidRPr="0064762C">
        <w:rPr>
          <w:rFonts w:ascii="Times New Roman" w:hAnsi="Times New Roman" w:cs="Times New Roman"/>
          <w:i/>
          <w:sz w:val="24"/>
          <w:szCs w:val="24"/>
        </w:rPr>
        <w:t>МРНК</w:t>
      </w:r>
      <w:r w:rsidRPr="0064762C">
        <w:rPr>
          <w:rFonts w:ascii="Times New Roman" w:hAnsi="Times New Roman" w:cs="Times New Roman"/>
          <w:sz w:val="24"/>
          <w:szCs w:val="24"/>
        </w:rPr>
        <w:t xml:space="preserve"> и найдите длину отрезка </w:t>
      </w:r>
      <w:r w:rsidRPr="0064762C">
        <w:rPr>
          <w:rFonts w:ascii="Times New Roman" w:hAnsi="Times New Roman" w:cs="Times New Roman"/>
          <w:i/>
          <w:sz w:val="24"/>
          <w:szCs w:val="24"/>
        </w:rPr>
        <w:t>АВ</w:t>
      </w:r>
      <w:r w:rsidRPr="0064762C">
        <w:rPr>
          <w:rFonts w:ascii="Times New Roman" w:hAnsi="Times New Roman" w:cs="Times New Roman"/>
          <w:sz w:val="24"/>
          <w:szCs w:val="24"/>
        </w:rPr>
        <w:t xml:space="preserve">, где точки </w:t>
      </w:r>
      <w:r w:rsidRPr="0064762C">
        <w:rPr>
          <w:rFonts w:ascii="Times New Roman" w:hAnsi="Times New Roman" w:cs="Times New Roman"/>
          <w:i/>
          <w:sz w:val="24"/>
          <w:szCs w:val="24"/>
        </w:rPr>
        <w:t>А</w:t>
      </w:r>
      <w:r w:rsidRPr="0064762C">
        <w:rPr>
          <w:rFonts w:ascii="Times New Roman" w:hAnsi="Times New Roman" w:cs="Times New Roman"/>
          <w:sz w:val="24"/>
          <w:szCs w:val="24"/>
        </w:rPr>
        <w:t xml:space="preserve"> и </w:t>
      </w:r>
      <w:r w:rsidRPr="0064762C">
        <w:rPr>
          <w:rFonts w:ascii="Times New Roman" w:hAnsi="Times New Roman" w:cs="Times New Roman"/>
          <w:i/>
          <w:sz w:val="24"/>
          <w:szCs w:val="24"/>
        </w:rPr>
        <w:t>В</w:t>
      </w:r>
      <w:r w:rsidRPr="0064762C">
        <w:rPr>
          <w:rFonts w:ascii="Times New Roman" w:hAnsi="Times New Roman" w:cs="Times New Roman"/>
          <w:sz w:val="24"/>
          <w:szCs w:val="24"/>
        </w:rPr>
        <w:t xml:space="preserve"> – середины сторон </w:t>
      </w:r>
      <w:r w:rsidRPr="0064762C">
        <w:rPr>
          <w:rFonts w:ascii="Times New Roman" w:hAnsi="Times New Roman" w:cs="Times New Roman"/>
          <w:i/>
          <w:sz w:val="24"/>
          <w:szCs w:val="24"/>
        </w:rPr>
        <w:t xml:space="preserve">МР </w:t>
      </w:r>
      <w:r w:rsidRPr="0064762C">
        <w:rPr>
          <w:rFonts w:ascii="Times New Roman" w:hAnsi="Times New Roman" w:cs="Times New Roman"/>
          <w:sz w:val="24"/>
          <w:szCs w:val="24"/>
        </w:rPr>
        <w:t xml:space="preserve">и </w:t>
      </w:r>
      <w:r w:rsidRPr="0064762C">
        <w:rPr>
          <w:rFonts w:ascii="Times New Roman" w:hAnsi="Times New Roman" w:cs="Times New Roman"/>
          <w:i/>
          <w:sz w:val="24"/>
          <w:szCs w:val="24"/>
        </w:rPr>
        <w:t xml:space="preserve">НК </w:t>
      </w:r>
      <w:r w:rsidRPr="0064762C">
        <w:rPr>
          <w:rFonts w:ascii="Times New Roman" w:hAnsi="Times New Roman" w:cs="Times New Roman"/>
          <w:sz w:val="24"/>
          <w:szCs w:val="24"/>
        </w:rPr>
        <w:t xml:space="preserve">соответственно. </w:t>
      </w:r>
    </w:p>
    <w:p w:rsidR="00163AA1" w:rsidRPr="0064762C" w:rsidRDefault="00163AA1" w:rsidP="00491BBB">
      <w:pPr>
        <w:numPr>
          <w:ilvl w:val="0"/>
          <w:numId w:val="95"/>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 xml:space="preserve">В прямоугольнике </w:t>
      </w:r>
      <w:r w:rsidRPr="0064762C">
        <w:rPr>
          <w:rFonts w:ascii="Times New Roman" w:hAnsi="Times New Roman" w:cs="Times New Roman"/>
          <w:i/>
          <w:sz w:val="24"/>
          <w:szCs w:val="24"/>
          <w:lang w:val="en-US"/>
        </w:rPr>
        <w:t>ABCD</w:t>
      </w:r>
      <w:r w:rsidRPr="0064762C">
        <w:rPr>
          <w:rFonts w:ascii="Times New Roman" w:hAnsi="Times New Roman" w:cs="Times New Roman"/>
          <w:sz w:val="24"/>
          <w:szCs w:val="24"/>
        </w:rPr>
        <w:t xml:space="preserve"> сторона </w:t>
      </w:r>
      <w:r w:rsidRPr="0064762C">
        <w:rPr>
          <w:rFonts w:ascii="Times New Roman" w:hAnsi="Times New Roman" w:cs="Times New Roman"/>
          <w:i/>
          <w:sz w:val="24"/>
          <w:szCs w:val="24"/>
        </w:rPr>
        <w:t>АВ</w:t>
      </w:r>
      <w:r w:rsidRPr="0064762C">
        <w:rPr>
          <w:rFonts w:ascii="Times New Roman" w:hAnsi="Times New Roman" w:cs="Times New Roman"/>
          <w:sz w:val="24"/>
          <w:szCs w:val="24"/>
        </w:rPr>
        <w:t xml:space="preserve"> равна </w:t>
      </w:r>
      <w:smartTag w:uri="urn:schemas-microsoft-com:office:smarttags" w:element="metricconverter">
        <w:smartTagPr>
          <w:attr w:name="ProductID" w:val="6 см"/>
        </w:smartTagPr>
        <w:r w:rsidRPr="0064762C">
          <w:rPr>
            <w:rFonts w:ascii="Times New Roman" w:hAnsi="Times New Roman" w:cs="Times New Roman"/>
            <w:sz w:val="24"/>
            <w:szCs w:val="24"/>
          </w:rPr>
          <w:t>6 см</w:t>
        </w:r>
      </w:smartTag>
      <w:r w:rsidRPr="0064762C">
        <w:rPr>
          <w:rFonts w:ascii="Times New Roman" w:hAnsi="Times New Roman" w:cs="Times New Roman"/>
          <w:sz w:val="24"/>
          <w:szCs w:val="24"/>
        </w:rPr>
        <w:t xml:space="preserve">, сторона </w:t>
      </w:r>
      <w:r w:rsidRPr="0064762C">
        <w:rPr>
          <w:rFonts w:ascii="Times New Roman" w:hAnsi="Times New Roman" w:cs="Times New Roman"/>
          <w:i/>
          <w:sz w:val="24"/>
          <w:szCs w:val="24"/>
          <w:lang w:val="en-US"/>
        </w:rPr>
        <w:t>AD</w:t>
      </w:r>
      <w:r w:rsidRPr="0064762C">
        <w:rPr>
          <w:rFonts w:ascii="Times New Roman" w:hAnsi="Times New Roman" w:cs="Times New Roman"/>
          <w:sz w:val="24"/>
          <w:szCs w:val="24"/>
        </w:rPr>
        <w:t xml:space="preserve"> равна </w:t>
      </w:r>
      <w:smartTag w:uri="urn:schemas-microsoft-com:office:smarttags" w:element="metricconverter">
        <w:smartTagPr>
          <w:attr w:name="ProductID" w:val="10 см"/>
        </w:smartTagPr>
        <w:r w:rsidRPr="0064762C">
          <w:rPr>
            <w:rFonts w:ascii="Times New Roman" w:hAnsi="Times New Roman" w:cs="Times New Roman"/>
            <w:sz w:val="24"/>
            <w:szCs w:val="24"/>
          </w:rPr>
          <w:t>10 см</w:t>
        </w:r>
      </w:smartTag>
      <w:r w:rsidRPr="0064762C">
        <w:rPr>
          <w:rFonts w:ascii="Times New Roman" w:hAnsi="Times New Roman" w:cs="Times New Roman"/>
          <w:sz w:val="24"/>
          <w:szCs w:val="24"/>
        </w:rPr>
        <w:t xml:space="preserve">. </w:t>
      </w:r>
      <w:r w:rsidRPr="0064762C">
        <w:rPr>
          <w:rFonts w:ascii="Times New Roman" w:hAnsi="Times New Roman" w:cs="Times New Roman"/>
          <w:i/>
          <w:sz w:val="24"/>
          <w:szCs w:val="24"/>
        </w:rPr>
        <w:t>АК</w:t>
      </w:r>
      <w:r w:rsidRPr="0064762C">
        <w:rPr>
          <w:rFonts w:ascii="Times New Roman" w:hAnsi="Times New Roman" w:cs="Times New Roman"/>
          <w:sz w:val="24"/>
          <w:szCs w:val="24"/>
        </w:rPr>
        <w:t xml:space="preserve"> – биссектриса угла </w:t>
      </w:r>
      <w:r w:rsidRPr="0064762C">
        <w:rPr>
          <w:rFonts w:ascii="Times New Roman" w:hAnsi="Times New Roman" w:cs="Times New Roman"/>
          <w:i/>
          <w:sz w:val="24"/>
          <w:szCs w:val="24"/>
        </w:rPr>
        <w:t>А</w:t>
      </w:r>
      <w:r w:rsidRPr="0064762C">
        <w:rPr>
          <w:rFonts w:ascii="Times New Roman" w:hAnsi="Times New Roman" w:cs="Times New Roman"/>
          <w:sz w:val="24"/>
          <w:szCs w:val="24"/>
        </w:rPr>
        <w:t xml:space="preserve"> (</w:t>
      </w:r>
      <w:r w:rsidRPr="0064762C">
        <w:rPr>
          <w:rFonts w:ascii="Times New Roman" w:hAnsi="Times New Roman" w:cs="Times New Roman"/>
          <w:i/>
          <w:sz w:val="24"/>
          <w:szCs w:val="24"/>
        </w:rPr>
        <w:t>К</w:t>
      </w:r>
      <w:r w:rsidRPr="0064762C">
        <w:rPr>
          <w:rFonts w:ascii="Times New Roman" w:hAnsi="Times New Roman" w:cs="Times New Roman"/>
          <w:i/>
          <w:position w:val="-4"/>
          <w:sz w:val="24"/>
          <w:szCs w:val="24"/>
        </w:rPr>
        <w:object w:dxaOrig="200" w:dyaOrig="200">
          <v:shape id="_x0000_i1048" type="#_x0000_t75" style="width:11.25pt;height:12.75pt" o:ole="">
            <v:imagedata r:id="rId337" o:title=""/>
          </v:shape>
          <o:OLEObject Type="Embed" ProgID="Equation.3" ShapeID="_x0000_i1048" DrawAspect="Content" ObjectID="_1609418113" r:id="rId338"/>
        </w:object>
      </w:r>
      <w:r w:rsidRPr="0064762C">
        <w:rPr>
          <w:rFonts w:ascii="Times New Roman" w:hAnsi="Times New Roman" w:cs="Times New Roman"/>
          <w:i/>
          <w:sz w:val="24"/>
          <w:szCs w:val="24"/>
        </w:rPr>
        <w:t>ВС</w:t>
      </w:r>
      <w:r w:rsidRPr="0064762C">
        <w:rPr>
          <w:rFonts w:ascii="Times New Roman" w:hAnsi="Times New Roman" w:cs="Times New Roman"/>
          <w:sz w:val="24"/>
          <w:szCs w:val="24"/>
        </w:rPr>
        <w:t xml:space="preserve">). Определите среднюю линию трапеции </w:t>
      </w:r>
      <w:r w:rsidRPr="0064762C">
        <w:rPr>
          <w:rFonts w:ascii="Times New Roman" w:hAnsi="Times New Roman" w:cs="Times New Roman"/>
          <w:i/>
          <w:sz w:val="24"/>
          <w:szCs w:val="24"/>
          <w:lang w:val="en-US"/>
        </w:rPr>
        <w:t>AKCD</w:t>
      </w:r>
      <w:r w:rsidRPr="0064762C">
        <w:rPr>
          <w:rFonts w:ascii="Times New Roman" w:hAnsi="Times New Roman" w:cs="Times New Roman"/>
          <w:sz w:val="24"/>
          <w:szCs w:val="24"/>
        </w:rPr>
        <w:t xml:space="preserve">. </w:t>
      </w:r>
    </w:p>
    <w:p w:rsidR="00163AA1" w:rsidRPr="0064762C" w:rsidRDefault="00163AA1" w:rsidP="00163AA1">
      <w:pPr>
        <w:spacing w:after="0" w:line="240" w:lineRule="auto"/>
        <w:jc w:val="center"/>
        <w:rPr>
          <w:rFonts w:ascii="Times New Roman" w:hAnsi="Times New Roman" w:cs="Times New Roman"/>
          <w:sz w:val="24"/>
          <w:szCs w:val="24"/>
        </w:rPr>
      </w:pPr>
      <w:r w:rsidRPr="0064762C">
        <w:rPr>
          <w:rFonts w:ascii="Times New Roman" w:hAnsi="Times New Roman" w:cs="Times New Roman"/>
          <w:sz w:val="24"/>
          <w:szCs w:val="24"/>
        </w:rPr>
        <w:t>Вариант 2.</w:t>
      </w:r>
    </w:p>
    <w:p w:rsidR="00163AA1" w:rsidRPr="0064762C" w:rsidRDefault="00163AA1" w:rsidP="00491BBB">
      <w:pPr>
        <w:numPr>
          <w:ilvl w:val="0"/>
          <w:numId w:val="96"/>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 xml:space="preserve">Сформулируйте теорему о средней линии треугольника. </w:t>
      </w:r>
    </w:p>
    <w:p w:rsidR="00163AA1" w:rsidRPr="0064762C" w:rsidRDefault="00163AA1" w:rsidP="00491BBB">
      <w:pPr>
        <w:numPr>
          <w:ilvl w:val="0"/>
          <w:numId w:val="96"/>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 xml:space="preserve">Дан треугольник </w:t>
      </w:r>
      <w:r w:rsidRPr="0064762C">
        <w:rPr>
          <w:rFonts w:ascii="Times New Roman" w:hAnsi="Times New Roman" w:cs="Times New Roman"/>
          <w:i/>
          <w:sz w:val="24"/>
          <w:szCs w:val="24"/>
        </w:rPr>
        <w:t>АВС</w:t>
      </w:r>
      <w:r w:rsidRPr="0064762C">
        <w:rPr>
          <w:rFonts w:ascii="Times New Roman" w:hAnsi="Times New Roman" w:cs="Times New Roman"/>
          <w:sz w:val="24"/>
          <w:szCs w:val="24"/>
        </w:rPr>
        <w:t xml:space="preserve"> с основанием </w:t>
      </w:r>
      <w:r w:rsidRPr="0064762C">
        <w:rPr>
          <w:rFonts w:ascii="Times New Roman" w:hAnsi="Times New Roman" w:cs="Times New Roman"/>
          <w:i/>
          <w:sz w:val="24"/>
          <w:szCs w:val="24"/>
        </w:rPr>
        <w:t>АС</w:t>
      </w:r>
      <w:r w:rsidRPr="0064762C">
        <w:rPr>
          <w:rFonts w:ascii="Times New Roman" w:hAnsi="Times New Roman" w:cs="Times New Roman"/>
          <w:sz w:val="24"/>
          <w:szCs w:val="24"/>
        </w:rPr>
        <w:t xml:space="preserve">. Средняя линия треугольника, параллельная основанию, равна </w:t>
      </w:r>
      <w:smartTag w:uri="urn:schemas-microsoft-com:office:smarttags" w:element="metricconverter">
        <w:smartTagPr>
          <w:attr w:name="ProductID" w:val="8 см"/>
        </w:smartTagPr>
        <w:r w:rsidRPr="0064762C">
          <w:rPr>
            <w:rFonts w:ascii="Times New Roman" w:hAnsi="Times New Roman" w:cs="Times New Roman"/>
            <w:sz w:val="24"/>
            <w:szCs w:val="24"/>
          </w:rPr>
          <w:t>8 см</w:t>
        </w:r>
      </w:smartTag>
      <w:r w:rsidRPr="0064762C">
        <w:rPr>
          <w:rFonts w:ascii="Times New Roman" w:hAnsi="Times New Roman" w:cs="Times New Roman"/>
          <w:sz w:val="24"/>
          <w:szCs w:val="24"/>
        </w:rPr>
        <w:t xml:space="preserve">. Найдите длину основания. </w:t>
      </w:r>
    </w:p>
    <w:p w:rsidR="00163AA1" w:rsidRPr="0064762C" w:rsidRDefault="00163AA1" w:rsidP="00491BBB">
      <w:pPr>
        <w:numPr>
          <w:ilvl w:val="0"/>
          <w:numId w:val="96"/>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 xml:space="preserve">В прямоугольнике </w:t>
      </w:r>
      <w:r w:rsidRPr="0064762C">
        <w:rPr>
          <w:rFonts w:ascii="Times New Roman" w:hAnsi="Times New Roman" w:cs="Times New Roman"/>
          <w:i/>
          <w:sz w:val="24"/>
          <w:szCs w:val="24"/>
          <w:lang w:val="en-US"/>
        </w:rPr>
        <w:t>ABCD</w:t>
      </w:r>
      <w:r w:rsidRPr="0064762C">
        <w:rPr>
          <w:rFonts w:ascii="Times New Roman" w:hAnsi="Times New Roman" w:cs="Times New Roman"/>
          <w:sz w:val="24"/>
          <w:szCs w:val="24"/>
        </w:rPr>
        <w:t xml:space="preserve"> сторона </w:t>
      </w:r>
      <w:r w:rsidRPr="0064762C">
        <w:rPr>
          <w:rFonts w:ascii="Times New Roman" w:hAnsi="Times New Roman" w:cs="Times New Roman"/>
          <w:i/>
          <w:sz w:val="24"/>
          <w:szCs w:val="24"/>
          <w:lang w:val="en-US"/>
        </w:rPr>
        <w:t>AD</w:t>
      </w:r>
      <w:r w:rsidRPr="0064762C">
        <w:rPr>
          <w:rFonts w:ascii="Times New Roman" w:hAnsi="Times New Roman" w:cs="Times New Roman"/>
          <w:sz w:val="24"/>
          <w:szCs w:val="24"/>
        </w:rPr>
        <w:t xml:space="preserve">  равна </w:t>
      </w:r>
      <w:smartTag w:uri="urn:schemas-microsoft-com:office:smarttags" w:element="metricconverter">
        <w:smartTagPr>
          <w:attr w:name="ProductID" w:val="27 см"/>
        </w:smartTagPr>
        <w:r w:rsidRPr="0064762C">
          <w:rPr>
            <w:rFonts w:ascii="Times New Roman" w:hAnsi="Times New Roman" w:cs="Times New Roman"/>
            <w:sz w:val="24"/>
            <w:szCs w:val="24"/>
          </w:rPr>
          <w:t>27 см</w:t>
        </w:r>
      </w:smartTag>
      <w:r w:rsidRPr="0064762C">
        <w:rPr>
          <w:rFonts w:ascii="Times New Roman" w:hAnsi="Times New Roman" w:cs="Times New Roman"/>
          <w:sz w:val="24"/>
          <w:szCs w:val="24"/>
        </w:rPr>
        <w:t xml:space="preserve">. На стороне </w:t>
      </w:r>
      <w:r w:rsidRPr="0064762C">
        <w:rPr>
          <w:rFonts w:ascii="Times New Roman" w:hAnsi="Times New Roman" w:cs="Times New Roman"/>
          <w:i/>
          <w:sz w:val="24"/>
          <w:szCs w:val="24"/>
        </w:rPr>
        <w:t>ВС</w:t>
      </w:r>
      <w:r w:rsidRPr="0064762C">
        <w:rPr>
          <w:rFonts w:ascii="Times New Roman" w:hAnsi="Times New Roman" w:cs="Times New Roman"/>
          <w:sz w:val="24"/>
          <w:szCs w:val="24"/>
        </w:rPr>
        <w:t xml:space="preserve"> отложен отрезок </w:t>
      </w:r>
      <w:r w:rsidRPr="0064762C">
        <w:rPr>
          <w:rFonts w:ascii="Times New Roman" w:hAnsi="Times New Roman" w:cs="Times New Roman"/>
          <w:i/>
          <w:sz w:val="24"/>
          <w:szCs w:val="24"/>
        </w:rPr>
        <w:t>СМ</w:t>
      </w:r>
      <w:r w:rsidRPr="0064762C">
        <w:rPr>
          <w:rFonts w:ascii="Times New Roman" w:hAnsi="Times New Roman" w:cs="Times New Roman"/>
          <w:sz w:val="24"/>
          <w:szCs w:val="24"/>
        </w:rPr>
        <w:t xml:space="preserve">, равный </w:t>
      </w:r>
      <w:smartTag w:uri="urn:schemas-microsoft-com:office:smarttags" w:element="metricconverter">
        <w:smartTagPr>
          <w:attr w:name="ProductID" w:val="21 см"/>
        </w:smartTagPr>
        <w:r w:rsidRPr="0064762C">
          <w:rPr>
            <w:rFonts w:ascii="Times New Roman" w:hAnsi="Times New Roman" w:cs="Times New Roman"/>
            <w:sz w:val="24"/>
            <w:szCs w:val="24"/>
          </w:rPr>
          <w:t>21 см</w:t>
        </w:r>
      </w:smartTag>
      <w:r w:rsidRPr="0064762C">
        <w:rPr>
          <w:rFonts w:ascii="Times New Roman" w:hAnsi="Times New Roman" w:cs="Times New Roman"/>
          <w:sz w:val="24"/>
          <w:szCs w:val="24"/>
        </w:rPr>
        <w:t xml:space="preserve">. Определите вид четырехугольника </w:t>
      </w:r>
      <w:r w:rsidRPr="0064762C">
        <w:rPr>
          <w:rFonts w:ascii="Times New Roman" w:hAnsi="Times New Roman" w:cs="Times New Roman"/>
          <w:i/>
          <w:sz w:val="24"/>
          <w:szCs w:val="24"/>
        </w:rPr>
        <w:t>АВМ</w:t>
      </w:r>
      <w:r w:rsidRPr="0064762C">
        <w:rPr>
          <w:rFonts w:ascii="Times New Roman" w:hAnsi="Times New Roman" w:cs="Times New Roman"/>
          <w:i/>
          <w:sz w:val="24"/>
          <w:szCs w:val="24"/>
          <w:lang w:val="en-US"/>
        </w:rPr>
        <w:t>D</w:t>
      </w:r>
      <w:r w:rsidRPr="0064762C">
        <w:rPr>
          <w:rFonts w:ascii="Times New Roman" w:hAnsi="Times New Roman" w:cs="Times New Roman"/>
          <w:sz w:val="24"/>
          <w:szCs w:val="24"/>
        </w:rPr>
        <w:t xml:space="preserve"> и найдите длину отрезка </w:t>
      </w:r>
      <w:r w:rsidRPr="0064762C">
        <w:rPr>
          <w:rFonts w:ascii="Times New Roman" w:hAnsi="Times New Roman" w:cs="Times New Roman"/>
          <w:i/>
          <w:sz w:val="24"/>
          <w:szCs w:val="24"/>
        </w:rPr>
        <w:t>ОР</w:t>
      </w:r>
      <w:r w:rsidRPr="0064762C">
        <w:rPr>
          <w:rFonts w:ascii="Times New Roman" w:hAnsi="Times New Roman" w:cs="Times New Roman"/>
          <w:sz w:val="24"/>
          <w:szCs w:val="24"/>
        </w:rPr>
        <w:t xml:space="preserve">, где точки </w:t>
      </w:r>
      <w:r w:rsidRPr="0064762C">
        <w:rPr>
          <w:rFonts w:ascii="Times New Roman" w:hAnsi="Times New Roman" w:cs="Times New Roman"/>
          <w:i/>
          <w:sz w:val="24"/>
          <w:szCs w:val="24"/>
        </w:rPr>
        <w:t>О</w:t>
      </w:r>
      <w:r w:rsidRPr="0064762C">
        <w:rPr>
          <w:rFonts w:ascii="Times New Roman" w:hAnsi="Times New Roman" w:cs="Times New Roman"/>
          <w:sz w:val="24"/>
          <w:szCs w:val="24"/>
        </w:rPr>
        <w:t xml:space="preserve"> и </w:t>
      </w:r>
      <w:r w:rsidRPr="0064762C">
        <w:rPr>
          <w:rFonts w:ascii="Times New Roman" w:hAnsi="Times New Roman" w:cs="Times New Roman"/>
          <w:i/>
          <w:sz w:val="24"/>
          <w:szCs w:val="24"/>
        </w:rPr>
        <w:t>Р</w:t>
      </w:r>
      <w:r w:rsidRPr="0064762C">
        <w:rPr>
          <w:rFonts w:ascii="Times New Roman" w:hAnsi="Times New Roman" w:cs="Times New Roman"/>
          <w:sz w:val="24"/>
          <w:szCs w:val="24"/>
        </w:rPr>
        <w:t xml:space="preserve"> – середины сторон </w:t>
      </w:r>
      <w:r w:rsidRPr="0064762C">
        <w:rPr>
          <w:rFonts w:ascii="Times New Roman" w:hAnsi="Times New Roman" w:cs="Times New Roman"/>
          <w:i/>
          <w:sz w:val="24"/>
          <w:szCs w:val="24"/>
        </w:rPr>
        <w:t>АВ</w:t>
      </w:r>
      <w:r w:rsidRPr="0064762C">
        <w:rPr>
          <w:rFonts w:ascii="Times New Roman" w:hAnsi="Times New Roman" w:cs="Times New Roman"/>
          <w:sz w:val="24"/>
          <w:szCs w:val="24"/>
        </w:rPr>
        <w:t xml:space="preserve"> и </w:t>
      </w:r>
      <w:r w:rsidRPr="0064762C">
        <w:rPr>
          <w:rFonts w:ascii="Times New Roman" w:hAnsi="Times New Roman" w:cs="Times New Roman"/>
          <w:i/>
          <w:sz w:val="24"/>
          <w:szCs w:val="24"/>
          <w:lang w:val="en-US"/>
        </w:rPr>
        <w:t>MD</w:t>
      </w:r>
      <w:r w:rsidRPr="0064762C">
        <w:rPr>
          <w:rFonts w:ascii="Times New Roman" w:hAnsi="Times New Roman" w:cs="Times New Roman"/>
          <w:sz w:val="24"/>
          <w:szCs w:val="24"/>
        </w:rPr>
        <w:t xml:space="preserve"> соответственно. </w:t>
      </w:r>
    </w:p>
    <w:p w:rsidR="00163AA1" w:rsidRPr="0064762C" w:rsidRDefault="00163AA1" w:rsidP="00491BBB">
      <w:pPr>
        <w:numPr>
          <w:ilvl w:val="0"/>
          <w:numId w:val="96"/>
        </w:numPr>
        <w:spacing w:after="0" w:line="240" w:lineRule="auto"/>
        <w:jc w:val="both"/>
        <w:rPr>
          <w:rFonts w:ascii="Times New Roman" w:hAnsi="Times New Roman" w:cs="Times New Roman"/>
          <w:sz w:val="24"/>
          <w:szCs w:val="24"/>
        </w:rPr>
      </w:pPr>
      <w:r w:rsidRPr="0064762C">
        <w:rPr>
          <w:rFonts w:ascii="Times New Roman" w:hAnsi="Times New Roman" w:cs="Times New Roman"/>
          <w:sz w:val="24"/>
          <w:szCs w:val="24"/>
        </w:rPr>
        <w:t xml:space="preserve">В параллелограмме </w:t>
      </w:r>
      <w:r w:rsidRPr="0064762C">
        <w:rPr>
          <w:rFonts w:ascii="Times New Roman" w:hAnsi="Times New Roman" w:cs="Times New Roman"/>
          <w:i/>
          <w:sz w:val="24"/>
          <w:szCs w:val="24"/>
          <w:lang w:val="en-US"/>
        </w:rPr>
        <w:t>ABCD</w:t>
      </w:r>
      <w:r w:rsidRPr="0064762C">
        <w:rPr>
          <w:rFonts w:ascii="Times New Roman" w:hAnsi="Times New Roman" w:cs="Times New Roman"/>
          <w:sz w:val="24"/>
          <w:szCs w:val="24"/>
        </w:rPr>
        <w:t xml:space="preserve"> сторона </w:t>
      </w:r>
      <w:r w:rsidRPr="0064762C">
        <w:rPr>
          <w:rFonts w:ascii="Times New Roman" w:hAnsi="Times New Roman" w:cs="Times New Roman"/>
          <w:i/>
          <w:sz w:val="24"/>
          <w:szCs w:val="24"/>
        </w:rPr>
        <w:t>А</w:t>
      </w:r>
      <w:r w:rsidRPr="0064762C">
        <w:rPr>
          <w:rFonts w:ascii="Times New Roman" w:hAnsi="Times New Roman" w:cs="Times New Roman"/>
          <w:i/>
          <w:sz w:val="24"/>
          <w:szCs w:val="24"/>
          <w:lang w:val="en-US"/>
        </w:rPr>
        <w:t>D</w:t>
      </w:r>
      <w:r w:rsidRPr="0064762C">
        <w:rPr>
          <w:rFonts w:ascii="Times New Roman" w:hAnsi="Times New Roman" w:cs="Times New Roman"/>
          <w:sz w:val="24"/>
          <w:szCs w:val="24"/>
        </w:rPr>
        <w:t xml:space="preserve"> равна </w:t>
      </w:r>
      <w:smartTag w:uri="urn:schemas-microsoft-com:office:smarttags" w:element="metricconverter">
        <w:smartTagPr>
          <w:attr w:name="ProductID" w:val="20 см"/>
        </w:smartTagPr>
        <w:r w:rsidRPr="0064762C">
          <w:rPr>
            <w:rFonts w:ascii="Times New Roman" w:hAnsi="Times New Roman" w:cs="Times New Roman"/>
            <w:sz w:val="24"/>
            <w:szCs w:val="24"/>
          </w:rPr>
          <w:t>20 см</w:t>
        </w:r>
      </w:smartTag>
      <w:r w:rsidRPr="0064762C">
        <w:rPr>
          <w:rFonts w:ascii="Times New Roman" w:hAnsi="Times New Roman" w:cs="Times New Roman"/>
          <w:sz w:val="24"/>
          <w:szCs w:val="24"/>
        </w:rPr>
        <w:t xml:space="preserve">, сторона </w:t>
      </w:r>
      <w:r w:rsidRPr="0064762C">
        <w:rPr>
          <w:rFonts w:ascii="Times New Roman" w:hAnsi="Times New Roman" w:cs="Times New Roman"/>
          <w:i/>
          <w:sz w:val="24"/>
          <w:szCs w:val="24"/>
          <w:lang w:val="en-US"/>
        </w:rPr>
        <w:t>AB</w:t>
      </w:r>
      <w:r w:rsidRPr="0064762C">
        <w:rPr>
          <w:rFonts w:ascii="Times New Roman" w:hAnsi="Times New Roman" w:cs="Times New Roman"/>
          <w:sz w:val="24"/>
          <w:szCs w:val="24"/>
        </w:rPr>
        <w:t xml:space="preserve"> равна </w:t>
      </w:r>
      <w:r w:rsidRPr="0064762C">
        <w:rPr>
          <w:rFonts w:ascii="Times New Roman" w:hAnsi="Times New Roman" w:cs="Times New Roman"/>
          <w:i/>
          <w:sz w:val="24"/>
          <w:szCs w:val="24"/>
          <w:lang w:val="en-US"/>
        </w:rPr>
        <w:t>BD</w:t>
      </w:r>
      <w:r w:rsidRPr="0064762C">
        <w:rPr>
          <w:rFonts w:ascii="Times New Roman" w:hAnsi="Times New Roman" w:cs="Times New Roman"/>
          <w:sz w:val="24"/>
          <w:szCs w:val="24"/>
        </w:rPr>
        <w:t xml:space="preserve">, </w:t>
      </w:r>
      <w:r w:rsidRPr="0064762C">
        <w:rPr>
          <w:rFonts w:ascii="Times New Roman" w:hAnsi="Times New Roman" w:cs="Times New Roman"/>
          <w:i/>
          <w:sz w:val="24"/>
          <w:szCs w:val="24"/>
          <w:lang w:val="en-US"/>
        </w:rPr>
        <w:t>B</w:t>
      </w:r>
      <w:r w:rsidRPr="0064762C">
        <w:rPr>
          <w:rFonts w:ascii="Times New Roman" w:hAnsi="Times New Roman" w:cs="Times New Roman"/>
          <w:i/>
          <w:sz w:val="24"/>
          <w:szCs w:val="24"/>
        </w:rPr>
        <w:t>К</w:t>
      </w:r>
      <w:r w:rsidRPr="0064762C">
        <w:rPr>
          <w:rFonts w:ascii="Times New Roman" w:hAnsi="Times New Roman" w:cs="Times New Roman"/>
          <w:sz w:val="24"/>
          <w:szCs w:val="24"/>
        </w:rPr>
        <w:t xml:space="preserve"> – высота треугольника </w:t>
      </w:r>
      <w:r w:rsidRPr="0064762C">
        <w:rPr>
          <w:rFonts w:ascii="Times New Roman" w:hAnsi="Times New Roman" w:cs="Times New Roman"/>
          <w:i/>
          <w:sz w:val="24"/>
          <w:szCs w:val="24"/>
        </w:rPr>
        <w:t>А</w:t>
      </w:r>
      <w:r w:rsidRPr="0064762C">
        <w:rPr>
          <w:rFonts w:ascii="Times New Roman" w:hAnsi="Times New Roman" w:cs="Times New Roman"/>
          <w:i/>
          <w:sz w:val="24"/>
          <w:szCs w:val="24"/>
          <w:lang w:val="en-US"/>
        </w:rPr>
        <w:t>BD</w:t>
      </w:r>
      <w:r w:rsidRPr="0064762C">
        <w:rPr>
          <w:rFonts w:ascii="Times New Roman" w:hAnsi="Times New Roman" w:cs="Times New Roman"/>
          <w:sz w:val="24"/>
          <w:szCs w:val="24"/>
        </w:rPr>
        <w:t xml:space="preserve">. Определите среднюю линию трапеции </w:t>
      </w:r>
      <w:r w:rsidRPr="0064762C">
        <w:rPr>
          <w:rFonts w:ascii="Times New Roman" w:hAnsi="Times New Roman" w:cs="Times New Roman"/>
          <w:i/>
          <w:sz w:val="24"/>
          <w:szCs w:val="24"/>
          <w:lang w:val="en-US"/>
        </w:rPr>
        <w:t>KBCD</w:t>
      </w:r>
      <w:r w:rsidRPr="0064762C">
        <w:rPr>
          <w:rFonts w:ascii="Times New Roman" w:hAnsi="Times New Roman" w:cs="Times New Roman"/>
          <w:sz w:val="24"/>
          <w:szCs w:val="24"/>
        </w:rPr>
        <w:t xml:space="preserve">. </w:t>
      </w:r>
    </w:p>
    <w:p w:rsidR="00163AA1" w:rsidRDefault="00163AA1" w:rsidP="00163AA1">
      <w:pPr>
        <w:pStyle w:val="a3"/>
        <w:spacing w:after="0" w:line="240" w:lineRule="auto"/>
        <w:rPr>
          <w:rFonts w:ascii="Times New Roman" w:hAnsi="Times New Roman" w:cs="Times New Roman"/>
          <w:sz w:val="24"/>
        </w:rPr>
      </w:pPr>
      <w:r>
        <w:rPr>
          <w:rFonts w:ascii="Times New Roman" w:hAnsi="Times New Roman" w:cs="Times New Roman"/>
          <w:sz w:val="24"/>
        </w:rPr>
        <w:t xml:space="preserve"> </w:t>
      </w:r>
    </w:p>
    <w:p w:rsidR="00163AA1" w:rsidRPr="00C93CCD" w:rsidRDefault="00163AA1" w:rsidP="00163AA1">
      <w:pPr>
        <w:spacing w:after="0" w:line="240" w:lineRule="auto"/>
        <w:jc w:val="both"/>
        <w:rPr>
          <w:rFonts w:ascii="Times New Roman" w:hAnsi="Times New Roman" w:cs="Times New Roman"/>
          <w:sz w:val="24"/>
          <w:szCs w:val="24"/>
        </w:rPr>
      </w:pPr>
      <w:r w:rsidRPr="00C93CCD">
        <w:rPr>
          <w:rFonts w:ascii="Times New Roman" w:hAnsi="Times New Roman" w:cs="Times New Roman"/>
          <w:b/>
          <w:i/>
          <w:sz w:val="24"/>
          <w:szCs w:val="24"/>
        </w:rPr>
        <w:t>Контрольная работа № 3</w:t>
      </w:r>
    </w:p>
    <w:p w:rsidR="00163AA1" w:rsidRPr="00C93CCD" w:rsidRDefault="00163AA1" w:rsidP="00163AA1">
      <w:pPr>
        <w:spacing w:after="0" w:line="240" w:lineRule="auto"/>
        <w:jc w:val="center"/>
        <w:rPr>
          <w:rFonts w:ascii="Times New Roman" w:hAnsi="Times New Roman" w:cs="Times New Roman"/>
          <w:i/>
          <w:sz w:val="24"/>
          <w:szCs w:val="24"/>
        </w:rPr>
      </w:pPr>
      <w:r w:rsidRPr="00C93CCD">
        <w:rPr>
          <w:rFonts w:ascii="Times New Roman" w:hAnsi="Times New Roman" w:cs="Times New Roman"/>
          <w:i/>
          <w:sz w:val="24"/>
          <w:szCs w:val="24"/>
        </w:rPr>
        <w:t>Вариант 1.</w:t>
      </w:r>
    </w:p>
    <w:p w:rsidR="00163AA1" w:rsidRPr="00C93CCD" w:rsidRDefault="00163AA1" w:rsidP="00163AA1">
      <w:pPr>
        <w:spacing w:after="0" w:line="240" w:lineRule="auto"/>
        <w:rPr>
          <w:rFonts w:ascii="Times New Roman" w:hAnsi="Times New Roman" w:cs="Times New Roman"/>
          <w:sz w:val="24"/>
          <w:szCs w:val="24"/>
        </w:rPr>
      </w:pPr>
    </w:p>
    <w:p w:rsidR="00163AA1" w:rsidRPr="00C93CCD" w:rsidRDefault="00163AA1" w:rsidP="00491BBB">
      <w:pPr>
        <w:numPr>
          <w:ilvl w:val="0"/>
          <w:numId w:val="97"/>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Катеты прямоугольного треугольника равны </w:t>
      </w:r>
      <w:smartTag w:uri="urn:schemas-microsoft-com:office:smarttags" w:element="metricconverter">
        <w:smartTagPr>
          <w:attr w:name="ProductID" w:val="12 см"/>
        </w:smartTagPr>
        <w:r w:rsidRPr="00C93CCD">
          <w:rPr>
            <w:rFonts w:ascii="Times New Roman" w:hAnsi="Times New Roman" w:cs="Times New Roman"/>
            <w:sz w:val="24"/>
            <w:szCs w:val="24"/>
          </w:rPr>
          <w:t>12 см</w:t>
        </w:r>
      </w:smartTag>
      <w:r w:rsidRPr="00C93CCD">
        <w:rPr>
          <w:rFonts w:ascii="Times New Roman" w:hAnsi="Times New Roman" w:cs="Times New Roman"/>
          <w:sz w:val="24"/>
          <w:szCs w:val="24"/>
        </w:rPr>
        <w:t xml:space="preserve"> и </w:t>
      </w:r>
      <w:smartTag w:uri="urn:schemas-microsoft-com:office:smarttags" w:element="metricconverter">
        <w:smartTagPr>
          <w:attr w:name="ProductID" w:val="5 см"/>
        </w:smartTagPr>
        <w:r w:rsidRPr="00C93CCD">
          <w:rPr>
            <w:rFonts w:ascii="Times New Roman" w:hAnsi="Times New Roman" w:cs="Times New Roman"/>
            <w:sz w:val="24"/>
            <w:szCs w:val="24"/>
          </w:rPr>
          <w:t>5 см</w:t>
        </w:r>
      </w:smartTag>
      <w:r w:rsidRPr="00C93CCD">
        <w:rPr>
          <w:rFonts w:ascii="Times New Roman" w:hAnsi="Times New Roman" w:cs="Times New Roman"/>
          <w:sz w:val="24"/>
          <w:szCs w:val="24"/>
        </w:rPr>
        <w:t xml:space="preserve">. Найдите длину гипотенузы. </w:t>
      </w:r>
    </w:p>
    <w:p w:rsidR="00163AA1" w:rsidRPr="00C93CCD" w:rsidRDefault="00163AA1" w:rsidP="00491BBB">
      <w:pPr>
        <w:numPr>
          <w:ilvl w:val="0"/>
          <w:numId w:val="97"/>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Высота равнобедренного треугольника равна </w:t>
      </w:r>
      <w:smartTag w:uri="urn:schemas-microsoft-com:office:smarttags" w:element="metricconverter">
        <w:smartTagPr>
          <w:attr w:name="ProductID" w:val="12 см"/>
        </w:smartTagPr>
        <w:r w:rsidRPr="00C93CCD">
          <w:rPr>
            <w:rFonts w:ascii="Times New Roman" w:hAnsi="Times New Roman" w:cs="Times New Roman"/>
            <w:sz w:val="24"/>
            <w:szCs w:val="24"/>
          </w:rPr>
          <w:t>12 см</w:t>
        </w:r>
      </w:smartTag>
      <w:r w:rsidRPr="00C93CCD">
        <w:rPr>
          <w:rFonts w:ascii="Times New Roman" w:hAnsi="Times New Roman" w:cs="Times New Roman"/>
          <w:sz w:val="24"/>
          <w:szCs w:val="24"/>
        </w:rPr>
        <w:t xml:space="preserve">, а основание – </w:t>
      </w:r>
      <w:smartTag w:uri="urn:schemas-microsoft-com:office:smarttags" w:element="metricconverter">
        <w:smartTagPr>
          <w:attr w:name="ProductID" w:val="10 см"/>
        </w:smartTagPr>
        <w:r w:rsidRPr="00C93CCD">
          <w:rPr>
            <w:rFonts w:ascii="Times New Roman" w:hAnsi="Times New Roman" w:cs="Times New Roman"/>
            <w:sz w:val="24"/>
            <w:szCs w:val="24"/>
          </w:rPr>
          <w:t>10 см</w:t>
        </w:r>
      </w:smartTag>
      <w:r w:rsidRPr="00C93CCD">
        <w:rPr>
          <w:rFonts w:ascii="Times New Roman" w:hAnsi="Times New Roman" w:cs="Times New Roman"/>
          <w:sz w:val="24"/>
          <w:szCs w:val="24"/>
        </w:rPr>
        <w:t xml:space="preserve">. Чему равна боковая сторона? </w:t>
      </w:r>
    </w:p>
    <w:p w:rsidR="00163AA1" w:rsidRPr="00C93CCD" w:rsidRDefault="00163AA1" w:rsidP="00491BBB">
      <w:pPr>
        <w:numPr>
          <w:ilvl w:val="0"/>
          <w:numId w:val="97"/>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Сторона ромба равна </w:t>
      </w:r>
      <w:smartTag w:uri="urn:schemas-microsoft-com:office:smarttags" w:element="metricconverter">
        <w:smartTagPr>
          <w:attr w:name="ProductID" w:val="17 см"/>
        </w:smartTagPr>
        <w:r w:rsidRPr="00C93CCD">
          <w:rPr>
            <w:rFonts w:ascii="Times New Roman" w:hAnsi="Times New Roman" w:cs="Times New Roman"/>
            <w:sz w:val="24"/>
            <w:szCs w:val="24"/>
          </w:rPr>
          <w:t>17 см</w:t>
        </w:r>
      </w:smartTag>
      <w:r w:rsidRPr="00C93CCD">
        <w:rPr>
          <w:rFonts w:ascii="Times New Roman" w:hAnsi="Times New Roman" w:cs="Times New Roman"/>
          <w:sz w:val="24"/>
          <w:szCs w:val="24"/>
        </w:rPr>
        <w:t xml:space="preserve">, а одна из диагоналей – </w:t>
      </w:r>
      <w:smartTag w:uri="urn:schemas-microsoft-com:office:smarttags" w:element="metricconverter">
        <w:smartTagPr>
          <w:attr w:name="ProductID" w:val="16 см"/>
        </w:smartTagPr>
        <w:r w:rsidRPr="00C93CCD">
          <w:rPr>
            <w:rFonts w:ascii="Times New Roman" w:hAnsi="Times New Roman" w:cs="Times New Roman"/>
            <w:sz w:val="24"/>
            <w:szCs w:val="24"/>
          </w:rPr>
          <w:t>16 см</w:t>
        </w:r>
      </w:smartTag>
      <w:r w:rsidRPr="00C93CCD">
        <w:rPr>
          <w:rFonts w:ascii="Times New Roman" w:hAnsi="Times New Roman" w:cs="Times New Roman"/>
          <w:sz w:val="24"/>
          <w:szCs w:val="24"/>
        </w:rPr>
        <w:t xml:space="preserve">. Чему равна вторая диагональ? </w:t>
      </w:r>
    </w:p>
    <w:p w:rsidR="00163AA1" w:rsidRPr="00C93CCD" w:rsidRDefault="00163AA1" w:rsidP="00491BBB">
      <w:pPr>
        <w:numPr>
          <w:ilvl w:val="0"/>
          <w:numId w:val="97"/>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В треугольнике </w:t>
      </w:r>
      <w:r w:rsidRPr="00C93CCD">
        <w:rPr>
          <w:rFonts w:ascii="Times New Roman" w:hAnsi="Times New Roman" w:cs="Times New Roman"/>
          <w:i/>
          <w:sz w:val="24"/>
          <w:szCs w:val="24"/>
        </w:rPr>
        <w:t>АВС</w:t>
      </w:r>
      <w:r w:rsidRPr="00C93CCD">
        <w:rPr>
          <w:rFonts w:ascii="Times New Roman" w:hAnsi="Times New Roman" w:cs="Times New Roman"/>
          <w:sz w:val="24"/>
          <w:szCs w:val="24"/>
        </w:rPr>
        <w:t xml:space="preserve"> катет </w:t>
      </w:r>
      <w:r w:rsidRPr="00C93CCD">
        <w:rPr>
          <w:rFonts w:ascii="Times New Roman" w:hAnsi="Times New Roman" w:cs="Times New Roman"/>
          <w:i/>
          <w:sz w:val="24"/>
          <w:szCs w:val="24"/>
        </w:rPr>
        <w:t>АС</w:t>
      </w:r>
      <w:r w:rsidRPr="00C93CCD">
        <w:rPr>
          <w:rFonts w:ascii="Times New Roman" w:hAnsi="Times New Roman" w:cs="Times New Roman"/>
          <w:sz w:val="24"/>
          <w:szCs w:val="24"/>
        </w:rPr>
        <w:t xml:space="preserve"> равен </w:t>
      </w:r>
      <w:smartTag w:uri="urn:schemas-microsoft-com:office:smarttags" w:element="metricconverter">
        <w:smartTagPr>
          <w:attr w:name="ProductID" w:val="12 см"/>
        </w:smartTagPr>
        <w:r w:rsidRPr="00C93CCD">
          <w:rPr>
            <w:rFonts w:ascii="Times New Roman" w:hAnsi="Times New Roman" w:cs="Times New Roman"/>
            <w:sz w:val="24"/>
            <w:szCs w:val="24"/>
          </w:rPr>
          <w:t>12 см</w:t>
        </w:r>
      </w:smartTag>
      <w:r w:rsidRPr="00C93CCD">
        <w:rPr>
          <w:rFonts w:ascii="Times New Roman" w:hAnsi="Times New Roman" w:cs="Times New Roman"/>
          <w:sz w:val="24"/>
          <w:szCs w:val="24"/>
        </w:rPr>
        <w:t xml:space="preserve">, катет </w:t>
      </w:r>
      <w:r w:rsidRPr="00C93CCD">
        <w:rPr>
          <w:rFonts w:ascii="Times New Roman" w:hAnsi="Times New Roman" w:cs="Times New Roman"/>
          <w:i/>
          <w:sz w:val="24"/>
          <w:szCs w:val="24"/>
        </w:rPr>
        <w:t>СВ</w:t>
      </w:r>
      <w:r w:rsidRPr="00C93CCD">
        <w:rPr>
          <w:rFonts w:ascii="Times New Roman" w:hAnsi="Times New Roman" w:cs="Times New Roman"/>
          <w:sz w:val="24"/>
          <w:szCs w:val="24"/>
        </w:rPr>
        <w:t xml:space="preserve"> равен </w:t>
      </w:r>
      <w:smartTag w:uri="urn:schemas-microsoft-com:office:smarttags" w:element="metricconverter">
        <w:smartTagPr>
          <w:attr w:name="ProductID" w:val="9 см"/>
        </w:smartTagPr>
        <w:r w:rsidRPr="00C93CCD">
          <w:rPr>
            <w:rFonts w:ascii="Times New Roman" w:hAnsi="Times New Roman" w:cs="Times New Roman"/>
            <w:sz w:val="24"/>
            <w:szCs w:val="24"/>
          </w:rPr>
          <w:t>9 см</w:t>
        </w:r>
      </w:smartTag>
      <w:r w:rsidRPr="00C93CCD">
        <w:rPr>
          <w:rFonts w:ascii="Times New Roman" w:hAnsi="Times New Roman" w:cs="Times New Roman"/>
          <w:sz w:val="24"/>
          <w:szCs w:val="24"/>
        </w:rPr>
        <w:t xml:space="preserve">. Из вершины прямого угла радиусом </w:t>
      </w:r>
      <w:r w:rsidRPr="00C93CCD">
        <w:rPr>
          <w:rFonts w:ascii="Times New Roman" w:hAnsi="Times New Roman" w:cs="Times New Roman"/>
          <w:i/>
          <w:sz w:val="24"/>
          <w:szCs w:val="24"/>
        </w:rPr>
        <w:t>СВ</w:t>
      </w:r>
      <w:r w:rsidRPr="00C93CCD">
        <w:rPr>
          <w:rFonts w:ascii="Times New Roman" w:hAnsi="Times New Roman" w:cs="Times New Roman"/>
          <w:sz w:val="24"/>
          <w:szCs w:val="24"/>
        </w:rPr>
        <w:t xml:space="preserve"> описана дуга, отсекающая от гипотенузы отрезок </w:t>
      </w:r>
      <w:r w:rsidRPr="00C93CCD">
        <w:rPr>
          <w:rFonts w:ascii="Times New Roman" w:hAnsi="Times New Roman" w:cs="Times New Roman"/>
          <w:i/>
          <w:sz w:val="24"/>
          <w:szCs w:val="24"/>
          <w:lang w:val="en-US"/>
        </w:rPr>
        <w:t>BD</w:t>
      </w:r>
      <w:r w:rsidRPr="00C93CCD">
        <w:rPr>
          <w:rFonts w:ascii="Times New Roman" w:hAnsi="Times New Roman" w:cs="Times New Roman"/>
          <w:sz w:val="24"/>
          <w:szCs w:val="24"/>
        </w:rPr>
        <w:t xml:space="preserve">. Определите длину </w:t>
      </w:r>
      <w:r w:rsidRPr="00C93CCD">
        <w:rPr>
          <w:rFonts w:ascii="Times New Roman" w:hAnsi="Times New Roman" w:cs="Times New Roman"/>
          <w:i/>
          <w:sz w:val="24"/>
          <w:szCs w:val="24"/>
          <w:lang w:val="en-US"/>
        </w:rPr>
        <w:t>BD</w:t>
      </w:r>
      <w:r w:rsidRPr="00C93CCD">
        <w:rPr>
          <w:rFonts w:ascii="Times New Roman" w:hAnsi="Times New Roman" w:cs="Times New Roman"/>
          <w:sz w:val="24"/>
          <w:szCs w:val="24"/>
        </w:rPr>
        <w:t xml:space="preserve">. </w:t>
      </w:r>
    </w:p>
    <w:p w:rsidR="00163AA1" w:rsidRPr="00C93CCD" w:rsidRDefault="00163AA1" w:rsidP="00163AA1">
      <w:pPr>
        <w:spacing w:after="0" w:line="240" w:lineRule="auto"/>
        <w:rPr>
          <w:rFonts w:ascii="Times New Roman" w:hAnsi="Times New Roman" w:cs="Times New Roman"/>
          <w:i/>
          <w:sz w:val="24"/>
          <w:szCs w:val="24"/>
        </w:rPr>
      </w:pPr>
      <w:r>
        <w:rPr>
          <w:rFonts w:ascii="Times New Roman" w:hAnsi="Times New Roman" w:cs="Times New Roman"/>
          <w:sz w:val="24"/>
          <w:szCs w:val="24"/>
        </w:rPr>
        <w:t xml:space="preserve">                                                                                                                  </w:t>
      </w:r>
      <w:r w:rsidRPr="00C93CCD">
        <w:rPr>
          <w:rFonts w:ascii="Times New Roman" w:hAnsi="Times New Roman" w:cs="Times New Roman"/>
          <w:i/>
          <w:sz w:val="24"/>
          <w:szCs w:val="24"/>
        </w:rPr>
        <w:t>Вариант 2.</w:t>
      </w:r>
    </w:p>
    <w:p w:rsidR="00163AA1" w:rsidRPr="00C93CCD" w:rsidRDefault="00163AA1" w:rsidP="00163AA1">
      <w:pPr>
        <w:spacing w:after="0" w:line="240" w:lineRule="auto"/>
        <w:rPr>
          <w:rFonts w:ascii="Times New Roman" w:hAnsi="Times New Roman" w:cs="Times New Roman"/>
          <w:sz w:val="24"/>
          <w:szCs w:val="24"/>
        </w:rPr>
      </w:pPr>
    </w:p>
    <w:p w:rsidR="00163AA1" w:rsidRPr="00C93CCD" w:rsidRDefault="00163AA1" w:rsidP="00491BBB">
      <w:pPr>
        <w:numPr>
          <w:ilvl w:val="0"/>
          <w:numId w:val="98"/>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Гипотенуза прямоугольного треугольника равна </w:t>
      </w:r>
      <w:smartTag w:uri="urn:schemas-microsoft-com:office:smarttags" w:element="metricconverter">
        <w:smartTagPr>
          <w:attr w:name="ProductID" w:val="17 см"/>
        </w:smartTagPr>
        <w:r w:rsidRPr="00C93CCD">
          <w:rPr>
            <w:rFonts w:ascii="Times New Roman" w:hAnsi="Times New Roman" w:cs="Times New Roman"/>
            <w:sz w:val="24"/>
            <w:szCs w:val="24"/>
          </w:rPr>
          <w:t>17 см</w:t>
        </w:r>
      </w:smartTag>
      <w:r w:rsidRPr="00C93CCD">
        <w:rPr>
          <w:rFonts w:ascii="Times New Roman" w:hAnsi="Times New Roman" w:cs="Times New Roman"/>
          <w:sz w:val="24"/>
          <w:szCs w:val="24"/>
        </w:rPr>
        <w:t xml:space="preserve">. Один из катетов равен </w:t>
      </w:r>
      <w:smartTag w:uri="urn:schemas-microsoft-com:office:smarttags" w:element="metricconverter">
        <w:smartTagPr>
          <w:attr w:name="ProductID" w:val="15 см"/>
        </w:smartTagPr>
        <w:r w:rsidRPr="00C93CCD">
          <w:rPr>
            <w:rFonts w:ascii="Times New Roman" w:hAnsi="Times New Roman" w:cs="Times New Roman"/>
            <w:sz w:val="24"/>
            <w:szCs w:val="24"/>
          </w:rPr>
          <w:t>15 см</w:t>
        </w:r>
      </w:smartTag>
      <w:r w:rsidRPr="00C93CCD">
        <w:rPr>
          <w:rFonts w:ascii="Times New Roman" w:hAnsi="Times New Roman" w:cs="Times New Roman"/>
          <w:sz w:val="24"/>
          <w:szCs w:val="24"/>
        </w:rPr>
        <w:t xml:space="preserve">. Найдите длину другого катета. </w:t>
      </w:r>
    </w:p>
    <w:p w:rsidR="00163AA1" w:rsidRPr="00C93CCD" w:rsidRDefault="00163AA1" w:rsidP="00491BBB">
      <w:pPr>
        <w:numPr>
          <w:ilvl w:val="0"/>
          <w:numId w:val="98"/>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Боковая сторона равнобедренного треугольника равна </w:t>
      </w:r>
      <w:smartTag w:uri="urn:schemas-microsoft-com:office:smarttags" w:element="metricconverter">
        <w:smartTagPr>
          <w:attr w:name="ProductID" w:val="17 см"/>
        </w:smartTagPr>
        <w:r w:rsidRPr="00C93CCD">
          <w:rPr>
            <w:rFonts w:ascii="Times New Roman" w:hAnsi="Times New Roman" w:cs="Times New Roman"/>
            <w:sz w:val="24"/>
            <w:szCs w:val="24"/>
          </w:rPr>
          <w:t>17 см</w:t>
        </w:r>
      </w:smartTag>
      <w:r w:rsidRPr="00C93CCD">
        <w:rPr>
          <w:rFonts w:ascii="Times New Roman" w:hAnsi="Times New Roman" w:cs="Times New Roman"/>
          <w:sz w:val="24"/>
          <w:szCs w:val="24"/>
        </w:rPr>
        <w:t xml:space="preserve">, а высота, опущенная к основанию – </w:t>
      </w:r>
      <w:smartTag w:uri="urn:schemas-microsoft-com:office:smarttags" w:element="metricconverter">
        <w:smartTagPr>
          <w:attr w:name="ProductID" w:val="15 см"/>
        </w:smartTagPr>
        <w:r w:rsidRPr="00C93CCD">
          <w:rPr>
            <w:rFonts w:ascii="Times New Roman" w:hAnsi="Times New Roman" w:cs="Times New Roman"/>
            <w:sz w:val="24"/>
            <w:szCs w:val="24"/>
          </w:rPr>
          <w:t>15 см</w:t>
        </w:r>
      </w:smartTag>
      <w:r w:rsidRPr="00C93CCD">
        <w:rPr>
          <w:rFonts w:ascii="Times New Roman" w:hAnsi="Times New Roman" w:cs="Times New Roman"/>
          <w:sz w:val="24"/>
          <w:szCs w:val="24"/>
        </w:rPr>
        <w:t xml:space="preserve">. Чему равно основание? </w:t>
      </w:r>
    </w:p>
    <w:p w:rsidR="00163AA1" w:rsidRPr="00C93CCD" w:rsidRDefault="00163AA1" w:rsidP="00491BBB">
      <w:pPr>
        <w:numPr>
          <w:ilvl w:val="0"/>
          <w:numId w:val="98"/>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В прямоугольном треугольнике </w:t>
      </w:r>
      <w:r w:rsidRPr="00C93CCD">
        <w:rPr>
          <w:rFonts w:ascii="Times New Roman" w:hAnsi="Times New Roman" w:cs="Times New Roman"/>
          <w:i/>
          <w:sz w:val="24"/>
          <w:szCs w:val="24"/>
        </w:rPr>
        <w:t>АВС</w:t>
      </w:r>
      <w:r w:rsidRPr="00C93CCD">
        <w:rPr>
          <w:rFonts w:ascii="Times New Roman" w:hAnsi="Times New Roman" w:cs="Times New Roman"/>
          <w:sz w:val="24"/>
          <w:szCs w:val="24"/>
        </w:rPr>
        <w:t xml:space="preserve"> (</w:t>
      </w:r>
      <w:r w:rsidRPr="00C93CCD">
        <w:rPr>
          <w:rFonts w:ascii="Times New Roman" w:hAnsi="Times New Roman" w:cs="Times New Roman"/>
          <w:i/>
          <w:position w:val="-4"/>
          <w:sz w:val="24"/>
          <w:szCs w:val="24"/>
        </w:rPr>
        <w:object w:dxaOrig="260" w:dyaOrig="240">
          <v:shape id="_x0000_i1049" type="#_x0000_t75" style="width:15pt;height:14.25pt" o:ole="">
            <v:imagedata r:id="rId339" o:title=""/>
          </v:shape>
          <o:OLEObject Type="Embed" ProgID="Equation.3" ShapeID="_x0000_i1049" DrawAspect="Content" ObjectID="_1609418114" r:id="rId340"/>
        </w:object>
      </w:r>
      <w:r w:rsidRPr="00C93CCD">
        <w:rPr>
          <w:rFonts w:ascii="Times New Roman" w:hAnsi="Times New Roman" w:cs="Times New Roman"/>
          <w:i/>
          <w:sz w:val="24"/>
          <w:szCs w:val="24"/>
        </w:rPr>
        <w:t>С=</w:t>
      </w:r>
      <w:r w:rsidRPr="00C93CCD">
        <w:rPr>
          <w:rFonts w:ascii="Times New Roman" w:hAnsi="Times New Roman" w:cs="Times New Roman"/>
          <w:sz w:val="24"/>
          <w:szCs w:val="24"/>
        </w:rPr>
        <w:t xml:space="preserve">90º) точка </w:t>
      </w:r>
      <w:r w:rsidRPr="00C93CCD">
        <w:rPr>
          <w:rFonts w:ascii="Times New Roman" w:hAnsi="Times New Roman" w:cs="Times New Roman"/>
          <w:i/>
          <w:sz w:val="24"/>
          <w:szCs w:val="24"/>
          <w:lang w:val="en-US"/>
        </w:rPr>
        <w:t>D</w:t>
      </w:r>
      <w:r w:rsidRPr="00C93CCD">
        <w:rPr>
          <w:rFonts w:ascii="Times New Roman" w:hAnsi="Times New Roman" w:cs="Times New Roman"/>
          <w:sz w:val="24"/>
          <w:szCs w:val="24"/>
        </w:rPr>
        <w:t xml:space="preserve"> – середина стороны </w:t>
      </w:r>
      <w:r w:rsidRPr="00C93CCD">
        <w:rPr>
          <w:rFonts w:ascii="Times New Roman" w:hAnsi="Times New Roman" w:cs="Times New Roman"/>
          <w:i/>
          <w:sz w:val="24"/>
          <w:szCs w:val="24"/>
        </w:rPr>
        <w:t>АВ</w:t>
      </w:r>
      <w:r w:rsidRPr="00C93CCD">
        <w:rPr>
          <w:rFonts w:ascii="Times New Roman" w:hAnsi="Times New Roman" w:cs="Times New Roman"/>
          <w:sz w:val="24"/>
          <w:szCs w:val="24"/>
        </w:rPr>
        <w:t xml:space="preserve">, а точка </w:t>
      </w:r>
      <w:r w:rsidRPr="00C93CCD">
        <w:rPr>
          <w:rFonts w:ascii="Times New Roman" w:hAnsi="Times New Roman" w:cs="Times New Roman"/>
          <w:i/>
          <w:sz w:val="24"/>
          <w:szCs w:val="24"/>
        </w:rPr>
        <w:t>Е</w:t>
      </w:r>
      <w:r w:rsidRPr="00C93CCD">
        <w:rPr>
          <w:rFonts w:ascii="Times New Roman" w:hAnsi="Times New Roman" w:cs="Times New Roman"/>
          <w:sz w:val="24"/>
          <w:szCs w:val="24"/>
        </w:rPr>
        <w:t xml:space="preserve"> – середина стороны </w:t>
      </w:r>
      <w:r w:rsidRPr="00C93CCD">
        <w:rPr>
          <w:rFonts w:ascii="Times New Roman" w:hAnsi="Times New Roman" w:cs="Times New Roman"/>
          <w:i/>
          <w:sz w:val="24"/>
          <w:szCs w:val="24"/>
        </w:rPr>
        <w:t>ВС</w:t>
      </w:r>
      <w:r w:rsidRPr="00C93CCD">
        <w:rPr>
          <w:rFonts w:ascii="Times New Roman" w:hAnsi="Times New Roman" w:cs="Times New Roman"/>
          <w:sz w:val="24"/>
          <w:szCs w:val="24"/>
        </w:rPr>
        <w:t xml:space="preserve">. </w:t>
      </w:r>
      <w:r w:rsidRPr="00C93CCD">
        <w:rPr>
          <w:rFonts w:ascii="Times New Roman" w:hAnsi="Times New Roman" w:cs="Times New Roman"/>
          <w:i/>
          <w:sz w:val="24"/>
          <w:szCs w:val="24"/>
          <w:lang w:val="en-US"/>
        </w:rPr>
        <w:t>DE</w:t>
      </w:r>
      <w:r w:rsidRPr="00C93CCD">
        <w:rPr>
          <w:rFonts w:ascii="Times New Roman" w:hAnsi="Times New Roman" w:cs="Times New Roman"/>
          <w:i/>
          <w:sz w:val="24"/>
          <w:szCs w:val="24"/>
        </w:rPr>
        <w:t>=</w:t>
      </w:r>
      <w:r w:rsidRPr="00C93CCD">
        <w:rPr>
          <w:rFonts w:ascii="Times New Roman" w:hAnsi="Times New Roman" w:cs="Times New Roman"/>
          <w:sz w:val="24"/>
          <w:szCs w:val="24"/>
        </w:rPr>
        <w:t xml:space="preserve">8 см, </w:t>
      </w:r>
      <w:r w:rsidRPr="00C93CCD">
        <w:rPr>
          <w:rFonts w:ascii="Times New Roman" w:hAnsi="Times New Roman" w:cs="Times New Roman"/>
          <w:i/>
          <w:sz w:val="24"/>
          <w:szCs w:val="24"/>
        </w:rPr>
        <w:t>ВЕ=</w:t>
      </w:r>
      <w:r w:rsidRPr="00C93CCD">
        <w:rPr>
          <w:rFonts w:ascii="Times New Roman" w:hAnsi="Times New Roman" w:cs="Times New Roman"/>
          <w:sz w:val="24"/>
          <w:szCs w:val="24"/>
        </w:rPr>
        <w:t xml:space="preserve">6 см. Определите стороны треугольника </w:t>
      </w:r>
      <w:r w:rsidRPr="00C93CCD">
        <w:rPr>
          <w:rFonts w:ascii="Times New Roman" w:hAnsi="Times New Roman" w:cs="Times New Roman"/>
          <w:i/>
          <w:sz w:val="24"/>
          <w:szCs w:val="24"/>
        </w:rPr>
        <w:t>АВС</w:t>
      </w:r>
      <w:r w:rsidRPr="00C93CCD">
        <w:rPr>
          <w:rFonts w:ascii="Times New Roman" w:hAnsi="Times New Roman" w:cs="Times New Roman"/>
          <w:sz w:val="24"/>
          <w:szCs w:val="24"/>
        </w:rPr>
        <w:t xml:space="preserve">. </w:t>
      </w:r>
    </w:p>
    <w:p w:rsidR="00163AA1" w:rsidRPr="00C93CCD" w:rsidRDefault="00163AA1" w:rsidP="00491BBB">
      <w:pPr>
        <w:numPr>
          <w:ilvl w:val="0"/>
          <w:numId w:val="98"/>
        </w:numPr>
        <w:spacing w:after="0" w:line="240" w:lineRule="auto"/>
        <w:rPr>
          <w:rFonts w:ascii="Times New Roman" w:hAnsi="Times New Roman" w:cs="Times New Roman"/>
          <w:sz w:val="24"/>
          <w:szCs w:val="24"/>
        </w:rPr>
      </w:pPr>
      <w:r w:rsidRPr="00C93CCD">
        <w:rPr>
          <w:rFonts w:ascii="Times New Roman" w:hAnsi="Times New Roman" w:cs="Times New Roman"/>
          <w:sz w:val="24"/>
          <w:szCs w:val="24"/>
        </w:rPr>
        <w:t xml:space="preserve">Диагонали параллелограмма равны </w:t>
      </w:r>
      <w:smartTag w:uri="urn:schemas-microsoft-com:office:smarttags" w:element="metricconverter">
        <w:smartTagPr>
          <w:attr w:name="ProductID" w:val="40 см"/>
        </w:smartTagPr>
        <w:r w:rsidRPr="00C93CCD">
          <w:rPr>
            <w:rFonts w:ascii="Times New Roman" w:hAnsi="Times New Roman" w:cs="Times New Roman"/>
            <w:sz w:val="24"/>
            <w:szCs w:val="24"/>
          </w:rPr>
          <w:t>40 см</w:t>
        </w:r>
      </w:smartTag>
      <w:r w:rsidRPr="00C93CCD">
        <w:rPr>
          <w:rFonts w:ascii="Times New Roman" w:hAnsi="Times New Roman" w:cs="Times New Roman"/>
          <w:sz w:val="24"/>
          <w:szCs w:val="24"/>
        </w:rPr>
        <w:t xml:space="preserve"> и </w:t>
      </w:r>
      <w:smartTag w:uri="urn:schemas-microsoft-com:office:smarttags" w:element="metricconverter">
        <w:smartTagPr>
          <w:attr w:name="ProductID" w:val="74 см"/>
        </w:smartTagPr>
        <w:r w:rsidRPr="00C93CCD">
          <w:rPr>
            <w:rFonts w:ascii="Times New Roman" w:hAnsi="Times New Roman" w:cs="Times New Roman"/>
            <w:sz w:val="24"/>
            <w:szCs w:val="24"/>
          </w:rPr>
          <w:t>74 см</w:t>
        </w:r>
      </w:smartTag>
      <w:r w:rsidRPr="00C93CCD">
        <w:rPr>
          <w:rFonts w:ascii="Times New Roman" w:hAnsi="Times New Roman" w:cs="Times New Roman"/>
          <w:sz w:val="24"/>
          <w:szCs w:val="24"/>
        </w:rPr>
        <w:t xml:space="preserve">, а одна из сторон – </w:t>
      </w:r>
      <w:smartTag w:uri="urn:schemas-microsoft-com:office:smarttags" w:element="metricconverter">
        <w:smartTagPr>
          <w:attr w:name="ProductID" w:val="51 см"/>
        </w:smartTagPr>
        <w:r w:rsidRPr="00C93CCD">
          <w:rPr>
            <w:rFonts w:ascii="Times New Roman" w:hAnsi="Times New Roman" w:cs="Times New Roman"/>
            <w:sz w:val="24"/>
            <w:szCs w:val="24"/>
          </w:rPr>
          <w:t>51 см</w:t>
        </w:r>
      </w:smartTag>
      <w:r w:rsidRPr="00C93CCD">
        <w:rPr>
          <w:rFonts w:ascii="Times New Roman" w:hAnsi="Times New Roman" w:cs="Times New Roman"/>
          <w:sz w:val="24"/>
          <w:szCs w:val="24"/>
        </w:rPr>
        <w:t xml:space="preserve">. Определите длину перпендикуляра, опущенного из вершины параллелограмма на эту сторону. </w:t>
      </w:r>
    </w:p>
    <w:p w:rsidR="00163AA1" w:rsidRDefault="00163AA1" w:rsidP="00163AA1">
      <w:pPr>
        <w:pStyle w:val="a3"/>
        <w:rPr>
          <w:rFonts w:ascii="Times New Roman" w:hAnsi="Times New Roman" w:cs="Times New Roman"/>
          <w:sz w:val="24"/>
        </w:rPr>
      </w:pPr>
    </w:p>
    <w:p w:rsidR="00163AA1" w:rsidRPr="00F245C5" w:rsidRDefault="00163AA1" w:rsidP="00163AA1">
      <w:pPr>
        <w:spacing w:after="0" w:line="240" w:lineRule="auto"/>
        <w:rPr>
          <w:rFonts w:ascii="Times New Roman" w:hAnsi="Times New Roman" w:cs="Times New Roman"/>
          <w:b/>
          <w:i/>
          <w:sz w:val="24"/>
          <w:szCs w:val="24"/>
        </w:rPr>
      </w:pPr>
      <w:r w:rsidRPr="00F245C5">
        <w:rPr>
          <w:rFonts w:ascii="Times New Roman" w:hAnsi="Times New Roman" w:cs="Times New Roman"/>
          <w:b/>
          <w:i/>
          <w:sz w:val="24"/>
          <w:szCs w:val="24"/>
        </w:rPr>
        <w:t>Контрольная работа № 4</w:t>
      </w:r>
    </w:p>
    <w:p w:rsidR="00163AA1" w:rsidRPr="00F245C5" w:rsidRDefault="00163AA1" w:rsidP="00163AA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F245C5">
        <w:rPr>
          <w:rFonts w:ascii="Times New Roman" w:hAnsi="Times New Roman" w:cs="Times New Roman"/>
          <w:i/>
          <w:sz w:val="24"/>
          <w:szCs w:val="24"/>
        </w:rPr>
        <w:t>Вариант 1.</w:t>
      </w:r>
    </w:p>
    <w:p w:rsidR="00163AA1" w:rsidRPr="00F245C5" w:rsidRDefault="00163AA1" w:rsidP="00491BBB">
      <w:pPr>
        <w:numPr>
          <w:ilvl w:val="0"/>
          <w:numId w:val="99"/>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Сформулируйте определение синуса острого угла в прямоугольном треугольнике. </w:t>
      </w:r>
    </w:p>
    <w:p w:rsidR="00163AA1" w:rsidRPr="00F245C5" w:rsidRDefault="00163AA1" w:rsidP="00491BBB">
      <w:pPr>
        <w:numPr>
          <w:ilvl w:val="0"/>
          <w:numId w:val="99"/>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В прямоугольном треугольнике </w:t>
      </w:r>
      <w:r w:rsidRPr="00F245C5">
        <w:rPr>
          <w:rFonts w:ascii="Times New Roman" w:hAnsi="Times New Roman" w:cs="Times New Roman"/>
          <w:i/>
          <w:sz w:val="24"/>
          <w:szCs w:val="24"/>
        </w:rPr>
        <w:t>АВС</w:t>
      </w:r>
      <w:r w:rsidRPr="00F245C5">
        <w:rPr>
          <w:rFonts w:ascii="Times New Roman" w:hAnsi="Times New Roman" w:cs="Times New Roman"/>
          <w:sz w:val="24"/>
          <w:szCs w:val="24"/>
        </w:rPr>
        <w:t xml:space="preserve"> (</w:t>
      </w:r>
      <w:r w:rsidRPr="00F245C5">
        <w:rPr>
          <w:rFonts w:ascii="Times New Roman" w:hAnsi="Times New Roman" w:cs="Times New Roman"/>
          <w:i/>
          <w:position w:val="-4"/>
          <w:sz w:val="24"/>
          <w:szCs w:val="24"/>
        </w:rPr>
        <w:object w:dxaOrig="260" w:dyaOrig="240">
          <v:shape id="_x0000_i1050" type="#_x0000_t75" style="width:15pt;height:14.25pt" o:ole="">
            <v:imagedata r:id="rId339" o:title=""/>
          </v:shape>
          <o:OLEObject Type="Embed" ProgID="Equation.3" ShapeID="_x0000_i1050" DrawAspect="Content" ObjectID="_1609418115" r:id="rId341"/>
        </w:object>
      </w:r>
      <w:r w:rsidRPr="00F245C5">
        <w:rPr>
          <w:rFonts w:ascii="Times New Roman" w:hAnsi="Times New Roman" w:cs="Times New Roman"/>
          <w:i/>
          <w:sz w:val="24"/>
          <w:szCs w:val="24"/>
        </w:rPr>
        <w:t>С=</w:t>
      </w:r>
      <w:r w:rsidRPr="00F245C5">
        <w:rPr>
          <w:rFonts w:ascii="Times New Roman" w:hAnsi="Times New Roman" w:cs="Times New Roman"/>
          <w:sz w:val="24"/>
          <w:szCs w:val="24"/>
        </w:rPr>
        <w:t xml:space="preserve">90º) гипотенуза </w:t>
      </w:r>
      <w:r w:rsidRPr="00F245C5">
        <w:rPr>
          <w:rFonts w:ascii="Times New Roman" w:hAnsi="Times New Roman" w:cs="Times New Roman"/>
          <w:i/>
          <w:sz w:val="24"/>
          <w:szCs w:val="24"/>
        </w:rPr>
        <w:t>АВ=</w:t>
      </w:r>
      <w:r w:rsidRPr="00F245C5">
        <w:rPr>
          <w:rFonts w:ascii="Times New Roman" w:hAnsi="Times New Roman" w:cs="Times New Roman"/>
          <w:sz w:val="24"/>
          <w:szCs w:val="24"/>
        </w:rPr>
        <w:t xml:space="preserve">10 см, </w:t>
      </w:r>
      <w:r w:rsidRPr="00F245C5">
        <w:rPr>
          <w:rFonts w:ascii="Times New Roman" w:hAnsi="Times New Roman" w:cs="Times New Roman"/>
          <w:i/>
          <w:sz w:val="24"/>
          <w:szCs w:val="24"/>
          <w:lang w:val="en-US"/>
        </w:rPr>
        <w:t>cos</w:t>
      </w:r>
      <w:r w:rsidRPr="00F245C5">
        <w:rPr>
          <w:rFonts w:ascii="Times New Roman" w:hAnsi="Times New Roman" w:cs="Times New Roman"/>
          <w:i/>
          <w:position w:val="-4"/>
          <w:sz w:val="24"/>
          <w:szCs w:val="24"/>
        </w:rPr>
        <w:object w:dxaOrig="260" w:dyaOrig="240">
          <v:shape id="_x0000_i1051" type="#_x0000_t75" style="width:15pt;height:14.25pt" o:ole="">
            <v:imagedata r:id="rId339" o:title=""/>
          </v:shape>
          <o:OLEObject Type="Embed" ProgID="Equation.3" ShapeID="_x0000_i1051" DrawAspect="Content" ObjectID="_1609418116" r:id="rId342"/>
        </w:object>
      </w:r>
      <w:r w:rsidRPr="00F245C5">
        <w:rPr>
          <w:rFonts w:ascii="Times New Roman" w:hAnsi="Times New Roman" w:cs="Times New Roman"/>
          <w:i/>
          <w:sz w:val="24"/>
          <w:szCs w:val="24"/>
          <w:lang w:val="en-US"/>
        </w:rPr>
        <w:t>B</w:t>
      </w:r>
      <w:r w:rsidRPr="00F245C5">
        <w:rPr>
          <w:rFonts w:ascii="Times New Roman" w:hAnsi="Times New Roman" w:cs="Times New Roman"/>
          <w:i/>
          <w:sz w:val="24"/>
          <w:szCs w:val="24"/>
        </w:rPr>
        <w:t>=</w:t>
      </w:r>
      <w:r w:rsidRPr="00F245C5">
        <w:rPr>
          <w:rFonts w:ascii="Times New Roman" w:hAnsi="Times New Roman" w:cs="Times New Roman"/>
          <w:sz w:val="24"/>
          <w:szCs w:val="24"/>
        </w:rPr>
        <w:t xml:space="preserve">0,6. Найдите длину катета </w:t>
      </w:r>
      <w:r w:rsidRPr="00F245C5">
        <w:rPr>
          <w:rFonts w:ascii="Times New Roman" w:hAnsi="Times New Roman" w:cs="Times New Roman"/>
          <w:i/>
          <w:sz w:val="24"/>
          <w:szCs w:val="24"/>
        </w:rPr>
        <w:t>ВС.</w:t>
      </w:r>
      <w:r w:rsidRPr="00F245C5">
        <w:rPr>
          <w:rFonts w:ascii="Times New Roman" w:hAnsi="Times New Roman" w:cs="Times New Roman"/>
          <w:sz w:val="24"/>
          <w:szCs w:val="24"/>
        </w:rPr>
        <w:t xml:space="preserve"> </w:t>
      </w:r>
    </w:p>
    <w:p w:rsidR="00163AA1" w:rsidRPr="00F245C5" w:rsidRDefault="00163AA1" w:rsidP="00491BBB">
      <w:pPr>
        <w:numPr>
          <w:ilvl w:val="0"/>
          <w:numId w:val="99"/>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Найдите гипотенузу, катет и острый угол прямоугольного треугольника по катету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=12 см и противолежащему ему углу </w:t>
      </w:r>
      <w:r w:rsidRPr="00F245C5">
        <w:rPr>
          <w:rFonts w:ascii="Times New Roman" w:hAnsi="Times New Roman" w:cs="Times New Roman"/>
          <w:i/>
          <w:sz w:val="24"/>
          <w:szCs w:val="24"/>
        </w:rPr>
        <w:t>α=</w:t>
      </w:r>
      <w:r w:rsidRPr="00F245C5">
        <w:rPr>
          <w:rFonts w:ascii="Times New Roman" w:hAnsi="Times New Roman" w:cs="Times New Roman"/>
          <w:sz w:val="24"/>
          <w:szCs w:val="24"/>
        </w:rPr>
        <w:t xml:space="preserve">42º. </w:t>
      </w:r>
    </w:p>
    <w:p w:rsidR="00163AA1" w:rsidRPr="00F245C5" w:rsidRDefault="00163AA1" w:rsidP="00491BBB">
      <w:pPr>
        <w:numPr>
          <w:ilvl w:val="0"/>
          <w:numId w:val="99"/>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Найдите углы параллелограмма </w:t>
      </w:r>
      <w:r w:rsidRPr="00F245C5">
        <w:rPr>
          <w:rFonts w:ascii="Times New Roman" w:hAnsi="Times New Roman" w:cs="Times New Roman"/>
          <w:i/>
          <w:sz w:val="24"/>
          <w:szCs w:val="24"/>
        </w:rPr>
        <w:t>КМНО</w:t>
      </w:r>
      <w:r w:rsidRPr="00F245C5">
        <w:rPr>
          <w:rFonts w:ascii="Times New Roman" w:hAnsi="Times New Roman" w:cs="Times New Roman"/>
          <w:sz w:val="24"/>
          <w:szCs w:val="24"/>
        </w:rPr>
        <w:t xml:space="preserve">, если сторона </w:t>
      </w:r>
      <w:r w:rsidRPr="00F245C5">
        <w:rPr>
          <w:rFonts w:ascii="Times New Roman" w:hAnsi="Times New Roman" w:cs="Times New Roman"/>
          <w:i/>
          <w:sz w:val="24"/>
          <w:szCs w:val="24"/>
        </w:rPr>
        <w:t>МН</w:t>
      </w:r>
      <w:r w:rsidRPr="00F245C5">
        <w:rPr>
          <w:rFonts w:ascii="Times New Roman" w:hAnsi="Times New Roman" w:cs="Times New Roman"/>
          <w:sz w:val="24"/>
          <w:szCs w:val="24"/>
        </w:rPr>
        <w:t xml:space="preserve">=18 м, высота </w:t>
      </w:r>
      <w:r w:rsidRPr="00F245C5">
        <w:rPr>
          <w:rFonts w:ascii="Times New Roman" w:hAnsi="Times New Roman" w:cs="Times New Roman"/>
          <w:i/>
          <w:sz w:val="24"/>
          <w:szCs w:val="24"/>
        </w:rPr>
        <w:t>МР</w:t>
      </w:r>
      <w:r w:rsidRPr="00F245C5">
        <w:rPr>
          <w:rFonts w:ascii="Times New Roman" w:hAnsi="Times New Roman" w:cs="Times New Roman"/>
          <w:sz w:val="24"/>
          <w:szCs w:val="24"/>
        </w:rPr>
        <w:t xml:space="preserve">=9 м, </w:t>
      </w:r>
      <w:r w:rsidRPr="00F245C5">
        <w:rPr>
          <w:rFonts w:ascii="Times New Roman" w:hAnsi="Times New Roman" w:cs="Times New Roman"/>
          <w:i/>
          <w:sz w:val="24"/>
          <w:szCs w:val="24"/>
        </w:rPr>
        <w:t>МО</w:t>
      </w:r>
      <w:r w:rsidRPr="00F245C5">
        <w:rPr>
          <w:rFonts w:ascii="Times New Roman" w:hAnsi="Times New Roman" w:cs="Times New Roman"/>
          <w:sz w:val="24"/>
          <w:szCs w:val="24"/>
        </w:rPr>
        <w:t xml:space="preserve">=15 м. </w:t>
      </w:r>
    </w:p>
    <w:p w:rsidR="00163AA1" w:rsidRPr="00F245C5" w:rsidRDefault="00163AA1" w:rsidP="00163AA1">
      <w:pPr>
        <w:spacing w:after="0" w:line="240" w:lineRule="auto"/>
        <w:jc w:val="center"/>
        <w:rPr>
          <w:rFonts w:ascii="Times New Roman" w:hAnsi="Times New Roman" w:cs="Times New Roman"/>
          <w:sz w:val="24"/>
          <w:szCs w:val="24"/>
        </w:rPr>
      </w:pPr>
      <w:r w:rsidRPr="00F245C5">
        <w:rPr>
          <w:rFonts w:ascii="Times New Roman" w:hAnsi="Times New Roman" w:cs="Times New Roman"/>
          <w:i/>
          <w:sz w:val="24"/>
          <w:szCs w:val="24"/>
        </w:rPr>
        <w:t>Вариант 2.</w:t>
      </w:r>
    </w:p>
    <w:p w:rsidR="00163AA1" w:rsidRPr="00F245C5" w:rsidRDefault="00163AA1" w:rsidP="00491BBB">
      <w:pPr>
        <w:numPr>
          <w:ilvl w:val="0"/>
          <w:numId w:val="100"/>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Сформулируйте определение косинуса острого угла в прямоугольном треугольнике. </w:t>
      </w:r>
    </w:p>
    <w:p w:rsidR="00163AA1" w:rsidRPr="00F245C5" w:rsidRDefault="00163AA1" w:rsidP="00491BBB">
      <w:pPr>
        <w:numPr>
          <w:ilvl w:val="0"/>
          <w:numId w:val="100"/>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В прямоугольном треугольнике </w:t>
      </w:r>
      <w:r w:rsidRPr="00F245C5">
        <w:rPr>
          <w:rFonts w:ascii="Times New Roman" w:hAnsi="Times New Roman" w:cs="Times New Roman"/>
          <w:i/>
          <w:sz w:val="24"/>
          <w:szCs w:val="24"/>
        </w:rPr>
        <w:t>АВС</w:t>
      </w:r>
      <w:r w:rsidRPr="00F245C5">
        <w:rPr>
          <w:rFonts w:ascii="Times New Roman" w:hAnsi="Times New Roman" w:cs="Times New Roman"/>
          <w:sz w:val="24"/>
          <w:szCs w:val="24"/>
        </w:rPr>
        <w:t xml:space="preserve"> (</w:t>
      </w:r>
      <w:r w:rsidRPr="00F245C5">
        <w:rPr>
          <w:rFonts w:ascii="Times New Roman" w:hAnsi="Times New Roman" w:cs="Times New Roman"/>
          <w:i/>
          <w:position w:val="-4"/>
          <w:sz w:val="24"/>
          <w:szCs w:val="24"/>
        </w:rPr>
        <w:object w:dxaOrig="260" w:dyaOrig="240">
          <v:shape id="_x0000_i1052" type="#_x0000_t75" style="width:15pt;height:14.25pt" o:ole="">
            <v:imagedata r:id="rId339" o:title=""/>
          </v:shape>
          <o:OLEObject Type="Embed" ProgID="Equation.3" ShapeID="_x0000_i1052" DrawAspect="Content" ObjectID="_1609418117" r:id="rId343"/>
        </w:object>
      </w:r>
      <w:r w:rsidRPr="00F245C5">
        <w:rPr>
          <w:rFonts w:ascii="Times New Roman" w:hAnsi="Times New Roman" w:cs="Times New Roman"/>
          <w:i/>
          <w:sz w:val="24"/>
          <w:szCs w:val="24"/>
        </w:rPr>
        <w:t>С=</w:t>
      </w:r>
      <w:r w:rsidRPr="00F245C5">
        <w:rPr>
          <w:rFonts w:ascii="Times New Roman" w:hAnsi="Times New Roman" w:cs="Times New Roman"/>
          <w:sz w:val="24"/>
          <w:szCs w:val="24"/>
        </w:rPr>
        <w:t xml:space="preserve">90º) гипотенуза </w:t>
      </w:r>
      <w:r w:rsidRPr="00F245C5">
        <w:rPr>
          <w:rFonts w:ascii="Times New Roman" w:hAnsi="Times New Roman" w:cs="Times New Roman"/>
          <w:i/>
          <w:sz w:val="24"/>
          <w:szCs w:val="24"/>
        </w:rPr>
        <w:t>АВ=</w:t>
      </w:r>
      <w:r w:rsidRPr="00F245C5">
        <w:rPr>
          <w:rFonts w:ascii="Times New Roman" w:hAnsi="Times New Roman" w:cs="Times New Roman"/>
          <w:sz w:val="24"/>
          <w:szCs w:val="24"/>
        </w:rPr>
        <w:t xml:space="preserve">8 см, </w:t>
      </w:r>
      <w:r w:rsidRPr="00F245C5">
        <w:rPr>
          <w:rFonts w:ascii="Times New Roman" w:hAnsi="Times New Roman" w:cs="Times New Roman"/>
          <w:i/>
          <w:sz w:val="24"/>
          <w:szCs w:val="24"/>
          <w:lang w:val="en-US"/>
        </w:rPr>
        <w:t>sin</w:t>
      </w:r>
      <w:r w:rsidRPr="00F245C5">
        <w:rPr>
          <w:rFonts w:ascii="Times New Roman" w:hAnsi="Times New Roman" w:cs="Times New Roman"/>
          <w:i/>
          <w:position w:val="-4"/>
          <w:sz w:val="24"/>
          <w:szCs w:val="24"/>
        </w:rPr>
        <w:object w:dxaOrig="260" w:dyaOrig="240">
          <v:shape id="_x0000_i1053" type="#_x0000_t75" style="width:15pt;height:14.25pt" o:ole="">
            <v:imagedata r:id="rId339" o:title=""/>
          </v:shape>
          <o:OLEObject Type="Embed" ProgID="Equation.3" ShapeID="_x0000_i1053" DrawAspect="Content" ObjectID="_1609418118" r:id="rId344"/>
        </w:object>
      </w:r>
      <w:r w:rsidRPr="00F245C5">
        <w:rPr>
          <w:rFonts w:ascii="Times New Roman" w:hAnsi="Times New Roman" w:cs="Times New Roman"/>
          <w:i/>
          <w:sz w:val="24"/>
          <w:szCs w:val="24"/>
          <w:lang w:val="en-US"/>
        </w:rPr>
        <w:t>A</w:t>
      </w:r>
      <w:r w:rsidRPr="00F245C5">
        <w:rPr>
          <w:rFonts w:ascii="Times New Roman" w:hAnsi="Times New Roman" w:cs="Times New Roman"/>
          <w:i/>
          <w:sz w:val="24"/>
          <w:szCs w:val="24"/>
        </w:rPr>
        <w:t>=</w:t>
      </w:r>
      <w:r w:rsidRPr="00F245C5">
        <w:rPr>
          <w:rFonts w:ascii="Times New Roman" w:hAnsi="Times New Roman" w:cs="Times New Roman"/>
          <w:sz w:val="24"/>
          <w:szCs w:val="24"/>
        </w:rPr>
        <w:t xml:space="preserve">0,4. Найдите длину катета </w:t>
      </w:r>
      <w:r w:rsidRPr="00F245C5">
        <w:rPr>
          <w:rFonts w:ascii="Times New Roman" w:hAnsi="Times New Roman" w:cs="Times New Roman"/>
          <w:i/>
          <w:sz w:val="24"/>
          <w:szCs w:val="24"/>
        </w:rPr>
        <w:t>ВС.</w:t>
      </w:r>
      <w:r w:rsidRPr="00F245C5">
        <w:rPr>
          <w:rFonts w:ascii="Times New Roman" w:hAnsi="Times New Roman" w:cs="Times New Roman"/>
          <w:sz w:val="24"/>
          <w:szCs w:val="24"/>
        </w:rPr>
        <w:t xml:space="preserve"> </w:t>
      </w:r>
    </w:p>
    <w:p w:rsidR="00163AA1" w:rsidRPr="00F245C5" w:rsidRDefault="00163AA1" w:rsidP="00491BBB">
      <w:pPr>
        <w:numPr>
          <w:ilvl w:val="0"/>
          <w:numId w:val="100"/>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В прямоугольном треугольнике катет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=8 см и прилежащий к нему угол </w:t>
      </w:r>
      <w:r w:rsidRPr="00F245C5">
        <w:rPr>
          <w:rFonts w:ascii="Times New Roman" w:hAnsi="Times New Roman" w:cs="Times New Roman"/>
          <w:i/>
          <w:sz w:val="24"/>
          <w:szCs w:val="24"/>
        </w:rPr>
        <w:t>α=</w:t>
      </w:r>
      <w:r w:rsidRPr="00F245C5">
        <w:rPr>
          <w:rFonts w:ascii="Times New Roman" w:hAnsi="Times New Roman" w:cs="Times New Roman"/>
          <w:sz w:val="24"/>
          <w:szCs w:val="24"/>
        </w:rPr>
        <w:t>54º. Найдите второй катет, гипотенузу и острый угол.</w:t>
      </w:r>
    </w:p>
    <w:p w:rsidR="00163AA1" w:rsidRPr="00F245C5" w:rsidRDefault="00163AA1" w:rsidP="00491BBB">
      <w:pPr>
        <w:numPr>
          <w:ilvl w:val="0"/>
          <w:numId w:val="100"/>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Найдите углы трапеции </w:t>
      </w:r>
      <w:r w:rsidRPr="00F245C5">
        <w:rPr>
          <w:rFonts w:ascii="Times New Roman" w:hAnsi="Times New Roman" w:cs="Times New Roman"/>
          <w:i/>
          <w:sz w:val="24"/>
          <w:szCs w:val="24"/>
        </w:rPr>
        <w:t>МРКС</w:t>
      </w:r>
      <w:r w:rsidRPr="00F245C5">
        <w:rPr>
          <w:rFonts w:ascii="Times New Roman" w:hAnsi="Times New Roman" w:cs="Times New Roman"/>
          <w:sz w:val="24"/>
          <w:szCs w:val="24"/>
        </w:rPr>
        <w:t xml:space="preserve">, если ее основания равны </w:t>
      </w:r>
      <w:smartTag w:uri="urn:schemas-microsoft-com:office:smarttags" w:element="metricconverter">
        <w:smartTagPr>
          <w:attr w:name="ProductID" w:val="12 м"/>
        </w:smartTagPr>
        <w:r w:rsidRPr="00F245C5">
          <w:rPr>
            <w:rFonts w:ascii="Times New Roman" w:hAnsi="Times New Roman" w:cs="Times New Roman"/>
            <w:sz w:val="24"/>
            <w:szCs w:val="24"/>
          </w:rPr>
          <w:t>12 м</w:t>
        </w:r>
      </w:smartTag>
      <w:r w:rsidRPr="00F245C5">
        <w:rPr>
          <w:rFonts w:ascii="Times New Roman" w:hAnsi="Times New Roman" w:cs="Times New Roman"/>
          <w:sz w:val="24"/>
          <w:szCs w:val="24"/>
        </w:rPr>
        <w:t xml:space="preserve"> и </w:t>
      </w:r>
      <w:smartTag w:uri="urn:schemas-microsoft-com:office:smarttags" w:element="metricconverter">
        <w:smartTagPr>
          <w:attr w:name="ProductID" w:val="26 м"/>
        </w:smartTagPr>
        <w:r w:rsidRPr="00F245C5">
          <w:rPr>
            <w:rFonts w:ascii="Times New Roman" w:hAnsi="Times New Roman" w:cs="Times New Roman"/>
            <w:sz w:val="24"/>
            <w:szCs w:val="24"/>
          </w:rPr>
          <w:t>26 м</w:t>
        </w:r>
      </w:smartTag>
      <w:r w:rsidRPr="00F245C5">
        <w:rPr>
          <w:rFonts w:ascii="Times New Roman" w:hAnsi="Times New Roman" w:cs="Times New Roman"/>
          <w:sz w:val="24"/>
          <w:szCs w:val="24"/>
        </w:rPr>
        <w:t xml:space="preserve">, сторона </w:t>
      </w:r>
      <w:r w:rsidRPr="00F245C5">
        <w:rPr>
          <w:rFonts w:ascii="Times New Roman" w:hAnsi="Times New Roman" w:cs="Times New Roman"/>
          <w:i/>
          <w:sz w:val="24"/>
          <w:szCs w:val="24"/>
        </w:rPr>
        <w:t>РМ</w:t>
      </w:r>
      <w:r w:rsidRPr="00F245C5">
        <w:rPr>
          <w:rFonts w:ascii="Times New Roman" w:hAnsi="Times New Roman" w:cs="Times New Roman"/>
          <w:sz w:val="24"/>
          <w:szCs w:val="24"/>
        </w:rPr>
        <w:t xml:space="preserve">=10 м, высота </w:t>
      </w:r>
      <w:r w:rsidRPr="00F245C5">
        <w:rPr>
          <w:rFonts w:ascii="Times New Roman" w:hAnsi="Times New Roman" w:cs="Times New Roman"/>
          <w:i/>
          <w:sz w:val="24"/>
          <w:szCs w:val="24"/>
        </w:rPr>
        <w:t>РН</w:t>
      </w:r>
      <w:r w:rsidRPr="00F245C5">
        <w:rPr>
          <w:rFonts w:ascii="Times New Roman" w:hAnsi="Times New Roman" w:cs="Times New Roman"/>
          <w:sz w:val="24"/>
          <w:szCs w:val="24"/>
        </w:rPr>
        <w:t xml:space="preserve">=8 м. </w:t>
      </w:r>
    </w:p>
    <w:p w:rsidR="00163AA1" w:rsidRPr="00F245C5" w:rsidRDefault="00163AA1" w:rsidP="00163AA1">
      <w:pPr>
        <w:spacing w:after="0" w:line="240" w:lineRule="auto"/>
        <w:jc w:val="both"/>
        <w:rPr>
          <w:rFonts w:ascii="Times New Roman" w:hAnsi="Times New Roman" w:cs="Times New Roman"/>
          <w:sz w:val="24"/>
          <w:szCs w:val="24"/>
        </w:rPr>
      </w:pPr>
    </w:p>
    <w:p w:rsidR="00163AA1" w:rsidRPr="00F245C5" w:rsidRDefault="00163AA1" w:rsidP="00163AA1">
      <w:pPr>
        <w:spacing w:after="0" w:line="240" w:lineRule="auto"/>
        <w:rPr>
          <w:rFonts w:ascii="Times New Roman" w:hAnsi="Times New Roman" w:cs="Times New Roman"/>
          <w:sz w:val="24"/>
          <w:szCs w:val="24"/>
        </w:rPr>
      </w:pPr>
      <w:r w:rsidRPr="00F245C5">
        <w:rPr>
          <w:rFonts w:ascii="Times New Roman" w:hAnsi="Times New Roman" w:cs="Times New Roman"/>
          <w:b/>
          <w:i/>
          <w:sz w:val="24"/>
          <w:szCs w:val="24"/>
        </w:rPr>
        <w:t>Контрольная работа № 5</w:t>
      </w:r>
    </w:p>
    <w:p w:rsidR="00163AA1" w:rsidRPr="00F245C5" w:rsidRDefault="00163AA1" w:rsidP="00163AA1">
      <w:pPr>
        <w:spacing w:after="0" w:line="240" w:lineRule="auto"/>
        <w:jc w:val="center"/>
        <w:rPr>
          <w:rFonts w:ascii="Times New Roman" w:hAnsi="Times New Roman" w:cs="Times New Roman"/>
          <w:sz w:val="24"/>
          <w:szCs w:val="24"/>
        </w:rPr>
      </w:pPr>
      <w:r w:rsidRPr="00F245C5">
        <w:rPr>
          <w:rFonts w:ascii="Times New Roman" w:hAnsi="Times New Roman" w:cs="Times New Roman"/>
          <w:i/>
          <w:sz w:val="24"/>
          <w:szCs w:val="24"/>
        </w:rPr>
        <w:t>Вариант 1.</w:t>
      </w:r>
    </w:p>
    <w:p w:rsidR="00163AA1" w:rsidRPr="00F245C5" w:rsidRDefault="00163AA1" w:rsidP="00491BBB">
      <w:pPr>
        <w:numPr>
          <w:ilvl w:val="0"/>
          <w:numId w:val="101"/>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Дана окружность </w:t>
      </w:r>
      <w:r w:rsidRPr="00F245C5">
        <w:rPr>
          <w:rFonts w:ascii="Times New Roman" w:hAnsi="Times New Roman" w:cs="Times New Roman"/>
          <w:i/>
          <w:position w:val="-10"/>
          <w:sz w:val="24"/>
          <w:szCs w:val="24"/>
        </w:rPr>
        <w:object w:dxaOrig="2240" w:dyaOrig="360">
          <v:shape id="_x0000_i1054" type="#_x0000_t75" style="width:129.75pt;height:21.75pt" o:ole="">
            <v:imagedata r:id="rId345" o:title=""/>
          </v:shape>
          <o:OLEObject Type="Embed" ProgID="Equation.3" ShapeID="_x0000_i1054" DrawAspect="Content" ObjectID="_1609418119" r:id="rId346"/>
        </w:object>
      </w:r>
      <w:r w:rsidRPr="00F245C5">
        <w:rPr>
          <w:rFonts w:ascii="Times New Roman" w:hAnsi="Times New Roman" w:cs="Times New Roman"/>
          <w:sz w:val="24"/>
          <w:szCs w:val="24"/>
        </w:rPr>
        <w:t>:</w:t>
      </w:r>
    </w:p>
    <w:p w:rsidR="00163AA1" w:rsidRPr="00F245C5" w:rsidRDefault="00163AA1" w:rsidP="00163AA1">
      <w:pPr>
        <w:spacing w:after="0" w:line="240" w:lineRule="auto"/>
        <w:ind w:left="360"/>
        <w:jc w:val="both"/>
        <w:rPr>
          <w:rFonts w:ascii="Times New Roman" w:hAnsi="Times New Roman" w:cs="Times New Roman"/>
          <w:sz w:val="24"/>
          <w:szCs w:val="24"/>
        </w:rPr>
      </w:pPr>
      <w:r w:rsidRPr="00F245C5">
        <w:rPr>
          <w:rFonts w:ascii="Times New Roman" w:hAnsi="Times New Roman" w:cs="Times New Roman"/>
          <w:sz w:val="24"/>
          <w:szCs w:val="24"/>
        </w:rPr>
        <w:t>а) Чему равны радиусы окружности и координаты ее центра?</w:t>
      </w:r>
    </w:p>
    <w:p w:rsidR="00163AA1" w:rsidRPr="00F245C5" w:rsidRDefault="00163AA1" w:rsidP="00163AA1">
      <w:pPr>
        <w:spacing w:after="0" w:line="240" w:lineRule="auto"/>
        <w:ind w:left="360"/>
        <w:jc w:val="both"/>
        <w:rPr>
          <w:rFonts w:ascii="Times New Roman" w:hAnsi="Times New Roman" w:cs="Times New Roman"/>
          <w:sz w:val="24"/>
          <w:szCs w:val="24"/>
        </w:rPr>
      </w:pPr>
      <w:r w:rsidRPr="00F245C5">
        <w:rPr>
          <w:rFonts w:ascii="Times New Roman" w:hAnsi="Times New Roman" w:cs="Times New Roman"/>
          <w:sz w:val="24"/>
          <w:szCs w:val="24"/>
        </w:rPr>
        <w:t xml:space="preserve">б) Докажите, что точки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 и </w:t>
      </w:r>
      <w:r w:rsidRPr="00F245C5">
        <w:rPr>
          <w:rFonts w:ascii="Times New Roman" w:hAnsi="Times New Roman" w:cs="Times New Roman"/>
          <w:i/>
          <w:sz w:val="24"/>
          <w:szCs w:val="24"/>
        </w:rPr>
        <w:t>В</w:t>
      </w:r>
      <w:r w:rsidRPr="00F245C5">
        <w:rPr>
          <w:rFonts w:ascii="Times New Roman" w:hAnsi="Times New Roman" w:cs="Times New Roman"/>
          <w:sz w:val="24"/>
          <w:szCs w:val="24"/>
        </w:rPr>
        <w:t xml:space="preserve"> лежат на окружности, если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(0;1) </w:t>
      </w:r>
      <w:r w:rsidRPr="00F245C5">
        <w:rPr>
          <w:rFonts w:ascii="Times New Roman" w:hAnsi="Times New Roman" w:cs="Times New Roman"/>
          <w:i/>
          <w:sz w:val="24"/>
          <w:szCs w:val="24"/>
        </w:rPr>
        <w:t>В</w:t>
      </w:r>
      <w:r w:rsidRPr="00F245C5">
        <w:rPr>
          <w:rFonts w:ascii="Times New Roman" w:hAnsi="Times New Roman" w:cs="Times New Roman"/>
          <w:sz w:val="24"/>
          <w:szCs w:val="24"/>
        </w:rPr>
        <w:t>(1;2).</w:t>
      </w:r>
    </w:p>
    <w:p w:rsidR="00163AA1" w:rsidRPr="00F245C5" w:rsidRDefault="00163AA1" w:rsidP="00491BBB">
      <w:pPr>
        <w:numPr>
          <w:ilvl w:val="0"/>
          <w:numId w:val="101"/>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Вычислите длину хорды </w:t>
      </w:r>
      <w:r w:rsidRPr="00F245C5">
        <w:rPr>
          <w:rFonts w:ascii="Times New Roman" w:hAnsi="Times New Roman" w:cs="Times New Roman"/>
          <w:i/>
          <w:sz w:val="24"/>
          <w:szCs w:val="24"/>
        </w:rPr>
        <w:t>АВ</w:t>
      </w:r>
      <w:r w:rsidRPr="00F245C5">
        <w:rPr>
          <w:rFonts w:ascii="Times New Roman" w:hAnsi="Times New Roman" w:cs="Times New Roman"/>
          <w:sz w:val="24"/>
          <w:szCs w:val="24"/>
        </w:rPr>
        <w:t xml:space="preserve"> из задачи № 1.</w:t>
      </w:r>
    </w:p>
    <w:p w:rsidR="00163AA1" w:rsidRPr="00F245C5" w:rsidRDefault="00163AA1" w:rsidP="00491BBB">
      <w:pPr>
        <w:numPr>
          <w:ilvl w:val="0"/>
          <w:numId w:val="101"/>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Пользуясь таблицами, вычислите </w:t>
      </w:r>
      <w:r w:rsidRPr="00F245C5">
        <w:rPr>
          <w:rFonts w:ascii="Times New Roman" w:hAnsi="Times New Roman" w:cs="Times New Roman"/>
          <w:i/>
          <w:sz w:val="24"/>
          <w:szCs w:val="24"/>
          <w:lang w:val="en-US"/>
        </w:rPr>
        <w:t>cos</w:t>
      </w:r>
      <w:r w:rsidRPr="00F245C5">
        <w:rPr>
          <w:rFonts w:ascii="Times New Roman" w:hAnsi="Times New Roman" w:cs="Times New Roman"/>
          <w:sz w:val="24"/>
          <w:szCs w:val="24"/>
        </w:rPr>
        <w:t xml:space="preserve">164º. </w:t>
      </w:r>
    </w:p>
    <w:p w:rsidR="00163AA1" w:rsidRPr="00F245C5" w:rsidRDefault="00163AA1" w:rsidP="00491BBB">
      <w:pPr>
        <w:numPr>
          <w:ilvl w:val="0"/>
          <w:numId w:val="101"/>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В треугольнике </w:t>
      </w:r>
      <w:r w:rsidRPr="00F245C5">
        <w:rPr>
          <w:rFonts w:ascii="Times New Roman" w:hAnsi="Times New Roman" w:cs="Times New Roman"/>
          <w:i/>
          <w:sz w:val="24"/>
          <w:szCs w:val="24"/>
        </w:rPr>
        <w:t>АВС</w:t>
      </w:r>
      <w:r w:rsidRPr="00F245C5">
        <w:rPr>
          <w:rFonts w:ascii="Times New Roman" w:hAnsi="Times New Roman" w:cs="Times New Roman"/>
          <w:sz w:val="24"/>
          <w:szCs w:val="24"/>
        </w:rPr>
        <w:t xml:space="preserve">: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(2;-3), </w:t>
      </w:r>
      <w:r w:rsidRPr="00F245C5">
        <w:rPr>
          <w:rFonts w:ascii="Times New Roman" w:hAnsi="Times New Roman" w:cs="Times New Roman"/>
          <w:i/>
          <w:sz w:val="24"/>
          <w:szCs w:val="24"/>
        </w:rPr>
        <w:t>В</w:t>
      </w:r>
      <w:r w:rsidRPr="00F245C5">
        <w:rPr>
          <w:rFonts w:ascii="Times New Roman" w:hAnsi="Times New Roman" w:cs="Times New Roman"/>
          <w:sz w:val="24"/>
          <w:szCs w:val="24"/>
        </w:rPr>
        <w:t xml:space="preserve">(-2;3), </w:t>
      </w:r>
      <w:r w:rsidRPr="00F245C5">
        <w:rPr>
          <w:rFonts w:ascii="Times New Roman" w:hAnsi="Times New Roman" w:cs="Times New Roman"/>
          <w:i/>
          <w:sz w:val="24"/>
          <w:szCs w:val="24"/>
        </w:rPr>
        <w:t>С</w:t>
      </w:r>
      <w:r w:rsidRPr="00F245C5">
        <w:rPr>
          <w:rFonts w:ascii="Times New Roman" w:hAnsi="Times New Roman" w:cs="Times New Roman"/>
          <w:sz w:val="24"/>
          <w:szCs w:val="24"/>
        </w:rPr>
        <w:t xml:space="preserve">(6;-3) проведена средняя линия </w:t>
      </w:r>
      <w:r w:rsidRPr="00F245C5">
        <w:rPr>
          <w:rFonts w:ascii="Times New Roman" w:hAnsi="Times New Roman" w:cs="Times New Roman"/>
          <w:i/>
          <w:sz w:val="24"/>
          <w:szCs w:val="24"/>
        </w:rPr>
        <w:t>В</w:t>
      </w:r>
      <w:r w:rsidRPr="00F245C5">
        <w:rPr>
          <w:rFonts w:ascii="Times New Roman" w:hAnsi="Times New Roman" w:cs="Times New Roman"/>
          <w:i/>
          <w:sz w:val="24"/>
          <w:szCs w:val="24"/>
          <w:vertAlign w:val="subscript"/>
        </w:rPr>
        <w:t>1</w:t>
      </w:r>
      <w:r w:rsidRPr="00F245C5">
        <w:rPr>
          <w:rFonts w:ascii="Times New Roman" w:hAnsi="Times New Roman" w:cs="Times New Roman"/>
          <w:i/>
          <w:sz w:val="24"/>
          <w:szCs w:val="24"/>
        </w:rPr>
        <w:t>С</w:t>
      </w:r>
      <w:r w:rsidRPr="00F245C5">
        <w:rPr>
          <w:rFonts w:ascii="Times New Roman" w:hAnsi="Times New Roman" w:cs="Times New Roman"/>
          <w:i/>
          <w:sz w:val="24"/>
          <w:szCs w:val="24"/>
          <w:vertAlign w:val="subscript"/>
        </w:rPr>
        <w:t>1</w:t>
      </w:r>
      <w:r w:rsidRPr="00F245C5">
        <w:rPr>
          <w:rFonts w:ascii="Times New Roman" w:hAnsi="Times New Roman" w:cs="Times New Roman"/>
          <w:sz w:val="24"/>
          <w:szCs w:val="24"/>
        </w:rPr>
        <w:t xml:space="preserve"> (параллельно </w:t>
      </w:r>
      <w:r w:rsidRPr="00F245C5">
        <w:rPr>
          <w:rFonts w:ascii="Times New Roman" w:hAnsi="Times New Roman" w:cs="Times New Roman"/>
          <w:i/>
          <w:sz w:val="24"/>
          <w:szCs w:val="24"/>
        </w:rPr>
        <w:t>ВС</w:t>
      </w:r>
      <w:r w:rsidRPr="00F245C5">
        <w:rPr>
          <w:rFonts w:ascii="Times New Roman" w:hAnsi="Times New Roman" w:cs="Times New Roman"/>
          <w:sz w:val="24"/>
          <w:szCs w:val="24"/>
        </w:rPr>
        <w:t xml:space="preserve">). Составьте ее уравнение. </w:t>
      </w:r>
    </w:p>
    <w:p w:rsidR="00163AA1" w:rsidRPr="00F245C5" w:rsidRDefault="00163AA1" w:rsidP="00163AA1">
      <w:pPr>
        <w:spacing w:after="0" w:line="240" w:lineRule="auto"/>
        <w:jc w:val="center"/>
        <w:rPr>
          <w:rFonts w:ascii="Times New Roman" w:hAnsi="Times New Roman" w:cs="Times New Roman"/>
          <w:sz w:val="24"/>
          <w:szCs w:val="24"/>
        </w:rPr>
      </w:pPr>
      <w:r w:rsidRPr="00F245C5">
        <w:rPr>
          <w:rFonts w:ascii="Times New Roman" w:hAnsi="Times New Roman" w:cs="Times New Roman"/>
          <w:i/>
          <w:sz w:val="24"/>
          <w:szCs w:val="24"/>
        </w:rPr>
        <w:t>Вариант 2.</w:t>
      </w:r>
    </w:p>
    <w:p w:rsidR="00163AA1" w:rsidRPr="00F245C5" w:rsidRDefault="00163AA1" w:rsidP="00491BBB">
      <w:pPr>
        <w:numPr>
          <w:ilvl w:val="0"/>
          <w:numId w:val="102"/>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Дана окружность </w:t>
      </w:r>
      <w:r w:rsidRPr="00F245C5">
        <w:rPr>
          <w:rFonts w:ascii="Times New Roman" w:hAnsi="Times New Roman" w:cs="Times New Roman"/>
          <w:i/>
          <w:position w:val="-10"/>
          <w:sz w:val="24"/>
          <w:szCs w:val="24"/>
        </w:rPr>
        <w:object w:dxaOrig="2220" w:dyaOrig="360">
          <v:shape id="_x0000_i1055" type="#_x0000_t75" style="width:128.25pt;height:21.75pt" o:ole="">
            <v:imagedata r:id="rId347" o:title=""/>
          </v:shape>
          <o:OLEObject Type="Embed" ProgID="Equation.3" ShapeID="_x0000_i1055" DrawAspect="Content" ObjectID="_1609418120" r:id="rId348"/>
        </w:object>
      </w:r>
      <w:r w:rsidRPr="00F245C5">
        <w:rPr>
          <w:rFonts w:ascii="Times New Roman" w:hAnsi="Times New Roman" w:cs="Times New Roman"/>
          <w:sz w:val="24"/>
          <w:szCs w:val="24"/>
        </w:rPr>
        <w:t>:</w:t>
      </w:r>
    </w:p>
    <w:p w:rsidR="00163AA1" w:rsidRPr="00F245C5" w:rsidRDefault="00163AA1" w:rsidP="00163AA1">
      <w:pPr>
        <w:spacing w:after="0" w:line="240" w:lineRule="auto"/>
        <w:ind w:left="360"/>
        <w:jc w:val="both"/>
        <w:rPr>
          <w:rFonts w:ascii="Times New Roman" w:hAnsi="Times New Roman" w:cs="Times New Roman"/>
          <w:sz w:val="24"/>
          <w:szCs w:val="24"/>
        </w:rPr>
      </w:pPr>
      <w:r w:rsidRPr="00F245C5">
        <w:rPr>
          <w:rFonts w:ascii="Times New Roman" w:hAnsi="Times New Roman" w:cs="Times New Roman"/>
          <w:sz w:val="24"/>
          <w:szCs w:val="24"/>
        </w:rPr>
        <w:t>а) Чему равны радиусы окружности и координаты ее центра?</w:t>
      </w:r>
    </w:p>
    <w:p w:rsidR="00163AA1" w:rsidRPr="00F245C5" w:rsidRDefault="00163AA1" w:rsidP="00163AA1">
      <w:pPr>
        <w:spacing w:after="0" w:line="240" w:lineRule="auto"/>
        <w:ind w:left="360"/>
        <w:jc w:val="both"/>
        <w:rPr>
          <w:rFonts w:ascii="Times New Roman" w:hAnsi="Times New Roman" w:cs="Times New Roman"/>
          <w:sz w:val="24"/>
          <w:szCs w:val="24"/>
        </w:rPr>
      </w:pPr>
      <w:r w:rsidRPr="00F245C5">
        <w:rPr>
          <w:rFonts w:ascii="Times New Roman" w:hAnsi="Times New Roman" w:cs="Times New Roman"/>
          <w:sz w:val="24"/>
          <w:szCs w:val="24"/>
        </w:rPr>
        <w:t xml:space="preserve">б) Докажите, что точки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 и </w:t>
      </w:r>
      <w:r w:rsidRPr="00F245C5">
        <w:rPr>
          <w:rFonts w:ascii="Times New Roman" w:hAnsi="Times New Roman" w:cs="Times New Roman"/>
          <w:i/>
          <w:sz w:val="24"/>
          <w:szCs w:val="24"/>
        </w:rPr>
        <w:t>В</w:t>
      </w:r>
      <w:r w:rsidRPr="00F245C5">
        <w:rPr>
          <w:rFonts w:ascii="Times New Roman" w:hAnsi="Times New Roman" w:cs="Times New Roman"/>
          <w:sz w:val="24"/>
          <w:szCs w:val="24"/>
        </w:rPr>
        <w:t xml:space="preserve"> лежат на окружности, если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(7;-2) </w:t>
      </w:r>
      <w:r w:rsidRPr="00F245C5">
        <w:rPr>
          <w:rFonts w:ascii="Times New Roman" w:hAnsi="Times New Roman" w:cs="Times New Roman"/>
          <w:i/>
          <w:sz w:val="24"/>
          <w:szCs w:val="24"/>
        </w:rPr>
        <w:t>В</w:t>
      </w:r>
      <w:r w:rsidRPr="00F245C5">
        <w:rPr>
          <w:rFonts w:ascii="Times New Roman" w:hAnsi="Times New Roman" w:cs="Times New Roman"/>
          <w:sz w:val="24"/>
          <w:szCs w:val="24"/>
        </w:rPr>
        <w:t>(0;-1).</w:t>
      </w:r>
    </w:p>
    <w:p w:rsidR="00163AA1" w:rsidRPr="00F245C5" w:rsidRDefault="00163AA1" w:rsidP="00491BBB">
      <w:pPr>
        <w:numPr>
          <w:ilvl w:val="0"/>
          <w:numId w:val="102"/>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Вычислите длину хорды </w:t>
      </w:r>
      <w:r w:rsidRPr="00F245C5">
        <w:rPr>
          <w:rFonts w:ascii="Times New Roman" w:hAnsi="Times New Roman" w:cs="Times New Roman"/>
          <w:i/>
          <w:sz w:val="24"/>
          <w:szCs w:val="24"/>
        </w:rPr>
        <w:t>АВ</w:t>
      </w:r>
      <w:r w:rsidRPr="00F245C5">
        <w:rPr>
          <w:rFonts w:ascii="Times New Roman" w:hAnsi="Times New Roman" w:cs="Times New Roman"/>
          <w:sz w:val="24"/>
          <w:szCs w:val="24"/>
        </w:rPr>
        <w:t xml:space="preserve"> из задачи № 1.</w:t>
      </w:r>
    </w:p>
    <w:p w:rsidR="00163AA1" w:rsidRPr="00F245C5" w:rsidRDefault="00163AA1" w:rsidP="00491BBB">
      <w:pPr>
        <w:numPr>
          <w:ilvl w:val="0"/>
          <w:numId w:val="102"/>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Пользуясь таблицами, вычислите </w:t>
      </w:r>
      <w:r w:rsidRPr="00F245C5">
        <w:rPr>
          <w:rFonts w:ascii="Times New Roman" w:hAnsi="Times New Roman" w:cs="Times New Roman"/>
          <w:i/>
          <w:sz w:val="24"/>
          <w:szCs w:val="24"/>
          <w:lang w:val="en-US"/>
        </w:rPr>
        <w:t>tg</w:t>
      </w:r>
      <w:r w:rsidRPr="00F245C5">
        <w:rPr>
          <w:rFonts w:ascii="Times New Roman" w:hAnsi="Times New Roman" w:cs="Times New Roman"/>
          <w:sz w:val="24"/>
          <w:szCs w:val="24"/>
          <w:lang w:val="en-US"/>
        </w:rPr>
        <w:t>125</w:t>
      </w:r>
      <w:r w:rsidRPr="00F245C5">
        <w:rPr>
          <w:rFonts w:ascii="Times New Roman" w:hAnsi="Times New Roman" w:cs="Times New Roman"/>
          <w:sz w:val="24"/>
          <w:szCs w:val="24"/>
        </w:rPr>
        <w:t xml:space="preserve">º. </w:t>
      </w:r>
    </w:p>
    <w:p w:rsidR="00163AA1" w:rsidRPr="00F245C5" w:rsidRDefault="00163AA1" w:rsidP="00491BBB">
      <w:pPr>
        <w:numPr>
          <w:ilvl w:val="0"/>
          <w:numId w:val="102"/>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В треугольнике </w:t>
      </w:r>
      <w:r w:rsidRPr="00F245C5">
        <w:rPr>
          <w:rFonts w:ascii="Times New Roman" w:hAnsi="Times New Roman" w:cs="Times New Roman"/>
          <w:i/>
          <w:sz w:val="24"/>
          <w:szCs w:val="24"/>
        </w:rPr>
        <w:t>АВС</w:t>
      </w:r>
      <w:r w:rsidRPr="00F245C5">
        <w:rPr>
          <w:rFonts w:ascii="Times New Roman" w:hAnsi="Times New Roman" w:cs="Times New Roman"/>
          <w:sz w:val="24"/>
          <w:szCs w:val="24"/>
        </w:rPr>
        <w:t xml:space="preserve">: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(-6;4), </w:t>
      </w:r>
      <w:r w:rsidRPr="00F245C5">
        <w:rPr>
          <w:rFonts w:ascii="Times New Roman" w:hAnsi="Times New Roman" w:cs="Times New Roman"/>
          <w:i/>
          <w:sz w:val="24"/>
          <w:szCs w:val="24"/>
        </w:rPr>
        <w:t>В</w:t>
      </w:r>
      <w:r w:rsidRPr="00F245C5">
        <w:rPr>
          <w:rFonts w:ascii="Times New Roman" w:hAnsi="Times New Roman" w:cs="Times New Roman"/>
          <w:sz w:val="24"/>
          <w:szCs w:val="24"/>
        </w:rPr>
        <w:t xml:space="preserve">(1;2), </w:t>
      </w:r>
      <w:r w:rsidRPr="00F245C5">
        <w:rPr>
          <w:rFonts w:ascii="Times New Roman" w:hAnsi="Times New Roman" w:cs="Times New Roman"/>
          <w:i/>
          <w:sz w:val="24"/>
          <w:szCs w:val="24"/>
        </w:rPr>
        <w:t>С</w:t>
      </w:r>
      <w:r w:rsidRPr="00F245C5">
        <w:rPr>
          <w:rFonts w:ascii="Times New Roman" w:hAnsi="Times New Roman" w:cs="Times New Roman"/>
          <w:sz w:val="24"/>
          <w:szCs w:val="24"/>
        </w:rPr>
        <w:t xml:space="preserve">(4;0) проведена медиана </w:t>
      </w:r>
      <w:r w:rsidRPr="00F245C5">
        <w:rPr>
          <w:rFonts w:ascii="Times New Roman" w:hAnsi="Times New Roman" w:cs="Times New Roman"/>
          <w:i/>
          <w:sz w:val="24"/>
          <w:szCs w:val="24"/>
          <w:lang w:val="en-US"/>
        </w:rPr>
        <w:t>BD</w:t>
      </w:r>
      <w:r w:rsidRPr="00F245C5">
        <w:rPr>
          <w:rFonts w:ascii="Times New Roman" w:hAnsi="Times New Roman" w:cs="Times New Roman"/>
          <w:sz w:val="24"/>
          <w:szCs w:val="24"/>
        </w:rPr>
        <w:t>. Составьте уравнение прямой, содержащей эту медиану.</w:t>
      </w:r>
    </w:p>
    <w:p w:rsidR="00163AA1" w:rsidRPr="00F245C5"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rPr>
          <w:rFonts w:ascii="Times New Roman" w:hAnsi="Times New Roman" w:cs="Times New Roman"/>
          <w:b/>
          <w:i/>
          <w:sz w:val="24"/>
          <w:szCs w:val="24"/>
        </w:rPr>
      </w:pPr>
    </w:p>
    <w:p w:rsidR="00163AA1" w:rsidRDefault="00163AA1" w:rsidP="00163AA1">
      <w:pPr>
        <w:spacing w:after="0" w:line="240" w:lineRule="auto"/>
        <w:rPr>
          <w:rFonts w:ascii="Times New Roman" w:hAnsi="Times New Roman" w:cs="Times New Roman"/>
          <w:b/>
          <w:i/>
          <w:sz w:val="24"/>
          <w:szCs w:val="24"/>
        </w:rPr>
      </w:pPr>
    </w:p>
    <w:p w:rsidR="00163AA1" w:rsidRDefault="00163AA1" w:rsidP="00163AA1">
      <w:pPr>
        <w:spacing w:after="0" w:line="240" w:lineRule="auto"/>
        <w:rPr>
          <w:rFonts w:ascii="Times New Roman" w:hAnsi="Times New Roman" w:cs="Times New Roman"/>
          <w:b/>
          <w:i/>
          <w:sz w:val="24"/>
          <w:szCs w:val="24"/>
        </w:rPr>
      </w:pPr>
    </w:p>
    <w:p w:rsidR="00163AA1" w:rsidRPr="00F245C5" w:rsidRDefault="00163AA1" w:rsidP="00163AA1">
      <w:pPr>
        <w:spacing w:after="0" w:line="240" w:lineRule="auto"/>
        <w:rPr>
          <w:rFonts w:ascii="Times New Roman" w:hAnsi="Times New Roman" w:cs="Times New Roman"/>
          <w:sz w:val="24"/>
          <w:szCs w:val="24"/>
        </w:rPr>
      </w:pPr>
      <w:r w:rsidRPr="00F245C5">
        <w:rPr>
          <w:rFonts w:ascii="Times New Roman" w:hAnsi="Times New Roman" w:cs="Times New Roman"/>
          <w:b/>
          <w:i/>
          <w:sz w:val="24"/>
          <w:szCs w:val="24"/>
        </w:rPr>
        <w:t>Контрольная работа № 6</w:t>
      </w:r>
    </w:p>
    <w:p w:rsidR="00163AA1" w:rsidRPr="00F245C5" w:rsidRDefault="00163AA1" w:rsidP="00163AA1">
      <w:pPr>
        <w:spacing w:after="0" w:line="240" w:lineRule="auto"/>
        <w:jc w:val="center"/>
        <w:rPr>
          <w:rFonts w:ascii="Times New Roman" w:hAnsi="Times New Roman" w:cs="Times New Roman"/>
          <w:i/>
          <w:sz w:val="24"/>
          <w:szCs w:val="24"/>
        </w:rPr>
      </w:pPr>
      <w:r w:rsidRPr="00F245C5">
        <w:rPr>
          <w:rFonts w:ascii="Times New Roman" w:hAnsi="Times New Roman" w:cs="Times New Roman"/>
          <w:i/>
          <w:sz w:val="24"/>
          <w:szCs w:val="24"/>
        </w:rPr>
        <w:t>Вариант 1.</w:t>
      </w:r>
    </w:p>
    <w:p w:rsidR="00163AA1" w:rsidRPr="00F245C5" w:rsidRDefault="00163AA1" w:rsidP="00163AA1">
      <w:pPr>
        <w:spacing w:after="0" w:line="240" w:lineRule="auto"/>
        <w:jc w:val="both"/>
        <w:rPr>
          <w:rFonts w:ascii="Times New Roman" w:hAnsi="Times New Roman" w:cs="Times New Roman"/>
          <w:sz w:val="24"/>
          <w:szCs w:val="24"/>
        </w:rPr>
      </w:pPr>
    </w:p>
    <w:p w:rsidR="00163AA1" w:rsidRPr="00F245C5" w:rsidRDefault="00163AA1" w:rsidP="00491BBB">
      <w:pPr>
        <w:numPr>
          <w:ilvl w:val="0"/>
          <w:numId w:val="103"/>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Найдите координаты вектора </w:t>
      </w:r>
      <w:r w:rsidRPr="00F245C5">
        <w:rPr>
          <w:rFonts w:ascii="Times New Roman" w:hAnsi="Times New Roman" w:cs="Times New Roman"/>
          <w:i/>
          <w:sz w:val="24"/>
          <w:szCs w:val="24"/>
        </w:rPr>
        <w:t>АВ</w:t>
      </w:r>
      <w:r w:rsidRPr="00F245C5">
        <w:rPr>
          <w:rFonts w:ascii="Times New Roman" w:hAnsi="Times New Roman" w:cs="Times New Roman"/>
          <w:sz w:val="24"/>
          <w:szCs w:val="24"/>
        </w:rPr>
        <w:t xml:space="preserve">, если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(0;4), </w:t>
      </w:r>
      <w:r w:rsidRPr="00F245C5">
        <w:rPr>
          <w:rFonts w:ascii="Times New Roman" w:hAnsi="Times New Roman" w:cs="Times New Roman"/>
          <w:i/>
          <w:sz w:val="24"/>
          <w:szCs w:val="24"/>
        </w:rPr>
        <w:t>В</w:t>
      </w:r>
      <w:r w:rsidRPr="00F245C5">
        <w:rPr>
          <w:rFonts w:ascii="Times New Roman" w:hAnsi="Times New Roman" w:cs="Times New Roman"/>
          <w:sz w:val="24"/>
          <w:szCs w:val="24"/>
        </w:rPr>
        <w:t>(5;-8).</w:t>
      </w:r>
    </w:p>
    <w:p w:rsidR="00163AA1" w:rsidRPr="00F245C5" w:rsidRDefault="00163AA1" w:rsidP="00491BBB">
      <w:pPr>
        <w:numPr>
          <w:ilvl w:val="0"/>
          <w:numId w:val="103"/>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Постройте вектор </w:t>
      </w:r>
      <w:r w:rsidRPr="00F245C5">
        <w:rPr>
          <w:rFonts w:ascii="Times New Roman" w:hAnsi="Times New Roman" w:cs="Times New Roman"/>
          <w:i/>
          <w:position w:val="-6"/>
          <w:sz w:val="24"/>
          <w:szCs w:val="24"/>
        </w:rPr>
        <w:object w:dxaOrig="680" w:dyaOrig="340">
          <v:shape id="_x0000_i1056" type="#_x0000_t75" style="width:39pt;height:19.5pt" o:ole="">
            <v:imagedata r:id="rId349" o:title=""/>
          </v:shape>
          <o:OLEObject Type="Embed" ProgID="Equation.3" ShapeID="_x0000_i1056" DrawAspect="Content" ObjectID="_1609418121" r:id="rId350"/>
        </w:object>
      </w:r>
      <w:r w:rsidRPr="00F245C5">
        <w:rPr>
          <w:rFonts w:ascii="Times New Roman" w:hAnsi="Times New Roman" w:cs="Times New Roman"/>
          <w:sz w:val="24"/>
          <w:szCs w:val="24"/>
        </w:rPr>
        <w:t xml:space="preserve">: </w:t>
      </w:r>
    </w:p>
    <w:p w:rsidR="00163AA1" w:rsidRPr="00F245C5" w:rsidRDefault="00163AA1" w:rsidP="00163AA1">
      <w:pPr>
        <w:spacing w:after="0" w:line="240" w:lineRule="auto"/>
        <w:jc w:val="center"/>
        <w:rPr>
          <w:rFonts w:ascii="Times New Roman" w:hAnsi="Times New Roman" w:cs="Times New Roman"/>
          <w:sz w:val="24"/>
          <w:szCs w:val="24"/>
        </w:rPr>
      </w:pPr>
    </w:p>
    <w:p w:rsidR="00163AA1" w:rsidRPr="00F245C5" w:rsidRDefault="00454FEF" w:rsidP="00163AA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67456" behindDoc="1" locked="0" layoutInCell="1" allowOverlap="1">
                <wp:simplePos x="0" y="0"/>
                <wp:positionH relativeFrom="column">
                  <wp:posOffset>2091690</wp:posOffset>
                </wp:positionH>
                <wp:positionV relativeFrom="paragraph">
                  <wp:posOffset>-3810</wp:posOffset>
                </wp:positionV>
                <wp:extent cx="800735" cy="915035"/>
                <wp:effectExtent l="5715" t="43815" r="50800" b="12700"/>
                <wp:wrapNone/>
                <wp:docPr id="26"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735" cy="9150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 o:spid="_x0000_s1026" style="position:absolute;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7pt,-.3pt" to="227.75pt,7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64384" behindDoc="1" locked="0" layoutInCell="1" allowOverlap="1">
                <wp:simplePos x="0" y="0"/>
                <wp:positionH relativeFrom="column">
                  <wp:posOffset>2091690</wp:posOffset>
                </wp:positionH>
                <wp:positionV relativeFrom="paragraph">
                  <wp:posOffset>0</wp:posOffset>
                </wp:positionV>
                <wp:extent cx="1743075" cy="981075"/>
                <wp:effectExtent l="0" t="0" r="3810" b="0"/>
                <wp:wrapNone/>
                <wp:docPr id="25" name="AutoShape 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743075" cy="98107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AutoShape 99" o:spid="_x0000_s1026" style="position:absolute;margin-left:164.7pt;margin-top:0;width:137.25pt;height:77.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" filled="f" stroked="f">
                <o:lock v:ext="edit" aspectratio="t"/>
              </v:rect>
            </w:pict>
          </mc:Fallback>
        </mc:AlternateContent>
      </w:r>
      <w:r>
        <w:rPr>
          <w:rFonts w:ascii="Times New Roman" w:hAnsi="Times New Roman" w:cs="Times New Roman"/>
          <w:noProof/>
          <w:sz w:val="24"/>
          <w:szCs w:val="24"/>
          <w:lang w:eastAsia="ru-RU"/>
        </w:rPr>
        <mc:AlternateContent>
          <mc:Choice Requires="wpc">
            <w:drawing>
              <wp:anchor distT="0" distB="0" distL="114300" distR="114300" simplePos="0" relativeHeight="251663360" behindDoc="1" locked="0" layoutInCell="1" allowOverlap="1">
                <wp:simplePos x="0" y="0"/>
                <wp:positionH relativeFrom="character">
                  <wp:posOffset>-798830</wp:posOffset>
                </wp:positionH>
                <wp:positionV relativeFrom="line">
                  <wp:posOffset>-3810</wp:posOffset>
                </wp:positionV>
                <wp:extent cx="1743075" cy="986155"/>
                <wp:effectExtent l="10795" t="0" r="0" b="0"/>
                <wp:wrapNone/>
                <wp:docPr id="24" name="Полотно 9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 name="Line 98"/>
                        <wps:cNvCnPr/>
                        <wps:spPr bwMode="auto">
                          <a:xfrm>
                            <a:off x="0" y="470926"/>
                            <a:ext cx="685734" cy="3445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Полотно 96" o:spid="_x0000_s1026" editas="canvas" style="position:absolute;margin-left:-62.9pt;margin-top:-.3pt;width:137.25pt;height:77.65pt;z-index:-251653120;mso-position-horizontal-relative:char;mso-position-vertical-relative:line" coordsize="17430,9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">
                <v:shape id="_x0000_s1027" type="#_x0000_t75" style="position:absolute;width:17430;height:9861;visibility:visible;mso-wrap-style:square">
                  <v:fill o:detectmouseclick="t"/>
                  <v:path o:connecttype="none"/>
                </v:shape>
                <v:line id="Line 98" o:spid="_x0000_s1028" style="position:absolute;visibility:visible;mso-wrap-style:square" from="0,4709" to="6857,8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dc9sQAAADbAAAADwAAAGRycy9kb3ducmV2LnhtbESPT2sCMRTE74V+h/AK3mpWh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1z2xAAAANsAAAAPAAAAAAAAAAAA&#10;AAAAAKECAABkcnMvZG93bnJldi54bWxQSwUGAAAAAAQABAD5AAAAkgMAAAAA&#10;">
                  <v:stroke endarrow="block"/>
                </v:line>
                <w10:wrap anchory="line"/>
              </v:group>
            </w:pict>
          </mc:Fallback>
        </mc:AlternateContent>
      </w:r>
    </w:p>
    <w:p w:rsidR="00163AA1" w:rsidRPr="00F245C5" w:rsidRDefault="00163AA1" w:rsidP="00163AA1">
      <w:pPr>
        <w:tabs>
          <w:tab w:val="left" w:pos="3765"/>
        </w:tabs>
        <w:spacing w:after="0" w:line="240" w:lineRule="auto"/>
        <w:rPr>
          <w:rFonts w:ascii="Times New Roman" w:hAnsi="Times New Roman" w:cs="Times New Roman"/>
          <w:sz w:val="24"/>
          <w:szCs w:val="24"/>
        </w:rPr>
      </w:pPr>
      <w:r w:rsidRPr="00F245C5">
        <w:rPr>
          <w:rFonts w:ascii="Times New Roman" w:hAnsi="Times New Roman" w:cs="Times New Roman"/>
          <w:sz w:val="24"/>
          <w:szCs w:val="24"/>
        </w:rPr>
        <w:tab/>
      </w:r>
      <w:r w:rsidRPr="00F245C5">
        <w:rPr>
          <w:rFonts w:ascii="Times New Roman" w:hAnsi="Times New Roman" w:cs="Times New Roman"/>
          <w:i/>
          <w:position w:val="-6"/>
          <w:sz w:val="24"/>
          <w:szCs w:val="24"/>
        </w:rPr>
        <w:object w:dxaOrig="200" w:dyaOrig="279">
          <v:shape id="_x0000_i1057" type="#_x0000_t75" style="width:11.25pt;height:15.75pt" o:ole="">
            <v:imagedata r:id="rId351" o:title=""/>
          </v:shape>
          <o:OLEObject Type="Embed" ProgID="Equation.3" ShapeID="_x0000_i1057" DrawAspect="Content" ObjectID="_1609418122" r:id="rId352"/>
        </w:object>
      </w:r>
    </w:p>
    <w:p w:rsidR="00163AA1" w:rsidRPr="00F245C5" w:rsidRDefault="00163AA1" w:rsidP="00163AA1">
      <w:pPr>
        <w:spacing w:after="0" w:line="240" w:lineRule="auto"/>
        <w:jc w:val="center"/>
        <w:rPr>
          <w:rFonts w:ascii="Times New Roman" w:hAnsi="Times New Roman" w:cs="Times New Roman"/>
          <w:sz w:val="24"/>
          <w:szCs w:val="24"/>
        </w:rPr>
      </w:pPr>
    </w:p>
    <w:p w:rsidR="00163AA1" w:rsidRPr="00F245C5" w:rsidRDefault="00163AA1" w:rsidP="00163AA1">
      <w:pPr>
        <w:tabs>
          <w:tab w:val="left" w:pos="5850"/>
        </w:tabs>
        <w:spacing w:after="0" w:line="240" w:lineRule="auto"/>
        <w:rPr>
          <w:rFonts w:ascii="Times New Roman" w:hAnsi="Times New Roman" w:cs="Times New Roman"/>
          <w:sz w:val="24"/>
          <w:szCs w:val="24"/>
        </w:rPr>
      </w:pPr>
      <w:r w:rsidRPr="00F245C5">
        <w:rPr>
          <w:rFonts w:ascii="Times New Roman" w:hAnsi="Times New Roman" w:cs="Times New Roman"/>
          <w:sz w:val="24"/>
          <w:szCs w:val="24"/>
        </w:rPr>
        <w:tab/>
      </w:r>
      <w:r w:rsidRPr="00F245C5">
        <w:rPr>
          <w:rFonts w:ascii="Times New Roman" w:hAnsi="Times New Roman" w:cs="Times New Roman"/>
          <w:i/>
          <w:position w:val="-6"/>
          <w:sz w:val="24"/>
          <w:szCs w:val="24"/>
        </w:rPr>
        <w:object w:dxaOrig="220" w:dyaOrig="340">
          <v:shape id="_x0000_i1058" type="#_x0000_t75" style="width:13.5pt;height:19.5pt" o:ole="">
            <v:imagedata r:id="rId353" o:title=""/>
          </v:shape>
          <o:OLEObject Type="Embed" ProgID="Equation.3" ShapeID="_x0000_i1058" DrawAspect="Content" ObjectID="_1609418123" r:id="rId354"/>
        </w:object>
      </w:r>
    </w:p>
    <w:p w:rsidR="00163AA1" w:rsidRPr="00F245C5" w:rsidRDefault="00163AA1" w:rsidP="00163AA1">
      <w:pPr>
        <w:spacing w:after="0" w:line="240" w:lineRule="auto"/>
        <w:jc w:val="center"/>
        <w:rPr>
          <w:rFonts w:ascii="Times New Roman" w:hAnsi="Times New Roman" w:cs="Times New Roman"/>
          <w:sz w:val="24"/>
          <w:szCs w:val="24"/>
        </w:rPr>
      </w:pPr>
    </w:p>
    <w:p w:rsidR="00163AA1" w:rsidRPr="00F245C5" w:rsidRDefault="00163AA1" w:rsidP="00491BBB">
      <w:pPr>
        <w:numPr>
          <w:ilvl w:val="0"/>
          <w:numId w:val="103"/>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Даны векторы </w:t>
      </w:r>
      <w:r w:rsidRPr="00F245C5">
        <w:rPr>
          <w:rFonts w:ascii="Times New Roman" w:hAnsi="Times New Roman" w:cs="Times New Roman"/>
          <w:i/>
          <w:position w:val="-6"/>
          <w:sz w:val="24"/>
          <w:szCs w:val="24"/>
        </w:rPr>
        <w:object w:dxaOrig="200" w:dyaOrig="279">
          <v:shape id="_x0000_i1059" type="#_x0000_t75" style="width:11.25pt;height:15.75pt" o:ole="">
            <v:imagedata r:id="rId351" o:title=""/>
          </v:shape>
          <o:OLEObject Type="Embed" ProgID="Equation.3" ShapeID="_x0000_i1059" DrawAspect="Content" ObjectID="_1609418124" r:id="rId355"/>
        </w:object>
      </w:r>
      <w:r w:rsidRPr="00F245C5">
        <w:rPr>
          <w:rFonts w:ascii="Times New Roman" w:hAnsi="Times New Roman" w:cs="Times New Roman"/>
          <w:sz w:val="24"/>
          <w:szCs w:val="24"/>
        </w:rPr>
        <w:t xml:space="preserve">(3;-2), </w:t>
      </w:r>
      <w:r w:rsidRPr="00F245C5">
        <w:rPr>
          <w:rFonts w:ascii="Times New Roman" w:hAnsi="Times New Roman" w:cs="Times New Roman"/>
          <w:i/>
          <w:position w:val="-6"/>
          <w:sz w:val="24"/>
          <w:szCs w:val="24"/>
        </w:rPr>
        <w:object w:dxaOrig="220" w:dyaOrig="340">
          <v:shape id="_x0000_i1060" type="#_x0000_t75" style="width:13.5pt;height:19.5pt" o:ole="">
            <v:imagedata r:id="rId353" o:title=""/>
          </v:shape>
          <o:OLEObject Type="Embed" ProgID="Equation.3" ShapeID="_x0000_i1060" DrawAspect="Content" ObjectID="_1609418125" r:id="rId356"/>
        </w:object>
      </w:r>
      <w:r w:rsidRPr="00F245C5">
        <w:rPr>
          <w:rFonts w:ascii="Times New Roman" w:hAnsi="Times New Roman" w:cs="Times New Roman"/>
          <w:sz w:val="24"/>
          <w:szCs w:val="24"/>
        </w:rPr>
        <w:t xml:space="preserve">(4;0), </w:t>
      </w:r>
      <w:r w:rsidRPr="00F245C5">
        <w:rPr>
          <w:rFonts w:ascii="Times New Roman" w:hAnsi="Times New Roman" w:cs="Times New Roman"/>
          <w:i/>
          <w:position w:val="-6"/>
          <w:sz w:val="24"/>
          <w:szCs w:val="24"/>
        </w:rPr>
        <w:object w:dxaOrig="200" w:dyaOrig="279">
          <v:shape id="_x0000_i1061" type="#_x0000_t75" style="width:11.25pt;height:15.75pt" o:ole="">
            <v:imagedata r:id="rId357" o:title=""/>
          </v:shape>
          <o:OLEObject Type="Embed" ProgID="Equation.3" ShapeID="_x0000_i1061" DrawAspect="Content" ObjectID="_1609418126" r:id="rId358"/>
        </w:object>
      </w:r>
      <w:r w:rsidRPr="00F245C5">
        <w:rPr>
          <w:rFonts w:ascii="Times New Roman" w:hAnsi="Times New Roman" w:cs="Times New Roman"/>
          <w:sz w:val="24"/>
          <w:szCs w:val="24"/>
        </w:rPr>
        <w:t xml:space="preserve">(-3;-1). Найдите абсолютную величину вектора </w:t>
      </w:r>
      <w:r w:rsidRPr="00F245C5">
        <w:rPr>
          <w:rFonts w:ascii="Times New Roman" w:hAnsi="Times New Roman" w:cs="Times New Roman"/>
          <w:i/>
          <w:position w:val="-6"/>
          <w:sz w:val="24"/>
          <w:szCs w:val="24"/>
        </w:rPr>
        <w:object w:dxaOrig="1420" w:dyaOrig="340">
          <v:shape id="_x0000_i1062" type="#_x0000_t75" style="width:81.75pt;height:19.5pt" o:ole="">
            <v:imagedata r:id="rId359" o:title=""/>
          </v:shape>
          <o:OLEObject Type="Embed" ProgID="Equation.3" ShapeID="_x0000_i1062" DrawAspect="Content" ObjectID="_1609418127" r:id="rId360"/>
        </w:object>
      </w:r>
      <w:r w:rsidRPr="00F245C5">
        <w:rPr>
          <w:rFonts w:ascii="Times New Roman" w:hAnsi="Times New Roman" w:cs="Times New Roman"/>
          <w:sz w:val="24"/>
          <w:szCs w:val="24"/>
        </w:rPr>
        <w:t xml:space="preserve">. </w:t>
      </w:r>
    </w:p>
    <w:p w:rsidR="00163AA1" w:rsidRPr="00F245C5" w:rsidRDefault="00163AA1" w:rsidP="00491BBB">
      <w:pPr>
        <w:numPr>
          <w:ilvl w:val="0"/>
          <w:numId w:val="103"/>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Даны четыре точки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(2;2), </w:t>
      </w:r>
      <w:r w:rsidRPr="00F245C5">
        <w:rPr>
          <w:rFonts w:ascii="Times New Roman" w:hAnsi="Times New Roman" w:cs="Times New Roman"/>
          <w:i/>
          <w:sz w:val="24"/>
          <w:szCs w:val="24"/>
        </w:rPr>
        <w:t>В</w:t>
      </w:r>
      <w:r w:rsidRPr="00F245C5">
        <w:rPr>
          <w:rFonts w:ascii="Times New Roman" w:hAnsi="Times New Roman" w:cs="Times New Roman"/>
          <w:sz w:val="24"/>
          <w:szCs w:val="24"/>
        </w:rPr>
        <w:t xml:space="preserve">(4;6), </w:t>
      </w:r>
      <w:r w:rsidRPr="00F245C5">
        <w:rPr>
          <w:rFonts w:ascii="Times New Roman" w:hAnsi="Times New Roman" w:cs="Times New Roman"/>
          <w:i/>
          <w:sz w:val="24"/>
          <w:szCs w:val="24"/>
        </w:rPr>
        <w:t>С</w:t>
      </w:r>
      <w:r w:rsidRPr="00F245C5">
        <w:rPr>
          <w:rFonts w:ascii="Times New Roman" w:hAnsi="Times New Roman" w:cs="Times New Roman"/>
          <w:sz w:val="24"/>
          <w:szCs w:val="24"/>
        </w:rPr>
        <w:t xml:space="preserve">(0;8), </w:t>
      </w:r>
      <w:r w:rsidRPr="00F245C5">
        <w:rPr>
          <w:rFonts w:ascii="Times New Roman" w:hAnsi="Times New Roman" w:cs="Times New Roman"/>
          <w:i/>
          <w:sz w:val="24"/>
          <w:szCs w:val="24"/>
          <w:lang w:val="en-US"/>
        </w:rPr>
        <w:t>D</w:t>
      </w:r>
      <w:r w:rsidRPr="00F245C5">
        <w:rPr>
          <w:rFonts w:ascii="Times New Roman" w:hAnsi="Times New Roman" w:cs="Times New Roman"/>
          <w:sz w:val="24"/>
          <w:szCs w:val="24"/>
        </w:rPr>
        <w:t xml:space="preserve">(-2;4). Докажите с помощью векторов, что </w:t>
      </w:r>
      <w:r w:rsidRPr="00F245C5">
        <w:rPr>
          <w:rFonts w:ascii="Times New Roman" w:hAnsi="Times New Roman" w:cs="Times New Roman"/>
          <w:i/>
          <w:sz w:val="24"/>
          <w:szCs w:val="24"/>
          <w:lang w:val="en-US"/>
        </w:rPr>
        <w:t>ABCD</w:t>
      </w:r>
      <w:r w:rsidRPr="00F245C5">
        <w:rPr>
          <w:rFonts w:ascii="Times New Roman" w:hAnsi="Times New Roman" w:cs="Times New Roman"/>
          <w:sz w:val="24"/>
          <w:szCs w:val="24"/>
        </w:rPr>
        <w:t xml:space="preserve"> – прямоугольник. </w:t>
      </w:r>
    </w:p>
    <w:p w:rsidR="00163AA1" w:rsidRPr="00F245C5" w:rsidRDefault="00163AA1" w:rsidP="00163AA1">
      <w:pPr>
        <w:spacing w:after="0" w:line="240" w:lineRule="auto"/>
        <w:jc w:val="both"/>
        <w:rPr>
          <w:rFonts w:ascii="Times New Roman" w:hAnsi="Times New Roman" w:cs="Times New Roman"/>
          <w:sz w:val="24"/>
          <w:szCs w:val="24"/>
        </w:rPr>
      </w:pPr>
    </w:p>
    <w:p w:rsidR="00163AA1" w:rsidRPr="00F245C5" w:rsidRDefault="00163AA1" w:rsidP="00163AA1">
      <w:pPr>
        <w:spacing w:after="0" w:line="240" w:lineRule="auto"/>
        <w:jc w:val="both"/>
        <w:rPr>
          <w:rFonts w:ascii="Times New Roman" w:hAnsi="Times New Roman" w:cs="Times New Roman"/>
          <w:sz w:val="24"/>
          <w:szCs w:val="24"/>
        </w:rPr>
      </w:pPr>
    </w:p>
    <w:p w:rsidR="00163AA1" w:rsidRPr="00F245C5" w:rsidRDefault="00163AA1" w:rsidP="00163AA1">
      <w:pPr>
        <w:spacing w:after="0" w:line="240" w:lineRule="auto"/>
        <w:jc w:val="center"/>
        <w:rPr>
          <w:rFonts w:ascii="Times New Roman" w:hAnsi="Times New Roman" w:cs="Times New Roman"/>
          <w:i/>
          <w:sz w:val="24"/>
          <w:szCs w:val="24"/>
        </w:rPr>
      </w:pPr>
      <w:r w:rsidRPr="00F245C5">
        <w:rPr>
          <w:rFonts w:ascii="Times New Roman" w:hAnsi="Times New Roman" w:cs="Times New Roman"/>
          <w:i/>
          <w:sz w:val="24"/>
          <w:szCs w:val="24"/>
        </w:rPr>
        <w:t>Вариант 2.</w:t>
      </w:r>
    </w:p>
    <w:p w:rsidR="00163AA1" w:rsidRPr="00F245C5" w:rsidRDefault="00163AA1" w:rsidP="00163AA1">
      <w:pPr>
        <w:spacing w:after="0" w:line="240" w:lineRule="auto"/>
        <w:jc w:val="both"/>
        <w:rPr>
          <w:rFonts w:ascii="Times New Roman" w:hAnsi="Times New Roman" w:cs="Times New Roman"/>
          <w:sz w:val="24"/>
          <w:szCs w:val="24"/>
        </w:rPr>
      </w:pPr>
    </w:p>
    <w:p w:rsidR="00163AA1" w:rsidRPr="00F245C5" w:rsidRDefault="00163AA1" w:rsidP="00491BBB">
      <w:pPr>
        <w:numPr>
          <w:ilvl w:val="0"/>
          <w:numId w:val="104"/>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Найдите координаты вектора </w:t>
      </w:r>
      <w:r w:rsidRPr="00F245C5">
        <w:rPr>
          <w:rFonts w:ascii="Times New Roman" w:hAnsi="Times New Roman" w:cs="Times New Roman"/>
          <w:i/>
          <w:sz w:val="24"/>
          <w:szCs w:val="24"/>
        </w:rPr>
        <w:t>АВ</w:t>
      </w:r>
      <w:r w:rsidRPr="00F245C5">
        <w:rPr>
          <w:rFonts w:ascii="Times New Roman" w:hAnsi="Times New Roman" w:cs="Times New Roman"/>
          <w:sz w:val="24"/>
          <w:szCs w:val="24"/>
        </w:rPr>
        <w:t xml:space="preserve">, если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(-6;0), </w:t>
      </w:r>
      <w:r w:rsidRPr="00F245C5">
        <w:rPr>
          <w:rFonts w:ascii="Times New Roman" w:hAnsi="Times New Roman" w:cs="Times New Roman"/>
          <w:i/>
          <w:sz w:val="24"/>
          <w:szCs w:val="24"/>
        </w:rPr>
        <w:t>В</w:t>
      </w:r>
      <w:r w:rsidRPr="00F245C5">
        <w:rPr>
          <w:rFonts w:ascii="Times New Roman" w:hAnsi="Times New Roman" w:cs="Times New Roman"/>
          <w:sz w:val="24"/>
          <w:szCs w:val="24"/>
        </w:rPr>
        <w:t>(4;5).</w:t>
      </w:r>
    </w:p>
    <w:p w:rsidR="00163AA1" w:rsidRPr="00F245C5" w:rsidRDefault="00163AA1" w:rsidP="00491BBB">
      <w:pPr>
        <w:numPr>
          <w:ilvl w:val="0"/>
          <w:numId w:val="104"/>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Постройте вектор </w:t>
      </w:r>
      <w:r w:rsidRPr="00F245C5">
        <w:rPr>
          <w:rFonts w:ascii="Times New Roman" w:hAnsi="Times New Roman" w:cs="Times New Roman"/>
          <w:i/>
          <w:position w:val="-6"/>
          <w:sz w:val="24"/>
          <w:szCs w:val="24"/>
        </w:rPr>
        <w:object w:dxaOrig="680" w:dyaOrig="340">
          <v:shape id="_x0000_i1063" type="#_x0000_t75" style="width:39pt;height:19.5pt" o:ole="">
            <v:imagedata r:id="rId361" o:title=""/>
          </v:shape>
          <o:OLEObject Type="Embed" ProgID="Equation.3" ShapeID="_x0000_i1063" DrawAspect="Content" ObjectID="_1609418128" r:id="rId362"/>
        </w:object>
      </w:r>
      <w:r w:rsidRPr="00F245C5">
        <w:rPr>
          <w:rFonts w:ascii="Times New Roman" w:hAnsi="Times New Roman" w:cs="Times New Roman"/>
          <w:sz w:val="24"/>
          <w:szCs w:val="24"/>
        </w:rPr>
        <w:t xml:space="preserve">: </w:t>
      </w:r>
    </w:p>
    <w:p w:rsidR="00163AA1" w:rsidRPr="00F245C5" w:rsidRDefault="00454FEF" w:rsidP="00163AA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68480" behindDoc="1" locked="0" layoutInCell="1" allowOverlap="1">
                <wp:simplePos x="0" y="0"/>
                <wp:positionH relativeFrom="column">
                  <wp:posOffset>2091690</wp:posOffset>
                </wp:positionH>
                <wp:positionV relativeFrom="paragraph">
                  <wp:posOffset>66675</wp:posOffset>
                </wp:positionV>
                <wp:extent cx="800735" cy="915035"/>
                <wp:effectExtent l="5715" t="47625" r="50800" b="8890"/>
                <wp:wrapNone/>
                <wp:docPr id="22"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735" cy="9150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 o:spid="_x0000_s1026" style="position:absolute;flip:y;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7pt,5.25pt" to="227.75pt,7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">
                <v:stroke endarrow="block"/>
              </v:line>
            </w:pict>
          </mc:Fallback>
        </mc:AlternateContent>
      </w:r>
    </w:p>
    <w:p w:rsidR="00163AA1" w:rsidRPr="00F245C5" w:rsidRDefault="00454FEF" w:rsidP="00163AA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66432" behindDoc="1" locked="0" layoutInCell="1" allowOverlap="1">
                <wp:simplePos x="0" y="0"/>
                <wp:positionH relativeFrom="column">
                  <wp:posOffset>2091690</wp:posOffset>
                </wp:positionH>
                <wp:positionV relativeFrom="paragraph">
                  <wp:posOffset>0</wp:posOffset>
                </wp:positionV>
                <wp:extent cx="1743075" cy="981075"/>
                <wp:effectExtent l="0" t="0" r="3810" b="0"/>
                <wp:wrapNone/>
                <wp:docPr id="21" name="AutoShape 10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743075" cy="98107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AutoShape 102" o:spid="_x0000_s1026" style="position:absolute;margin-left:164.7pt;margin-top:0;width:137.25pt;height:7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" filled="f" stroked="f">
                <o:lock v:ext="edit" aspectratio="t"/>
              </v:rect>
            </w:pict>
          </mc:Fallback>
        </mc:AlternateContent>
      </w:r>
      <w:r>
        <w:rPr>
          <w:rFonts w:ascii="Times New Roman" w:hAnsi="Times New Roman" w:cs="Times New Roman"/>
          <w:noProof/>
          <w:sz w:val="24"/>
          <w:szCs w:val="24"/>
          <w:lang w:eastAsia="ru-RU"/>
        </w:rPr>
        <mc:AlternateContent>
          <mc:Choice Requires="wpc">
            <w:drawing>
              <wp:anchor distT="0" distB="0" distL="114300" distR="114300" simplePos="0" relativeHeight="251665408" behindDoc="1" locked="0" layoutInCell="1" allowOverlap="1">
                <wp:simplePos x="0" y="0"/>
                <wp:positionH relativeFrom="character">
                  <wp:posOffset>-798830</wp:posOffset>
                </wp:positionH>
                <wp:positionV relativeFrom="line">
                  <wp:posOffset>-3810</wp:posOffset>
                </wp:positionV>
                <wp:extent cx="1743075" cy="986155"/>
                <wp:effectExtent l="1270" t="0" r="0" b="0"/>
                <wp:wrapNone/>
                <wp:docPr id="18" name="Полотно 1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14:sizeRelH relativeFrom="page">
                  <wp14:pctWidth>0</wp14:pctWidth>
                </wp14:sizeRelH>
                <wp14:sizeRelV relativeFrom="page">
                  <wp14:pctHeight>0</wp14:pctHeight>
                </wp14:sizeRelV>
              </wp:anchor>
            </w:drawing>
          </mc:Choice>
          <mc:Fallback>
            <w:pict>
              <v:group id="Полотно 100" o:spid="_x0000_s1026" editas="canvas" style="position:absolute;margin-left:-62.9pt;margin-top:-.3pt;width:137.25pt;height:77.65pt;z-index:-251651072;mso-position-horizontal-relative:char;mso-position-vertical-relative:line" coordsize="17430,9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">
                <v:shape id="_x0000_s1027" type="#_x0000_t75" style="position:absolute;width:17430;height:9861;visibility:visible;mso-wrap-style:square">
                  <v:fill o:detectmouseclick="t"/>
                  <v:path o:connecttype="none"/>
                </v:shape>
                <w10:wrap anchory="line"/>
              </v:group>
            </w:pict>
          </mc:Fallback>
        </mc:AlternateContent>
      </w:r>
    </w:p>
    <w:p w:rsidR="00163AA1" w:rsidRPr="00F245C5" w:rsidRDefault="00454FEF" w:rsidP="00163AA1">
      <w:pPr>
        <w:tabs>
          <w:tab w:val="left" w:pos="3765"/>
        </w:tabs>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69504" behindDoc="1" locked="0" layoutInCell="1" allowOverlap="1">
                <wp:simplePos x="0" y="0"/>
                <wp:positionH relativeFrom="column">
                  <wp:posOffset>3430270</wp:posOffset>
                </wp:positionH>
                <wp:positionV relativeFrom="paragraph">
                  <wp:posOffset>161925</wp:posOffset>
                </wp:positionV>
                <wp:extent cx="685800" cy="344170"/>
                <wp:effectExtent l="10795" t="9525" r="36830" b="55880"/>
                <wp:wrapNone/>
                <wp:docPr id="17"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3441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1pt,12.75pt" to="324.1pt,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">
                <v:stroke endarrow="block"/>
              </v:line>
            </w:pict>
          </mc:Fallback>
        </mc:AlternateContent>
      </w:r>
      <w:r w:rsidR="00163AA1" w:rsidRPr="00F245C5">
        <w:rPr>
          <w:rFonts w:ascii="Times New Roman" w:hAnsi="Times New Roman" w:cs="Times New Roman"/>
          <w:sz w:val="24"/>
          <w:szCs w:val="24"/>
        </w:rPr>
        <w:tab/>
      </w:r>
      <w:r w:rsidR="00163AA1" w:rsidRPr="00F245C5">
        <w:rPr>
          <w:rFonts w:ascii="Times New Roman" w:hAnsi="Times New Roman" w:cs="Times New Roman"/>
          <w:i/>
          <w:position w:val="-6"/>
          <w:sz w:val="24"/>
          <w:szCs w:val="24"/>
        </w:rPr>
        <w:object w:dxaOrig="200" w:dyaOrig="279">
          <v:shape id="_x0000_i1064" type="#_x0000_t75" style="width:11.25pt;height:15.75pt" o:ole="">
            <v:imagedata r:id="rId351" o:title=""/>
          </v:shape>
          <o:OLEObject Type="Embed" ProgID="Equation.3" ShapeID="_x0000_i1064" DrawAspect="Content" ObjectID="_1609418129" r:id="rId363"/>
        </w:object>
      </w:r>
    </w:p>
    <w:p w:rsidR="00163AA1" w:rsidRPr="00F245C5" w:rsidRDefault="00163AA1" w:rsidP="00163AA1">
      <w:pPr>
        <w:spacing w:after="0" w:line="240" w:lineRule="auto"/>
        <w:jc w:val="center"/>
        <w:rPr>
          <w:rFonts w:ascii="Times New Roman" w:hAnsi="Times New Roman" w:cs="Times New Roman"/>
          <w:sz w:val="24"/>
          <w:szCs w:val="24"/>
        </w:rPr>
      </w:pPr>
    </w:p>
    <w:p w:rsidR="00163AA1" w:rsidRPr="00F245C5" w:rsidRDefault="00163AA1" w:rsidP="00163AA1">
      <w:pPr>
        <w:tabs>
          <w:tab w:val="left" w:pos="5850"/>
        </w:tabs>
        <w:spacing w:after="0" w:line="240" w:lineRule="auto"/>
        <w:rPr>
          <w:rFonts w:ascii="Times New Roman" w:hAnsi="Times New Roman" w:cs="Times New Roman"/>
          <w:sz w:val="24"/>
          <w:szCs w:val="24"/>
        </w:rPr>
      </w:pPr>
      <w:r w:rsidRPr="00F245C5">
        <w:rPr>
          <w:rFonts w:ascii="Times New Roman" w:hAnsi="Times New Roman" w:cs="Times New Roman"/>
          <w:sz w:val="24"/>
          <w:szCs w:val="24"/>
        </w:rPr>
        <w:tab/>
      </w:r>
      <w:r w:rsidRPr="00F245C5">
        <w:rPr>
          <w:rFonts w:ascii="Times New Roman" w:hAnsi="Times New Roman" w:cs="Times New Roman"/>
          <w:i/>
          <w:position w:val="-6"/>
          <w:sz w:val="24"/>
          <w:szCs w:val="24"/>
        </w:rPr>
        <w:object w:dxaOrig="220" w:dyaOrig="340">
          <v:shape id="_x0000_i1065" type="#_x0000_t75" style="width:13.5pt;height:19.5pt" o:ole="">
            <v:imagedata r:id="rId353" o:title=""/>
          </v:shape>
          <o:OLEObject Type="Embed" ProgID="Equation.3" ShapeID="_x0000_i1065" DrawAspect="Content" ObjectID="_1609418130" r:id="rId364"/>
        </w:object>
      </w:r>
    </w:p>
    <w:p w:rsidR="00163AA1" w:rsidRPr="00F245C5" w:rsidRDefault="00163AA1" w:rsidP="00163AA1">
      <w:pPr>
        <w:spacing w:after="0" w:line="240" w:lineRule="auto"/>
        <w:jc w:val="center"/>
        <w:rPr>
          <w:rFonts w:ascii="Times New Roman" w:hAnsi="Times New Roman" w:cs="Times New Roman"/>
          <w:sz w:val="24"/>
          <w:szCs w:val="24"/>
        </w:rPr>
      </w:pPr>
    </w:p>
    <w:p w:rsidR="00163AA1" w:rsidRPr="00F245C5" w:rsidRDefault="00163AA1" w:rsidP="00491BBB">
      <w:pPr>
        <w:numPr>
          <w:ilvl w:val="0"/>
          <w:numId w:val="104"/>
        </w:numPr>
        <w:spacing w:after="0" w:line="240" w:lineRule="auto"/>
        <w:jc w:val="both"/>
        <w:rPr>
          <w:rFonts w:ascii="Times New Roman" w:hAnsi="Times New Roman" w:cs="Times New Roman"/>
          <w:sz w:val="24"/>
          <w:szCs w:val="24"/>
        </w:rPr>
      </w:pPr>
      <w:r w:rsidRPr="00F245C5">
        <w:rPr>
          <w:rFonts w:ascii="Times New Roman" w:hAnsi="Times New Roman" w:cs="Times New Roman"/>
          <w:sz w:val="24"/>
          <w:szCs w:val="24"/>
        </w:rPr>
        <w:t xml:space="preserve">Даны векторы </w:t>
      </w:r>
      <w:r w:rsidRPr="00F245C5">
        <w:rPr>
          <w:rFonts w:ascii="Times New Roman" w:hAnsi="Times New Roman" w:cs="Times New Roman"/>
          <w:i/>
          <w:position w:val="-6"/>
          <w:sz w:val="24"/>
          <w:szCs w:val="24"/>
        </w:rPr>
        <w:object w:dxaOrig="260" w:dyaOrig="279">
          <v:shape id="_x0000_i1066" type="#_x0000_t75" style="width:15pt;height:15.75pt" o:ole="">
            <v:imagedata r:id="rId365" o:title=""/>
          </v:shape>
          <o:OLEObject Type="Embed" ProgID="Equation.3" ShapeID="_x0000_i1066" DrawAspect="Content" ObjectID="_1609418131" r:id="rId366"/>
        </w:object>
      </w:r>
      <w:r w:rsidRPr="00F245C5">
        <w:rPr>
          <w:rFonts w:ascii="Times New Roman" w:hAnsi="Times New Roman" w:cs="Times New Roman"/>
          <w:sz w:val="24"/>
          <w:szCs w:val="24"/>
        </w:rPr>
        <w:t xml:space="preserve">(-2;4), </w:t>
      </w:r>
      <w:r w:rsidRPr="00F245C5">
        <w:rPr>
          <w:rFonts w:ascii="Times New Roman" w:hAnsi="Times New Roman" w:cs="Times New Roman"/>
          <w:i/>
          <w:position w:val="-6"/>
          <w:sz w:val="24"/>
          <w:szCs w:val="24"/>
        </w:rPr>
        <w:object w:dxaOrig="200" w:dyaOrig="279">
          <v:shape id="_x0000_i1067" type="#_x0000_t75" style="width:11.25pt;height:15.75pt" o:ole="">
            <v:imagedata r:id="rId367" o:title=""/>
          </v:shape>
          <o:OLEObject Type="Embed" ProgID="Equation.3" ShapeID="_x0000_i1067" DrawAspect="Content" ObjectID="_1609418132" r:id="rId368"/>
        </w:object>
      </w:r>
      <w:r w:rsidRPr="00F245C5">
        <w:rPr>
          <w:rFonts w:ascii="Times New Roman" w:hAnsi="Times New Roman" w:cs="Times New Roman"/>
          <w:sz w:val="24"/>
          <w:szCs w:val="24"/>
        </w:rPr>
        <w:t xml:space="preserve">(0;3), </w:t>
      </w:r>
      <w:r w:rsidRPr="00F245C5">
        <w:rPr>
          <w:rFonts w:ascii="Times New Roman" w:hAnsi="Times New Roman" w:cs="Times New Roman"/>
          <w:i/>
          <w:position w:val="-6"/>
          <w:sz w:val="24"/>
          <w:szCs w:val="24"/>
        </w:rPr>
        <w:object w:dxaOrig="220" w:dyaOrig="340">
          <v:shape id="_x0000_i1068" type="#_x0000_t75" style="width:13.5pt;height:19.5pt" o:ole="">
            <v:imagedata r:id="rId369" o:title=""/>
          </v:shape>
          <o:OLEObject Type="Embed" ProgID="Equation.3" ShapeID="_x0000_i1068" DrawAspect="Content" ObjectID="_1609418133" r:id="rId370"/>
        </w:object>
      </w:r>
      <w:r w:rsidRPr="00F245C5">
        <w:rPr>
          <w:rFonts w:ascii="Times New Roman" w:hAnsi="Times New Roman" w:cs="Times New Roman"/>
          <w:sz w:val="24"/>
          <w:szCs w:val="24"/>
        </w:rPr>
        <w:t xml:space="preserve">(1;-5). Найдите абсолютную величину вектора </w:t>
      </w:r>
      <w:r w:rsidRPr="00F245C5">
        <w:rPr>
          <w:rFonts w:ascii="Times New Roman" w:hAnsi="Times New Roman" w:cs="Times New Roman"/>
          <w:i/>
          <w:position w:val="-6"/>
          <w:sz w:val="24"/>
          <w:szCs w:val="24"/>
        </w:rPr>
        <w:object w:dxaOrig="1420" w:dyaOrig="340">
          <v:shape id="_x0000_i1069" type="#_x0000_t75" style="width:81.75pt;height:19.5pt" o:ole="">
            <v:imagedata r:id="rId371" o:title=""/>
          </v:shape>
          <o:OLEObject Type="Embed" ProgID="Equation.3" ShapeID="_x0000_i1069" DrawAspect="Content" ObjectID="_1609418134" r:id="rId372"/>
        </w:object>
      </w:r>
      <w:r w:rsidRPr="00F245C5">
        <w:rPr>
          <w:rFonts w:ascii="Times New Roman" w:hAnsi="Times New Roman" w:cs="Times New Roman"/>
          <w:sz w:val="24"/>
          <w:szCs w:val="24"/>
        </w:rPr>
        <w:t xml:space="preserve">. </w:t>
      </w:r>
    </w:p>
    <w:p w:rsidR="00163AA1" w:rsidRDefault="00163AA1" w:rsidP="00163AA1">
      <w:pPr>
        <w:spacing w:after="0" w:line="240" w:lineRule="auto"/>
        <w:jc w:val="center"/>
        <w:rPr>
          <w:rFonts w:ascii="Times New Roman" w:hAnsi="Times New Roman" w:cs="Times New Roman"/>
          <w:b/>
          <w:i/>
          <w:sz w:val="24"/>
          <w:szCs w:val="24"/>
        </w:rPr>
      </w:pPr>
      <w:r w:rsidRPr="00F245C5">
        <w:rPr>
          <w:rFonts w:ascii="Times New Roman" w:hAnsi="Times New Roman" w:cs="Times New Roman"/>
          <w:sz w:val="24"/>
          <w:szCs w:val="24"/>
        </w:rPr>
        <w:t xml:space="preserve">Даны четыре точки </w:t>
      </w:r>
      <w:r w:rsidRPr="00F245C5">
        <w:rPr>
          <w:rFonts w:ascii="Times New Roman" w:hAnsi="Times New Roman" w:cs="Times New Roman"/>
          <w:i/>
          <w:sz w:val="24"/>
          <w:szCs w:val="24"/>
        </w:rPr>
        <w:t>А</w:t>
      </w:r>
      <w:r w:rsidRPr="00F245C5">
        <w:rPr>
          <w:rFonts w:ascii="Times New Roman" w:hAnsi="Times New Roman" w:cs="Times New Roman"/>
          <w:sz w:val="24"/>
          <w:szCs w:val="24"/>
        </w:rPr>
        <w:t xml:space="preserve">(-1;5), </w:t>
      </w:r>
      <w:r w:rsidRPr="00F245C5">
        <w:rPr>
          <w:rFonts w:ascii="Times New Roman" w:hAnsi="Times New Roman" w:cs="Times New Roman"/>
          <w:i/>
          <w:sz w:val="24"/>
          <w:szCs w:val="24"/>
        </w:rPr>
        <w:t>В</w:t>
      </w:r>
      <w:r w:rsidRPr="00F245C5">
        <w:rPr>
          <w:rFonts w:ascii="Times New Roman" w:hAnsi="Times New Roman" w:cs="Times New Roman"/>
          <w:sz w:val="24"/>
          <w:szCs w:val="24"/>
        </w:rPr>
        <w:t xml:space="preserve">(1;9), </w:t>
      </w:r>
      <w:r w:rsidRPr="00F245C5">
        <w:rPr>
          <w:rFonts w:ascii="Times New Roman" w:hAnsi="Times New Roman" w:cs="Times New Roman"/>
          <w:i/>
          <w:sz w:val="24"/>
          <w:szCs w:val="24"/>
        </w:rPr>
        <w:t>С</w:t>
      </w:r>
      <w:r w:rsidRPr="00F245C5">
        <w:rPr>
          <w:rFonts w:ascii="Times New Roman" w:hAnsi="Times New Roman" w:cs="Times New Roman"/>
          <w:sz w:val="24"/>
          <w:szCs w:val="24"/>
        </w:rPr>
        <w:t xml:space="preserve">(3;5), </w:t>
      </w:r>
      <w:r w:rsidRPr="00F245C5">
        <w:rPr>
          <w:rFonts w:ascii="Times New Roman" w:hAnsi="Times New Roman" w:cs="Times New Roman"/>
          <w:i/>
          <w:sz w:val="24"/>
          <w:szCs w:val="24"/>
          <w:lang w:val="en-US"/>
        </w:rPr>
        <w:t>D</w:t>
      </w:r>
      <w:r w:rsidRPr="00F245C5">
        <w:rPr>
          <w:rFonts w:ascii="Times New Roman" w:hAnsi="Times New Roman" w:cs="Times New Roman"/>
          <w:sz w:val="24"/>
          <w:szCs w:val="24"/>
        </w:rPr>
        <w:t xml:space="preserve">(1;1). Докажите с помощью векторов, что </w:t>
      </w:r>
      <w:r w:rsidRPr="00F245C5">
        <w:rPr>
          <w:rFonts w:ascii="Times New Roman" w:hAnsi="Times New Roman" w:cs="Times New Roman"/>
          <w:i/>
          <w:sz w:val="24"/>
          <w:szCs w:val="24"/>
          <w:lang w:val="en-US"/>
        </w:rPr>
        <w:t>ABCD</w:t>
      </w:r>
      <w:r w:rsidRPr="00F245C5">
        <w:rPr>
          <w:rFonts w:ascii="Times New Roman" w:hAnsi="Times New Roman" w:cs="Times New Roman"/>
          <w:sz w:val="24"/>
          <w:szCs w:val="24"/>
        </w:rPr>
        <w:t xml:space="preserve"> – ромб.</w:t>
      </w:r>
      <w:r w:rsidRPr="00F245C5">
        <w:rPr>
          <w:rFonts w:ascii="Times New Roman" w:hAnsi="Times New Roman" w:cs="Times New Roman"/>
          <w:b/>
          <w:i/>
          <w:sz w:val="24"/>
          <w:szCs w:val="24"/>
        </w:rPr>
        <w:t xml:space="preserve"> </w:t>
      </w:r>
    </w:p>
    <w:p w:rsidR="00163AA1" w:rsidRDefault="00163AA1" w:rsidP="00163AA1">
      <w:pPr>
        <w:spacing w:after="0" w:line="240" w:lineRule="auto"/>
        <w:jc w:val="center"/>
        <w:rPr>
          <w:rFonts w:ascii="Times New Roman" w:hAnsi="Times New Roman" w:cs="Times New Roman"/>
          <w:b/>
          <w:i/>
          <w:sz w:val="24"/>
          <w:szCs w:val="24"/>
        </w:rPr>
      </w:pPr>
    </w:p>
    <w:p w:rsidR="00163AA1" w:rsidRDefault="00163AA1" w:rsidP="00163AA1">
      <w:pPr>
        <w:spacing w:after="0" w:line="240" w:lineRule="auto"/>
        <w:jc w:val="center"/>
        <w:rPr>
          <w:rFonts w:ascii="Times New Roman" w:hAnsi="Times New Roman" w:cs="Times New Roman"/>
          <w:b/>
          <w:i/>
          <w:sz w:val="24"/>
          <w:szCs w:val="24"/>
        </w:rPr>
      </w:pPr>
    </w:p>
    <w:p w:rsidR="00163AA1" w:rsidRDefault="00163AA1" w:rsidP="00163AA1">
      <w:pPr>
        <w:spacing w:after="0" w:line="240" w:lineRule="auto"/>
        <w:jc w:val="center"/>
        <w:rPr>
          <w:rFonts w:ascii="Times New Roman" w:hAnsi="Times New Roman" w:cs="Times New Roman"/>
          <w:b/>
          <w:i/>
          <w:sz w:val="24"/>
          <w:szCs w:val="24"/>
        </w:rPr>
      </w:pPr>
    </w:p>
    <w:p w:rsidR="00163AA1" w:rsidRDefault="00163AA1" w:rsidP="00163AA1">
      <w:pPr>
        <w:tabs>
          <w:tab w:val="left" w:pos="561"/>
        </w:tabs>
        <w:spacing w:after="0" w:line="240" w:lineRule="auto"/>
        <w:rPr>
          <w:rFonts w:ascii="Times New Roman" w:hAnsi="Times New Roman" w:cs="Times New Roman"/>
          <w:b/>
          <w:i/>
          <w:sz w:val="24"/>
          <w:szCs w:val="24"/>
        </w:rPr>
      </w:pPr>
      <w:r>
        <w:rPr>
          <w:rFonts w:ascii="Times New Roman" w:hAnsi="Times New Roman" w:cs="Times New Roman"/>
          <w:b/>
          <w:i/>
          <w:sz w:val="24"/>
          <w:szCs w:val="24"/>
        </w:rPr>
        <w:tab/>
      </w:r>
    </w:p>
    <w:p w:rsidR="00163AA1" w:rsidRDefault="00163AA1" w:rsidP="00163AA1">
      <w:pPr>
        <w:tabs>
          <w:tab w:val="left" w:pos="561"/>
        </w:tabs>
        <w:spacing w:after="0" w:line="240" w:lineRule="auto"/>
        <w:rPr>
          <w:rFonts w:ascii="Times New Roman" w:hAnsi="Times New Roman" w:cs="Times New Roman"/>
          <w:b/>
          <w:i/>
          <w:sz w:val="24"/>
          <w:szCs w:val="24"/>
        </w:rPr>
      </w:pPr>
    </w:p>
    <w:p w:rsidR="00163AA1" w:rsidRPr="006464C9" w:rsidRDefault="00163AA1" w:rsidP="00163AA1">
      <w:pPr>
        <w:pStyle w:val="a3"/>
        <w:rPr>
          <w:rFonts w:ascii="Times New Roman" w:hAnsi="Times New Roman" w:cs="Times New Roman"/>
          <w:b/>
          <w:sz w:val="24"/>
          <w:szCs w:val="24"/>
        </w:rPr>
      </w:pPr>
      <w:r>
        <w:rPr>
          <w:rFonts w:ascii="Times New Roman" w:hAnsi="Times New Roman" w:cs="Times New Roman"/>
          <w:b/>
          <w:sz w:val="24"/>
          <w:szCs w:val="24"/>
        </w:rPr>
        <w:t xml:space="preserve">9 </w:t>
      </w:r>
      <w:r w:rsidRPr="006464C9">
        <w:rPr>
          <w:rFonts w:ascii="Times New Roman" w:hAnsi="Times New Roman" w:cs="Times New Roman"/>
          <w:b/>
          <w:sz w:val="24"/>
          <w:szCs w:val="24"/>
        </w:rPr>
        <w:t>класс. Геометрия.</w:t>
      </w:r>
    </w:p>
    <w:p w:rsidR="00163AA1" w:rsidRDefault="00163AA1" w:rsidP="00163AA1">
      <w:pPr>
        <w:pStyle w:val="a3"/>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sidRPr="00494E71">
        <w:rPr>
          <w:rFonts w:ascii="Times New Roman" w:hAnsi="Times New Roman" w:cs="Times New Roman"/>
          <w:sz w:val="24"/>
          <w:szCs w:val="24"/>
        </w:rPr>
        <w:t xml:space="preserve">  </w:t>
      </w:r>
      <w:r>
        <w:rPr>
          <w:rFonts w:ascii="Times New Roman" w:hAnsi="Times New Roman" w:cs="Times New Roman"/>
          <w:sz w:val="24"/>
          <w:szCs w:val="24"/>
        </w:rPr>
        <w:t>В 9 классе  по геометрии 6 текущих</w:t>
      </w:r>
      <w:r w:rsidRPr="00054730">
        <w:rPr>
          <w:rFonts w:ascii="Times New Roman" w:hAnsi="Times New Roman" w:cs="Times New Roman"/>
          <w:sz w:val="24"/>
          <w:szCs w:val="24"/>
        </w:rPr>
        <w:t xml:space="preserve"> контрольных работ</w:t>
      </w:r>
      <w:r>
        <w:rPr>
          <w:rFonts w:ascii="Times New Roman" w:hAnsi="Times New Roman" w:cs="Times New Roman"/>
          <w:sz w:val="24"/>
          <w:szCs w:val="24"/>
        </w:rPr>
        <w:t>.</w:t>
      </w:r>
      <w:r w:rsidRPr="00054730">
        <w:rPr>
          <w:rFonts w:ascii="Times New Roman" w:hAnsi="Times New Roman" w:cs="Times New Roman"/>
          <w:sz w:val="24"/>
          <w:szCs w:val="24"/>
        </w:rPr>
        <w:t xml:space="preserve"> </w:t>
      </w:r>
    </w:p>
    <w:p w:rsidR="00163AA1" w:rsidRDefault="00163AA1" w:rsidP="00163AA1">
      <w:pPr>
        <w:spacing w:after="0" w:line="240" w:lineRule="auto"/>
        <w:rPr>
          <w:rFonts w:ascii="Times New Roman" w:hAnsi="Times New Roman" w:cs="Times New Roman"/>
          <w:sz w:val="24"/>
        </w:rPr>
      </w:pPr>
    </w:p>
    <w:p w:rsidR="00163AA1" w:rsidRDefault="00163AA1" w:rsidP="00163AA1">
      <w:pPr>
        <w:spacing w:after="0" w:line="240" w:lineRule="auto"/>
        <w:jc w:val="both"/>
        <w:rPr>
          <w:rFonts w:ascii="Times New Roman" w:hAnsi="Times New Roman" w:cs="Times New Roman"/>
          <w:b/>
          <w:sz w:val="24"/>
          <w:szCs w:val="24"/>
        </w:rPr>
      </w:pPr>
      <w:r w:rsidRPr="00947A49">
        <w:rPr>
          <w:rFonts w:ascii="Times New Roman" w:hAnsi="Times New Roman" w:cs="Times New Roman"/>
          <w:b/>
          <w:sz w:val="24"/>
          <w:szCs w:val="24"/>
        </w:rPr>
        <w:t>Контрольная работа № 1</w:t>
      </w:r>
      <w:r>
        <w:rPr>
          <w:rFonts w:ascii="Times New Roman" w:hAnsi="Times New Roman" w:cs="Times New Roman"/>
          <w:b/>
          <w:sz w:val="24"/>
          <w:szCs w:val="24"/>
        </w:rPr>
        <w:t xml:space="preserve"> «Подобие фигур»</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1.</w:t>
      </w:r>
    </w:p>
    <w:p w:rsidR="00163AA1" w:rsidRPr="00947A49" w:rsidRDefault="00163AA1" w:rsidP="00491BBB">
      <w:pPr>
        <w:numPr>
          <w:ilvl w:val="0"/>
          <w:numId w:val="105"/>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первый признак подобия треугольников.</w:t>
      </w:r>
    </w:p>
    <w:p w:rsidR="00163AA1" w:rsidRPr="00947A49" w:rsidRDefault="00163AA1" w:rsidP="00491BBB">
      <w:pPr>
        <w:numPr>
          <w:ilvl w:val="0"/>
          <w:numId w:val="105"/>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Определите, подобны ли треугольники АВС и А</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В</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С</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 если АВ=5 м, АС=4,6 м, ВС=2,8 м, А</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В</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=2,5 м, А</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С</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=2,3 м, В</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С</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=1,4 м.</w:t>
      </w:r>
    </w:p>
    <w:p w:rsidR="00163AA1" w:rsidRPr="00947A49" w:rsidRDefault="00163AA1" w:rsidP="00491BBB">
      <w:pPr>
        <w:numPr>
          <w:ilvl w:val="0"/>
          <w:numId w:val="105"/>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Через точку М стороны КР треугольника ТКР проведена прямая, параллельная стороне ТК и пересекающая сторону ТР в точке А. Найдите длину АМ, если ТК=52 см, ТА=12 см, АР=36 см.</w:t>
      </w:r>
    </w:p>
    <w:p w:rsidR="00163AA1" w:rsidRPr="00947A49" w:rsidRDefault="00163AA1" w:rsidP="00491BBB">
      <w:pPr>
        <w:numPr>
          <w:ilvl w:val="0"/>
          <w:numId w:val="105"/>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Высоты параллелограмма </w:t>
      </w:r>
      <w:r w:rsidRPr="00947A49">
        <w:rPr>
          <w:rFonts w:ascii="Times New Roman" w:hAnsi="Times New Roman" w:cs="Times New Roman"/>
          <w:sz w:val="24"/>
          <w:szCs w:val="24"/>
          <w:lang w:val="en-US"/>
        </w:rPr>
        <w:t>ABCD</w:t>
      </w:r>
      <w:r w:rsidRPr="00947A49">
        <w:rPr>
          <w:rFonts w:ascii="Times New Roman" w:hAnsi="Times New Roman" w:cs="Times New Roman"/>
          <w:sz w:val="24"/>
          <w:szCs w:val="24"/>
        </w:rPr>
        <w:t xml:space="preserve">, проведенные из вершины тупого угла В, равны соответственно </w:t>
      </w:r>
      <w:smartTag w:uri="urn:schemas-microsoft-com:office:smarttags" w:element="metricconverter">
        <w:smartTagPr>
          <w:attr w:name="ProductID" w:val="5 см"/>
        </w:smartTagPr>
        <w:r w:rsidRPr="00947A49">
          <w:rPr>
            <w:rFonts w:ascii="Times New Roman" w:hAnsi="Times New Roman" w:cs="Times New Roman"/>
            <w:sz w:val="24"/>
            <w:szCs w:val="24"/>
          </w:rPr>
          <w:t>5 см</w:t>
        </w:r>
      </w:smartTag>
      <w:r w:rsidRPr="00947A49">
        <w:rPr>
          <w:rFonts w:ascii="Times New Roman" w:hAnsi="Times New Roman" w:cs="Times New Roman"/>
          <w:sz w:val="24"/>
          <w:szCs w:val="24"/>
        </w:rPr>
        <w:t xml:space="preserve"> и </w:t>
      </w:r>
      <w:smartTag w:uri="urn:schemas-microsoft-com:office:smarttags" w:element="metricconverter">
        <w:smartTagPr>
          <w:attr w:name="ProductID" w:val="10 см"/>
        </w:smartTagPr>
        <w:r w:rsidRPr="00947A49">
          <w:rPr>
            <w:rFonts w:ascii="Times New Roman" w:hAnsi="Times New Roman" w:cs="Times New Roman"/>
            <w:sz w:val="24"/>
            <w:szCs w:val="24"/>
          </w:rPr>
          <w:t>10 см</w:t>
        </w:r>
      </w:smartTag>
      <w:r w:rsidRPr="00947A49">
        <w:rPr>
          <w:rFonts w:ascii="Times New Roman" w:hAnsi="Times New Roman" w:cs="Times New Roman"/>
          <w:sz w:val="24"/>
          <w:szCs w:val="24"/>
        </w:rPr>
        <w:t xml:space="preserve">. Найдите стороны параллелограмма, если одна из них больше другой на </w:t>
      </w:r>
      <w:smartTag w:uri="urn:schemas-microsoft-com:office:smarttags" w:element="metricconverter">
        <w:smartTagPr>
          <w:attr w:name="ProductID" w:val="20 см"/>
        </w:smartTagPr>
        <w:r w:rsidRPr="00947A49">
          <w:rPr>
            <w:rFonts w:ascii="Times New Roman" w:hAnsi="Times New Roman" w:cs="Times New Roman"/>
            <w:sz w:val="24"/>
            <w:szCs w:val="24"/>
          </w:rPr>
          <w:t>20 см</w:t>
        </w:r>
      </w:smartTag>
      <w:r w:rsidRPr="00947A49">
        <w:rPr>
          <w:rFonts w:ascii="Times New Roman" w:hAnsi="Times New Roman" w:cs="Times New Roman"/>
          <w:sz w:val="24"/>
          <w:szCs w:val="24"/>
        </w:rPr>
        <w:t>.</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2.</w:t>
      </w:r>
    </w:p>
    <w:p w:rsidR="00163AA1" w:rsidRPr="00947A49" w:rsidRDefault="00163AA1" w:rsidP="00491BBB">
      <w:pPr>
        <w:numPr>
          <w:ilvl w:val="0"/>
          <w:numId w:val="106"/>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второй признак подобия треугольников.</w:t>
      </w:r>
    </w:p>
    <w:p w:rsidR="00163AA1" w:rsidRPr="00947A49" w:rsidRDefault="00163AA1" w:rsidP="00491BBB">
      <w:pPr>
        <w:numPr>
          <w:ilvl w:val="0"/>
          <w:numId w:val="106"/>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Определите, подобны ли треугольники АВС и А</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В</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С</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 если АВ=6 м, АС=3,9 м, ВС=1,5 м, А</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В</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=2 м, А</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С</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=1,3 м, В</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С</w:t>
      </w:r>
      <w:r w:rsidRPr="00947A49">
        <w:rPr>
          <w:rFonts w:ascii="Times New Roman" w:hAnsi="Times New Roman" w:cs="Times New Roman"/>
          <w:sz w:val="24"/>
          <w:szCs w:val="24"/>
          <w:vertAlign w:val="subscript"/>
        </w:rPr>
        <w:t>1</w:t>
      </w:r>
      <w:r w:rsidRPr="00947A49">
        <w:rPr>
          <w:rFonts w:ascii="Times New Roman" w:hAnsi="Times New Roman" w:cs="Times New Roman"/>
          <w:sz w:val="24"/>
          <w:szCs w:val="24"/>
        </w:rPr>
        <w:t>=0,5 м.</w:t>
      </w:r>
    </w:p>
    <w:p w:rsidR="00163AA1" w:rsidRPr="00947A49" w:rsidRDefault="00163AA1" w:rsidP="00491BBB">
      <w:pPr>
        <w:numPr>
          <w:ilvl w:val="0"/>
          <w:numId w:val="106"/>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Через точку К стороны АВ прямоугольного треугольника АВС (</w:t>
      </w:r>
      <w:r w:rsidRPr="00947A49">
        <w:rPr>
          <w:rFonts w:ascii="Times New Roman" w:hAnsi="Times New Roman" w:cs="Times New Roman"/>
          <w:position w:val="-4"/>
          <w:sz w:val="24"/>
          <w:szCs w:val="24"/>
        </w:rPr>
        <w:object w:dxaOrig="260" w:dyaOrig="240">
          <v:shape id="_x0000_i1070" type="#_x0000_t75" style="width:15pt;height:14.25pt" o:ole="">
            <v:imagedata r:id="rId339" o:title=""/>
          </v:shape>
          <o:OLEObject Type="Embed" ProgID="Equation.3" ShapeID="_x0000_i1070" DrawAspect="Content" ObjectID="_1609418135" r:id="rId373"/>
        </w:object>
      </w:r>
      <w:r w:rsidRPr="00947A49">
        <w:rPr>
          <w:rFonts w:ascii="Times New Roman" w:hAnsi="Times New Roman" w:cs="Times New Roman"/>
          <w:sz w:val="24"/>
          <w:szCs w:val="24"/>
        </w:rPr>
        <w:t>А=90º) проведена прямая, перпендикулярная гипотенузе ВС и пересекающая ее в точке М. Найдите длину ВС, если АС=20 см, КМ=8 см, КВ=10 см.</w:t>
      </w:r>
    </w:p>
    <w:p w:rsidR="00163AA1" w:rsidRPr="00947A49" w:rsidRDefault="00163AA1" w:rsidP="00491BBB">
      <w:pPr>
        <w:numPr>
          <w:ilvl w:val="0"/>
          <w:numId w:val="106"/>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Диагонали трапеции КМРТ пересекаются в точке О, которая делит диагональ МТ на отрезки </w:t>
      </w:r>
      <w:smartTag w:uri="urn:schemas-microsoft-com:office:smarttags" w:element="metricconverter">
        <w:smartTagPr>
          <w:attr w:name="ProductID" w:val="3 см"/>
        </w:smartTagPr>
        <w:r w:rsidRPr="00947A49">
          <w:rPr>
            <w:rFonts w:ascii="Times New Roman" w:hAnsi="Times New Roman" w:cs="Times New Roman"/>
            <w:sz w:val="24"/>
            <w:szCs w:val="24"/>
          </w:rPr>
          <w:t>3 см</w:t>
        </w:r>
      </w:smartTag>
      <w:r w:rsidRPr="00947A49">
        <w:rPr>
          <w:rFonts w:ascii="Times New Roman" w:hAnsi="Times New Roman" w:cs="Times New Roman"/>
          <w:sz w:val="24"/>
          <w:szCs w:val="24"/>
        </w:rPr>
        <w:t xml:space="preserve"> и </w:t>
      </w:r>
      <w:smartTag w:uri="urn:schemas-microsoft-com:office:smarttags" w:element="metricconverter">
        <w:smartTagPr>
          <w:attr w:name="ProductID" w:val="1,5 см"/>
        </w:smartTagPr>
        <w:r w:rsidRPr="00947A49">
          <w:rPr>
            <w:rFonts w:ascii="Times New Roman" w:hAnsi="Times New Roman" w:cs="Times New Roman"/>
            <w:sz w:val="24"/>
            <w:szCs w:val="24"/>
          </w:rPr>
          <w:t>1,5 см</w:t>
        </w:r>
      </w:smartTag>
      <w:r w:rsidRPr="00947A49">
        <w:rPr>
          <w:rFonts w:ascii="Times New Roman" w:hAnsi="Times New Roman" w:cs="Times New Roman"/>
          <w:sz w:val="24"/>
          <w:szCs w:val="24"/>
        </w:rPr>
        <w:t xml:space="preserve">. Найдите основания трапеции, если их сумма равна </w:t>
      </w:r>
      <w:smartTag w:uri="urn:schemas-microsoft-com:office:smarttags" w:element="metricconverter">
        <w:smartTagPr>
          <w:attr w:name="ProductID" w:val="12 см"/>
        </w:smartTagPr>
        <w:r w:rsidRPr="00947A49">
          <w:rPr>
            <w:rFonts w:ascii="Times New Roman" w:hAnsi="Times New Roman" w:cs="Times New Roman"/>
            <w:sz w:val="24"/>
            <w:szCs w:val="24"/>
          </w:rPr>
          <w:t>12 см</w:t>
        </w:r>
      </w:smartTag>
      <w:r w:rsidRPr="00947A49">
        <w:rPr>
          <w:rFonts w:ascii="Times New Roman" w:hAnsi="Times New Roman" w:cs="Times New Roman"/>
          <w:sz w:val="24"/>
          <w:szCs w:val="24"/>
        </w:rPr>
        <w:t>.</w:t>
      </w:r>
    </w:p>
    <w:p w:rsidR="00163AA1" w:rsidRDefault="00163AA1" w:rsidP="00163AA1">
      <w:pPr>
        <w:spacing w:after="0" w:line="240" w:lineRule="auto"/>
        <w:jc w:val="center"/>
        <w:rPr>
          <w:rFonts w:ascii="Times New Roman" w:hAnsi="Times New Roman" w:cs="Times New Roman"/>
          <w:b/>
          <w:i/>
          <w:sz w:val="24"/>
          <w:szCs w:val="24"/>
        </w:rPr>
      </w:pPr>
    </w:p>
    <w:p w:rsidR="00163AA1" w:rsidRPr="00947A49" w:rsidRDefault="00163AA1" w:rsidP="00163AA1">
      <w:pPr>
        <w:spacing w:after="0" w:line="240" w:lineRule="auto"/>
        <w:rPr>
          <w:rFonts w:ascii="Times New Roman" w:hAnsi="Times New Roman" w:cs="Times New Roman"/>
          <w:b/>
          <w:sz w:val="24"/>
          <w:szCs w:val="24"/>
        </w:rPr>
      </w:pPr>
      <w:r w:rsidRPr="00947A49">
        <w:rPr>
          <w:rFonts w:ascii="Times New Roman" w:hAnsi="Times New Roman" w:cs="Times New Roman"/>
          <w:b/>
          <w:sz w:val="24"/>
          <w:szCs w:val="24"/>
        </w:rPr>
        <w:t>Контрольная работа № 2 «Углы, вписанные в окружность»</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1.</w:t>
      </w:r>
    </w:p>
    <w:p w:rsidR="00163AA1" w:rsidRPr="00947A49" w:rsidRDefault="00163AA1" w:rsidP="00491BBB">
      <w:pPr>
        <w:numPr>
          <w:ilvl w:val="0"/>
          <w:numId w:val="107"/>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определение центрального угла в окружности.</w:t>
      </w:r>
    </w:p>
    <w:p w:rsidR="00163AA1" w:rsidRPr="00947A49" w:rsidRDefault="00163AA1" w:rsidP="00491BBB">
      <w:pPr>
        <w:numPr>
          <w:ilvl w:val="0"/>
          <w:numId w:val="107"/>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Угол </w:t>
      </w:r>
      <w:r w:rsidRPr="00947A49">
        <w:rPr>
          <w:rFonts w:ascii="Times New Roman" w:hAnsi="Times New Roman" w:cs="Times New Roman"/>
          <w:i/>
          <w:sz w:val="24"/>
          <w:szCs w:val="24"/>
        </w:rPr>
        <w:t>АВС</w:t>
      </w:r>
      <w:r w:rsidRPr="00947A49">
        <w:rPr>
          <w:rFonts w:ascii="Times New Roman" w:hAnsi="Times New Roman" w:cs="Times New Roman"/>
          <w:sz w:val="24"/>
          <w:szCs w:val="24"/>
        </w:rPr>
        <w:t xml:space="preserve"> вписан в окружность. Чему он равен, если соответствующий ему центральный угол равен 66º?</w:t>
      </w:r>
    </w:p>
    <w:p w:rsidR="00163AA1" w:rsidRPr="00947A49" w:rsidRDefault="00163AA1" w:rsidP="00491BBB">
      <w:pPr>
        <w:numPr>
          <w:ilvl w:val="0"/>
          <w:numId w:val="107"/>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Хорды окружности </w:t>
      </w:r>
      <w:r w:rsidRPr="00947A49">
        <w:rPr>
          <w:rFonts w:ascii="Times New Roman" w:hAnsi="Times New Roman" w:cs="Times New Roman"/>
          <w:i/>
          <w:sz w:val="24"/>
          <w:szCs w:val="24"/>
        </w:rPr>
        <w:t>АВ</w:t>
      </w:r>
      <w:r w:rsidRPr="00947A49">
        <w:rPr>
          <w:rFonts w:ascii="Times New Roman" w:hAnsi="Times New Roman" w:cs="Times New Roman"/>
          <w:sz w:val="24"/>
          <w:szCs w:val="24"/>
        </w:rPr>
        <w:t xml:space="preserve"> и </w:t>
      </w:r>
      <w:r w:rsidRPr="00947A49">
        <w:rPr>
          <w:rFonts w:ascii="Times New Roman" w:hAnsi="Times New Roman" w:cs="Times New Roman"/>
          <w:i/>
          <w:sz w:val="24"/>
          <w:szCs w:val="24"/>
          <w:lang w:val="en-US"/>
        </w:rPr>
        <w:t>CD</w:t>
      </w:r>
      <w:r w:rsidRPr="00947A49">
        <w:rPr>
          <w:rFonts w:ascii="Times New Roman" w:hAnsi="Times New Roman" w:cs="Times New Roman"/>
          <w:sz w:val="24"/>
          <w:szCs w:val="24"/>
        </w:rPr>
        <w:t xml:space="preserve"> пересекаются. Найдите угол </w:t>
      </w:r>
      <w:r w:rsidRPr="00947A49">
        <w:rPr>
          <w:rFonts w:ascii="Times New Roman" w:hAnsi="Times New Roman" w:cs="Times New Roman"/>
          <w:i/>
          <w:sz w:val="24"/>
          <w:szCs w:val="24"/>
          <w:lang w:val="en-US"/>
        </w:rPr>
        <w:t>BAD</w:t>
      </w:r>
      <w:r w:rsidRPr="00947A49">
        <w:rPr>
          <w:rFonts w:ascii="Times New Roman" w:hAnsi="Times New Roman" w:cs="Times New Roman"/>
          <w:sz w:val="24"/>
          <w:szCs w:val="24"/>
        </w:rPr>
        <w:t xml:space="preserve">, если </w:t>
      </w:r>
      <w:r w:rsidRPr="00947A49">
        <w:rPr>
          <w:rFonts w:ascii="Times New Roman" w:hAnsi="Times New Roman" w:cs="Times New Roman"/>
          <w:i/>
          <w:position w:val="-4"/>
          <w:sz w:val="24"/>
          <w:szCs w:val="24"/>
        </w:rPr>
        <w:object w:dxaOrig="260" w:dyaOrig="240">
          <v:shape id="_x0000_i1071" type="#_x0000_t75" style="width:15pt;height:14.25pt" o:ole="">
            <v:imagedata r:id="rId339" o:title=""/>
          </v:shape>
          <o:OLEObject Type="Embed" ProgID="Equation.3" ShapeID="_x0000_i1071" DrawAspect="Content" ObjectID="_1609418136" r:id="rId374"/>
        </w:object>
      </w:r>
      <w:r w:rsidRPr="00947A49">
        <w:rPr>
          <w:rFonts w:ascii="Times New Roman" w:hAnsi="Times New Roman" w:cs="Times New Roman"/>
          <w:i/>
          <w:sz w:val="24"/>
          <w:szCs w:val="24"/>
          <w:lang w:val="en-US"/>
        </w:rPr>
        <w:t>ACD</w:t>
      </w:r>
      <w:r w:rsidRPr="00947A49">
        <w:rPr>
          <w:rFonts w:ascii="Times New Roman" w:hAnsi="Times New Roman" w:cs="Times New Roman"/>
          <w:i/>
          <w:sz w:val="24"/>
          <w:szCs w:val="24"/>
        </w:rPr>
        <w:t>=</w:t>
      </w:r>
      <w:r w:rsidRPr="00947A49">
        <w:rPr>
          <w:rFonts w:ascii="Times New Roman" w:hAnsi="Times New Roman" w:cs="Times New Roman"/>
          <w:sz w:val="24"/>
          <w:szCs w:val="24"/>
        </w:rPr>
        <w:t xml:space="preserve">40º, </w:t>
      </w:r>
      <w:r w:rsidRPr="00947A49">
        <w:rPr>
          <w:rFonts w:ascii="Times New Roman" w:hAnsi="Times New Roman" w:cs="Times New Roman"/>
          <w:i/>
          <w:position w:val="-4"/>
          <w:sz w:val="24"/>
          <w:szCs w:val="24"/>
        </w:rPr>
        <w:object w:dxaOrig="260" w:dyaOrig="240">
          <v:shape id="_x0000_i1072" type="#_x0000_t75" style="width:15pt;height:14.25pt" o:ole="">
            <v:imagedata r:id="rId339" o:title=""/>
          </v:shape>
          <o:OLEObject Type="Embed" ProgID="Equation.3" ShapeID="_x0000_i1072" DrawAspect="Content" ObjectID="_1609418137" r:id="rId375"/>
        </w:object>
      </w:r>
      <w:r w:rsidRPr="00947A49">
        <w:rPr>
          <w:rFonts w:ascii="Times New Roman" w:hAnsi="Times New Roman" w:cs="Times New Roman"/>
          <w:i/>
          <w:sz w:val="24"/>
          <w:szCs w:val="24"/>
          <w:lang w:val="en-US"/>
        </w:rPr>
        <w:t>ADB</w:t>
      </w:r>
      <w:r w:rsidRPr="00947A49">
        <w:rPr>
          <w:rFonts w:ascii="Times New Roman" w:hAnsi="Times New Roman" w:cs="Times New Roman"/>
          <w:i/>
          <w:sz w:val="24"/>
          <w:szCs w:val="24"/>
        </w:rPr>
        <w:t>=</w:t>
      </w:r>
      <w:r w:rsidRPr="00947A49">
        <w:rPr>
          <w:rFonts w:ascii="Times New Roman" w:hAnsi="Times New Roman" w:cs="Times New Roman"/>
          <w:sz w:val="24"/>
          <w:szCs w:val="24"/>
        </w:rPr>
        <w:t xml:space="preserve">60º. </w:t>
      </w:r>
    </w:p>
    <w:p w:rsidR="00163AA1" w:rsidRPr="00947A49" w:rsidRDefault="00163AA1" w:rsidP="00491BBB">
      <w:pPr>
        <w:numPr>
          <w:ilvl w:val="0"/>
          <w:numId w:val="107"/>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Точки </w:t>
      </w:r>
      <w:r w:rsidRPr="00947A49">
        <w:rPr>
          <w:rFonts w:ascii="Times New Roman" w:hAnsi="Times New Roman" w:cs="Times New Roman"/>
          <w:i/>
          <w:sz w:val="24"/>
          <w:szCs w:val="24"/>
        </w:rPr>
        <w:t xml:space="preserve">М </w:t>
      </w:r>
      <w:r w:rsidRPr="00947A49">
        <w:rPr>
          <w:rFonts w:ascii="Times New Roman" w:hAnsi="Times New Roman" w:cs="Times New Roman"/>
          <w:sz w:val="24"/>
          <w:szCs w:val="24"/>
        </w:rPr>
        <w:t xml:space="preserve">и </w:t>
      </w:r>
      <w:r w:rsidRPr="00947A49">
        <w:rPr>
          <w:rFonts w:ascii="Times New Roman" w:hAnsi="Times New Roman" w:cs="Times New Roman"/>
          <w:i/>
          <w:sz w:val="24"/>
          <w:szCs w:val="24"/>
        </w:rPr>
        <w:t>Н</w:t>
      </w:r>
      <w:r w:rsidRPr="00947A49">
        <w:rPr>
          <w:rFonts w:ascii="Times New Roman" w:hAnsi="Times New Roman" w:cs="Times New Roman"/>
          <w:sz w:val="24"/>
          <w:szCs w:val="24"/>
        </w:rPr>
        <w:t xml:space="preserve"> делят окружность на дуги, градусные меры которых пропорциональны числам 6 и 9. Через точку </w:t>
      </w:r>
      <w:r w:rsidRPr="00947A49">
        <w:rPr>
          <w:rFonts w:ascii="Times New Roman" w:hAnsi="Times New Roman" w:cs="Times New Roman"/>
          <w:i/>
          <w:sz w:val="24"/>
          <w:szCs w:val="24"/>
        </w:rPr>
        <w:t>М</w:t>
      </w:r>
      <w:r w:rsidRPr="00947A49">
        <w:rPr>
          <w:rFonts w:ascii="Times New Roman" w:hAnsi="Times New Roman" w:cs="Times New Roman"/>
          <w:sz w:val="24"/>
          <w:szCs w:val="24"/>
        </w:rPr>
        <w:t xml:space="preserve"> проведен диаметр </w:t>
      </w:r>
      <w:r w:rsidRPr="00947A49">
        <w:rPr>
          <w:rFonts w:ascii="Times New Roman" w:hAnsi="Times New Roman" w:cs="Times New Roman"/>
          <w:i/>
          <w:sz w:val="24"/>
          <w:szCs w:val="24"/>
        </w:rPr>
        <w:t>МК</w:t>
      </w:r>
      <w:r w:rsidRPr="00947A49">
        <w:rPr>
          <w:rFonts w:ascii="Times New Roman" w:hAnsi="Times New Roman" w:cs="Times New Roman"/>
          <w:sz w:val="24"/>
          <w:szCs w:val="24"/>
        </w:rPr>
        <w:t xml:space="preserve">. Найдите углы треугольника </w:t>
      </w:r>
      <w:r w:rsidRPr="00947A49">
        <w:rPr>
          <w:rFonts w:ascii="Times New Roman" w:hAnsi="Times New Roman" w:cs="Times New Roman"/>
          <w:i/>
          <w:sz w:val="24"/>
          <w:szCs w:val="24"/>
        </w:rPr>
        <w:t>МНК</w:t>
      </w:r>
      <w:r w:rsidRPr="00947A49">
        <w:rPr>
          <w:rFonts w:ascii="Times New Roman" w:hAnsi="Times New Roman" w:cs="Times New Roman"/>
          <w:sz w:val="24"/>
          <w:szCs w:val="24"/>
        </w:rPr>
        <w:t>.</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2.</w:t>
      </w:r>
    </w:p>
    <w:p w:rsidR="00163AA1" w:rsidRPr="00947A49" w:rsidRDefault="00163AA1" w:rsidP="00491BBB">
      <w:pPr>
        <w:numPr>
          <w:ilvl w:val="0"/>
          <w:numId w:val="108"/>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определение угла, вписанного в окружность.</w:t>
      </w:r>
    </w:p>
    <w:p w:rsidR="00163AA1" w:rsidRPr="00947A49" w:rsidRDefault="00163AA1" w:rsidP="00491BBB">
      <w:pPr>
        <w:numPr>
          <w:ilvl w:val="0"/>
          <w:numId w:val="108"/>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Точки </w:t>
      </w:r>
      <w:r w:rsidRPr="00947A49">
        <w:rPr>
          <w:rFonts w:ascii="Times New Roman" w:hAnsi="Times New Roman" w:cs="Times New Roman"/>
          <w:i/>
          <w:sz w:val="24"/>
          <w:szCs w:val="24"/>
        </w:rPr>
        <w:t>А</w:t>
      </w:r>
      <w:r w:rsidRPr="00947A49">
        <w:rPr>
          <w:rFonts w:ascii="Times New Roman" w:hAnsi="Times New Roman" w:cs="Times New Roman"/>
          <w:sz w:val="24"/>
          <w:szCs w:val="24"/>
        </w:rPr>
        <w:t xml:space="preserve">, </w:t>
      </w:r>
      <w:r w:rsidRPr="00947A49">
        <w:rPr>
          <w:rFonts w:ascii="Times New Roman" w:hAnsi="Times New Roman" w:cs="Times New Roman"/>
          <w:i/>
          <w:sz w:val="24"/>
          <w:szCs w:val="24"/>
        </w:rPr>
        <w:t>В</w:t>
      </w:r>
      <w:r w:rsidRPr="00947A49">
        <w:rPr>
          <w:rFonts w:ascii="Times New Roman" w:hAnsi="Times New Roman" w:cs="Times New Roman"/>
          <w:sz w:val="24"/>
          <w:szCs w:val="24"/>
        </w:rPr>
        <w:t xml:space="preserve"> и </w:t>
      </w:r>
      <w:r w:rsidRPr="00947A49">
        <w:rPr>
          <w:rFonts w:ascii="Times New Roman" w:hAnsi="Times New Roman" w:cs="Times New Roman"/>
          <w:i/>
          <w:sz w:val="24"/>
          <w:szCs w:val="24"/>
        </w:rPr>
        <w:t>С</w:t>
      </w:r>
      <w:r w:rsidRPr="00947A49">
        <w:rPr>
          <w:rFonts w:ascii="Times New Roman" w:hAnsi="Times New Roman" w:cs="Times New Roman"/>
          <w:sz w:val="24"/>
          <w:szCs w:val="24"/>
        </w:rPr>
        <w:t xml:space="preserve"> лежат  на окружности с центром </w:t>
      </w:r>
      <w:r w:rsidRPr="00947A49">
        <w:rPr>
          <w:rFonts w:ascii="Times New Roman" w:hAnsi="Times New Roman" w:cs="Times New Roman"/>
          <w:i/>
          <w:sz w:val="24"/>
          <w:szCs w:val="24"/>
        </w:rPr>
        <w:t>О</w:t>
      </w:r>
      <w:r w:rsidRPr="00947A49">
        <w:rPr>
          <w:rFonts w:ascii="Times New Roman" w:hAnsi="Times New Roman" w:cs="Times New Roman"/>
          <w:sz w:val="24"/>
          <w:szCs w:val="24"/>
        </w:rPr>
        <w:t xml:space="preserve">. Найдите угол </w:t>
      </w:r>
      <w:r w:rsidRPr="00947A49">
        <w:rPr>
          <w:rFonts w:ascii="Times New Roman" w:hAnsi="Times New Roman" w:cs="Times New Roman"/>
          <w:i/>
          <w:sz w:val="24"/>
          <w:szCs w:val="24"/>
        </w:rPr>
        <w:t>АОС</w:t>
      </w:r>
      <w:r w:rsidRPr="00947A49">
        <w:rPr>
          <w:rFonts w:ascii="Times New Roman" w:hAnsi="Times New Roman" w:cs="Times New Roman"/>
          <w:sz w:val="24"/>
          <w:szCs w:val="24"/>
        </w:rPr>
        <w:t xml:space="preserve">, </w:t>
      </w:r>
      <w:r w:rsidRPr="00947A49">
        <w:rPr>
          <w:rFonts w:ascii="Times New Roman" w:hAnsi="Times New Roman" w:cs="Times New Roman"/>
          <w:i/>
          <w:position w:val="-4"/>
          <w:sz w:val="24"/>
          <w:szCs w:val="24"/>
        </w:rPr>
        <w:object w:dxaOrig="260" w:dyaOrig="240">
          <v:shape id="_x0000_i1073" type="#_x0000_t75" style="width:15pt;height:14.25pt" o:ole="">
            <v:imagedata r:id="rId339" o:title=""/>
          </v:shape>
          <o:OLEObject Type="Embed" ProgID="Equation.3" ShapeID="_x0000_i1073" DrawAspect="Content" ObjectID="_1609418138" r:id="rId376"/>
        </w:object>
      </w:r>
      <w:r w:rsidRPr="00947A49">
        <w:rPr>
          <w:rFonts w:ascii="Times New Roman" w:hAnsi="Times New Roman" w:cs="Times New Roman"/>
          <w:i/>
          <w:sz w:val="24"/>
          <w:szCs w:val="24"/>
        </w:rPr>
        <w:t>АВС=</w:t>
      </w:r>
      <w:r w:rsidRPr="00947A49">
        <w:rPr>
          <w:rFonts w:ascii="Times New Roman" w:hAnsi="Times New Roman" w:cs="Times New Roman"/>
          <w:sz w:val="24"/>
          <w:szCs w:val="24"/>
        </w:rPr>
        <w:t xml:space="preserve">44º. </w:t>
      </w:r>
    </w:p>
    <w:p w:rsidR="00163AA1" w:rsidRPr="00947A49" w:rsidRDefault="00163AA1" w:rsidP="00491BBB">
      <w:pPr>
        <w:numPr>
          <w:ilvl w:val="0"/>
          <w:numId w:val="108"/>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Хорды окружности </w:t>
      </w:r>
      <w:r w:rsidRPr="00947A49">
        <w:rPr>
          <w:rFonts w:ascii="Times New Roman" w:hAnsi="Times New Roman" w:cs="Times New Roman"/>
          <w:i/>
          <w:sz w:val="24"/>
          <w:szCs w:val="24"/>
        </w:rPr>
        <w:t>МН</w:t>
      </w:r>
      <w:r w:rsidRPr="00947A49">
        <w:rPr>
          <w:rFonts w:ascii="Times New Roman" w:hAnsi="Times New Roman" w:cs="Times New Roman"/>
          <w:sz w:val="24"/>
          <w:szCs w:val="24"/>
        </w:rPr>
        <w:t xml:space="preserve"> и </w:t>
      </w:r>
      <w:r w:rsidRPr="00947A49">
        <w:rPr>
          <w:rFonts w:ascii="Times New Roman" w:hAnsi="Times New Roman" w:cs="Times New Roman"/>
          <w:i/>
          <w:sz w:val="24"/>
          <w:szCs w:val="24"/>
        </w:rPr>
        <w:t>КР</w:t>
      </w:r>
      <w:r w:rsidRPr="00947A49">
        <w:rPr>
          <w:rFonts w:ascii="Times New Roman" w:hAnsi="Times New Roman" w:cs="Times New Roman"/>
          <w:sz w:val="24"/>
          <w:szCs w:val="24"/>
        </w:rPr>
        <w:t xml:space="preserve"> пересекаются. Найдите угол </w:t>
      </w:r>
      <w:r w:rsidRPr="00947A49">
        <w:rPr>
          <w:rFonts w:ascii="Times New Roman" w:hAnsi="Times New Roman" w:cs="Times New Roman"/>
          <w:i/>
          <w:sz w:val="24"/>
          <w:szCs w:val="24"/>
        </w:rPr>
        <w:t>КНР</w:t>
      </w:r>
      <w:r w:rsidRPr="00947A49">
        <w:rPr>
          <w:rFonts w:ascii="Times New Roman" w:hAnsi="Times New Roman" w:cs="Times New Roman"/>
          <w:sz w:val="24"/>
          <w:szCs w:val="24"/>
        </w:rPr>
        <w:t xml:space="preserve">, если </w:t>
      </w:r>
      <w:r w:rsidRPr="00947A49">
        <w:rPr>
          <w:rFonts w:ascii="Times New Roman" w:hAnsi="Times New Roman" w:cs="Times New Roman"/>
          <w:i/>
          <w:position w:val="-4"/>
          <w:sz w:val="24"/>
          <w:szCs w:val="24"/>
        </w:rPr>
        <w:object w:dxaOrig="260" w:dyaOrig="240">
          <v:shape id="_x0000_i1074" type="#_x0000_t75" style="width:15pt;height:14.25pt" o:ole="">
            <v:imagedata r:id="rId339" o:title=""/>
          </v:shape>
          <o:OLEObject Type="Embed" ProgID="Equation.3" ShapeID="_x0000_i1074" DrawAspect="Content" ObjectID="_1609418139" r:id="rId377"/>
        </w:object>
      </w:r>
      <w:r w:rsidRPr="00947A49">
        <w:rPr>
          <w:rFonts w:ascii="Times New Roman" w:hAnsi="Times New Roman" w:cs="Times New Roman"/>
          <w:i/>
          <w:sz w:val="24"/>
          <w:szCs w:val="24"/>
        </w:rPr>
        <w:t>КМН=</w:t>
      </w:r>
      <w:r w:rsidRPr="00947A49">
        <w:rPr>
          <w:rFonts w:ascii="Times New Roman" w:hAnsi="Times New Roman" w:cs="Times New Roman"/>
          <w:sz w:val="24"/>
          <w:szCs w:val="24"/>
        </w:rPr>
        <w:t xml:space="preserve">70º, </w:t>
      </w:r>
      <w:r w:rsidRPr="00947A49">
        <w:rPr>
          <w:rFonts w:ascii="Times New Roman" w:hAnsi="Times New Roman" w:cs="Times New Roman"/>
          <w:i/>
          <w:position w:val="-4"/>
          <w:sz w:val="24"/>
          <w:szCs w:val="24"/>
        </w:rPr>
        <w:object w:dxaOrig="260" w:dyaOrig="240">
          <v:shape id="_x0000_i1075" type="#_x0000_t75" style="width:15pt;height:14.25pt" o:ole="">
            <v:imagedata r:id="rId339" o:title=""/>
          </v:shape>
          <o:OLEObject Type="Embed" ProgID="Equation.3" ShapeID="_x0000_i1075" DrawAspect="Content" ObjectID="_1609418140" r:id="rId378"/>
        </w:object>
      </w:r>
      <w:r w:rsidRPr="00947A49">
        <w:rPr>
          <w:rFonts w:ascii="Times New Roman" w:hAnsi="Times New Roman" w:cs="Times New Roman"/>
          <w:i/>
          <w:sz w:val="24"/>
          <w:szCs w:val="24"/>
        </w:rPr>
        <w:t>РКН=</w:t>
      </w:r>
      <w:r w:rsidRPr="00947A49">
        <w:rPr>
          <w:rFonts w:ascii="Times New Roman" w:hAnsi="Times New Roman" w:cs="Times New Roman"/>
          <w:sz w:val="24"/>
          <w:szCs w:val="24"/>
        </w:rPr>
        <w:t xml:space="preserve">30º. </w:t>
      </w:r>
    </w:p>
    <w:p w:rsidR="00163AA1" w:rsidRPr="00947A49" w:rsidRDefault="00163AA1" w:rsidP="00491BBB">
      <w:pPr>
        <w:numPr>
          <w:ilvl w:val="0"/>
          <w:numId w:val="108"/>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Точки </w:t>
      </w:r>
      <w:r w:rsidRPr="00947A49">
        <w:rPr>
          <w:rFonts w:ascii="Times New Roman" w:hAnsi="Times New Roman" w:cs="Times New Roman"/>
          <w:i/>
          <w:sz w:val="24"/>
          <w:szCs w:val="24"/>
        </w:rPr>
        <w:t xml:space="preserve">А </w:t>
      </w:r>
      <w:r w:rsidRPr="00947A49">
        <w:rPr>
          <w:rFonts w:ascii="Times New Roman" w:hAnsi="Times New Roman" w:cs="Times New Roman"/>
          <w:sz w:val="24"/>
          <w:szCs w:val="24"/>
        </w:rPr>
        <w:t xml:space="preserve">и </w:t>
      </w:r>
      <w:r w:rsidRPr="00947A49">
        <w:rPr>
          <w:rFonts w:ascii="Times New Roman" w:hAnsi="Times New Roman" w:cs="Times New Roman"/>
          <w:i/>
          <w:sz w:val="24"/>
          <w:szCs w:val="24"/>
        </w:rPr>
        <w:t>В</w:t>
      </w:r>
      <w:r w:rsidRPr="00947A49">
        <w:rPr>
          <w:rFonts w:ascii="Times New Roman" w:hAnsi="Times New Roman" w:cs="Times New Roman"/>
          <w:sz w:val="24"/>
          <w:szCs w:val="24"/>
        </w:rPr>
        <w:t xml:space="preserve"> делят окружность на дуги, градусные меры которых пропорциональны числам 5 и 7. Через точку </w:t>
      </w:r>
      <w:r w:rsidRPr="00947A49">
        <w:rPr>
          <w:rFonts w:ascii="Times New Roman" w:hAnsi="Times New Roman" w:cs="Times New Roman"/>
          <w:i/>
          <w:sz w:val="24"/>
          <w:szCs w:val="24"/>
        </w:rPr>
        <w:t>А</w:t>
      </w:r>
      <w:r w:rsidRPr="00947A49">
        <w:rPr>
          <w:rFonts w:ascii="Times New Roman" w:hAnsi="Times New Roman" w:cs="Times New Roman"/>
          <w:sz w:val="24"/>
          <w:szCs w:val="24"/>
        </w:rPr>
        <w:t xml:space="preserve"> проведен диаметр </w:t>
      </w:r>
      <w:r w:rsidRPr="00947A49">
        <w:rPr>
          <w:rFonts w:ascii="Times New Roman" w:hAnsi="Times New Roman" w:cs="Times New Roman"/>
          <w:i/>
          <w:sz w:val="24"/>
          <w:szCs w:val="24"/>
        </w:rPr>
        <w:t>АС</w:t>
      </w:r>
      <w:r w:rsidRPr="00947A49">
        <w:rPr>
          <w:rFonts w:ascii="Times New Roman" w:hAnsi="Times New Roman" w:cs="Times New Roman"/>
          <w:sz w:val="24"/>
          <w:szCs w:val="24"/>
        </w:rPr>
        <w:t xml:space="preserve">. Найдите углы треугольника </w:t>
      </w:r>
      <w:r w:rsidRPr="00947A49">
        <w:rPr>
          <w:rFonts w:ascii="Times New Roman" w:hAnsi="Times New Roman" w:cs="Times New Roman"/>
          <w:i/>
          <w:sz w:val="24"/>
          <w:szCs w:val="24"/>
        </w:rPr>
        <w:t>АВС</w:t>
      </w:r>
      <w:r w:rsidRPr="00947A49">
        <w:rPr>
          <w:rFonts w:ascii="Times New Roman" w:hAnsi="Times New Roman" w:cs="Times New Roman"/>
          <w:sz w:val="24"/>
          <w:szCs w:val="24"/>
        </w:rPr>
        <w:t>.</w:t>
      </w:r>
    </w:p>
    <w:p w:rsidR="00163AA1" w:rsidRDefault="00163AA1" w:rsidP="00163AA1">
      <w:pPr>
        <w:spacing w:after="0" w:line="240" w:lineRule="auto"/>
        <w:jc w:val="both"/>
        <w:rPr>
          <w:rFonts w:ascii="Times New Roman" w:hAnsi="Times New Roman" w:cs="Times New Roman"/>
          <w:b/>
          <w:sz w:val="24"/>
          <w:szCs w:val="24"/>
        </w:rPr>
      </w:pPr>
      <w:r w:rsidRPr="00BD1141">
        <w:rPr>
          <w:b/>
          <w:sz w:val="36"/>
          <w:szCs w:val="36"/>
        </w:rPr>
        <w:br w:type="page"/>
      </w:r>
      <w:r w:rsidRPr="00947A49">
        <w:rPr>
          <w:rFonts w:ascii="Times New Roman" w:hAnsi="Times New Roman" w:cs="Times New Roman"/>
          <w:b/>
          <w:sz w:val="24"/>
          <w:szCs w:val="24"/>
        </w:rPr>
        <w:t xml:space="preserve">Контрольная работа № </w:t>
      </w:r>
      <w:r>
        <w:rPr>
          <w:rFonts w:ascii="Times New Roman" w:hAnsi="Times New Roman" w:cs="Times New Roman"/>
          <w:b/>
          <w:sz w:val="24"/>
          <w:szCs w:val="24"/>
        </w:rPr>
        <w:t>3 «Решение треугольников»</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1.</w:t>
      </w:r>
    </w:p>
    <w:p w:rsidR="00163AA1" w:rsidRPr="00947A49" w:rsidRDefault="00163AA1" w:rsidP="00491BBB">
      <w:pPr>
        <w:numPr>
          <w:ilvl w:val="0"/>
          <w:numId w:val="109"/>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теорему косинусов.</w:t>
      </w:r>
    </w:p>
    <w:p w:rsidR="00163AA1" w:rsidRPr="00947A49" w:rsidRDefault="00163AA1" w:rsidP="00491BBB">
      <w:pPr>
        <w:numPr>
          <w:ilvl w:val="0"/>
          <w:numId w:val="109"/>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В треугольнике АВС:  АВ=8 см, </w:t>
      </w:r>
      <w:r w:rsidRPr="00947A49">
        <w:rPr>
          <w:rFonts w:ascii="Times New Roman" w:hAnsi="Times New Roman" w:cs="Times New Roman"/>
          <w:position w:val="-4"/>
          <w:sz w:val="24"/>
          <w:szCs w:val="24"/>
        </w:rPr>
        <w:object w:dxaOrig="260" w:dyaOrig="240">
          <v:shape id="_x0000_i1076" type="#_x0000_t75" style="width:15pt;height:14.25pt" o:ole="">
            <v:imagedata r:id="rId339" o:title=""/>
          </v:shape>
          <o:OLEObject Type="Embed" ProgID="Equation.3" ShapeID="_x0000_i1076" DrawAspect="Content" ObjectID="_1609418141" r:id="rId379"/>
        </w:object>
      </w:r>
      <w:r w:rsidRPr="00947A49">
        <w:rPr>
          <w:rFonts w:ascii="Times New Roman" w:hAnsi="Times New Roman" w:cs="Times New Roman"/>
          <w:sz w:val="24"/>
          <w:szCs w:val="24"/>
        </w:rPr>
        <w:t xml:space="preserve">А=30º, </w:t>
      </w:r>
      <w:r w:rsidRPr="00947A49">
        <w:rPr>
          <w:rFonts w:ascii="Times New Roman" w:hAnsi="Times New Roman" w:cs="Times New Roman"/>
          <w:position w:val="-4"/>
          <w:sz w:val="24"/>
          <w:szCs w:val="24"/>
        </w:rPr>
        <w:object w:dxaOrig="260" w:dyaOrig="240">
          <v:shape id="_x0000_i1077" type="#_x0000_t75" style="width:15pt;height:14.25pt" o:ole="">
            <v:imagedata r:id="rId339" o:title=""/>
          </v:shape>
          <o:OLEObject Type="Embed" ProgID="Equation.3" ShapeID="_x0000_i1077" DrawAspect="Content" ObjectID="_1609418142" r:id="rId380"/>
        </w:object>
      </w:r>
      <w:r w:rsidRPr="00947A49">
        <w:rPr>
          <w:rFonts w:ascii="Times New Roman" w:hAnsi="Times New Roman" w:cs="Times New Roman"/>
          <w:sz w:val="24"/>
          <w:szCs w:val="24"/>
        </w:rPr>
        <w:t xml:space="preserve">В=105º. Укажите наименьшую сторону треугольника АВС. </w:t>
      </w:r>
    </w:p>
    <w:p w:rsidR="00163AA1" w:rsidRPr="00947A49" w:rsidRDefault="00163AA1" w:rsidP="00491BBB">
      <w:pPr>
        <w:numPr>
          <w:ilvl w:val="0"/>
          <w:numId w:val="109"/>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Найдите длину ВС из условия задачи № 2.</w:t>
      </w:r>
    </w:p>
    <w:p w:rsidR="00163AA1" w:rsidRPr="00947A49" w:rsidRDefault="00163AA1" w:rsidP="00491BBB">
      <w:pPr>
        <w:numPr>
          <w:ilvl w:val="0"/>
          <w:numId w:val="109"/>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Угол М при основании МТ трапеции МКРТ равен 45º, МК=6</w:t>
      </w:r>
      <w:r w:rsidRPr="00947A49">
        <w:rPr>
          <w:rFonts w:ascii="Times New Roman" w:hAnsi="Times New Roman" w:cs="Times New Roman"/>
          <w:position w:val="-6"/>
          <w:sz w:val="24"/>
          <w:szCs w:val="24"/>
        </w:rPr>
        <w:object w:dxaOrig="380" w:dyaOrig="340">
          <v:shape id="_x0000_i1078" type="#_x0000_t75" style="width:22.5pt;height:19.5pt" o:ole="">
            <v:imagedata r:id="rId381" o:title=""/>
          </v:shape>
          <o:OLEObject Type="Embed" ProgID="Equation.3" ShapeID="_x0000_i1078" DrawAspect="Content" ObjectID="_1609418143" r:id="rId382"/>
        </w:object>
      </w:r>
      <w:r w:rsidRPr="00947A49">
        <w:rPr>
          <w:rFonts w:ascii="Times New Roman" w:hAnsi="Times New Roman" w:cs="Times New Roman"/>
          <w:sz w:val="24"/>
          <w:szCs w:val="24"/>
        </w:rPr>
        <w:t>см, МТ=10 см, КР=4 см. Найдите сумму диагоналей трапеции.</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2.</w:t>
      </w:r>
    </w:p>
    <w:p w:rsidR="00163AA1" w:rsidRPr="00947A49" w:rsidRDefault="00163AA1" w:rsidP="00491BBB">
      <w:pPr>
        <w:numPr>
          <w:ilvl w:val="0"/>
          <w:numId w:val="110"/>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теорему синусов.</w:t>
      </w:r>
    </w:p>
    <w:p w:rsidR="00163AA1" w:rsidRPr="00947A49" w:rsidRDefault="00163AA1" w:rsidP="00491BBB">
      <w:pPr>
        <w:numPr>
          <w:ilvl w:val="0"/>
          <w:numId w:val="110"/>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В треугольнике АВС АВ=9 см, </w:t>
      </w:r>
      <w:r w:rsidRPr="00947A49">
        <w:rPr>
          <w:rFonts w:ascii="Times New Roman" w:hAnsi="Times New Roman" w:cs="Times New Roman"/>
          <w:position w:val="-4"/>
          <w:sz w:val="24"/>
          <w:szCs w:val="24"/>
        </w:rPr>
        <w:object w:dxaOrig="260" w:dyaOrig="240">
          <v:shape id="_x0000_i1079" type="#_x0000_t75" style="width:15pt;height:14.25pt" o:ole="">
            <v:imagedata r:id="rId339" o:title=""/>
          </v:shape>
          <o:OLEObject Type="Embed" ProgID="Equation.3" ShapeID="_x0000_i1079" DrawAspect="Content" ObjectID="_1609418144" r:id="rId383"/>
        </w:object>
      </w:r>
      <w:r w:rsidRPr="00947A49">
        <w:rPr>
          <w:rFonts w:ascii="Times New Roman" w:hAnsi="Times New Roman" w:cs="Times New Roman"/>
          <w:sz w:val="24"/>
          <w:szCs w:val="24"/>
        </w:rPr>
        <w:t xml:space="preserve">В=45º, </w:t>
      </w:r>
      <w:r w:rsidRPr="00947A49">
        <w:rPr>
          <w:rFonts w:ascii="Times New Roman" w:hAnsi="Times New Roman" w:cs="Times New Roman"/>
          <w:position w:val="-4"/>
          <w:sz w:val="24"/>
          <w:szCs w:val="24"/>
        </w:rPr>
        <w:object w:dxaOrig="260" w:dyaOrig="240">
          <v:shape id="_x0000_i1080" type="#_x0000_t75" style="width:15pt;height:14.25pt" o:ole="">
            <v:imagedata r:id="rId339" o:title=""/>
          </v:shape>
          <o:OLEObject Type="Embed" ProgID="Equation.3" ShapeID="_x0000_i1080" DrawAspect="Content" ObjectID="_1609418145" r:id="rId384"/>
        </w:object>
      </w:r>
      <w:r w:rsidRPr="00947A49">
        <w:rPr>
          <w:rFonts w:ascii="Times New Roman" w:hAnsi="Times New Roman" w:cs="Times New Roman"/>
          <w:sz w:val="24"/>
          <w:szCs w:val="24"/>
        </w:rPr>
        <w:t xml:space="preserve">А=75º. Укажите наибольшую сторону треугольника АВС. </w:t>
      </w:r>
    </w:p>
    <w:p w:rsidR="00163AA1" w:rsidRPr="00947A49" w:rsidRDefault="00163AA1" w:rsidP="00491BBB">
      <w:pPr>
        <w:numPr>
          <w:ilvl w:val="0"/>
          <w:numId w:val="110"/>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Найдите длину АС из условия задачи № 2.</w:t>
      </w:r>
    </w:p>
    <w:p w:rsidR="00163AA1" w:rsidRPr="00947A49" w:rsidRDefault="00163AA1" w:rsidP="00491BBB">
      <w:pPr>
        <w:numPr>
          <w:ilvl w:val="0"/>
          <w:numId w:val="110"/>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Угол между диагоналями параллелограмма </w:t>
      </w:r>
      <w:r w:rsidRPr="00947A49">
        <w:rPr>
          <w:rFonts w:ascii="Times New Roman" w:hAnsi="Times New Roman" w:cs="Times New Roman"/>
          <w:sz w:val="24"/>
          <w:szCs w:val="24"/>
          <w:lang w:val="en-US"/>
        </w:rPr>
        <w:t>ABCD</w:t>
      </w:r>
      <w:r w:rsidRPr="00947A49">
        <w:rPr>
          <w:rFonts w:ascii="Times New Roman" w:hAnsi="Times New Roman" w:cs="Times New Roman"/>
          <w:sz w:val="24"/>
          <w:szCs w:val="24"/>
        </w:rPr>
        <w:t xml:space="preserve"> равен 60º, </w:t>
      </w:r>
      <w:r w:rsidRPr="00947A49">
        <w:rPr>
          <w:rFonts w:ascii="Times New Roman" w:hAnsi="Times New Roman" w:cs="Times New Roman"/>
          <w:sz w:val="24"/>
          <w:szCs w:val="24"/>
          <w:lang w:val="en-US"/>
        </w:rPr>
        <w:t>AC</w:t>
      </w:r>
      <w:r w:rsidRPr="00947A49">
        <w:rPr>
          <w:rFonts w:ascii="Times New Roman" w:hAnsi="Times New Roman" w:cs="Times New Roman"/>
          <w:sz w:val="24"/>
          <w:szCs w:val="24"/>
        </w:rPr>
        <w:t xml:space="preserve">=20 см, </w:t>
      </w:r>
      <w:r w:rsidRPr="00947A49">
        <w:rPr>
          <w:rFonts w:ascii="Times New Roman" w:hAnsi="Times New Roman" w:cs="Times New Roman"/>
          <w:sz w:val="24"/>
          <w:szCs w:val="24"/>
          <w:lang w:val="en-US"/>
        </w:rPr>
        <w:t>BD</w:t>
      </w:r>
      <w:r w:rsidRPr="00947A49">
        <w:rPr>
          <w:rFonts w:ascii="Times New Roman" w:hAnsi="Times New Roman" w:cs="Times New Roman"/>
          <w:sz w:val="24"/>
          <w:szCs w:val="24"/>
        </w:rPr>
        <w:t>=14 см. Найдите периметр параллелограмма.</w:t>
      </w:r>
    </w:p>
    <w:p w:rsidR="00163AA1" w:rsidRDefault="00163AA1" w:rsidP="00163AA1">
      <w:pPr>
        <w:spacing w:after="0" w:line="240" w:lineRule="auto"/>
        <w:jc w:val="center"/>
        <w:rPr>
          <w:rFonts w:ascii="Times New Roman" w:hAnsi="Times New Roman" w:cs="Times New Roman"/>
          <w:b/>
          <w:sz w:val="24"/>
          <w:szCs w:val="24"/>
        </w:rPr>
      </w:pPr>
    </w:p>
    <w:p w:rsidR="00163AA1" w:rsidRPr="00947A49" w:rsidRDefault="00163AA1" w:rsidP="00163AA1">
      <w:pPr>
        <w:spacing w:after="0" w:line="240" w:lineRule="auto"/>
        <w:rPr>
          <w:rFonts w:ascii="Times New Roman" w:hAnsi="Times New Roman" w:cs="Times New Roman"/>
          <w:sz w:val="24"/>
          <w:szCs w:val="24"/>
        </w:rPr>
      </w:pPr>
      <w:r w:rsidRPr="00947A49">
        <w:rPr>
          <w:rFonts w:ascii="Times New Roman" w:hAnsi="Times New Roman" w:cs="Times New Roman"/>
          <w:b/>
          <w:sz w:val="24"/>
          <w:szCs w:val="24"/>
        </w:rPr>
        <w:t>Контрольная работа № 4</w:t>
      </w:r>
      <w:r>
        <w:rPr>
          <w:rFonts w:ascii="Times New Roman" w:hAnsi="Times New Roman" w:cs="Times New Roman"/>
          <w:b/>
          <w:sz w:val="24"/>
          <w:szCs w:val="24"/>
        </w:rPr>
        <w:t xml:space="preserve"> «Выпуклые многоугольники. Правильные многоугольники. Формулы радиусов вписанных и описанных окружностей »</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1.</w:t>
      </w:r>
    </w:p>
    <w:p w:rsidR="00163AA1" w:rsidRPr="00947A49" w:rsidRDefault="00163AA1" w:rsidP="00491BBB">
      <w:pPr>
        <w:numPr>
          <w:ilvl w:val="0"/>
          <w:numId w:val="111"/>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определение многоугольника.</w:t>
      </w:r>
    </w:p>
    <w:p w:rsidR="00163AA1" w:rsidRPr="00947A49" w:rsidRDefault="00163AA1" w:rsidP="00491BBB">
      <w:pPr>
        <w:numPr>
          <w:ilvl w:val="0"/>
          <w:numId w:val="111"/>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Сумма внутренних углов многоугольника равна 1800º. Определите число сторон многоугольника.</w:t>
      </w:r>
    </w:p>
    <w:p w:rsidR="00163AA1" w:rsidRPr="00947A49" w:rsidRDefault="00163AA1" w:rsidP="00491BBB">
      <w:pPr>
        <w:numPr>
          <w:ilvl w:val="0"/>
          <w:numId w:val="111"/>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 xml:space="preserve">Радиус окружности, вписанный в правильный треугольник, равен </w:t>
      </w:r>
      <w:smartTag w:uri="urn:schemas-microsoft-com:office:smarttags" w:element="metricconverter">
        <w:smartTagPr>
          <w:attr w:name="ProductID" w:val="3 см"/>
        </w:smartTagPr>
        <w:r w:rsidRPr="00947A49">
          <w:rPr>
            <w:rFonts w:ascii="Times New Roman" w:hAnsi="Times New Roman" w:cs="Times New Roman"/>
            <w:sz w:val="24"/>
            <w:szCs w:val="24"/>
          </w:rPr>
          <w:t>3 см</w:t>
        </w:r>
      </w:smartTag>
      <w:r w:rsidRPr="00947A49">
        <w:rPr>
          <w:rFonts w:ascii="Times New Roman" w:hAnsi="Times New Roman" w:cs="Times New Roman"/>
          <w:sz w:val="24"/>
          <w:szCs w:val="24"/>
        </w:rPr>
        <w:t>. Найдите длину диаметра описанной около него окружности.</w:t>
      </w:r>
    </w:p>
    <w:p w:rsidR="00163AA1" w:rsidRPr="004F3CE1" w:rsidRDefault="00163AA1" w:rsidP="00491BBB">
      <w:pPr>
        <w:numPr>
          <w:ilvl w:val="0"/>
          <w:numId w:val="111"/>
        </w:numPr>
        <w:spacing w:after="0" w:line="240" w:lineRule="auto"/>
        <w:jc w:val="both"/>
        <w:rPr>
          <w:rFonts w:ascii="Times New Roman" w:hAnsi="Times New Roman" w:cs="Times New Roman"/>
          <w:sz w:val="24"/>
          <w:szCs w:val="24"/>
        </w:rPr>
      </w:pPr>
      <w:r w:rsidRPr="004F3CE1">
        <w:rPr>
          <w:rFonts w:ascii="Times New Roman" w:hAnsi="Times New Roman" w:cs="Times New Roman"/>
          <w:sz w:val="24"/>
          <w:szCs w:val="24"/>
        </w:rPr>
        <w:t xml:space="preserve">Радиус окружности, вписанной в правильный четырехугольник, равен </w:t>
      </w:r>
      <w:smartTag w:uri="urn:schemas-microsoft-com:office:smarttags" w:element="metricconverter">
        <w:smartTagPr>
          <w:attr w:name="ProductID" w:val="4 см"/>
        </w:smartTagPr>
        <w:r w:rsidRPr="004F3CE1">
          <w:rPr>
            <w:rFonts w:ascii="Times New Roman" w:hAnsi="Times New Roman" w:cs="Times New Roman"/>
            <w:sz w:val="24"/>
            <w:szCs w:val="24"/>
          </w:rPr>
          <w:t>4 см</w:t>
        </w:r>
      </w:smartTag>
      <w:r w:rsidRPr="004F3CE1">
        <w:rPr>
          <w:rFonts w:ascii="Times New Roman" w:hAnsi="Times New Roman" w:cs="Times New Roman"/>
          <w:sz w:val="24"/>
          <w:szCs w:val="24"/>
        </w:rPr>
        <w:t xml:space="preserve">. Найдите отношение периметра данного многоугольника к длине описанной окружности. </w:t>
      </w:r>
    </w:p>
    <w:p w:rsidR="00163AA1" w:rsidRPr="00947A49" w:rsidRDefault="00163AA1" w:rsidP="00163AA1">
      <w:pPr>
        <w:spacing w:after="0" w:line="240" w:lineRule="auto"/>
        <w:jc w:val="center"/>
        <w:rPr>
          <w:rFonts w:ascii="Times New Roman" w:hAnsi="Times New Roman" w:cs="Times New Roman"/>
          <w:sz w:val="24"/>
          <w:szCs w:val="24"/>
        </w:rPr>
      </w:pPr>
      <w:r w:rsidRPr="00947A49">
        <w:rPr>
          <w:rFonts w:ascii="Times New Roman" w:hAnsi="Times New Roman" w:cs="Times New Roman"/>
          <w:sz w:val="24"/>
          <w:szCs w:val="24"/>
        </w:rPr>
        <w:t>Вариант 2.</w:t>
      </w:r>
    </w:p>
    <w:p w:rsidR="00163AA1" w:rsidRPr="00947A49" w:rsidRDefault="00163AA1" w:rsidP="00491BBB">
      <w:pPr>
        <w:numPr>
          <w:ilvl w:val="0"/>
          <w:numId w:val="112"/>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Сформулируйте определение правильного выпуклого многоугольника.</w:t>
      </w:r>
    </w:p>
    <w:p w:rsidR="00163AA1" w:rsidRPr="00947A49" w:rsidRDefault="00163AA1" w:rsidP="00491BBB">
      <w:pPr>
        <w:numPr>
          <w:ilvl w:val="0"/>
          <w:numId w:val="112"/>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Сумма внутренних углов многоугольника равна 1080º. Определите число сторон многоугольника.</w:t>
      </w:r>
    </w:p>
    <w:p w:rsidR="00163AA1" w:rsidRPr="00947A49" w:rsidRDefault="00163AA1" w:rsidP="00491BBB">
      <w:pPr>
        <w:numPr>
          <w:ilvl w:val="0"/>
          <w:numId w:val="112"/>
        </w:numPr>
        <w:spacing w:after="0" w:line="240" w:lineRule="auto"/>
        <w:jc w:val="both"/>
        <w:rPr>
          <w:rFonts w:ascii="Times New Roman" w:hAnsi="Times New Roman" w:cs="Times New Roman"/>
          <w:sz w:val="24"/>
          <w:szCs w:val="24"/>
        </w:rPr>
      </w:pPr>
      <w:r w:rsidRPr="00947A49">
        <w:rPr>
          <w:rFonts w:ascii="Times New Roman" w:hAnsi="Times New Roman" w:cs="Times New Roman"/>
          <w:sz w:val="24"/>
          <w:szCs w:val="24"/>
        </w:rPr>
        <w:t>Радиус окружности, вписанной в правильный шестиугольник, равен 4</w:t>
      </w:r>
      <w:r w:rsidRPr="00947A49">
        <w:rPr>
          <w:rFonts w:ascii="Times New Roman" w:hAnsi="Times New Roman" w:cs="Times New Roman"/>
          <w:position w:val="-8"/>
          <w:sz w:val="24"/>
          <w:szCs w:val="24"/>
        </w:rPr>
        <w:object w:dxaOrig="360" w:dyaOrig="360">
          <v:shape id="_x0000_i1081" type="#_x0000_t75" style="width:21pt;height:21.75pt" o:ole="">
            <v:imagedata r:id="rId385" o:title=""/>
          </v:shape>
          <o:OLEObject Type="Embed" ProgID="Equation.3" ShapeID="_x0000_i1081" DrawAspect="Content" ObjectID="_1609418146" r:id="rId386"/>
        </w:object>
      </w:r>
      <w:r w:rsidRPr="00947A49">
        <w:rPr>
          <w:rFonts w:ascii="Times New Roman" w:hAnsi="Times New Roman" w:cs="Times New Roman"/>
          <w:sz w:val="24"/>
          <w:szCs w:val="24"/>
        </w:rPr>
        <w:t>см. Найдите длину диаметра описанной около него окружности.</w:t>
      </w:r>
    </w:p>
    <w:p w:rsidR="00163AA1" w:rsidRPr="004F3CE1" w:rsidRDefault="00163AA1" w:rsidP="00491BBB">
      <w:pPr>
        <w:numPr>
          <w:ilvl w:val="0"/>
          <w:numId w:val="112"/>
        </w:numPr>
        <w:spacing w:after="0" w:line="240" w:lineRule="auto"/>
        <w:jc w:val="both"/>
        <w:rPr>
          <w:rFonts w:ascii="Times New Roman" w:hAnsi="Times New Roman" w:cs="Times New Roman"/>
          <w:sz w:val="24"/>
        </w:rPr>
      </w:pPr>
      <w:r w:rsidRPr="004F3CE1">
        <w:rPr>
          <w:rFonts w:ascii="Times New Roman" w:hAnsi="Times New Roman" w:cs="Times New Roman"/>
          <w:sz w:val="24"/>
          <w:szCs w:val="24"/>
        </w:rPr>
        <w:t xml:space="preserve">Радиус окружности, описанной около правильного треугольника, равен </w:t>
      </w:r>
      <w:smartTag w:uri="urn:schemas-microsoft-com:office:smarttags" w:element="metricconverter">
        <w:smartTagPr>
          <w:attr w:name="ProductID" w:val="12 см"/>
        </w:smartTagPr>
        <w:r w:rsidRPr="004F3CE1">
          <w:rPr>
            <w:rFonts w:ascii="Times New Roman" w:hAnsi="Times New Roman" w:cs="Times New Roman"/>
            <w:sz w:val="24"/>
            <w:szCs w:val="24"/>
          </w:rPr>
          <w:t>12 см</w:t>
        </w:r>
      </w:smartTag>
      <w:r w:rsidRPr="004F3CE1">
        <w:rPr>
          <w:rFonts w:ascii="Times New Roman" w:hAnsi="Times New Roman" w:cs="Times New Roman"/>
          <w:sz w:val="24"/>
          <w:szCs w:val="24"/>
        </w:rPr>
        <w:t xml:space="preserve">. Найдите отношение периметра данного многоугольника к длине вписанной окружности. </w:t>
      </w: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r>
        <w:rPr>
          <w:noProof/>
          <w:lang w:eastAsia="ru-RU"/>
        </w:rPr>
        <w:drawing>
          <wp:inline distT="0" distB="0" distL="0" distR="0">
            <wp:extent cx="4690745" cy="4346575"/>
            <wp:effectExtent l="1905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87"/>
                    <a:srcRect/>
                    <a:stretch>
                      <a:fillRect/>
                    </a:stretch>
                  </pic:blipFill>
                  <pic:spPr bwMode="auto">
                    <a:xfrm>
                      <a:off x="0" y="0"/>
                      <a:ext cx="4690745" cy="4346575"/>
                    </a:xfrm>
                    <a:prstGeom prst="rect">
                      <a:avLst/>
                    </a:prstGeom>
                    <a:noFill/>
                    <a:ln w="9525">
                      <a:noFill/>
                      <a:miter lim="800000"/>
                      <a:headEnd/>
                      <a:tailEnd/>
                    </a:ln>
                  </pic:spPr>
                </pic:pic>
              </a:graphicData>
            </a:graphic>
          </wp:inline>
        </w:drawing>
      </w: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rPr>
          <w:rFonts w:ascii="Times New Roman" w:hAnsi="Times New Roman" w:cs="Times New Roman"/>
          <w:b/>
          <w:sz w:val="24"/>
          <w:szCs w:val="24"/>
        </w:rPr>
      </w:pPr>
      <w:r w:rsidRPr="007440F5">
        <w:rPr>
          <w:rFonts w:ascii="Times New Roman" w:hAnsi="Times New Roman" w:cs="Times New Roman"/>
          <w:b/>
          <w:sz w:val="24"/>
          <w:szCs w:val="24"/>
        </w:rPr>
        <w:t>Контрольная работ</w:t>
      </w:r>
      <w:r>
        <w:rPr>
          <w:rFonts w:ascii="Times New Roman" w:hAnsi="Times New Roman" w:cs="Times New Roman"/>
          <w:b/>
          <w:sz w:val="24"/>
          <w:szCs w:val="24"/>
        </w:rPr>
        <w:t>а №5  «Площади многоугольников</w:t>
      </w:r>
      <w:r w:rsidRPr="007440F5">
        <w:rPr>
          <w:rFonts w:ascii="Times New Roman" w:hAnsi="Times New Roman" w:cs="Times New Roman"/>
          <w:b/>
          <w:sz w:val="24"/>
          <w:szCs w:val="24"/>
        </w:rPr>
        <w:t>»</w:t>
      </w:r>
    </w:p>
    <w:p w:rsidR="00163AA1" w:rsidRPr="007440F5" w:rsidRDefault="00163AA1" w:rsidP="00163AA1">
      <w:pPr>
        <w:spacing w:after="0" w:line="240" w:lineRule="auto"/>
        <w:jc w:val="center"/>
        <w:rPr>
          <w:rFonts w:ascii="Times New Roman" w:hAnsi="Times New Roman" w:cs="Times New Roman"/>
          <w:sz w:val="24"/>
          <w:szCs w:val="24"/>
        </w:rPr>
      </w:pPr>
      <w:r w:rsidRPr="007440F5">
        <w:rPr>
          <w:rFonts w:ascii="Times New Roman" w:hAnsi="Times New Roman" w:cs="Times New Roman"/>
          <w:sz w:val="24"/>
          <w:szCs w:val="24"/>
        </w:rPr>
        <w:t>Вариант-1</w:t>
      </w:r>
    </w:p>
    <w:p w:rsidR="00163AA1" w:rsidRPr="007440F5" w:rsidRDefault="00163AA1" w:rsidP="00163AA1">
      <w:pPr>
        <w:spacing w:after="0" w:line="240" w:lineRule="auto"/>
        <w:rPr>
          <w:rFonts w:ascii="Times New Roman" w:hAnsi="Times New Roman" w:cs="Times New Roman"/>
          <w:sz w:val="24"/>
          <w:szCs w:val="24"/>
        </w:rPr>
      </w:pPr>
      <w:r w:rsidRPr="007440F5">
        <w:rPr>
          <w:rFonts w:ascii="Times New Roman" w:hAnsi="Times New Roman" w:cs="Times New Roman"/>
          <w:sz w:val="24"/>
          <w:szCs w:val="24"/>
        </w:rPr>
        <w:t>1. Найдите площадь треугольника со сторонами 4см, 13см и 15см.</w:t>
      </w:r>
    </w:p>
    <w:p w:rsidR="00163AA1" w:rsidRPr="007440F5" w:rsidRDefault="00163AA1" w:rsidP="00163AA1">
      <w:pPr>
        <w:spacing w:after="0" w:line="240" w:lineRule="auto"/>
        <w:rPr>
          <w:rFonts w:ascii="Times New Roman" w:hAnsi="Times New Roman" w:cs="Times New Roman"/>
          <w:sz w:val="24"/>
          <w:szCs w:val="24"/>
        </w:rPr>
      </w:pPr>
      <w:r w:rsidRPr="007440F5">
        <w:rPr>
          <w:rFonts w:ascii="Times New Roman" w:hAnsi="Times New Roman" w:cs="Times New Roman"/>
          <w:sz w:val="24"/>
          <w:szCs w:val="24"/>
        </w:rPr>
        <w:t>2. Стороны параллелограмма равны 4см и 6см. Меньшая его высота равна 3см. Вычислите вторую высоту параллелограмма.</w:t>
      </w:r>
    </w:p>
    <w:p w:rsidR="00163AA1" w:rsidRPr="007440F5" w:rsidRDefault="00163AA1" w:rsidP="00163AA1">
      <w:pPr>
        <w:spacing w:after="0" w:line="240" w:lineRule="auto"/>
        <w:rPr>
          <w:rFonts w:ascii="Times New Roman" w:hAnsi="Times New Roman" w:cs="Times New Roman"/>
          <w:sz w:val="24"/>
          <w:szCs w:val="24"/>
        </w:rPr>
      </w:pPr>
      <w:r w:rsidRPr="007440F5">
        <w:rPr>
          <w:rFonts w:ascii="Times New Roman" w:hAnsi="Times New Roman" w:cs="Times New Roman"/>
          <w:sz w:val="24"/>
          <w:szCs w:val="24"/>
        </w:rPr>
        <w:t>3. В равнобокой трапеции, один из углов которой равен 45º , большее основание равно 70см, а высота равна 10см. Вычислите площадь трапеции.</w:t>
      </w:r>
    </w:p>
    <w:p w:rsidR="00163AA1" w:rsidRPr="007440F5" w:rsidRDefault="00163AA1" w:rsidP="00163AA1">
      <w:pPr>
        <w:spacing w:after="0" w:line="240" w:lineRule="auto"/>
        <w:jc w:val="center"/>
        <w:rPr>
          <w:rFonts w:ascii="Times New Roman" w:hAnsi="Times New Roman" w:cs="Times New Roman"/>
          <w:sz w:val="24"/>
          <w:szCs w:val="24"/>
        </w:rPr>
      </w:pPr>
      <w:r w:rsidRPr="007440F5">
        <w:rPr>
          <w:rFonts w:ascii="Times New Roman" w:hAnsi="Times New Roman" w:cs="Times New Roman"/>
          <w:sz w:val="24"/>
          <w:szCs w:val="24"/>
        </w:rPr>
        <w:t>Вариант-2</w:t>
      </w:r>
    </w:p>
    <w:p w:rsidR="00163AA1" w:rsidRPr="007440F5" w:rsidRDefault="00163AA1" w:rsidP="00163AA1">
      <w:pPr>
        <w:spacing w:after="0" w:line="240" w:lineRule="auto"/>
        <w:rPr>
          <w:rFonts w:ascii="Times New Roman" w:hAnsi="Times New Roman" w:cs="Times New Roman"/>
          <w:sz w:val="24"/>
          <w:szCs w:val="24"/>
        </w:rPr>
      </w:pPr>
      <w:r w:rsidRPr="007440F5">
        <w:rPr>
          <w:rFonts w:ascii="Times New Roman" w:hAnsi="Times New Roman" w:cs="Times New Roman"/>
          <w:sz w:val="24"/>
          <w:szCs w:val="24"/>
        </w:rPr>
        <w:t>1. Найдите площадь треугольника со сторонами 8дм, 29дм, и 35дм.</w:t>
      </w:r>
    </w:p>
    <w:p w:rsidR="00163AA1" w:rsidRPr="007440F5" w:rsidRDefault="00163AA1" w:rsidP="00163AA1">
      <w:pPr>
        <w:spacing w:after="0" w:line="240" w:lineRule="auto"/>
        <w:rPr>
          <w:rFonts w:ascii="Times New Roman" w:hAnsi="Times New Roman" w:cs="Times New Roman"/>
          <w:sz w:val="24"/>
          <w:szCs w:val="24"/>
        </w:rPr>
      </w:pPr>
      <w:r w:rsidRPr="007440F5">
        <w:rPr>
          <w:rFonts w:ascii="Times New Roman" w:hAnsi="Times New Roman" w:cs="Times New Roman"/>
          <w:sz w:val="24"/>
          <w:szCs w:val="24"/>
        </w:rPr>
        <w:t>2.  Большая сторона параллелограмма  5см,  высоты параллелограмма равны 2см и 2,5см.  Вычислите вторую сторону параллелограмма.</w:t>
      </w:r>
    </w:p>
    <w:p w:rsidR="00163AA1" w:rsidRPr="007440F5" w:rsidRDefault="00163AA1" w:rsidP="00163AA1">
      <w:pPr>
        <w:spacing w:after="0" w:line="240" w:lineRule="auto"/>
        <w:rPr>
          <w:rFonts w:ascii="Times New Roman" w:hAnsi="Times New Roman" w:cs="Times New Roman"/>
          <w:sz w:val="24"/>
          <w:szCs w:val="24"/>
        </w:rPr>
      </w:pPr>
      <w:r w:rsidRPr="007440F5">
        <w:rPr>
          <w:rFonts w:ascii="Times New Roman" w:hAnsi="Times New Roman" w:cs="Times New Roman"/>
          <w:sz w:val="24"/>
          <w:szCs w:val="24"/>
        </w:rPr>
        <w:t>3. Боковая сторона трапеции, равная 40см, образует с большим её основанием угол в 45 .  Вычислите площадь трапеции, если основания её равны 24см и 60см.</w:t>
      </w:r>
    </w:p>
    <w:p w:rsidR="00163AA1" w:rsidRDefault="00163AA1" w:rsidP="00163AA1">
      <w:pPr>
        <w:spacing w:after="0" w:line="240" w:lineRule="auto"/>
        <w:jc w:val="both"/>
        <w:rPr>
          <w:rFonts w:ascii="Times New Roman" w:hAnsi="Times New Roman" w:cs="Times New Roman"/>
          <w:sz w:val="24"/>
          <w:szCs w:val="24"/>
        </w:rPr>
      </w:pPr>
    </w:p>
    <w:p w:rsidR="00163AA1" w:rsidRPr="007820E2" w:rsidRDefault="00163AA1" w:rsidP="00163AA1">
      <w:pPr>
        <w:tabs>
          <w:tab w:val="right" w:pos="14287"/>
        </w:tabs>
        <w:spacing w:after="0" w:line="240" w:lineRule="auto"/>
        <w:rPr>
          <w:rFonts w:ascii="Times New Roman" w:hAnsi="Times New Roman" w:cs="Times New Roman"/>
          <w:sz w:val="24"/>
          <w:szCs w:val="24"/>
        </w:rPr>
      </w:pPr>
      <w:r w:rsidRPr="007820E2">
        <w:rPr>
          <w:rFonts w:ascii="Times New Roman" w:hAnsi="Times New Roman" w:cs="Times New Roman"/>
          <w:b/>
          <w:sz w:val="24"/>
          <w:szCs w:val="24"/>
        </w:rPr>
        <w:t>Контрольная работа № 6</w:t>
      </w:r>
      <w:r>
        <w:rPr>
          <w:rFonts w:ascii="Times New Roman" w:hAnsi="Times New Roman" w:cs="Times New Roman"/>
          <w:b/>
          <w:sz w:val="24"/>
          <w:szCs w:val="24"/>
        </w:rPr>
        <w:t xml:space="preserve"> «Формулы для радиусов вписанных и описанных окружностей треугольника. Площадь круга»</w:t>
      </w:r>
    </w:p>
    <w:p w:rsidR="00163AA1" w:rsidRPr="007820E2" w:rsidRDefault="00163AA1" w:rsidP="00163AA1">
      <w:pPr>
        <w:spacing w:after="0" w:line="240" w:lineRule="auto"/>
        <w:jc w:val="center"/>
        <w:rPr>
          <w:rFonts w:ascii="Times New Roman" w:hAnsi="Times New Roman" w:cs="Times New Roman"/>
          <w:sz w:val="24"/>
          <w:szCs w:val="24"/>
        </w:rPr>
      </w:pPr>
      <w:r w:rsidRPr="007820E2">
        <w:rPr>
          <w:rFonts w:ascii="Times New Roman" w:hAnsi="Times New Roman" w:cs="Times New Roman"/>
          <w:sz w:val="24"/>
          <w:szCs w:val="24"/>
        </w:rPr>
        <w:t>Вариант 1.</w:t>
      </w:r>
    </w:p>
    <w:p w:rsidR="00163AA1" w:rsidRPr="007820E2" w:rsidRDefault="00163AA1" w:rsidP="00491BBB">
      <w:pPr>
        <w:numPr>
          <w:ilvl w:val="0"/>
          <w:numId w:val="113"/>
        </w:numPr>
        <w:spacing w:after="0" w:line="240" w:lineRule="auto"/>
        <w:jc w:val="both"/>
        <w:rPr>
          <w:rFonts w:ascii="Times New Roman" w:hAnsi="Times New Roman" w:cs="Times New Roman"/>
          <w:sz w:val="24"/>
          <w:szCs w:val="24"/>
        </w:rPr>
      </w:pPr>
      <w:r w:rsidRPr="007820E2">
        <w:rPr>
          <w:rFonts w:ascii="Times New Roman" w:hAnsi="Times New Roman" w:cs="Times New Roman"/>
          <w:sz w:val="24"/>
          <w:szCs w:val="24"/>
        </w:rPr>
        <w:t>Запишите формулу для вычисления площади круга.</w:t>
      </w:r>
    </w:p>
    <w:p w:rsidR="00163AA1" w:rsidRPr="007820E2" w:rsidRDefault="00163AA1" w:rsidP="00491BBB">
      <w:pPr>
        <w:numPr>
          <w:ilvl w:val="0"/>
          <w:numId w:val="113"/>
        </w:numPr>
        <w:spacing w:after="0" w:line="240" w:lineRule="auto"/>
        <w:jc w:val="both"/>
        <w:rPr>
          <w:rFonts w:ascii="Times New Roman" w:hAnsi="Times New Roman" w:cs="Times New Roman"/>
          <w:sz w:val="24"/>
          <w:szCs w:val="24"/>
        </w:rPr>
      </w:pPr>
      <w:r w:rsidRPr="007820E2">
        <w:rPr>
          <w:rFonts w:ascii="Times New Roman" w:hAnsi="Times New Roman" w:cs="Times New Roman"/>
          <w:sz w:val="24"/>
          <w:szCs w:val="24"/>
        </w:rPr>
        <w:t xml:space="preserve">Найдите радиус описанной окружности для треугольника со сторонами </w:t>
      </w:r>
      <w:smartTag w:uri="urn:schemas-microsoft-com:office:smarttags" w:element="metricconverter">
        <w:smartTagPr>
          <w:attr w:name="ProductID" w:val="5 см"/>
        </w:smartTagPr>
        <w:r w:rsidRPr="007820E2">
          <w:rPr>
            <w:rFonts w:ascii="Times New Roman" w:hAnsi="Times New Roman" w:cs="Times New Roman"/>
            <w:sz w:val="24"/>
            <w:szCs w:val="24"/>
          </w:rPr>
          <w:t>5 см</w:t>
        </w:r>
      </w:smartTag>
      <w:r w:rsidRPr="007820E2">
        <w:rPr>
          <w:rFonts w:ascii="Times New Roman" w:hAnsi="Times New Roman" w:cs="Times New Roman"/>
          <w:sz w:val="24"/>
          <w:szCs w:val="24"/>
        </w:rPr>
        <w:t xml:space="preserve">, </w:t>
      </w:r>
      <w:smartTag w:uri="urn:schemas-microsoft-com:office:smarttags" w:element="metricconverter">
        <w:smartTagPr>
          <w:attr w:name="ProductID" w:val="5 см"/>
        </w:smartTagPr>
        <w:r w:rsidRPr="007820E2">
          <w:rPr>
            <w:rFonts w:ascii="Times New Roman" w:hAnsi="Times New Roman" w:cs="Times New Roman"/>
            <w:sz w:val="24"/>
            <w:szCs w:val="24"/>
          </w:rPr>
          <w:t>5 см</w:t>
        </w:r>
      </w:smartTag>
      <w:r w:rsidRPr="007820E2">
        <w:rPr>
          <w:rFonts w:ascii="Times New Roman" w:hAnsi="Times New Roman" w:cs="Times New Roman"/>
          <w:sz w:val="24"/>
          <w:szCs w:val="24"/>
        </w:rPr>
        <w:t xml:space="preserve"> и </w:t>
      </w:r>
      <w:smartTag w:uri="urn:schemas-microsoft-com:office:smarttags" w:element="metricconverter">
        <w:smartTagPr>
          <w:attr w:name="ProductID" w:val="6 см"/>
        </w:smartTagPr>
        <w:r w:rsidRPr="007820E2">
          <w:rPr>
            <w:rFonts w:ascii="Times New Roman" w:hAnsi="Times New Roman" w:cs="Times New Roman"/>
            <w:sz w:val="24"/>
            <w:szCs w:val="24"/>
          </w:rPr>
          <w:t>6 см</w:t>
        </w:r>
      </w:smartTag>
      <w:r w:rsidRPr="007820E2">
        <w:rPr>
          <w:rFonts w:ascii="Times New Roman" w:hAnsi="Times New Roman" w:cs="Times New Roman"/>
          <w:sz w:val="24"/>
          <w:szCs w:val="24"/>
        </w:rPr>
        <w:t>.</w:t>
      </w:r>
    </w:p>
    <w:p w:rsidR="00163AA1" w:rsidRPr="007820E2" w:rsidRDefault="00163AA1" w:rsidP="00491BBB">
      <w:pPr>
        <w:numPr>
          <w:ilvl w:val="0"/>
          <w:numId w:val="113"/>
        </w:numPr>
        <w:spacing w:after="0" w:line="240" w:lineRule="auto"/>
        <w:jc w:val="both"/>
        <w:rPr>
          <w:rFonts w:ascii="Times New Roman" w:hAnsi="Times New Roman" w:cs="Times New Roman"/>
          <w:sz w:val="24"/>
          <w:szCs w:val="24"/>
        </w:rPr>
      </w:pPr>
      <w:r w:rsidRPr="007820E2">
        <w:rPr>
          <w:rFonts w:ascii="Times New Roman" w:hAnsi="Times New Roman" w:cs="Times New Roman"/>
          <w:sz w:val="24"/>
          <w:szCs w:val="24"/>
        </w:rPr>
        <w:t xml:space="preserve">Стороны четырехугольника равны </w:t>
      </w:r>
      <w:smartTag w:uri="urn:schemas-microsoft-com:office:smarttags" w:element="metricconverter">
        <w:smartTagPr>
          <w:attr w:name="ProductID" w:val="20 см"/>
        </w:smartTagPr>
        <w:r w:rsidRPr="007820E2">
          <w:rPr>
            <w:rFonts w:ascii="Times New Roman" w:hAnsi="Times New Roman" w:cs="Times New Roman"/>
            <w:sz w:val="24"/>
            <w:szCs w:val="24"/>
          </w:rPr>
          <w:t>20 см</w:t>
        </w:r>
      </w:smartTag>
      <w:r w:rsidRPr="007820E2">
        <w:rPr>
          <w:rFonts w:ascii="Times New Roman" w:hAnsi="Times New Roman" w:cs="Times New Roman"/>
          <w:sz w:val="24"/>
          <w:szCs w:val="24"/>
        </w:rPr>
        <w:t xml:space="preserve">, </w:t>
      </w:r>
      <w:smartTag w:uri="urn:schemas-microsoft-com:office:smarttags" w:element="metricconverter">
        <w:smartTagPr>
          <w:attr w:name="ProductID" w:val="8 см"/>
        </w:smartTagPr>
        <w:r w:rsidRPr="007820E2">
          <w:rPr>
            <w:rFonts w:ascii="Times New Roman" w:hAnsi="Times New Roman" w:cs="Times New Roman"/>
            <w:sz w:val="24"/>
            <w:szCs w:val="24"/>
          </w:rPr>
          <w:t>8 см</w:t>
        </w:r>
      </w:smartTag>
      <w:r w:rsidRPr="007820E2">
        <w:rPr>
          <w:rFonts w:ascii="Times New Roman" w:hAnsi="Times New Roman" w:cs="Times New Roman"/>
          <w:sz w:val="24"/>
          <w:szCs w:val="24"/>
        </w:rPr>
        <w:t xml:space="preserve">, </w:t>
      </w:r>
      <w:smartTag w:uri="urn:schemas-microsoft-com:office:smarttags" w:element="metricconverter">
        <w:smartTagPr>
          <w:attr w:name="ProductID" w:val="16 см"/>
        </w:smartTagPr>
        <w:r w:rsidRPr="007820E2">
          <w:rPr>
            <w:rFonts w:ascii="Times New Roman" w:hAnsi="Times New Roman" w:cs="Times New Roman"/>
            <w:sz w:val="24"/>
            <w:szCs w:val="24"/>
          </w:rPr>
          <w:t>16 см</w:t>
        </w:r>
      </w:smartTag>
      <w:r w:rsidRPr="007820E2">
        <w:rPr>
          <w:rFonts w:ascii="Times New Roman" w:hAnsi="Times New Roman" w:cs="Times New Roman"/>
          <w:sz w:val="24"/>
          <w:szCs w:val="24"/>
        </w:rPr>
        <w:t xml:space="preserve"> и </w:t>
      </w:r>
      <w:smartTag w:uri="urn:schemas-microsoft-com:office:smarttags" w:element="metricconverter">
        <w:smartTagPr>
          <w:attr w:name="ProductID" w:val="12 см"/>
        </w:smartTagPr>
        <w:r w:rsidRPr="007820E2">
          <w:rPr>
            <w:rFonts w:ascii="Times New Roman" w:hAnsi="Times New Roman" w:cs="Times New Roman"/>
            <w:sz w:val="24"/>
            <w:szCs w:val="24"/>
          </w:rPr>
          <w:t>12 см</w:t>
        </w:r>
      </w:smartTag>
      <w:r w:rsidRPr="007820E2">
        <w:rPr>
          <w:rFonts w:ascii="Times New Roman" w:hAnsi="Times New Roman" w:cs="Times New Roman"/>
          <w:sz w:val="24"/>
          <w:szCs w:val="24"/>
        </w:rPr>
        <w:t xml:space="preserve">. Наибольшая сторона подобного ему четырехугольника равна </w:t>
      </w:r>
      <w:smartTag w:uri="urn:schemas-microsoft-com:office:smarttags" w:element="metricconverter">
        <w:smartTagPr>
          <w:attr w:name="ProductID" w:val="10 см"/>
        </w:smartTagPr>
        <w:r w:rsidRPr="007820E2">
          <w:rPr>
            <w:rFonts w:ascii="Times New Roman" w:hAnsi="Times New Roman" w:cs="Times New Roman"/>
            <w:sz w:val="24"/>
            <w:szCs w:val="24"/>
          </w:rPr>
          <w:t>10 см</w:t>
        </w:r>
      </w:smartTag>
      <w:r w:rsidRPr="007820E2">
        <w:rPr>
          <w:rFonts w:ascii="Times New Roman" w:hAnsi="Times New Roman" w:cs="Times New Roman"/>
          <w:sz w:val="24"/>
          <w:szCs w:val="24"/>
        </w:rPr>
        <w:t xml:space="preserve">. Вычислите длины остальных сторон. Во сколько раз площадь второго четырехугольника меньше площади первого? </w:t>
      </w:r>
    </w:p>
    <w:p w:rsidR="00163AA1" w:rsidRPr="007820E2" w:rsidRDefault="00163AA1" w:rsidP="00491BBB">
      <w:pPr>
        <w:numPr>
          <w:ilvl w:val="0"/>
          <w:numId w:val="113"/>
        </w:numPr>
        <w:spacing w:after="0" w:line="240" w:lineRule="auto"/>
        <w:jc w:val="both"/>
        <w:rPr>
          <w:rFonts w:ascii="Times New Roman" w:hAnsi="Times New Roman" w:cs="Times New Roman"/>
          <w:sz w:val="24"/>
          <w:szCs w:val="24"/>
        </w:rPr>
      </w:pPr>
      <w:r w:rsidRPr="007820E2">
        <w:rPr>
          <w:rFonts w:ascii="Times New Roman" w:hAnsi="Times New Roman" w:cs="Times New Roman"/>
          <w:sz w:val="24"/>
          <w:szCs w:val="24"/>
        </w:rPr>
        <w:t xml:space="preserve">Окружность радиуса </w:t>
      </w:r>
      <w:r w:rsidRPr="007820E2">
        <w:rPr>
          <w:rFonts w:ascii="Times New Roman" w:hAnsi="Times New Roman" w:cs="Times New Roman"/>
          <w:i/>
          <w:sz w:val="24"/>
          <w:szCs w:val="24"/>
          <w:lang w:val="en-US"/>
        </w:rPr>
        <w:t>R</w:t>
      </w:r>
      <w:r w:rsidRPr="007820E2">
        <w:rPr>
          <w:rFonts w:ascii="Times New Roman" w:hAnsi="Times New Roman" w:cs="Times New Roman"/>
          <w:i/>
          <w:sz w:val="24"/>
          <w:szCs w:val="24"/>
        </w:rPr>
        <w:t xml:space="preserve"> </w:t>
      </w:r>
      <w:r w:rsidRPr="007820E2">
        <w:rPr>
          <w:rFonts w:ascii="Times New Roman" w:hAnsi="Times New Roman" w:cs="Times New Roman"/>
          <w:sz w:val="24"/>
          <w:szCs w:val="24"/>
        </w:rPr>
        <w:t xml:space="preserve">проходит через центр другой окружности. Точки пересечения этих окружностей лежат на диаметре первой окружности. Выразите через </w:t>
      </w:r>
      <w:r w:rsidRPr="007820E2">
        <w:rPr>
          <w:rFonts w:ascii="Times New Roman" w:hAnsi="Times New Roman" w:cs="Times New Roman"/>
          <w:i/>
          <w:sz w:val="24"/>
          <w:szCs w:val="24"/>
          <w:lang w:val="en-US"/>
        </w:rPr>
        <w:t>R</w:t>
      </w:r>
      <w:r w:rsidRPr="007820E2">
        <w:rPr>
          <w:rFonts w:ascii="Times New Roman" w:hAnsi="Times New Roman" w:cs="Times New Roman"/>
          <w:sz w:val="24"/>
          <w:szCs w:val="24"/>
        </w:rPr>
        <w:t xml:space="preserve"> площадь фигуры, образованной линиями пересечения данных окружностей.</w:t>
      </w:r>
    </w:p>
    <w:p w:rsidR="00163AA1" w:rsidRPr="007820E2" w:rsidRDefault="00163AA1" w:rsidP="00163AA1">
      <w:pPr>
        <w:spacing w:after="0" w:line="240" w:lineRule="auto"/>
        <w:jc w:val="center"/>
        <w:rPr>
          <w:rFonts w:ascii="Times New Roman" w:hAnsi="Times New Roman" w:cs="Times New Roman"/>
          <w:sz w:val="24"/>
          <w:szCs w:val="24"/>
        </w:rPr>
      </w:pPr>
      <w:r w:rsidRPr="007820E2">
        <w:rPr>
          <w:rFonts w:ascii="Times New Roman" w:hAnsi="Times New Roman" w:cs="Times New Roman"/>
          <w:sz w:val="24"/>
          <w:szCs w:val="24"/>
        </w:rPr>
        <w:t>Вариант 2.</w:t>
      </w:r>
    </w:p>
    <w:p w:rsidR="00163AA1" w:rsidRPr="007820E2" w:rsidRDefault="00163AA1" w:rsidP="00491BBB">
      <w:pPr>
        <w:numPr>
          <w:ilvl w:val="0"/>
          <w:numId w:val="114"/>
        </w:numPr>
        <w:spacing w:after="0" w:line="240" w:lineRule="auto"/>
        <w:jc w:val="both"/>
        <w:rPr>
          <w:rFonts w:ascii="Times New Roman" w:hAnsi="Times New Roman" w:cs="Times New Roman"/>
          <w:sz w:val="24"/>
          <w:szCs w:val="24"/>
        </w:rPr>
      </w:pPr>
      <w:r w:rsidRPr="007820E2">
        <w:rPr>
          <w:rFonts w:ascii="Times New Roman" w:hAnsi="Times New Roman" w:cs="Times New Roman"/>
          <w:sz w:val="24"/>
          <w:szCs w:val="24"/>
        </w:rPr>
        <w:t>Запишите формулу для вычисления площади кругового сектора.</w:t>
      </w:r>
    </w:p>
    <w:p w:rsidR="00163AA1" w:rsidRPr="007820E2" w:rsidRDefault="00163AA1" w:rsidP="00491BBB">
      <w:pPr>
        <w:numPr>
          <w:ilvl w:val="0"/>
          <w:numId w:val="114"/>
        </w:numPr>
        <w:spacing w:after="0" w:line="240" w:lineRule="auto"/>
        <w:jc w:val="both"/>
        <w:rPr>
          <w:rFonts w:ascii="Times New Roman" w:hAnsi="Times New Roman" w:cs="Times New Roman"/>
          <w:sz w:val="24"/>
          <w:szCs w:val="24"/>
        </w:rPr>
      </w:pPr>
      <w:r w:rsidRPr="007820E2">
        <w:rPr>
          <w:rFonts w:ascii="Times New Roman" w:hAnsi="Times New Roman" w:cs="Times New Roman"/>
          <w:sz w:val="24"/>
          <w:szCs w:val="24"/>
        </w:rPr>
        <w:t>Найдите радиус вписанной окружности для треугольника со сторонами 3, 4 и 5.</w:t>
      </w:r>
    </w:p>
    <w:p w:rsidR="00163AA1" w:rsidRPr="007820E2" w:rsidRDefault="00163AA1" w:rsidP="00491BBB">
      <w:pPr>
        <w:numPr>
          <w:ilvl w:val="0"/>
          <w:numId w:val="114"/>
        </w:numPr>
        <w:spacing w:after="0" w:line="240" w:lineRule="auto"/>
        <w:jc w:val="both"/>
        <w:rPr>
          <w:rFonts w:ascii="Times New Roman" w:hAnsi="Times New Roman" w:cs="Times New Roman"/>
          <w:sz w:val="24"/>
          <w:szCs w:val="24"/>
        </w:rPr>
      </w:pPr>
      <w:r w:rsidRPr="007820E2">
        <w:rPr>
          <w:rFonts w:ascii="Times New Roman" w:hAnsi="Times New Roman" w:cs="Times New Roman"/>
          <w:sz w:val="24"/>
          <w:szCs w:val="24"/>
        </w:rPr>
        <w:t xml:space="preserve">Стороны четырехугольника равны </w:t>
      </w:r>
      <w:smartTag w:uri="urn:schemas-microsoft-com:office:smarttags" w:element="metricconverter">
        <w:smartTagPr>
          <w:attr w:name="ProductID" w:val="2 см"/>
        </w:smartTagPr>
        <w:r w:rsidRPr="007820E2">
          <w:rPr>
            <w:rFonts w:ascii="Times New Roman" w:hAnsi="Times New Roman" w:cs="Times New Roman"/>
            <w:sz w:val="24"/>
            <w:szCs w:val="24"/>
          </w:rPr>
          <w:t>2 см</w:t>
        </w:r>
      </w:smartTag>
      <w:r w:rsidRPr="007820E2">
        <w:rPr>
          <w:rFonts w:ascii="Times New Roman" w:hAnsi="Times New Roman" w:cs="Times New Roman"/>
          <w:sz w:val="24"/>
          <w:szCs w:val="24"/>
        </w:rPr>
        <w:t xml:space="preserve">, </w:t>
      </w:r>
      <w:smartTag w:uri="urn:schemas-microsoft-com:office:smarttags" w:element="metricconverter">
        <w:smartTagPr>
          <w:attr w:name="ProductID" w:val="3 см"/>
        </w:smartTagPr>
        <w:r w:rsidRPr="007820E2">
          <w:rPr>
            <w:rFonts w:ascii="Times New Roman" w:hAnsi="Times New Roman" w:cs="Times New Roman"/>
            <w:sz w:val="24"/>
            <w:szCs w:val="24"/>
          </w:rPr>
          <w:t>3 см</w:t>
        </w:r>
      </w:smartTag>
      <w:r w:rsidRPr="007820E2">
        <w:rPr>
          <w:rFonts w:ascii="Times New Roman" w:hAnsi="Times New Roman" w:cs="Times New Roman"/>
          <w:sz w:val="24"/>
          <w:szCs w:val="24"/>
        </w:rPr>
        <w:t xml:space="preserve">, </w:t>
      </w:r>
      <w:smartTag w:uri="urn:schemas-microsoft-com:office:smarttags" w:element="metricconverter">
        <w:smartTagPr>
          <w:attr w:name="ProductID" w:val="4 см"/>
        </w:smartTagPr>
        <w:r w:rsidRPr="007820E2">
          <w:rPr>
            <w:rFonts w:ascii="Times New Roman" w:hAnsi="Times New Roman" w:cs="Times New Roman"/>
            <w:sz w:val="24"/>
            <w:szCs w:val="24"/>
          </w:rPr>
          <w:t>4 см</w:t>
        </w:r>
      </w:smartTag>
      <w:r w:rsidRPr="007820E2">
        <w:rPr>
          <w:rFonts w:ascii="Times New Roman" w:hAnsi="Times New Roman" w:cs="Times New Roman"/>
          <w:sz w:val="24"/>
          <w:szCs w:val="24"/>
        </w:rPr>
        <w:t xml:space="preserve"> и </w:t>
      </w:r>
      <w:smartTag w:uri="urn:schemas-microsoft-com:office:smarttags" w:element="metricconverter">
        <w:smartTagPr>
          <w:attr w:name="ProductID" w:val="5 см"/>
        </w:smartTagPr>
        <w:r w:rsidRPr="007820E2">
          <w:rPr>
            <w:rFonts w:ascii="Times New Roman" w:hAnsi="Times New Roman" w:cs="Times New Roman"/>
            <w:sz w:val="24"/>
            <w:szCs w:val="24"/>
          </w:rPr>
          <w:t>5 см</w:t>
        </w:r>
      </w:smartTag>
      <w:r w:rsidRPr="007820E2">
        <w:rPr>
          <w:rFonts w:ascii="Times New Roman" w:hAnsi="Times New Roman" w:cs="Times New Roman"/>
          <w:sz w:val="24"/>
          <w:szCs w:val="24"/>
        </w:rPr>
        <w:t xml:space="preserve">. Наименьшая сторона подобного ему четырехугольника равна </w:t>
      </w:r>
      <w:smartTag w:uri="urn:schemas-microsoft-com:office:smarttags" w:element="metricconverter">
        <w:smartTagPr>
          <w:attr w:name="ProductID" w:val="8 см"/>
        </w:smartTagPr>
        <w:r w:rsidRPr="007820E2">
          <w:rPr>
            <w:rFonts w:ascii="Times New Roman" w:hAnsi="Times New Roman" w:cs="Times New Roman"/>
            <w:sz w:val="24"/>
            <w:szCs w:val="24"/>
          </w:rPr>
          <w:t>8 см</w:t>
        </w:r>
      </w:smartTag>
      <w:r w:rsidRPr="007820E2">
        <w:rPr>
          <w:rFonts w:ascii="Times New Roman" w:hAnsi="Times New Roman" w:cs="Times New Roman"/>
          <w:sz w:val="24"/>
          <w:szCs w:val="24"/>
        </w:rPr>
        <w:t xml:space="preserve">. Вычислите длины остальных сторон. Во сколько раз площадь второго четырехугольника больше площади первого? </w:t>
      </w:r>
    </w:p>
    <w:p w:rsidR="00163AA1" w:rsidRDefault="00163AA1" w:rsidP="00163AA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4.     </w:t>
      </w:r>
      <w:r w:rsidRPr="007820E2">
        <w:rPr>
          <w:rFonts w:ascii="Times New Roman" w:hAnsi="Times New Roman" w:cs="Times New Roman"/>
          <w:sz w:val="24"/>
          <w:szCs w:val="24"/>
        </w:rPr>
        <w:t xml:space="preserve">Из каждой вершины равностороннего треугольника радиусом, равным его стороне, проведена дуга, концами которой служат две </w:t>
      </w:r>
      <w:r>
        <w:rPr>
          <w:rFonts w:ascii="Times New Roman" w:hAnsi="Times New Roman" w:cs="Times New Roman"/>
          <w:sz w:val="24"/>
          <w:szCs w:val="24"/>
        </w:rPr>
        <w:t xml:space="preserve">               </w:t>
      </w:r>
    </w:p>
    <w:p w:rsidR="00163AA1" w:rsidRDefault="00163AA1" w:rsidP="00163AA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20E2">
        <w:rPr>
          <w:rFonts w:ascii="Times New Roman" w:hAnsi="Times New Roman" w:cs="Times New Roman"/>
          <w:sz w:val="24"/>
          <w:szCs w:val="24"/>
        </w:rPr>
        <w:t>другие вершины треугольника. Вычислите площадь фигуры, образованной пересечением данных дуг</w:t>
      </w:r>
      <w:r>
        <w:rPr>
          <w:rFonts w:ascii="Times New Roman" w:hAnsi="Times New Roman" w:cs="Times New Roman"/>
          <w:sz w:val="24"/>
          <w:szCs w:val="24"/>
        </w:rPr>
        <w:t>.</w:t>
      </w: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spacing w:after="0" w:line="240" w:lineRule="auto"/>
        <w:jc w:val="both"/>
        <w:rPr>
          <w:rFonts w:ascii="Times New Roman" w:hAnsi="Times New Roman" w:cs="Times New Roman"/>
          <w:sz w:val="24"/>
          <w:szCs w:val="24"/>
        </w:rPr>
      </w:pPr>
    </w:p>
    <w:p w:rsidR="00163AA1" w:rsidRDefault="00163AA1" w:rsidP="00163AA1">
      <w:pPr>
        <w:rPr>
          <w:rFonts w:ascii="Times New Roman" w:eastAsia="Times New Roman" w:hAnsi="Times New Roman" w:cs="Times New Roman"/>
          <w:b/>
          <w:bCs/>
          <w:color w:val="000000"/>
          <w:sz w:val="24"/>
          <w:szCs w:val="24"/>
        </w:rPr>
      </w:pPr>
      <w:r>
        <w:rPr>
          <w:rFonts w:ascii="Times New Roman" w:hAnsi="Times New Roman" w:cs="Times New Roman"/>
          <w:sz w:val="24"/>
          <w:szCs w:val="24"/>
        </w:rPr>
        <w:t xml:space="preserve">                  </w:t>
      </w:r>
      <w:r w:rsidRPr="001C44E1">
        <w:rPr>
          <w:rFonts w:ascii="Times New Roman" w:hAnsi="Times New Roman" w:cs="Times New Roman"/>
          <w:sz w:val="24"/>
        </w:rPr>
        <w:t xml:space="preserve">В ходе изучения учебных предметов обучающиеся приобретут опыт </w:t>
      </w:r>
      <w:r w:rsidRPr="001C44E1">
        <w:rPr>
          <w:rFonts w:ascii="Times New Roman" w:hAnsi="Times New Roman" w:cs="Times New Roman"/>
          <w:b/>
          <w:sz w:val="24"/>
        </w:rPr>
        <w:t>проектной деятельности</w:t>
      </w:r>
      <w:r w:rsidRPr="001C44E1">
        <w:rPr>
          <w:rFonts w:ascii="Times New Roman" w:hAnsi="Times New Roman" w:cs="Times New Roman"/>
          <w:sz w:val="24"/>
        </w:rPr>
        <w:t xml:space="preserve"> как особой формы учебной работы, способствующей воспитанию самостоятельности, инициативности, ответственности, повышению мотивации и эффективности учебной деятельности; в ходе реализации исходного замысла на практическом уровне овладеют умением выбирать адекватные стоящей задаче средства, принимать решения, в том числе и в ситуациях неопределенности. Они получат возможность развить способность к разработке нескольких вариантов решений, к поиску нестандартных решений, поиску и осуществлению наиболее приемлемого решения.</w:t>
      </w:r>
    </w:p>
    <w:p w:rsidR="00163AA1" w:rsidRDefault="00163AA1" w:rsidP="00C468BE">
      <w:pPr>
        <w:shd w:val="clear" w:color="auto" w:fill="FFFFFF"/>
        <w:spacing w:after="0" w:line="240" w:lineRule="auto"/>
        <w:jc w:val="center"/>
        <w:rPr>
          <w:rFonts w:ascii="Times New Roman" w:eastAsia="Times New Roman" w:hAnsi="Times New Roman" w:cs="Times New Roman"/>
          <w:b/>
          <w:bCs/>
          <w:color w:val="000000"/>
          <w:sz w:val="24"/>
          <w:szCs w:val="24"/>
        </w:rPr>
      </w:pP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b/>
          <w:bCs/>
          <w:color w:val="000000"/>
          <w:sz w:val="24"/>
          <w:szCs w:val="24"/>
        </w:rPr>
        <w:t xml:space="preserve">Темы для проектов </w:t>
      </w: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 </w:t>
      </w: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 5 класс</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 Сумма углов треугольника на плоскости и на конусе</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2. Совершенные числа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3. Числа Мерсенна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4. Четыре действия математики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5. Древние меры длины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6. Возникновение чисел</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7. Счёты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8. Старинные русские меры или старинная математика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9. Магические квадраты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 </w:t>
      </w: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6 класс</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 Арифметика Магницкого</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2. Числа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3. Математика на клетчатой бумаге</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4. Решето Эратосфена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5. Масштаб. Работа с компасом, GPS-навигация</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6. Математика в жизни человека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7. Леонтий Филипович Магницкий и его «Арифметика»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8. Задачи на переливание жидкости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9. Координатная плоскость и знаки зодиака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 </w:t>
      </w: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7 класс</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 "Применение равенства треугольников при измерительных работах”</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2. Геометрия формул</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3. Процентные расчёты на каждый день</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4. Цепные дроби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5. Складные квадраты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6. Последние цифры степеней</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7. Треугольник Паскаля</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8. Свойства степени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9. Страна треугольников.</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10. Лист Мёбиуса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11. Периодическая дробь мне улыбнулась</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12. Деление во множестве многочленов</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 </w:t>
      </w: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8 класс</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 Применение подобия треугольников при измерительных работах</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2. Пифагор и его теорема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3. Кривые на плоскости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4. Замечательные кривые</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5. Площади фигур</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6. Взаимосвязь архитектуры и математики в симметрии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7. Паркеты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8. Бордюры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9. Построение графиков или функции.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10. От натурального числа до мнимой единицы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 </w:t>
      </w: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9 класс</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 Использование тригонометрических формул при измерительных работах</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2. Золотое сечение</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3. Построение графиков сложных функций</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4. Нестандартные способы решения квадратных уравнений</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5. Треугольник Эйлера-Бернулли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6. Уравнения (виды, решения и т.д.)</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  </w:t>
      </w:r>
    </w:p>
    <w:p w:rsidR="00C468BE" w:rsidRPr="00C468BE" w:rsidRDefault="00C468BE" w:rsidP="00C468BE">
      <w:pPr>
        <w:shd w:val="clear" w:color="auto" w:fill="FFFFFF"/>
        <w:spacing w:after="0" w:line="240" w:lineRule="auto"/>
        <w:jc w:val="center"/>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Разные</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 Симметрия в природе.</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2. Математический бильярд.</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3. Алгебра логики в информационных процессах.</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4. Моделирование экологических процессов.</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5. Приложение математики в педиатрии. А именно: расчет максимального и минимального артериального давления (формула Молчанова); расчет прибавки массы детей; расчет прибавки роста детей; расчет питания (объемный и калорийный способы)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6. Вирусы и бактерии. (Геометрическая форма, расположение в пространстве, рост численности)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7. Финансовая математика.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8. Чертежи, фигуры, линии и математические расчеты в кройке и шитье</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9. Шарнирные механизмы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10. Действия с рациональными числами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11. Построение графиков функций</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12. Математические софизмы</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13. Элементы статистики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14. Элементы статистики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15. Великие открытия (математики)</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16. Дерево знаний (алгебра)</w:t>
      </w:r>
    </w:p>
    <w:p w:rsidR="00C468BE" w:rsidRPr="00C468BE" w:rsidRDefault="00C468BE" w:rsidP="00C468BE">
      <w:pPr>
        <w:shd w:val="clear" w:color="auto" w:fill="FFFFFF"/>
        <w:spacing w:after="0" w:line="240" w:lineRule="auto"/>
        <w:jc w:val="both"/>
        <w:rPr>
          <w:rFonts w:ascii="Times New Roman" w:eastAsia="Times New Roman" w:hAnsi="Times New Roman" w:cs="Times New Roman"/>
          <w:color w:val="000000"/>
          <w:sz w:val="24"/>
          <w:szCs w:val="24"/>
        </w:rPr>
      </w:pPr>
      <w:r w:rsidRPr="00C468BE">
        <w:rPr>
          <w:rFonts w:ascii="Times New Roman" w:eastAsia="Times New Roman" w:hAnsi="Times New Roman" w:cs="Times New Roman"/>
          <w:color w:val="000000"/>
          <w:sz w:val="24"/>
          <w:szCs w:val="24"/>
        </w:rPr>
        <w:t>17. Дерево знаний (геометрия)</w:t>
      </w:r>
    </w:p>
    <w:p w:rsidR="00941FFD" w:rsidRDefault="00941FFD" w:rsidP="00363EDC">
      <w:pPr>
        <w:pStyle w:val="a3"/>
        <w:spacing w:after="0" w:line="240" w:lineRule="auto"/>
        <w:jc w:val="both"/>
        <w:rPr>
          <w:rFonts w:ascii="Times New Roman" w:hAnsi="Times New Roman" w:cs="Times New Roman"/>
          <w:b/>
          <w:sz w:val="24"/>
          <w:szCs w:val="24"/>
        </w:rPr>
      </w:pPr>
    </w:p>
    <w:p w:rsidR="00941FFD" w:rsidRDefault="00941FFD" w:rsidP="00363EDC">
      <w:pPr>
        <w:pStyle w:val="a3"/>
        <w:spacing w:after="0" w:line="240" w:lineRule="auto"/>
        <w:jc w:val="both"/>
        <w:rPr>
          <w:rFonts w:ascii="Times New Roman" w:hAnsi="Times New Roman" w:cs="Times New Roman"/>
          <w:b/>
          <w:sz w:val="24"/>
          <w:szCs w:val="24"/>
        </w:rPr>
      </w:pPr>
    </w:p>
    <w:p w:rsidR="00BF51EE" w:rsidRDefault="0025074C" w:rsidP="00363EDC">
      <w:pPr>
        <w:pStyle w:val="a3"/>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Предметные результаты</w:t>
      </w:r>
    </w:p>
    <w:p w:rsidR="00755FA4" w:rsidRPr="00363EDC" w:rsidRDefault="00755FA4" w:rsidP="00363EDC">
      <w:pPr>
        <w:pStyle w:val="a3"/>
        <w:spacing w:after="0" w:line="240" w:lineRule="auto"/>
        <w:jc w:val="both"/>
        <w:rPr>
          <w:rFonts w:ascii="Times New Roman" w:hAnsi="Times New Roman" w:cs="Times New Roman"/>
          <w:b/>
          <w:sz w:val="24"/>
          <w:szCs w:val="24"/>
        </w:rPr>
      </w:pP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Выпускник научится в 5-6 классах (для использования в повседневной жизни и обеспечения возможности успешного продолжения образования на базовом уровне)</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w:t>
      </w:r>
      <w:r>
        <w:rPr>
          <w:rFonts w:ascii="Times New Roman" w:hAnsi="Times New Roman" w:cs="Times New Roman"/>
          <w:sz w:val="24"/>
          <w:szCs w:val="24"/>
          <w:vertAlign w:val="superscript"/>
        </w:rPr>
        <w:t xml:space="preserve"> </w:t>
      </w:r>
      <w:r w:rsidRPr="00363EDC">
        <w:rPr>
          <w:rFonts w:ascii="Times New Roman" w:hAnsi="Times New Roman" w:cs="Times New Roman"/>
          <w:sz w:val="24"/>
          <w:szCs w:val="24"/>
        </w:rPr>
        <w:t>понятиями: множество, элемент множества, подмножество, принадлежность;</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множества перечислением их элементов;</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пересечение, объединение, подмножество в простейших ситуациях.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ind w:left="993" w:hanging="284"/>
        <w:rPr>
          <w:rFonts w:ascii="Times New Roman" w:hAnsi="Times New Roman" w:cs="Times New Roman"/>
          <w:sz w:val="24"/>
          <w:szCs w:val="24"/>
        </w:rPr>
      </w:pPr>
      <w:r w:rsidRPr="00363EDC">
        <w:rPr>
          <w:rFonts w:ascii="Times New Roman" w:hAnsi="Times New Roman" w:cs="Times New Roman"/>
          <w:sz w:val="24"/>
          <w:szCs w:val="24"/>
        </w:rPr>
        <w:t>распознавать логически некорректные высказывания.</w:t>
      </w:r>
    </w:p>
    <w:p w:rsidR="00755FA4" w:rsidRPr="00363EDC" w:rsidRDefault="00755FA4" w:rsidP="00755FA4">
      <w:pPr>
        <w:pStyle w:val="a3"/>
        <w:spacing w:after="0" w:line="240" w:lineRule="auto"/>
        <w:ind w:left="993" w:hanging="284"/>
        <w:rPr>
          <w:rFonts w:ascii="Times New Roman" w:hAnsi="Times New Roman" w:cs="Times New Roman"/>
          <w:b/>
          <w:sz w:val="24"/>
          <w:szCs w:val="24"/>
        </w:rPr>
      </w:pPr>
      <w:r w:rsidRPr="00363EDC">
        <w:rPr>
          <w:rFonts w:ascii="Times New Roman" w:hAnsi="Times New Roman" w:cs="Times New Roman"/>
          <w:b/>
          <w:sz w:val="24"/>
          <w:szCs w:val="24"/>
        </w:rPr>
        <w:t>Числа</w:t>
      </w:r>
    </w:p>
    <w:p w:rsidR="00755FA4" w:rsidRPr="00363EDC" w:rsidRDefault="00755FA4" w:rsidP="00491BBB">
      <w:pPr>
        <w:pStyle w:val="a3"/>
        <w:numPr>
          <w:ilvl w:val="0"/>
          <w:numId w:val="2"/>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натуральное число, целое число, обыкновенная дробь, десятичная дробь, смешанное число, рациональное число;</w:t>
      </w:r>
    </w:p>
    <w:p w:rsidR="00755FA4" w:rsidRPr="00363EDC" w:rsidRDefault="00755FA4" w:rsidP="00491BBB">
      <w:pPr>
        <w:pStyle w:val="a3"/>
        <w:numPr>
          <w:ilvl w:val="0"/>
          <w:numId w:val="2"/>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чисел и правила действий с рациональными числами при выполнении вычислений;</w:t>
      </w:r>
    </w:p>
    <w:p w:rsidR="00755FA4" w:rsidRPr="00363EDC" w:rsidRDefault="00755FA4" w:rsidP="00491BBB">
      <w:pPr>
        <w:pStyle w:val="a3"/>
        <w:numPr>
          <w:ilvl w:val="0"/>
          <w:numId w:val="2"/>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использовать признаки делимости на 2, 5, 3, 9, 10 при выполнении вычислений и решении несложных задач;</w:t>
      </w:r>
    </w:p>
    <w:p w:rsidR="00755FA4" w:rsidRPr="00363EDC" w:rsidRDefault="00755FA4" w:rsidP="00491BBB">
      <w:pPr>
        <w:pStyle w:val="a3"/>
        <w:numPr>
          <w:ilvl w:val="0"/>
          <w:numId w:val="2"/>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чисел в соответствии с правилами;</w:t>
      </w:r>
    </w:p>
    <w:p w:rsidR="00755FA4" w:rsidRPr="00363EDC" w:rsidRDefault="00755FA4" w:rsidP="00491BBB">
      <w:pPr>
        <w:pStyle w:val="a3"/>
        <w:numPr>
          <w:ilvl w:val="0"/>
          <w:numId w:val="2"/>
        </w:numPr>
        <w:spacing w:after="0" w:line="240" w:lineRule="auto"/>
        <w:ind w:left="993" w:hanging="142"/>
        <w:rPr>
          <w:rFonts w:ascii="Times New Roman" w:hAnsi="Times New Roman" w:cs="Times New Roman"/>
          <w:sz w:val="24"/>
          <w:szCs w:val="24"/>
        </w:rPr>
      </w:pPr>
      <w:r w:rsidRPr="00363EDC">
        <w:rPr>
          <w:rFonts w:ascii="Times New Roman" w:hAnsi="Times New Roman" w:cs="Times New Roman"/>
          <w:sz w:val="24"/>
          <w:szCs w:val="24"/>
        </w:rPr>
        <w:t>сравнивать рациональные числа</w:t>
      </w:r>
      <w:r w:rsidRPr="00363EDC">
        <w:rPr>
          <w:rFonts w:ascii="Times New Roman" w:hAnsi="Times New Roman" w:cs="Times New Roman"/>
          <w:b/>
          <w:sz w:val="24"/>
          <w:szCs w:val="24"/>
        </w:rPr>
        <w:t>.</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оценивать результаты вычислений при решении практических задач;</w:t>
      </w:r>
    </w:p>
    <w:p w:rsidR="00755FA4" w:rsidRPr="00363EDC" w:rsidRDefault="00755FA4" w:rsidP="00491BBB">
      <w:pPr>
        <w:pStyle w:val="a3"/>
        <w:numPr>
          <w:ilvl w:val="0"/>
          <w:numId w:val="2"/>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выполнять сравнение чисел в реальных ситуациях;</w:t>
      </w:r>
    </w:p>
    <w:p w:rsidR="00755FA4" w:rsidRPr="00363EDC" w:rsidRDefault="00755FA4" w:rsidP="00491BBB">
      <w:pPr>
        <w:pStyle w:val="a3"/>
        <w:numPr>
          <w:ilvl w:val="0"/>
          <w:numId w:val="2"/>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составлять числовые выражения при решении практических задач и задач из других учебных предметов.</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Статистика и теория вероятностей</w:t>
      </w:r>
    </w:p>
    <w:p w:rsidR="00755FA4" w:rsidRPr="00363EDC" w:rsidRDefault="00755FA4" w:rsidP="00491BBB">
      <w:pPr>
        <w:pStyle w:val="a3"/>
        <w:numPr>
          <w:ilvl w:val="0"/>
          <w:numId w:val="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Представлять данные в виде таблиц, диаграмм, </w:t>
      </w:r>
    </w:p>
    <w:p w:rsidR="00755FA4" w:rsidRPr="00363EDC" w:rsidRDefault="00755FA4" w:rsidP="00491BBB">
      <w:pPr>
        <w:pStyle w:val="a3"/>
        <w:numPr>
          <w:ilvl w:val="0"/>
          <w:numId w:val="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читать информацию, представленную в виде таблицы, диаграммы.</w:t>
      </w:r>
    </w:p>
    <w:p w:rsidR="00755FA4" w:rsidRPr="00363EDC" w:rsidRDefault="00755FA4" w:rsidP="00755FA4">
      <w:pPr>
        <w:pStyle w:val="a3"/>
        <w:spacing w:after="0" w:line="240" w:lineRule="auto"/>
        <w:ind w:left="993" w:hanging="567"/>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несложные сюжетные задачи разных типов на все арифметические действия;</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строить модель условия задачи (в виде таблицы, схемы, рисунка), в которой даны значения двух из трех взаимосвязанных величин, с целью поиска решения задачи;</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осуществлять способ поиска решения задачи, в котором рассуждение строится от условия к требованию или от требования к условию;</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составлять план решения задачи; </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знать различие скоростей объекта в стоячей воде, против течения и по течению реки;</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задачи на нахождение части числа и числа по его части;</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задачи разных типов (на работу, на покупки, на движение), связывающих три величины, выделять эти величины и отношения между ними;</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находить процент от числа, число по проценту от него, находить процентное отношение двух чисел, находить процентное снижение или процентное повышение величины;</w:t>
      </w:r>
    </w:p>
    <w:p w:rsidR="00755FA4" w:rsidRPr="00363EDC" w:rsidRDefault="00755FA4" w:rsidP="00491BBB">
      <w:pPr>
        <w:pStyle w:val="a3"/>
        <w:numPr>
          <w:ilvl w:val="0"/>
          <w:numId w:val="2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решать несложные логические задачи методом рассуждений.</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1"/>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выдвигать гипотезы о возможных предельных значениях искомых величин в задаче (делать прикидку) </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Наглядная геометрия</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755FA4" w:rsidRPr="00363EDC" w:rsidRDefault="00755FA4" w:rsidP="00491BBB">
      <w:pPr>
        <w:pStyle w:val="a3"/>
        <w:numPr>
          <w:ilvl w:val="0"/>
          <w:numId w:val="22"/>
        </w:numPr>
        <w:spacing w:after="0" w:line="240" w:lineRule="auto"/>
        <w:ind w:left="993" w:hanging="567"/>
        <w:rPr>
          <w:rFonts w:ascii="Times New Roman" w:hAnsi="Times New Roman" w:cs="Times New Roman"/>
          <w:b/>
          <w:i/>
          <w:sz w:val="24"/>
          <w:szCs w:val="24"/>
        </w:rPr>
      </w:pPr>
      <w:r w:rsidRPr="00363EDC">
        <w:rPr>
          <w:rFonts w:ascii="Times New Roman" w:hAnsi="Times New Roman" w:cs="Times New Roman"/>
          <w:sz w:val="24"/>
          <w:szCs w:val="24"/>
        </w:rPr>
        <w:t xml:space="preserve">Оперировать на базовом уровне понятиями: фигура, </w:t>
      </w:r>
      <w:r w:rsidRPr="00363EDC">
        <w:rPr>
          <w:rFonts w:ascii="Times New Roman" w:hAnsi="Times New Roman" w:cs="Times New Roman"/>
          <w:bCs/>
          <w:sz w:val="24"/>
          <w:szCs w:val="24"/>
        </w:rPr>
        <w:t>т</w:t>
      </w:r>
      <w:r w:rsidRPr="00363EDC">
        <w:rPr>
          <w:rFonts w:ascii="Times New Roman" w:hAnsi="Times New Roman" w:cs="Times New Roman"/>
          <w:sz w:val="24"/>
          <w:szCs w:val="24"/>
        </w:rPr>
        <w:t>очка, отрезок, прямая, луч, ломаная, угол, многоугольник, треугольник и четырехугольник, прямоугольник и квадрат, окружность и круг, прямоугольный параллелепипед, куб, шар. Изображать изучаемые фигуры от руки и с помощью линейки и циркуля.</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8"/>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решать практические задачи с применением простейших свойств фигур. </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755FA4" w:rsidRPr="00363EDC" w:rsidRDefault="00755FA4" w:rsidP="00491BBB">
      <w:pPr>
        <w:pStyle w:val="a3"/>
        <w:numPr>
          <w:ilvl w:val="0"/>
          <w:numId w:val="23"/>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755FA4" w:rsidRPr="00363EDC" w:rsidRDefault="00755FA4" w:rsidP="00491BBB">
      <w:pPr>
        <w:pStyle w:val="a3"/>
        <w:numPr>
          <w:ilvl w:val="0"/>
          <w:numId w:val="23"/>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 xml:space="preserve">вычислять площади прямоугольников. </w:t>
      </w:r>
    </w:p>
    <w:p w:rsidR="00755FA4" w:rsidRPr="00363EDC" w:rsidRDefault="00755FA4" w:rsidP="00755FA4">
      <w:pPr>
        <w:pStyle w:val="a3"/>
        <w:spacing w:after="0" w:line="240" w:lineRule="auto"/>
        <w:ind w:left="993" w:hanging="567"/>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8"/>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вычислять расстояния на местности в стандартных ситуациях, площади прямоугольников;</w:t>
      </w:r>
    </w:p>
    <w:p w:rsidR="00755FA4" w:rsidRPr="00363EDC" w:rsidRDefault="00755FA4" w:rsidP="00491BBB">
      <w:pPr>
        <w:pStyle w:val="a3"/>
        <w:numPr>
          <w:ilvl w:val="0"/>
          <w:numId w:val="10"/>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выполнять простейшие построения и измерения на местности, необходимые в реальной жизни.</w:t>
      </w:r>
    </w:p>
    <w:p w:rsidR="00755FA4" w:rsidRPr="00363EDC" w:rsidRDefault="00755FA4" w:rsidP="00755FA4">
      <w:pPr>
        <w:pStyle w:val="a3"/>
        <w:spacing w:after="0" w:line="240" w:lineRule="auto"/>
        <w:ind w:left="993" w:hanging="567"/>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755FA4" w:rsidRPr="00363EDC" w:rsidRDefault="00755FA4" w:rsidP="00491BBB">
      <w:pPr>
        <w:pStyle w:val="a3"/>
        <w:numPr>
          <w:ilvl w:val="0"/>
          <w:numId w:val="24"/>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описывать отдельные выдающиеся результаты, полученные в ходе развития математики как науки;</w:t>
      </w:r>
    </w:p>
    <w:p w:rsidR="00755FA4" w:rsidRPr="00363EDC" w:rsidRDefault="00755FA4" w:rsidP="00491BBB">
      <w:pPr>
        <w:pStyle w:val="a3"/>
        <w:numPr>
          <w:ilvl w:val="0"/>
          <w:numId w:val="24"/>
        </w:numPr>
        <w:spacing w:after="0" w:line="240" w:lineRule="auto"/>
        <w:ind w:left="993" w:hanging="567"/>
        <w:rPr>
          <w:rFonts w:ascii="Times New Roman" w:hAnsi="Times New Roman" w:cs="Times New Roman"/>
          <w:sz w:val="24"/>
          <w:szCs w:val="24"/>
        </w:rPr>
      </w:pPr>
      <w:r w:rsidRPr="00363EDC">
        <w:rPr>
          <w:rFonts w:ascii="Times New Roman" w:hAnsi="Times New Roman" w:cs="Times New Roman"/>
          <w:sz w:val="24"/>
          <w:szCs w:val="24"/>
        </w:rPr>
        <w:t>знать примеры математических открытий и их авторов, в связи с отечественной и всемирной историей.</w:t>
      </w:r>
    </w:p>
    <w:p w:rsidR="00755FA4" w:rsidRPr="00363EDC" w:rsidRDefault="00755FA4" w:rsidP="00755FA4">
      <w:pPr>
        <w:pStyle w:val="a3"/>
        <w:spacing w:after="0" w:line="240" w:lineRule="auto"/>
        <w:ind w:left="993" w:hanging="567"/>
        <w:rPr>
          <w:rFonts w:ascii="Times New Roman" w:hAnsi="Times New Roman" w:cs="Times New Roman"/>
          <w:b/>
          <w:bCs/>
          <w:sz w:val="24"/>
          <w:szCs w:val="24"/>
        </w:rPr>
      </w:pPr>
      <w:bookmarkStart w:id="1" w:name="_Toc284662720"/>
      <w:bookmarkStart w:id="2" w:name="_Toc284663346"/>
      <w:r w:rsidRPr="00363EDC">
        <w:rPr>
          <w:rFonts w:ascii="Times New Roman" w:hAnsi="Times New Roman" w:cs="Times New Roman"/>
          <w:b/>
          <w:bCs/>
          <w:sz w:val="24"/>
          <w:szCs w:val="24"/>
        </w:rPr>
        <w:t>Выпускник получит возможность научиться в 5-6 классах (для обеспечения возможности успешного продолжения образования на базовом и углубленном уровнях)</w:t>
      </w:r>
      <w:bookmarkEnd w:id="1"/>
      <w:bookmarkEnd w:id="2"/>
    </w:p>
    <w:p w:rsidR="00755FA4" w:rsidRPr="00363EDC" w:rsidRDefault="00755FA4" w:rsidP="00755FA4">
      <w:pPr>
        <w:pStyle w:val="a3"/>
        <w:spacing w:after="0" w:line="240" w:lineRule="auto"/>
        <w:ind w:left="993" w:hanging="567"/>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755FA4" w:rsidRPr="00363EDC" w:rsidRDefault="00755FA4" w:rsidP="00491BBB">
      <w:pPr>
        <w:pStyle w:val="a3"/>
        <w:numPr>
          <w:ilvl w:val="0"/>
          <w:numId w:val="2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Оперироватьпонятиями: множество, характеристики множества, элемент множества, пустое, конечное и бесконечное множество, подмножество, принадлежность, </w:t>
      </w:r>
    </w:p>
    <w:p w:rsidR="00755FA4" w:rsidRPr="00363EDC" w:rsidRDefault="00755FA4" w:rsidP="00491BBB">
      <w:pPr>
        <w:pStyle w:val="a3"/>
        <w:numPr>
          <w:ilvl w:val="0"/>
          <w:numId w:val="2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принадлежность элемента множеству, объединению и пересечению множеств; задавать множество с помощью перечисления элементов, словесного описания.</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распознавать логически некорректные высказывания; </w:t>
      </w:r>
    </w:p>
    <w:p w:rsidR="00755FA4" w:rsidRPr="007B7005" w:rsidRDefault="00755FA4" w:rsidP="00491BBB">
      <w:pPr>
        <w:pStyle w:val="a3"/>
        <w:numPr>
          <w:ilvl w:val="0"/>
          <w:numId w:val="26"/>
        </w:numPr>
        <w:spacing w:after="0" w:line="240" w:lineRule="auto"/>
        <w:rPr>
          <w:rFonts w:ascii="Times New Roman" w:hAnsi="Times New Roman" w:cs="Times New Roman"/>
          <w:b/>
          <w:sz w:val="24"/>
          <w:szCs w:val="24"/>
        </w:rPr>
      </w:pPr>
      <w:r w:rsidRPr="007B7005">
        <w:rPr>
          <w:rFonts w:ascii="Times New Roman" w:hAnsi="Times New Roman" w:cs="Times New Roman"/>
          <w:sz w:val="24"/>
          <w:szCs w:val="24"/>
        </w:rPr>
        <w:t>строить цепочки умозаключений на основе использования правил логики.</w:t>
      </w:r>
    </w:p>
    <w:p w:rsidR="00755FA4" w:rsidRDefault="00755FA4" w:rsidP="00755FA4">
      <w:pPr>
        <w:pStyle w:val="a3"/>
        <w:spacing w:after="0" w:line="240" w:lineRule="auto"/>
        <w:rPr>
          <w:rFonts w:ascii="Times New Roman" w:hAnsi="Times New Roman" w:cs="Times New Roman"/>
          <w:b/>
          <w:sz w:val="24"/>
          <w:szCs w:val="24"/>
        </w:rPr>
      </w:pP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геометрическая интерпретация натуральных, целых, рациональных;</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и объяснять смысл позиционной записи натурального числа;</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вычисления, в том числе с использованием приемов рациональных вычислений, обосновывать алгоритмы выполнения действий;</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признаки делимости на 2, 4, 8, 5, 3, 6, 9, 10, 11, суммы и произведения чисел при выполнении вычислений и решении задач, обосновывать признаки делимости;</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чисел с заданной точностью;</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упорядочивать числа, записанные в виде обыкновенных и десятичных дробей;</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НОД и НОК чисел и использовать их при решении зада;.</w:t>
      </w:r>
    </w:p>
    <w:p w:rsidR="00755FA4" w:rsidRPr="00363EDC" w:rsidRDefault="00755FA4" w:rsidP="00491BBB">
      <w:pPr>
        <w:pStyle w:val="a3"/>
        <w:numPr>
          <w:ilvl w:val="0"/>
          <w:numId w:val="2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понятием модуль числа, геометрическая интерпретация модуля числа.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правила приближенных вычислений при решении практических задач и решении задач других учебных предметов;</w:t>
      </w:r>
    </w:p>
    <w:p w:rsidR="00755FA4" w:rsidRPr="00363EDC" w:rsidRDefault="00755FA4" w:rsidP="00491BBB">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сравнение результатов вычислений при решении практических задач, в том числе приближенных вычислений;</w:t>
      </w:r>
    </w:p>
    <w:p w:rsidR="00755FA4" w:rsidRPr="00363EDC" w:rsidRDefault="00755FA4" w:rsidP="00491BBB">
      <w:pPr>
        <w:pStyle w:val="a3"/>
        <w:numPr>
          <w:ilvl w:val="0"/>
          <w:numId w:val="2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числовые выражения и оценивать их значения при решении практических задач и задач из других учебных предметов.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Уравнения и неравенства </w:t>
      </w:r>
    </w:p>
    <w:p w:rsidR="00755FA4" w:rsidRPr="00363EDC" w:rsidRDefault="00755FA4" w:rsidP="00491BBB">
      <w:pPr>
        <w:pStyle w:val="a3"/>
        <w:numPr>
          <w:ilvl w:val="0"/>
          <w:numId w:val="2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равенство, числовое равенство, уравнение, корень уравнения, решение уравнения, числовое неравенство.</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Статистика и теория вероятностей</w:t>
      </w:r>
    </w:p>
    <w:p w:rsidR="00755FA4" w:rsidRPr="00363EDC" w:rsidRDefault="00755FA4" w:rsidP="00491BBB">
      <w:pPr>
        <w:pStyle w:val="a3"/>
        <w:numPr>
          <w:ilvl w:val="0"/>
          <w:numId w:val="3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понятиями: столбчатые и круговые диаграммы, таблицы данных, среднее арифметическое, </w:t>
      </w:r>
    </w:p>
    <w:p w:rsidR="00755FA4" w:rsidRPr="00363EDC" w:rsidRDefault="00755FA4" w:rsidP="00491BBB">
      <w:pPr>
        <w:pStyle w:val="a3"/>
        <w:numPr>
          <w:ilvl w:val="0"/>
          <w:numId w:val="3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информацию, представленную в таблицах, на диаграммах;</w:t>
      </w:r>
    </w:p>
    <w:p w:rsidR="00755FA4" w:rsidRPr="00363EDC" w:rsidRDefault="00755FA4" w:rsidP="00491BBB">
      <w:pPr>
        <w:pStyle w:val="a3"/>
        <w:numPr>
          <w:ilvl w:val="0"/>
          <w:numId w:val="3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таблицы, строить диаграммы на основе данных.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3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простые и сложные задачи разных типов, а также задачи повышенной трудности;</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разные краткие записи как модели текстов сложных задач для построения поисковой схемы и решения задач;</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и применять оба способа поиска решения задач (от требования к условию и от условия к требованию);</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моделировать рассуждения при поиске решения задач с помощью граф-схемы;</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 и содержание каждого этапа;</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всевозможные ситуации при решении задач на движение по реке, рассматривать разные системы отсчета;</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разнообразные задачи «на части», </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755FA4" w:rsidRPr="00363EDC" w:rsidRDefault="00755FA4" w:rsidP="00491BBB">
      <w:pPr>
        <w:pStyle w:val="a3"/>
        <w:numPr>
          <w:ilvl w:val="0"/>
          <w:numId w:val="3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задачи указанных типов.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755FA4" w:rsidRPr="00363EDC" w:rsidRDefault="00755FA4" w:rsidP="00491BBB">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конструировать задачи на основе рассмотрения реальных ситуаций, в которых не требуется точный вычислительный результат;</w:t>
      </w:r>
    </w:p>
    <w:p w:rsidR="00755FA4" w:rsidRPr="00363EDC" w:rsidRDefault="00755FA4" w:rsidP="00491BBB">
      <w:pPr>
        <w:pStyle w:val="a3"/>
        <w:numPr>
          <w:ilvl w:val="0"/>
          <w:numId w:val="3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движение по реке, рассматривая разные системы отсчета.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Наглядная геометрия</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755FA4" w:rsidRPr="00363EDC" w:rsidRDefault="00755FA4" w:rsidP="00491BBB">
      <w:pPr>
        <w:pStyle w:val="a3"/>
        <w:numPr>
          <w:ilvl w:val="0"/>
          <w:numId w:val="3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о геометрических фигурах, представленную на чертежах;</w:t>
      </w:r>
    </w:p>
    <w:p w:rsidR="00755FA4" w:rsidRPr="00363EDC" w:rsidRDefault="00755FA4" w:rsidP="00491BBB">
      <w:pPr>
        <w:pStyle w:val="a3"/>
        <w:numPr>
          <w:ilvl w:val="0"/>
          <w:numId w:val="3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изучаемые фигуры от руки и с помощью компьютерных инструментов.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755FA4" w:rsidRPr="00363EDC" w:rsidRDefault="00755FA4" w:rsidP="00491BBB">
      <w:pPr>
        <w:pStyle w:val="a3"/>
        <w:numPr>
          <w:ilvl w:val="0"/>
          <w:numId w:val="3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755FA4" w:rsidRPr="00363EDC" w:rsidRDefault="00755FA4" w:rsidP="00491BBB">
      <w:pPr>
        <w:pStyle w:val="a3"/>
        <w:numPr>
          <w:ilvl w:val="0"/>
          <w:numId w:val="3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вычислять площади прямоугольников, квадратов, объемы прямоугольных параллелепипедов, кубов.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3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вычислять расстояния на местности в стандартных ситуациях, площади участков прямоугольной формы, объемы комнат;</w:t>
      </w:r>
    </w:p>
    <w:p w:rsidR="00755FA4" w:rsidRPr="00363EDC" w:rsidRDefault="00755FA4" w:rsidP="00491BBB">
      <w:pPr>
        <w:pStyle w:val="a3"/>
        <w:numPr>
          <w:ilvl w:val="0"/>
          <w:numId w:val="3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выполнять простейшие построения на местности, необходимые в реальной жизни; </w:t>
      </w:r>
    </w:p>
    <w:p w:rsidR="00755FA4" w:rsidRPr="00363EDC" w:rsidRDefault="00755FA4" w:rsidP="00491BBB">
      <w:pPr>
        <w:pStyle w:val="a3"/>
        <w:numPr>
          <w:ilvl w:val="0"/>
          <w:numId w:val="3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размеры реальных объектов окружающего мира.</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755FA4" w:rsidRPr="007B7005" w:rsidRDefault="00755FA4" w:rsidP="00491BBB">
      <w:pPr>
        <w:pStyle w:val="a3"/>
        <w:numPr>
          <w:ilvl w:val="0"/>
          <w:numId w:val="19"/>
        </w:numPr>
        <w:spacing w:after="0" w:line="240" w:lineRule="auto"/>
        <w:rPr>
          <w:rFonts w:ascii="Times New Roman" w:hAnsi="Times New Roman" w:cs="Times New Roman"/>
          <w:b/>
          <w:bCs/>
          <w:sz w:val="24"/>
          <w:szCs w:val="24"/>
        </w:rPr>
      </w:pPr>
      <w:r w:rsidRPr="007B7005">
        <w:rPr>
          <w:rFonts w:ascii="Times New Roman" w:hAnsi="Times New Roman" w:cs="Times New Roman"/>
          <w:sz w:val="24"/>
          <w:szCs w:val="24"/>
        </w:rPr>
        <w:t>Характеризовать вклад выдающихся математиков в развитие математики и иных научных областей.</w:t>
      </w:r>
    </w:p>
    <w:p w:rsidR="00755FA4" w:rsidRPr="00363EDC" w:rsidRDefault="00755FA4" w:rsidP="00755FA4">
      <w:pPr>
        <w:pStyle w:val="a3"/>
        <w:spacing w:after="0" w:line="240" w:lineRule="auto"/>
        <w:rPr>
          <w:rFonts w:ascii="Times New Roman" w:hAnsi="Times New Roman" w:cs="Times New Roman"/>
          <w:b/>
          <w:bCs/>
          <w:sz w:val="24"/>
          <w:szCs w:val="24"/>
        </w:rPr>
      </w:pPr>
      <w:bookmarkStart w:id="3" w:name="_Toc284662721"/>
      <w:bookmarkStart w:id="4" w:name="_Toc284663347"/>
      <w:r w:rsidRPr="00363EDC">
        <w:rPr>
          <w:rFonts w:ascii="Times New Roman" w:hAnsi="Times New Roman" w:cs="Times New Roman"/>
          <w:b/>
          <w:bCs/>
          <w:sz w:val="24"/>
          <w:szCs w:val="24"/>
        </w:rPr>
        <w:t>Выпускник научится в 7-9 классах (для использования в повседневной жизни и обеспечения возможности успешного продолжения образования на базовом уровне)</w:t>
      </w:r>
      <w:bookmarkEnd w:id="3"/>
      <w:bookmarkEnd w:id="4"/>
    </w:p>
    <w:p w:rsidR="00755FA4" w:rsidRPr="00363EDC" w:rsidRDefault="00755FA4" w:rsidP="00755FA4">
      <w:pPr>
        <w:pStyle w:val="a3"/>
        <w:spacing w:after="0" w:line="240" w:lineRule="auto"/>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w:t>
      </w:r>
      <w:r w:rsidR="00A66039">
        <w:rPr>
          <w:rFonts w:ascii="Times New Roman" w:hAnsi="Times New Roman" w:cs="Times New Roman"/>
          <w:sz w:val="24"/>
          <w:szCs w:val="24"/>
          <w:vertAlign w:val="superscript"/>
        </w:rPr>
        <w:t xml:space="preserve"> </w:t>
      </w:r>
      <w:r w:rsidRPr="00363EDC">
        <w:rPr>
          <w:rFonts w:ascii="Times New Roman" w:hAnsi="Times New Roman" w:cs="Times New Roman"/>
          <w:sz w:val="24"/>
          <w:szCs w:val="24"/>
        </w:rPr>
        <w:t>понятиями: множество, элемент множества, подмножество, принадлежность;</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множества перечислением их элементов;</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пересечение, объединение, подмножество в простейших ситуациях;</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определение, аксиома, теорема, доказательство;</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приводить примеры и контрпримеры для подтверждения своих высказываний.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графическое представление множеств для описания реальных процессов и явлений, при решении задач других учебных предметов.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натуральное число, целое число, обыкновенная дробь, десятичная дробь, смешанная дробь, рациональное число, арифметический квадратный корень;</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чисел и правила действий при выполнении вычислений;</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признаки делимости на 2, 5, 3, 9, 10 при выполнении вычислений и решении несложных задач;</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чисел в соответствии с правилами;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оценивать значение квадратного корня из положительного целого числа;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рациональные и иррациональные числа;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сравнивать числа.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результаты вычислений при решении практических задач;</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сравнение чисел в реальных ситуациях;</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числовые выражения при решении практических задач и задач из других учебных предметов.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Тождественные преобразования</w:t>
      </w:r>
    </w:p>
    <w:p w:rsidR="00755FA4" w:rsidRPr="00363EDC" w:rsidRDefault="00755FA4" w:rsidP="00491BBB">
      <w:pPr>
        <w:pStyle w:val="a3"/>
        <w:numPr>
          <w:ilvl w:val="0"/>
          <w:numId w:val="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несложные преобразования для вычисления значений числовых выражений, содержащих степени с натуральным показателем, степени с целым отрицательным показателем;</w:t>
      </w:r>
    </w:p>
    <w:p w:rsidR="00755FA4" w:rsidRPr="00363EDC" w:rsidRDefault="00755FA4" w:rsidP="00491BBB">
      <w:pPr>
        <w:pStyle w:val="a3"/>
        <w:numPr>
          <w:ilvl w:val="0"/>
          <w:numId w:val="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несложные преобразования целых выражений: раскрывать скобки, приводить подобные слагаемые;</w:t>
      </w:r>
    </w:p>
    <w:p w:rsidR="00755FA4" w:rsidRPr="00363EDC" w:rsidRDefault="00755FA4" w:rsidP="00491BBB">
      <w:pPr>
        <w:pStyle w:val="a3"/>
        <w:numPr>
          <w:ilvl w:val="0"/>
          <w:numId w:val="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формулы сокращенного умножения (квадрат суммы, квадрат разности, разность квадратов) для упрощения вычислений значений выражений;</w:t>
      </w:r>
    </w:p>
    <w:p w:rsidR="00755FA4" w:rsidRPr="00363EDC" w:rsidRDefault="00755FA4" w:rsidP="00491BBB">
      <w:pPr>
        <w:pStyle w:val="a3"/>
        <w:numPr>
          <w:ilvl w:val="0"/>
          <w:numId w:val="9"/>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несложные преобразования дробно-линейных выражений и выражений с квадратными корнями.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понимать смысл записи числа в стандартном виде; </w:t>
      </w:r>
    </w:p>
    <w:p w:rsidR="00755FA4" w:rsidRPr="00363EDC" w:rsidRDefault="00755FA4" w:rsidP="00491BBB">
      <w:pPr>
        <w:pStyle w:val="a3"/>
        <w:numPr>
          <w:ilvl w:val="0"/>
          <w:numId w:val="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понятием «стандартная запись числа».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Уравнения и неравенства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равенство, числовое равенство, уравнение, корень уравнения, решение уравнения, числовое неравенство, неравенство, решение неравенства;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справедливость числовых равенств и неравенств;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линейные неравенства и несложные неравенства, сводящиеся к линейным;</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системы несложных линейных уравнений, неравенств;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является ли данное число решением уравнения (неравенства);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квадратные уравнения по формуле корней квадратного уравнения;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решения неравенств и их систем на числовой прямой.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линейные уравнения при решении задач, возникающих в других учебных предметах.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Функции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Находить значение функции по заданному значению аргумента;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значение аргумента по заданному значению функции в несложных ситуациях;</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положение точки по ее координатам, координаты точки по ее положению на координатной плоскости;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 графику находить область определения, множество значений, нули функции, промежутки знакопостоянства, промежутки возрастания и убывания, наибольшее и наименьшее значения функции;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график линейной функции;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является ли данный график графиком заданной функции (линейной, квадратичной, обратной пропорциональности);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приближенные значения координат точки пересечения графиков функций;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последовательность, арифметическая прогрессия, геометрическая прогрессия;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прогрессии, в которых ответ может быть получен непосредственным подсчетом без применения формул.</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графики реальных процессов и зависимостей для определения их свойств (наибольшие и наименьшие значения, промежутки возрастания и убывания, области положительных и отрицательных значений и т.п.);</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линейной функции и ее график при решении задач из других учебных предметов.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Статистика и теория вероятностей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Иметь представление о статистических характеристиках, вероятности случайного события, комбинаторных задачах;</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простейшие комбинаторные задачи методом прямого и организованного перебора;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данные в виде таблиц, диаграмм, графиков;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читать информацию, представленную в виде таблицы, диаграммы, графика;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основные статистические характеристики числовых наборов;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события в простейших случаях;</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иметь представление о роли закона больших чисел в массовых явлениях.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количество возможных вариантов методом перебора;</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иметь представление о роли практически достоверных и маловероятных событий;</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сравнивать основные статистические характеристики, полученные в процессе решения прикладной задачи, изучения реального явления;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реальных событий и явлений в несложных ситуациях.</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сюжетные задачи разных типов на все арифметические действия;</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модель условия задачи (в виде таблицы, схемы, рисунка или уравнения), в которой даны значения двух из трех взаимосвязанных величин, с целью поиска решения задачи;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осуществлять способ поиска решения задачи, в котором рассуждение строится от условия к требованию или от требования к условию;</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составлять план решения задачи;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различие скоростей объекта в стоячей воде, против течения и по течению реки;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нахождение части числа и числа по его части;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разных типов (на работу, на покупки, на движение), связывающих три величины, выделять эти величины и отношения между ними;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процент от числа, число по проценту от него, находить процентное снижение или процентное повышение величины;</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логические задачи методом рассуждений.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выдвигать гипотезы о возможных предельных значениях искомых в задаче величин (делать прикидку).</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755FA4" w:rsidRPr="00363EDC" w:rsidRDefault="00755FA4" w:rsidP="00491BBB">
      <w:pPr>
        <w:pStyle w:val="a3"/>
        <w:numPr>
          <w:ilvl w:val="0"/>
          <w:numId w:val="1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геометрических фигур;</w:t>
      </w:r>
    </w:p>
    <w:p w:rsidR="00755FA4" w:rsidRPr="00363EDC" w:rsidRDefault="00755FA4" w:rsidP="00491BBB">
      <w:pPr>
        <w:pStyle w:val="a3"/>
        <w:numPr>
          <w:ilvl w:val="0"/>
          <w:numId w:val="1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информацию о геометрических фигурах, представленную на чертежах в явном виде;</w:t>
      </w:r>
    </w:p>
    <w:p w:rsidR="00755FA4" w:rsidRPr="00363EDC" w:rsidRDefault="00755FA4" w:rsidP="00491BBB">
      <w:pPr>
        <w:pStyle w:val="a3"/>
        <w:numPr>
          <w:ilvl w:val="0"/>
          <w:numId w:val="1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для решения задач геометрические факты, если условия их применения заданы в явной форме;</w:t>
      </w:r>
    </w:p>
    <w:p w:rsidR="00755FA4" w:rsidRPr="00363EDC" w:rsidRDefault="00755FA4" w:rsidP="00491BBB">
      <w:pPr>
        <w:pStyle w:val="a3"/>
        <w:numPr>
          <w:ilvl w:val="0"/>
          <w:numId w:val="11"/>
        </w:numPr>
        <w:spacing w:after="0" w:line="240" w:lineRule="auto"/>
        <w:rPr>
          <w:rFonts w:ascii="Times New Roman" w:hAnsi="Times New Roman" w:cs="Times New Roman"/>
          <w:i/>
          <w:sz w:val="24"/>
          <w:szCs w:val="24"/>
        </w:rPr>
      </w:pPr>
      <w:r w:rsidRPr="00363EDC">
        <w:rPr>
          <w:rFonts w:ascii="Times New Roman" w:hAnsi="Times New Roman" w:cs="Times New Roman"/>
          <w:sz w:val="24"/>
          <w:szCs w:val="24"/>
        </w:rPr>
        <w:t xml:space="preserve">решать задачи на нахождение геометрических величин по образцам или алгоритмам. </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геометрических фигур для решения типовых задач, возникающих в ситуациях повседневной жизни, задач практического содержания.</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Отношения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отношения для решения простейших задач, возникающих в реальной жизни.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измерение длин, расстояний, величин углов, с помощью инструментов для измерений длин и углов;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формулы периметра, площади и объема, площади поверхности отдельных многогранников при вычислениях, когда все данные имеются в условии;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теорему Пифагора, базовые тригонометрические соотношения для вычисления длин, расстояний, площадей в простейших случаях.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0"/>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вычислять расстояния на местности в стандартных ситуациях, площади в простейших случаях, применять формулы в простейших ситуациях в повседневной жизни.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построения</w:t>
      </w:r>
    </w:p>
    <w:p w:rsidR="00755FA4" w:rsidRPr="00363EDC" w:rsidRDefault="00755FA4" w:rsidP="00491BBB">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типовые плоские фигуры и фигуры в пространстве от руки и с помощью инструментов.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8"/>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простейшие построения на местности, необходимые в реальной жизни.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преобразования</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фигуру, симметричную данной фигуре относительно оси и точки.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движение объектов в окружающем мире;</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симметричные фигуры в окружающем мире.</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Векторы и координаты на плоскости</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на базовом уровне понятиями вектор, сумма векторов, произведение вектора на число, координаты на плоскости;</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приближенно координаты точки по ее изображению на координатной плоскости.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векторы для решения простейших задач на определение скорости относительного движения.</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Описывать отдельные выдающиеся результаты, полученные в ходе развития математики как науки;</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примеры математических открытий и их авторов, в связи с отечественной и всемирной историей;</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роль математики в развитии России.</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 xml:space="preserve">Методы математики </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подходящий изученный метод для решения изученных типов математических задач;</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Приводить примеры математических закономерностей в окружающей действительности и произведениях искусства.</w:t>
      </w:r>
    </w:p>
    <w:p w:rsidR="00755FA4" w:rsidRPr="00363EDC" w:rsidRDefault="00755FA4" w:rsidP="00755FA4">
      <w:pPr>
        <w:pStyle w:val="a3"/>
        <w:spacing w:after="0" w:line="240" w:lineRule="auto"/>
        <w:rPr>
          <w:rFonts w:ascii="Times New Roman" w:hAnsi="Times New Roman" w:cs="Times New Roman"/>
          <w:b/>
          <w:bCs/>
          <w:sz w:val="24"/>
          <w:szCs w:val="24"/>
        </w:rPr>
      </w:pPr>
      <w:bookmarkStart w:id="5" w:name="_Toc284662722"/>
      <w:bookmarkStart w:id="6" w:name="_Toc284663348"/>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Выпускник получит возможность научиться в 7-9 классах для обеспечения возможности успешного продолжения образования на базовом и углубленном уровнях</w:t>
      </w:r>
      <w:bookmarkEnd w:id="5"/>
      <w:bookmarkEnd w:id="6"/>
    </w:p>
    <w:p w:rsidR="00755FA4" w:rsidRPr="00363EDC" w:rsidRDefault="00755FA4" w:rsidP="00755FA4">
      <w:pPr>
        <w:pStyle w:val="a3"/>
        <w:spacing w:after="0" w:line="240" w:lineRule="auto"/>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w:t>
      </w:r>
      <w:r w:rsidR="007B7005">
        <w:rPr>
          <w:rFonts w:ascii="Times New Roman" w:hAnsi="Times New Roman" w:cs="Times New Roman"/>
          <w:sz w:val="24"/>
          <w:szCs w:val="24"/>
          <w:vertAlign w:val="superscript"/>
        </w:rPr>
        <w:t xml:space="preserve"> </w:t>
      </w:r>
      <w:r w:rsidRPr="00363EDC">
        <w:rPr>
          <w:rFonts w:ascii="Times New Roman" w:hAnsi="Times New Roman" w:cs="Times New Roman"/>
          <w:sz w:val="24"/>
          <w:szCs w:val="24"/>
        </w:rPr>
        <w:t xml:space="preserve"> понятиями: определение, теорема, аксиома,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множества и отношение множеств с помощью кругов Эйлера;</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определять принадлежность элемента множеству, объединению и пересечению множеств; </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множество с помощью перечисления элементов, словесного описания;</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высказывание, истинность и ложность высказывания, отрицание высказываний, операции над высказываниями: и, или, не, условные высказывания (импликации);</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высказывания, отрицания высказываний.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цепочки умозаключений на основе использования правил логики;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множества, операции с множествами, их графическое представление для описания реальных процессов и явлений.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множество натуральных чисел, множество целых чисел, множество рациональных чисел, иррациональное число, квадратный корень, множество действительных чисел, геометрическая интерпретация натуральных, целых, рациональных, действительных чисел;</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и объяснять смысл позиционной записи натурального числа;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вычисления, в том числе с использованием приемов рациональных вычислений;</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чисел с заданной точностью;</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сравнивать рациональные и иррациональные числа;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рациональное число в виде десятичной дроби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упорядочивать числа, записанные в виде обыкновенной и десятичной дроби;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НОД и НОК чисел и использовать их при решении задач.</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правила приближенных вычислений при решении практических задач и решении задач других учебных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сравнение результатов вычислений при решении практических задач, в том числе приближенных вычислений;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оценивать числовые выражения при решении практических задач и задач из других учебных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записывать и округлять числовые значения реальных величин с использованием разных систем измерения.</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Тождественные преобразования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степени с натуральным показателем, степени с целым отрицательным показателем;</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целых выражений: действия с одночленами (сложение, вычитание, умножение), действия с многочленами (сложение, вычитание, умножение);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разложение многочленов на множители одним из способов: вынесение за скобку, группировка, использование формул сокращенного умножения;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квадрат суммы и разности одночленов;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раскладывать на множители квадратный   трехчлен;</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выражений, содержащих степени с целыми отрицательными показателями, переходить от записи в виде степени с целым отрицательным показателем к записи в виде дроби;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дробно-рациональных выражений: сокращение дробей, приведение алгебраических дробей к общему знаменателю, сложение, умножение, деление алгебраических дробей, возведение алгебраической дроби в натуральную и целую отрицательную степень;</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выражений, содержащих квадратные корни;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квадрат суммы или разности двучлена в выражениях, содержащих квадратные корни;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выражений, содержащих модуль.</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и действия с числами, записанными в стандартном виде;</w:t>
      </w:r>
    </w:p>
    <w:p w:rsidR="00755FA4" w:rsidRPr="00363EDC" w:rsidRDefault="00755FA4" w:rsidP="00491BBB">
      <w:pPr>
        <w:pStyle w:val="a3"/>
        <w:numPr>
          <w:ilvl w:val="0"/>
          <w:numId w:val="1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алгебраических выражений при решении задач других учебных предметов.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Уравнения и неравенства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уравнение, неравенство, корень уравнения, решение неравенства, равносильные уравнения, область определения уравнения (неравенства, системы уравнений или неравенств);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линейные уравнения и уравнения, сводимые к линейным с помощью тождественных преобразований;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квадратные уравнения и уравнения, сводимые к квадратным с помощью тождественных преобразований;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дробно-линейные уравнения;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простейшие иррациональные уравнения вида </w:t>
      </w:r>
      <w:r w:rsidRPr="00363EDC">
        <w:rPr>
          <w:rFonts w:ascii="Times New Roman" w:hAnsi="Times New Roman" w:cs="Times New Roman"/>
          <w:sz w:val="24"/>
          <w:szCs w:val="24"/>
        </w:rPr>
        <w:object w:dxaOrig="1120" w:dyaOrig="460">
          <v:shape id="_x0000_i1082" type="#_x0000_t75" style="width:58.5pt;height:22.5pt" o:ole="">
            <v:imagedata r:id="rId388" o:title=""/>
          </v:shape>
          <o:OLEObject Type="Embed" ProgID="Equation.DSMT4" ShapeID="_x0000_i1082" DrawAspect="Content" ObjectID="_1609418147" r:id="rId389"/>
        </w:object>
      </w:r>
      <w:r w:rsidRPr="00363EDC">
        <w:rPr>
          <w:rFonts w:ascii="Times New Roman" w:hAnsi="Times New Roman" w:cs="Times New Roman"/>
          <w:sz w:val="24"/>
          <w:szCs w:val="24"/>
        </w:rPr>
        <w:t xml:space="preserve">, </w:t>
      </w:r>
      <w:r w:rsidRPr="00363EDC">
        <w:rPr>
          <w:rFonts w:ascii="Times New Roman" w:hAnsi="Times New Roman" w:cs="Times New Roman"/>
          <w:sz w:val="24"/>
          <w:szCs w:val="24"/>
        </w:rPr>
        <w:object w:dxaOrig="1680" w:dyaOrig="460">
          <v:shape id="_x0000_i1083" type="#_x0000_t75" style="width:86.25pt;height:22.5pt" o:ole="">
            <v:imagedata r:id="rId390" o:title=""/>
          </v:shape>
          <o:OLEObject Type="Embed" ProgID="Equation.DSMT4" ShapeID="_x0000_i1083" DrawAspect="Content" ObjectID="_1609418148" r:id="rId391"/>
        </w:object>
      </w:r>
      <w:r w:rsidRPr="00363EDC">
        <w:rPr>
          <w:rFonts w:ascii="Times New Roman" w:hAnsi="Times New Roman" w:cs="Times New Roman"/>
          <w:sz w:val="24"/>
          <w:szCs w:val="24"/>
        </w:rPr>
        <w:t>;</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уравнения вида </w:t>
      </w:r>
      <w:r w:rsidRPr="00363EDC">
        <w:rPr>
          <w:rFonts w:ascii="Times New Roman" w:hAnsi="Times New Roman" w:cs="Times New Roman"/>
          <w:sz w:val="24"/>
          <w:szCs w:val="24"/>
        </w:rPr>
        <w:object w:dxaOrig="700" w:dyaOrig="360">
          <v:shape id="_x0000_i1084" type="#_x0000_t75" style="width:36.75pt;height:21.75pt" o:ole="">
            <v:imagedata r:id="rId392" o:title=""/>
          </v:shape>
          <o:OLEObject Type="Embed" ProgID="Equation.DSMT4" ShapeID="_x0000_i1084" DrawAspect="Content" ObjectID="_1609418149" r:id="rId393"/>
        </w:object>
      </w:r>
      <w:r w:rsidRPr="00363EDC">
        <w:rPr>
          <w:rFonts w:ascii="Times New Roman" w:hAnsi="Times New Roman" w:cs="Times New Roman"/>
          <w:sz w:val="24"/>
          <w:szCs w:val="24"/>
        </w:rPr>
        <w:t>;</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уравнения способом разложения на множители и замены переменной;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метод интервалов для решения целых и дробно-рациональных неравенств;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линейные уравнения и неравенства с параметрами;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квадратные уравнения с параметром;</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системы линейных уравнений с параметрами;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уравнения в целых числах.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линейные и квадратные уравнения, уравнения, к ним сводящиеся, системы линейных уравнений, неравенств при решении задач других учебных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оценку правдоподобия результатов, получаемых при решении линейных и квадратных уравнений и систем линейных уравнений и неравенств при решении задач других учебных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соответствующие уравнения, неравенства или их системы для составления математической модели заданной реальной ситуации или прикладной задачи;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уметь интерпретировать полученный при решении уравнения, неравенства или системы результат в контексте заданной реальной ситуации или прикладной задачи.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Функции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понятиями: функциональная зависимость, функция, график функции, способы задания функции, аргумент и значение функции, область определения и множество значений функции, нули функции, промежутки знакопостоянства, монотонность функции, четность/нечетность функции;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строить графики линейной, квадратичной функций, обратной пропорциональности, функции вида: </w:t>
      </w:r>
      <w:r w:rsidRPr="00363EDC">
        <w:rPr>
          <w:rFonts w:ascii="Times New Roman" w:hAnsi="Times New Roman" w:cs="Times New Roman"/>
          <w:sz w:val="24"/>
          <w:szCs w:val="24"/>
        </w:rPr>
        <w:object w:dxaOrig="1300" w:dyaOrig="620">
          <v:shape id="_x0000_i1085" type="#_x0000_t75" style="width:64.5pt;height:28.5pt" o:ole="">
            <v:imagedata r:id="rId394" o:title=""/>
          </v:shape>
          <o:OLEObject Type="Embed" ProgID="Equation.DSMT4" ShapeID="_x0000_i1085" DrawAspect="Content" ObjectID="_1609418150" r:id="rId395"/>
        </w:object>
      </w:r>
      <w:r w:rsidRPr="00363EDC">
        <w:rPr>
          <w:rFonts w:ascii="Times New Roman" w:hAnsi="Times New Roman" w:cs="Times New Roman"/>
          <w:sz w:val="24"/>
          <w:szCs w:val="24"/>
        </w:rPr>
        <w:t xml:space="preserve">, </w:t>
      </w:r>
      <w:r w:rsidRPr="00363EDC">
        <w:rPr>
          <w:rFonts w:ascii="Times New Roman" w:hAnsi="Times New Roman" w:cs="Times New Roman"/>
          <w:sz w:val="24"/>
          <w:szCs w:val="24"/>
        </w:rPr>
        <w:object w:dxaOrig="760" w:dyaOrig="380">
          <v:shape id="_x0000_i1086" type="#_x0000_t75" style="width:44.25pt;height:14.25pt" o:ole="">
            <v:imagedata r:id="rId396" o:title=""/>
          </v:shape>
          <o:OLEObject Type="Embed" ProgID="Equation.DSMT4" ShapeID="_x0000_i1086" DrawAspect="Content" ObjectID="_1609418151" r:id="rId397"/>
        </w:object>
      </w:r>
      <w:r w:rsidR="0062108D" w:rsidRPr="00363EDC">
        <w:rPr>
          <w:rFonts w:ascii="Times New Roman" w:hAnsi="Times New Roman" w:cs="Times New Roman"/>
          <w:sz w:val="24"/>
          <w:szCs w:val="24"/>
        </w:rPr>
        <w:fldChar w:fldCharType="begin"/>
      </w:r>
      <w:r w:rsidRPr="00363EDC">
        <w:rPr>
          <w:rFonts w:ascii="Times New Roman" w:hAnsi="Times New Roman" w:cs="Times New Roman"/>
          <w:sz w:val="24"/>
          <w:szCs w:val="24"/>
        </w:rPr>
        <w:instrText xml:space="preserve"> QUOTE  </w:instrText>
      </w:r>
      <w:r w:rsidR="0062108D" w:rsidRPr="00363EDC">
        <w:rPr>
          <w:rFonts w:ascii="Times New Roman" w:hAnsi="Times New Roman" w:cs="Times New Roman"/>
          <w:sz w:val="24"/>
          <w:szCs w:val="24"/>
        </w:rPr>
        <w:fldChar w:fldCharType="end"/>
      </w:r>
      <w:r w:rsidRPr="00363EDC">
        <w:rPr>
          <w:rFonts w:ascii="Times New Roman" w:hAnsi="Times New Roman" w:cs="Times New Roman"/>
          <w:b/>
          <w:bCs/>
          <w:sz w:val="24"/>
          <w:szCs w:val="24"/>
        </w:rPr>
        <w:t>,</w:t>
      </w:r>
      <w:r w:rsidRPr="00363EDC">
        <w:rPr>
          <w:rFonts w:ascii="Times New Roman" w:hAnsi="Times New Roman" w:cs="Times New Roman"/>
          <w:bCs/>
          <w:sz w:val="24"/>
          <w:szCs w:val="24"/>
        </w:rPr>
        <w:object w:dxaOrig="760" w:dyaOrig="380">
          <v:shape id="_x0000_i1087" type="#_x0000_t75" style="width:35.25pt;height:14.25pt" o:ole="">
            <v:imagedata r:id="rId398" o:title=""/>
          </v:shape>
          <o:OLEObject Type="Embed" ProgID="Equation.DSMT4" ShapeID="_x0000_i1087" DrawAspect="Content" ObjectID="_1609418152" r:id="rId399"/>
        </w:object>
      </w:r>
      <w:r w:rsidR="0054739C">
        <w:fldChar w:fldCharType="begin"/>
      </w:r>
      <w:r w:rsidR="0054739C">
        <w:fldChar w:fldCharType="separate"/>
      </w:r>
      <w:r w:rsidRPr="00363EDC">
        <w:rPr>
          <w:rFonts w:ascii="Times New Roman" w:hAnsi="Times New Roman" w:cs="Times New Roman"/>
          <w:bCs/>
          <w:noProof/>
          <w:sz w:val="24"/>
          <w:szCs w:val="24"/>
          <w:lang w:eastAsia="ru-RU"/>
        </w:rPr>
        <w:drawing>
          <wp:inline distT="0" distB="0" distL="0" distR="0">
            <wp:extent cx="478155" cy="245110"/>
            <wp:effectExtent l="0" t="0" r="0" b="2540"/>
            <wp:docPr id="5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78155" cy="245110"/>
                    </a:xfrm>
                    <a:prstGeom prst="rect">
                      <a:avLst/>
                    </a:prstGeom>
                    <a:noFill/>
                    <a:ln>
                      <a:noFill/>
                    </a:ln>
                  </pic:spPr>
                </pic:pic>
              </a:graphicData>
            </a:graphic>
          </wp:inline>
        </w:drawing>
      </w:r>
      <w:r w:rsidR="0054739C">
        <w:rPr>
          <w:rFonts w:ascii="Times New Roman" w:hAnsi="Times New Roman" w:cs="Times New Roman"/>
          <w:bCs/>
          <w:noProof/>
          <w:sz w:val="24"/>
          <w:szCs w:val="24"/>
          <w:lang w:eastAsia="ru-RU"/>
        </w:rPr>
        <w:fldChar w:fldCharType="end"/>
      </w:r>
      <w:r w:rsidRPr="00363EDC">
        <w:rPr>
          <w:rFonts w:ascii="Times New Roman" w:hAnsi="Times New Roman" w:cs="Times New Roman"/>
          <w:bCs/>
          <w:sz w:val="24"/>
          <w:szCs w:val="24"/>
        </w:rPr>
        <w:t xml:space="preserve">, </w:t>
      </w:r>
      <w:r w:rsidRPr="00363EDC">
        <w:rPr>
          <w:rFonts w:ascii="Times New Roman" w:hAnsi="Times New Roman" w:cs="Times New Roman"/>
          <w:bCs/>
          <w:sz w:val="24"/>
          <w:szCs w:val="24"/>
        </w:rPr>
        <w:object w:dxaOrig="660" w:dyaOrig="380">
          <v:shape id="_x0000_i1088" type="#_x0000_t75" style="width:28.5pt;height:14.25pt" o:ole="">
            <v:imagedata r:id="rId401" o:title=""/>
          </v:shape>
          <o:OLEObject Type="Embed" ProgID="Equation.DSMT4" ShapeID="_x0000_i1088" DrawAspect="Content" ObjectID="_1609418153" r:id="rId402"/>
        </w:object>
      </w:r>
      <w:r w:rsidRPr="00363EDC">
        <w:rPr>
          <w:rFonts w:ascii="Times New Roman" w:hAnsi="Times New Roman" w:cs="Times New Roman"/>
          <w:bCs/>
          <w:sz w:val="24"/>
          <w:szCs w:val="24"/>
        </w:rPr>
        <w:t>;</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на примере квадратичной функции, использовать преобразования графика функции </w:t>
      </w:r>
      <w:r w:rsidRPr="00363EDC">
        <w:rPr>
          <w:rFonts w:ascii="Times New Roman" w:hAnsi="Times New Roman" w:cs="Times New Roman"/>
          <w:sz w:val="24"/>
          <w:szCs w:val="24"/>
          <w:lang w:val="en-US"/>
        </w:rPr>
        <w:t>y</w:t>
      </w:r>
      <w:r w:rsidRPr="00363EDC">
        <w:rPr>
          <w:rFonts w:ascii="Times New Roman" w:hAnsi="Times New Roman" w:cs="Times New Roman"/>
          <w:sz w:val="24"/>
          <w:szCs w:val="24"/>
        </w:rPr>
        <w:t>=</w:t>
      </w:r>
      <w:r w:rsidRPr="00363EDC">
        <w:rPr>
          <w:rFonts w:ascii="Times New Roman" w:hAnsi="Times New Roman" w:cs="Times New Roman"/>
          <w:sz w:val="24"/>
          <w:szCs w:val="24"/>
          <w:lang w:val="en-US"/>
        </w:rPr>
        <w:t>f</w:t>
      </w:r>
      <w:r w:rsidRPr="00363EDC">
        <w:rPr>
          <w:rFonts w:ascii="Times New Roman" w:hAnsi="Times New Roman" w:cs="Times New Roman"/>
          <w:sz w:val="24"/>
          <w:szCs w:val="24"/>
        </w:rPr>
        <w:t>(</w:t>
      </w:r>
      <w:r w:rsidRPr="00363EDC">
        <w:rPr>
          <w:rFonts w:ascii="Times New Roman" w:hAnsi="Times New Roman" w:cs="Times New Roman"/>
          <w:sz w:val="24"/>
          <w:szCs w:val="24"/>
          <w:lang w:val="en-US"/>
        </w:rPr>
        <w:t>x</w:t>
      </w:r>
      <w:r w:rsidRPr="00363EDC">
        <w:rPr>
          <w:rFonts w:ascii="Times New Roman" w:hAnsi="Times New Roman" w:cs="Times New Roman"/>
          <w:sz w:val="24"/>
          <w:szCs w:val="24"/>
        </w:rPr>
        <w:t xml:space="preserve">) для построения графиков функций </w:t>
      </w:r>
      <w:r w:rsidRPr="00363EDC">
        <w:rPr>
          <w:rFonts w:ascii="Times New Roman" w:hAnsi="Times New Roman" w:cs="Times New Roman"/>
          <w:sz w:val="24"/>
          <w:szCs w:val="24"/>
        </w:rPr>
        <w:object w:dxaOrig="1780" w:dyaOrig="380">
          <v:shape id="_x0000_i1089" type="#_x0000_t75" style="width:85.5pt;height:14.25pt" o:ole="">
            <v:imagedata r:id="rId403" o:title=""/>
          </v:shape>
          <o:OLEObject Type="Embed" ProgID="Equation.DSMT4" ShapeID="_x0000_i1089" DrawAspect="Content" ObjectID="_1609418154" r:id="rId404"/>
        </w:object>
      </w:r>
      <w:r w:rsidRPr="00363EDC">
        <w:rPr>
          <w:rFonts w:ascii="Times New Roman" w:hAnsi="Times New Roman" w:cs="Times New Roman"/>
          <w:sz w:val="24"/>
          <w:szCs w:val="24"/>
        </w:rPr>
        <w:t xml:space="preserve">;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уравнения прямой по заданным условиям: проходящей через две точки с заданными координатами, проходящей через данную точку и параллельной данной прямой;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функцию по ее графику;</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множество значений, нули, промежутки знакопостоянства, монотонности квадратичной функции;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последовательность, арифметическая прогрессия, геометрическая прогрессия;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арифметическую и геометрическую прогрессию.</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иллюстрировать с помощью графика реальную зависимость или процесс по их характеристикам;</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и график квадратичной функции при решении задач из других учебных предметов.</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простые и сложные задачи разных типов, а также задачи повышенной трудности;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разные краткие записи как модели текстов сложных задач для построения поисковой схемы и решения задач;</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различать модель текста и модель решения задачи, конструировать к одной модели решения несложной задачи разные модели текста задачи;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и применять оба способа поиска решения задач (от требования к условию и от условия к требованию);</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моделировать рассуждения при поиске решения задач с помощью граф-схемы;</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 и содержание каждого этапа;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затруднения при решении задач;</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различные преобразования предложенной задачи, конструировать новые задачи из данной, в том числе обратные;</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всевозможные ситуации при решении задач на движение по реке, рассматривать разные системы отсчета;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решать разнообразные задачи «на части»,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основными методами решения задач на смеси, сплавы, концентрации;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проценты, в том числе, сложные проценты с обоснованием, используя разные способы;</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логические задачи разными способами, в том числе, с двумя блоками и с тремя блоками данных с помощью таблиц;</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по комбинаторике и теории вероятностей на основе использования изученных методов и обосновывать решение;</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задачи по математической статистике;</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конструировать задачи на основе рассмотрения реальных ситуаций, в которых не требуется точный вычислительный результат;</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движение по реке, рассматривая разные системы отсчета.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Статистика и теория вероятностей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информацию, представленную в таблицах, на диаграммах, графиках;</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таблицы, строить диаграммы и графики на основе данных;</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факториал числа, перестановки и сочетания, треугольник Паскаля;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правило произведения при решении комбинаторных задач;</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информацию с помощью кругов Эйлера;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вычисление вероятности с подсчетом количества вариантов с помощью комбинаторики.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представленную в таблицах, на диаграммах, графиках, отражающую свойства и характеристики реальных процессов и явлений;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определять статистические характеристики выборок по таблицам, диаграммам, графикам, выполнять сравнение в зависимости от цели решения задачи;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реальных событий и явлений.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понятиями геометрических фигур;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извлекать, интерпретировать и преобразовывать информацию о геометрических фигурах, представленную на чертежах;</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применять геометрические факты для решения задач, в том числе, предполагающих несколько шагов решения;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формулировать в простейших случаях свойства и признаки фигур;</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доказывать геометрические утверждения;</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стандартной классификацией плоских фигур (треугольников и четырехугольников).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геометрических фигур для решения задач практического характера и задач из смежных дисциплин.</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Отношения</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теорему Фалеса и теорему о пропорциональных отрезках при решении задач;</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характеризовать взаимное расположение прямой и окружности, двух окружностей.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отношения для решения задач, возникающих в реальной жизни.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представлениями о длине, площади, объеме как величинами. Применять теорему Пифагора, формулы площади, объема при решении многошаговых задач, в которых не все данные представлены явно, а требуют вычислений, оперировать более широким количеством формул длины, площади, объема, вычислять характеристики комбинаций фигур (окружностей и многоугольников) вычислять расстояния между фигурами, применять тригонометрические формулы для вычислений в более сложных случаях, проводить вычисления на основе равновеликости и равносоставленности;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проводить простые вычисления на объемных телах;</w:t>
      </w:r>
    </w:p>
    <w:p w:rsidR="00755FA4" w:rsidRPr="00363EDC" w:rsidRDefault="00755FA4" w:rsidP="00491BBB">
      <w:pPr>
        <w:pStyle w:val="a3"/>
        <w:numPr>
          <w:ilvl w:val="0"/>
          <w:numId w:val="1"/>
        </w:numPr>
        <w:spacing w:after="0" w:line="240" w:lineRule="auto"/>
        <w:rPr>
          <w:rFonts w:ascii="Times New Roman" w:hAnsi="Times New Roman" w:cs="Times New Roman"/>
          <w:b/>
          <w:sz w:val="24"/>
          <w:szCs w:val="24"/>
        </w:rPr>
      </w:pPr>
      <w:r w:rsidRPr="00363EDC">
        <w:rPr>
          <w:rFonts w:ascii="Times New Roman" w:hAnsi="Times New Roman" w:cs="Times New Roman"/>
          <w:sz w:val="24"/>
          <w:szCs w:val="24"/>
        </w:rPr>
        <w:t xml:space="preserve">формулировать задачи на вычисление длин, площадей и объемов и решать их. </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проводить вычисления на местности;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формулы при вычислениях в смежных учебных предметах, в окружающей действительности.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построения</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геометрические фигуры по текстовому и символьному описанию;</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свободно оперировать чертежными инструментами в несложных случаях,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построения треугольников, применять отдельные методы построений циркулем и линейкой и проводить простейшие исследования числа решений;</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типовые плоские фигуры и объемные тела с помощью простейших компьютерных инструментов.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выполнять простейшие построения на местности, необходимые в реальной жизни;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размеры реальных объектов окружающего мира.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Преобразования</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понятием движения и преобразования подобия, владеть приемами построения фигур с использованием движений и преобразований подобия, применять полученные знания и опыт построений в смежных предметах и в реальных ситуациях окружающего мира; </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фигуру, подобную данной, пользоваться свойствами подобия для обоснования свойств фигур;</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свойства движений для проведения простейших обоснований свойств фигур.</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свойства движений и применять подобие для построений и вычислений.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Векторы и координаты на плоскости</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вектор, сумма, разность векторов, произведение вектора на число, угол между векторами, скалярное произведение векторов, координаты на плоскости, координаты вектора;</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действия над векторами (сложение, вычитание, умножение на число), вычислять скалярное произведение, определять в простейших случаях угол между векторами, выполнять разложение вектора на составляющие, применять полученные знания в физике, пользоваться формулой вычисления расстояния между точками по известным координатам, использовать уравнения фигур для решения задач;</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векторы и координаты для решения геометрических задач на вычисление длин, углов.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понятия векторов и координат для решения задач по физике, географии и другим учебным предметам.</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Характеризовать вклад выдающихся математиков в развитие математики и иных научных областей;</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роль математики в развитии России.</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Методы математики</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Используя изученные методы, проводить доказательство, выполнять опровержение;</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изученные методы и их комбинации для решения математических задач;</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математические знания для описания закономерностей в окружающей действительности и произведениях искусства;</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простейшие программные средства и электронно-коммуникационные системы при решении математических задач.</w:t>
      </w:r>
    </w:p>
    <w:p w:rsidR="00755FA4" w:rsidRPr="00363EDC" w:rsidRDefault="00755FA4" w:rsidP="00755FA4">
      <w:pPr>
        <w:pStyle w:val="a3"/>
        <w:spacing w:after="0" w:line="240" w:lineRule="auto"/>
        <w:rPr>
          <w:rFonts w:ascii="Times New Roman" w:hAnsi="Times New Roman" w:cs="Times New Roman"/>
          <w:b/>
          <w:bCs/>
          <w:sz w:val="24"/>
          <w:szCs w:val="24"/>
        </w:rPr>
      </w:pPr>
      <w:bookmarkStart w:id="7" w:name="_Toc284662723"/>
      <w:bookmarkStart w:id="8" w:name="_Toc284663349"/>
      <w:r w:rsidRPr="00363EDC">
        <w:rPr>
          <w:rFonts w:ascii="Times New Roman" w:hAnsi="Times New Roman" w:cs="Times New Roman"/>
          <w:b/>
          <w:bCs/>
          <w:sz w:val="24"/>
          <w:szCs w:val="24"/>
        </w:rPr>
        <w:t>Выпускник получит возможность научиться в 7-9 классах для успешного продолжения образования на углубленном уровне</w:t>
      </w:r>
      <w:bookmarkEnd w:id="7"/>
      <w:bookmarkEnd w:id="8"/>
    </w:p>
    <w:p w:rsidR="00755FA4" w:rsidRPr="00363EDC" w:rsidRDefault="00755FA4" w:rsidP="00755FA4">
      <w:pPr>
        <w:pStyle w:val="a3"/>
        <w:spacing w:after="0" w:line="240" w:lineRule="auto"/>
        <w:rPr>
          <w:rFonts w:ascii="Times New Roman" w:hAnsi="Times New Roman" w:cs="Times New Roman"/>
          <w:sz w:val="24"/>
          <w:szCs w:val="24"/>
        </w:rPr>
      </w:pPr>
      <w:r w:rsidRPr="00363EDC">
        <w:rPr>
          <w:rFonts w:ascii="Times New Roman" w:hAnsi="Times New Roman" w:cs="Times New Roman"/>
          <w:b/>
          <w:sz w:val="24"/>
          <w:szCs w:val="24"/>
        </w:rPr>
        <w:t>Элементы теории множеств и математической логики</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w:t>
      </w:r>
      <w:r w:rsidR="007B7005">
        <w:rPr>
          <w:rFonts w:ascii="Times New Roman" w:hAnsi="Times New Roman" w:cs="Times New Roman"/>
          <w:sz w:val="24"/>
          <w:szCs w:val="24"/>
          <w:vertAlign w:val="superscript"/>
        </w:rPr>
        <w:t xml:space="preserve"> </w:t>
      </w:r>
      <w:r w:rsidRPr="00363EDC">
        <w:rPr>
          <w:rFonts w:ascii="Times New Roman" w:hAnsi="Times New Roman" w:cs="Times New Roman"/>
          <w:sz w:val="24"/>
          <w:szCs w:val="24"/>
        </w:rPr>
        <w:t>понятиями: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 способы задание множества;</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задавать множества разными способами;</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проверять выполнение характеристического свойства множества;</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высказывание, истинность и ложность высказывания, сложные и простые высказывания, отрицание высказываний; истинность и ложность утверждения и его отрицания, операции над высказываниями: и, или, не; условные высказывания (импликации);</w:t>
      </w:r>
    </w:p>
    <w:p w:rsidR="00755FA4" w:rsidRPr="00363EDC" w:rsidRDefault="00755FA4" w:rsidP="00491BBB">
      <w:pPr>
        <w:pStyle w:val="a3"/>
        <w:numPr>
          <w:ilvl w:val="0"/>
          <w:numId w:val="5"/>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высказывания с использованием законов алгебры высказываний.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строить рассуждения на основе использования правил логики;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множества, операции с множествами, их графическое представление для описания реальных процессов и явлений, при решении задач других учебных предметов.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Числа</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иррациональное число, корень степени n, действительное число, множество действительных чисел, геометрическая интерпретация натуральных, целых, рациональных, действительных чисел;</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и объяснять разницу между позиционной и непозиционной системами записи чисел;</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переводить числа из одной системы записи (системы счисления) в другую;</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доказывать и использовать признаки делимости на 2, 4, 8, 5, 3, 6, 9, 10, 11 суммы и произведения чисел при выполнении вычислений и решении задач;</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округление рациональных и иррациональных чисел с заданной точностью;</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сравнивать действительные числа разными способами;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упорядочивать числа, записанные в виде обыкновенной и десятичной дроби, числа, записанные с использованием арифметического квадратного корня, корней степени больше 2;</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находить НОД и НОК чисел разными способами и использовать их при решении задач;</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вычисления и преобразования выражений, содержащих действительные числа, в том числе корни натуральных степеней.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и объяснять результаты сравнения результатов вычислений при решении практических задач, в том числе приближенных вычислений, используя разные способы сравнений;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записывать, сравнивать, округлять числовые данные реальных величин с использованием разных систем измерения;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оценивать разными способами числовые выражения при решении практических задач и задач из других учебных предметов.</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Тождественные преобразования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степени с целым и дробным показателем;</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доказательство свойств степени с целыми и дробными показателями;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понятиями «одночлен», «многочлен», «многочлен с одной переменной», «многочлен с несколькими переменными», коэффициенты многочлена, «стандартная запись многочлена», степень одночлена и многочлена;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владеть приемами преобразования целых и дробно-рациональных выражений;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разложение многочленов на множители разными способами, с использованием комбинаций различных приемов;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теорему Виета и теорему, обратную теореме Виета, для поиска корней квадратного трехчлена и для решения задач, в том числе задач с параметрами на основе квадратного трехчлена;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деление многочлена на многочлен с остатком;</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доказывать свойства квадратных корней и корней степени n;</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выполнять преобразования выражений, содержащих квадратные корни, корни степени </w:t>
      </w:r>
      <w:r w:rsidRPr="00363EDC">
        <w:rPr>
          <w:rFonts w:ascii="Times New Roman" w:hAnsi="Times New Roman" w:cs="Times New Roman"/>
          <w:sz w:val="24"/>
          <w:szCs w:val="24"/>
          <w:lang w:val="en-US"/>
        </w:rPr>
        <w:t>n</w:t>
      </w:r>
      <w:r w:rsidRPr="00363EDC">
        <w:rPr>
          <w:rFonts w:ascii="Times New Roman" w:hAnsi="Times New Roman" w:cs="Times New Roman"/>
          <w:sz w:val="24"/>
          <w:szCs w:val="24"/>
        </w:rPr>
        <w:t>;</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«тождество», «тождество на множестве», «тождественное преобразование»;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различные преобразования выражений, содержащих модули.</w:t>
      </w:r>
      <w:r w:rsidR="0062108D" w:rsidRPr="00363EDC">
        <w:rPr>
          <w:rFonts w:ascii="Times New Roman" w:hAnsi="Times New Roman" w:cs="Times New Roman"/>
          <w:sz w:val="24"/>
          <w:szCs w:val="24"/>
        </w:rPr>
        <w:fldChar w:fldCharType="begin"/>
      </w:r>
      <w:r w:rsidRPr="00363EDC">
        <w:rPr>
          <w:rFonts w:ascii="Times New Roman" w:hAnsi="Times New Roman" w:cs="Times New Roman"/>
          <w:sz w:val="24"/>
          <w:szCs w:val="24"/>
        </w:rPr>
        <w:instrText xml:space="preserve"> QUOTE </w:instrText>
      </w:r>
      <w:r w:rsidRPr="00363EDC">
        <w:rPr>
          <w:rFonts w:ascii="Times New Roman" w:hAnsi="Times New Roman" w:cs="Times New Roman"/>
          <w:noProof/>
          <w:sz w:val="24"/>
          <w:szCs w:val="24"/>
          <w:lang w:eastAsia="ru-RU"/>
        </w:rPr>
        <w:drawing>
          <wp:inline distT="0" distB="0" distL="0" distR="0">
            <wp:extent cx="765175" cy="269240"/>
            <wp:effectExtent l="0" t="0" r="0" b="0"/>
            <wp:docPr id="5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5175" cy="269240"/>
                    </a:xfrm>
                    <a:prstGeom prst="rect">
                      <a:avLst/>
                    </a:prstGeom>
                    <a:noFill/>
                    <a:ln>
                      <a:noFill/>
                    </a:ln>
                  </pic:spPr>
                </pic:pic>
              </a:graphicData>
            </a:graphic>
          </wp:inline>
        </w:drawing>
      </w:r>
      <w:r w:rsidR="0062108D" w:rsidRPr="00363EDC">
        <w:rPr>
          <w:rFonts w:ascii="Times New Roman" w:hAnsi="Times New Roman" w:cs="Times New Roman"/>
          <w:sz w:val="24"/>
          <w:szCs w:val="24"/>
        </w:rPr>
        <w:fldChar w:fldCharType="separate"/>
      </w:r>
      <w:r w:rsidRPr="00363EDC">
        <w:rPr>
          <w:rFonts w:ascii="Times New Roman" w:hAnsi="Times New Roman" w:cs="Times New Roman"/>
          <w:noProof/>
          <w:sz w:val="24"/>
          <w:szCs w:val="24"/>
          <w:lang w:eastAsia="ru-RU"/>
        </w:rPr>
        <w:drawing>
          <wp:inline distT="0" distB="0" distL="0" distR="0">
            <wp:extent cx="765175" cy="269240"/>
            <wp:effectExtent l="0" t="0" r="0" b="0"/>
            <wp:docPr id="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5175" cy="269240"/>
                    </a:xfrm>
                    <a:prstGeom prst="rect">
                      <a:avLst/>
                    </a:prstGeom>
                    <a:noFill/>
                    <a:ln>
                      <a:noFill/>
                    </a:ln>
                  </pic:spPr>
                </pic:pic>
              </a:graphicData>
            </a:graphic>
          </wp:inline>
        </w:drawing>
      </w:r>
      <w:r w:rsidR="0062108D" w:rsidRPr="00363EDC">
        <w:rPr>
          <w:rFonts w:ascii="Times New Roman" w:hAnsi="Times New Roman" w:cs="Times New Roman"/>
          <w:sz w:val="24"/>
          <w:szCs w:val="24"/>
        </w:rPr>
        <w:fldChar w:fldCharType="end"/>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и действия с буквенными выражениями, числовые коэффициенты которых записаны в стандартном виде;</w:t>
      </w:r>
    </w:p>
    <w:p w:rsidR="00755FA4" w:rsidRPr="00363EDC" w:rsidRDefault="00755FA4" w:rsidP="00491BBB">
      <w:pPr>
        <w:pStyle w:val="a3"/>
        <w:numPr>
          <w:ilvl w:val="0"/>
          <w:numId w:val="1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преобразования рациональных выражений при решении задач других учебных предметов;</w:t>
      </w:r>
    </w:p>
    <w:p w:rsidR="00755FA4" w:rsidRPr="00363EDC" w:rsidRDefault="00755FA4" w:rsidP="00491BBB">
      <w:pPr>
        <w:pStyle w:val="a3"/>
        <w:numPr>
          <w:ilvl w:val="0"/>
          <w:numId w:val="1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проверку правдоподобия физических и химических формул на основе сравнения размерностей и валентностей.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Уравнения и неравенства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уравнение, неравенство, равносильные уравнения и неравенства, уравнение, являющееся следствием другого уравнения, уравнения, равносильные на множестве, равносильные преобразования уравнений;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разные виды уравнений и неравенств и их систем, в том числе некоторые уравнения 3 и 4 степеней, дробно-рациональные и иррациональные;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теорему Виета для уравнений степени выше второй;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смысл теорем о равносильных и неравносильных преобразованиях уравнений и уметь их доказывать;</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разными методами решения уравнений, неравенств и их систем, уметь выбирать метод решения и обосновывать свой выбор;</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метод интервалов для решения неравенств, в том числе дробно-рациональных и включающих в себя иррациональные выражения;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алгебраические уравнения и неравенства и их системы с параметрами алгебраическим и графическим методами;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разными методами доказательства неравенств;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уравнения в целых числах;</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изображать множества на плоскости, задаваемые уравнениями, неравенствами и их системами.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уравнения, неравенства, их системы при решении задач других учебных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оценку правдоподобия результатов, получаемых при решении различных уравнений, неравенств и их систем при решении задач других учебных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и решать уравнения и неравенства с параметрами при решении задач других учебных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уравнение, неравенство или их систему, описывающие реальную ситуацию или прикладную задачу, интерпретировать полученные результаты.</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Функции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Свободно оперировать понятиями: зависимость, функциональная зависимость, зависимая и независимая переменные, функция, способы задания функции, аргумент и значение функции, область определения и множество значения функции, нули функции, промежутки знакопостоянства, монотонность функции, наибольшее и наименьшее значения, четность/нечетность функции, периодичность функции, график функции, вертикальная, горизонтальная, наклонная асимптоты; график зависимости, не являющейся функцией,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строить графики функций: линейной, квадратичной, дробно-линейной, степенной при разных значениях показателя степени, </w:t>
      </w:r>
      <w:r w:rsidRPr="00363EDC">
        <w:rPr>
          <w:rFonts w:ascii="Times New Roman" w:hAnsi="Times New Roman" w:cs="Times New Roman"/>
          <w:bCs/>
          <w:sz w:val="24"/>
          <w:szCs w:val="24"/>
        </w:rPr>
        <w:object w:dxaOrig="660" w:dyaOrig="380">
          <v:shape id="_x0000_i1090" type="#_x0000_t75" style="width:28.5pt;height:14.25pt" o:ole="">
            <v:imagedata r:id="rId401" o:title=""/>
          </v:shape>
          <o:OLEObject Type="Embed" ProgID="Equation.DSMT4" ShapeID="_x0000_i1090" DrawAspect="Content" ObjectID="_1609418155" r:id="rId406"/>
        </w:object>
      </w:r>
      <w:r w:rsidRPr="00363EDC">
        <w:rPr>
          <w:rFonts w:ascii="Times New Roman" w:hAnsi="Times New Roman" w:cs="Times New Roman"/>
          <w:bCs/>
          <w:sz w:val="24"/>
          <w:szCs w:val="24"/>
        </w:rPr>
        <w:t>;</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использовать преобразования графика функции </w:t>
      </w:r>
      <w:r w:rsidRPr="00363EDC">
        <w:rPr>
          <w:rFonts w:ascii="Times New Roman" w:hAnsi="Times New Roman" w:cs="Times New Roman"/>
          <w:sz w:val="24"/>
          <w:szCs w:val="24"/>
        </w:rPr>
        <w:object w:dxaOrig="960" w:dyaOrig="380">
          <v:shape id="_x0000_i1091" type="#_x0000_t75" style="width:50.25pt;height:14.25pt" o:ole="">
            <v:imagedata r:id="rId407" o:title=""/>
          </v:shape>
          <o:OLEObject Type="Embed" ProgID="Equation.DSMT4" ShapeID="_x0000_i1091" DrawAspect="Content" ObjectID="_1609418156" r:id="rId408"/>
        </w:object>
      </w:r>
      <w:r w:rsidRPr="00363EDC">
        <w:rPr>
          <w:rFonts w:ascii="Times New Roman" w:hAnsi="Times New Roman" w:cs="Times New Roman"/>
          <w:sz w:val="24"/>
          <w:szCs w:val="24"/>
        </w:rPr>
        <w:t xml:space="preserve"> для построения графиков функций </w:t>
      </w:r>
      <w:r w:rsidRPr="00363EDC">
        <w:rPr>
          <w:rFonts w:ascii="Times New Roman" w:hAnsi="Times New Roman" w:cs="Times New Roman"/>
          <w:sz w:val="24"/>
          <w:szCs w:val="24"/>
        </w:rPr>
        <w:object w:dxaOrig="1780" w:dyaOrig="380">
          <v:shape id="_x0000_i1092" type="#_x0000_t75" style="width:85.5pt;height:14.25pt" o:ole="">
            <v:imagedata r:id="rId403" o:title=""/>
          </v:shape>
          <o:OLEObject Type="Embed" ProgID="Equation.DSMT4" ShapeID="_x0000_i1092" DrawAspect="Content" ObjectID="_1609418157" r:id="rId409"/>
        </w:object>
      </w:r>
      <w:r w:rsidRPr="00363EDC">
        <w:rPr>
          <w:rFonts w:ascii="Times New Roman" w:hAnsi="Times New Roman" w:cs="Times New Roman"/>
          <w:sz w:val="24"/>
          <w:szCs w:val="24"/>
        </w:rPr>
        <w:t xml:space="preserve">;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свойства функций и вид графика в зависимости от параметров;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свободно оперировать понятиями: последовательность, ограниченная последовательность, монотонно возрастающая (убывающая) последовательность, предел последовательности, арифметическая прогрессия, геометрическая прогрессия, характеристическое свойство арифметической (геометрической) прогрессии; </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метод математической индукции для вывода формул, доказательства равенств и неравенств, решения задач на делимость;</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последовательности, заданные рекуррентно;</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комбинированные задачи на арифметическую и геометрическую прогрессии.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и исследовать функции, соответствующие реальным процессам и явлениям, интерпретировать полученные результаты в соответствии со спецификой исследуемого процесса или явления;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графики зависимостей для исследования реальных процессов и явлений;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и исследовать функции при решении задач других учебных предметов, интерпретировать полученные результаты в соответствии со спецификой учебного предмета.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Статистика и теория вероятностей </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выбирать наиболее удобный способ представления информации, адекватный ее свойствам и целям анализа;</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вычислять числовые характеристики выборки;</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факториал числа, перестановки, сочетания и размещения, треугольник Паскаля;</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 основные комбинаторные формулы;</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примеры случайных величин, и вычислять их статистические характеристики;</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формулы комбинаторики при решении комбинаторных задач;</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вычисление вероятности в том числе с использованием формул.</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представлять информацию о реальных процессах и явлениях способом, адекватным ее свойствам и цели исследования;</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и сравнивать статистические характеристики выборок, полученных в процессе решения прикладной задачи, изучения реального явления, решения задачи из других учебных предметов;</w:t>
      </w:r>
    </w:p>
    <w:p w:rsidR="00755FA4" w:rsidRPr="00363EDC" w:rsidRDefault="00755FA4" w:rsidP="00491BBB">
      <w:pPr>
        <w:pStyle w:val="a3"/>
        <w:numPr>
          <w:ilvl w:val="0"/>
          <w:numId w:val="4"/>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вероятность реальных событий и явлений в различных ситуациях.</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Текстовые задачи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простые и сложные задачи, а также задачи повышенной трудности и выделять их математическую основу;</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распознавать разные виды и типы задач;</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разные краткие записи как модели текстов сложных задач и задач повышенной сложности для построения поисковой схемы и решения задач, выбирать оптимальную для рассматриваемой в задаче ситуации модель текста задачи;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различать модель текста и модель решения задачи, конструировать к одной модели решения сложных задач разные модели текста задачи;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знать и применять три способа поиска решения задач (от требования к условию и от условия к требованию, комбинированный);</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моделировать рассуждения при поиске решения задач с помощью граф-схемы;</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выделять этапы решения задачи и содержание каждого этапа;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затруднения при решении задач;</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различные преобразования предложенной задачи, конструировать новые задачи из данной, в том числе обратные;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интерпретировать вычислительные результаты в задаче, исследовать полученное решение задачи;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изменять условие задач (количественные или качественные данные), исследовать измененное преобразованное;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 конструировать новые ситуации на основе изменения условий задачи при движении по реке;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всевозможные ситуации при решении задач на движение по реке, рассматривать разные системы отсчета;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разнообразные задачи «на части»;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основными методами решения задач на смеси, сплавы, концентрации, использовать их в новых ситуациях по отношению к изученным в процессе обучения;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 решать задачи на проценты, в том числе, сложные проценты с обоснованием, используя разные способы;</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логические задачи разными способами, в том числе, с двумя блоками и с тремя блоками данных с помощью таблиц;</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по комбинаторике и теории вероятностей на основе использования изученных методов и обосновывать решение;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несложные задачи по математической статистике;</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новые для данной задачи задачные ситуации с учетом реальных характеристик, в частности, при решении задач на концентрации, учитывать плотность вещества; решать и конструировать задачи на основе рассмотрения реальных ситуаций, в которых не требуется точный вычислительный результат;</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на движение по реке, рассматривая разные системы отсчета;</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конструировать задачные ситуации, приближенные к реальной действительности.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фигуры</w:t>
      </w:r>
    </w:p>
    <w:p w:rsidR="00755FA4" w:rsidRPr="00363EDC" w:rsidRDefault="00755FA4" w:rsidP="00491BBB">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геометрическими понятиями при решении задач и проведении математических рассуждений;</w:t>
      </w:r>
    </w:p>
    <w:p w:rsidR="00755FA4" w:rsidRPr="00363EDC" w:rsidRDefault="00755FA4" w:rsidP="00491BBB">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самостоятельно формулировать определения геометрических фигур, выдвигать гипотезы о новых свойствах и признаках геометрических фигур и обосновывать или опровергать их, обобщать или конкретизировать результаты на новые классы фигур, проводить в несложных случаях классификацию фигур по различным основаниям;</w:t>
      </w:r>
    </w:p>
    <w:p w:rsidR="00755FA4" w:rsidRPr="00363EDC" w:rsidRDefault="00755FA4" w:rsidP="00491BBB">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исследовать чертежи, включая комбинации фигур, извлекать, интерпретировать и преобразовывать информацию, представленную на чертежах;</w:t>
      </w:r>
    </w:p>
    <w:p w:rsidR="00755FA4" w:rsidRPr="00363EDC" w:rsidRDefault="00755FA4" w:rsidP="00491BBB">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решать задачи геометрического содержания, в том числе в ситуациях, когда алгоритм решения не следует явно из условия, выполнять необходимые для решения задачи дополнительные построения, исследовать возможность применения теорем и формул для решения задач;</w:t>
      </w:r>
    </w:p>
    <w:p w:rsidR="00755FA4" w:rsidRPr="00363EDC" w:rsidRDefault="00755FA4" w:rsidP="00491BBB">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формулировать и доказывать геометрические утверждения.</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составлять с использованием свойств геометрических фигур математические модели для решения задач практического характера и задач из смежных дисциплин, исследовать полученные модели и интерпретировать результат.</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Отношения</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понятием отношения как метапредметным;</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подобия и равенства фигур при решении задач.</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отношения для построения и исследования математических моделей объектов реальной жизни.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Измерения и вычисления</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длина, площадь, объем, величина угла как величинами, использовать равновеликость и равносоставленность при решении задач на вычисление, самостоятельно получать и использовать формулы для вычислений площадей и объемов фигур, свободно оперировать широким набором формул на вычисление при решении сложных задач, в том числе и задач на вычисление в комбинациях окружности и треугольника, окружности и четырехугольника, а также с применением тригонометрии;</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самостоятельно формулировать гипотезы и проверять их достоверность.</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1"/>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формулами при решении задач в других учебных предметах и при проведении необходимых вычислений в реальной жизни.</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Геометрические построения</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 xml:space="preserve">Оперировать понятием набора элементов, определяющих геометрическую фигуру, </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набором методов построений циркулем и линейкой;</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проводить анализ и реализовывать этапы решения задач на построение.</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 повседневной жизни и при изучении других предметов:</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построения на местности;</w:t>
      </w:r>
    </w:p>
    <w:p w:rsidR="00755FA4" w:rsidRPr="00363EDC" w:rsidRDefault="00755FA4" w:rsidP="00491BBB">
      <w:pPr>
        <w:pStyle w:val="a3"/>
        <w:numPr>
          <w:ilvl w:val="0"/>
          <w:numId w:val="2"/>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оценивать размеры реальных объектов окружающего мира.</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Преобразования</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движениями и преобразованиями как метапредметными понятиями;</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оперировать понятием движения и преобразования подобия для обоснований, свободно владеть приемами построения фигур с помощью движений и преобразования подобия, а также комбинациями движений, движений и преобразований;</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свойства движений и преобразований для проведения обоснования и доказательства утверждений в геометрии и других учебных предметах;</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пользоваться свойствами движений и преобразований при решении задач.</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7"/>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применять свойства движений и применять подобие для построений и вычислений.</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Векторы и координаты на плоскости</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Свободно оперировать понятиями вектор, сумма, разность векторов, произведение вектора на число, скалярное произведение векторов, координаты на плоскости, координаты вектора;</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владеть векторным и координатным методом на плоскости для решения задач на вычисление и доказательства;</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выполнять с помощью векторов и координат доказательство известных ему геометрических фактов (свойства средних линий, теорем о замечательных точках и т.п.) и получать новые свойства известных фигур;</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уравнения фигур для решения задач и самостоятельно составлять уравнения отдельных плоских фигур.</w:t>
      </w:r>
    </w:p>
    <w:p w:rsidR="00755FA4" w:rsidRPr="00363EDC" w:rsidRDefault="00755FA4" w:rsidP="00755FA4">
      <w:pPr>
        <w:pStyle w:val="a3"/>
        <w:spacing w:after="0" w:line="240" w:lineRule="auto"/>
        <w:rPr>
          <w:rFonts w:ascii="Times New Roman" w:hAnsi="Times New Roman" w:cs="Times New Roman"/>
          <w:b/>
          <w:sz w:val="24"/>
          <w:szCs w:val="24"/>
        </w:rPr>
      </w:pPr>
      <w:r w:rsidRPr="00363EDC">
        <w:rPr>
          <w:rFonts w:ascii="Times New Roman" w:hAnsi="Times New Roman" w:cs="Times New Roman"/>
          <w:b/>
          <w:sz w:val="24"/>
          <w:szCs w:val="24"/>
        </w:rPr>
        <w:t xml:space="preserve">В повседневной жизни и при изучении других предметов: </w:t>
      </w:r>
    </w:p>
    <w:p w:rsidR="00755FA4" w:rsidRPr="00363EDC" w:rsidRDefault="00755FA4" w:rsidP="00491BBB">
      <w:pPr>
        <w:pStyle w:val="a3"/>
        <w:numPr>
          <w:ilvl w:val="0"/>
          <w:numId w:val="6"/>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использовать понятия векторов и координат для решения задач по физике, географии и другим учебным предметам.</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История математики</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Понимать математику как строго организованную систему научных знаний, в частности владеть представлениями об аксиоматическом построении геометрии и первичными представлениями о неевклидовых геометриях;</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рассматривать математику в контексте истории развития цивилизации и истории развития науки, понимать роль математики в развитии России.</w:t>
      </w:r>
    </w:p>
    <w:p w:rsidR="00755FA4" w:rsidRPr="00363EDC" w:rsidRDefault="00755FA4" w:rsidP="00755FA4">
      <w:pPr>
        <w:pStyle w:val="a3"/>
        <w:spacing w:after="0" w:line="240" w:lineRule="auto"/>
        <w:rPr>
          <w:rFonts w:ascii="Times New Roman" w:hAnsi="Times New Roman" w:cs="Times New Roman"/>
          <w:b/>
          <w:bCs/>
          <w:sz w:val="24"/>
          <w:szCs w:val="24"/>
        </w:rPr>
      </w:pPr>
      <w:r w:rsidRPr="00363EDC">
        <w:rPr>
          <w:rFonts w:ascii="Times New Roman" w:hAnsi="Times New Roman" w:cs="Times New Roman"/>
          <w:b/>
          <w:bCs/>
          <w:sz w:val="24"/>
          <w:szCs w:val="24"/>
        </w:rPr>
        <w:t xml:space="preserve">Методы математики </w:t>
      </w:r>
    </w:p>
    <w:p w:rsidR="00755FA4" w:rsidRPr="00363EDC" w:rsidRDefault="00755FA4" w:rsidP="00491BBB">
      <w:pPr>
        <w:pStyle w:val="a3"/>
        <w:numPr>
          <w:ilvl w:val="0"/>
          <w:numId w:val="13"/>
        </w:numPr>
        <w:spacing w:after="0" w:line="240" w:lineRule="auto"/>
        <w:rPr>
          <w:rFonts w:ascii="Times New Roman" w:hAnsi="Times New Roman" w:cs="Times New Roman"/>
          <w:bCs/>
          <w:iCs/>
          <w:sz w:val="24"/>
          <w:szCs w:val="24"/>
        </w:rPr>
      </w:pPr>
      <w:r w:rsidRPr="00363EDC">
        <w:rPr>
          <w:rFonts w:ascii="Times New Roman" w:hAnsi="Times New Roman" w:cs="Times New Roman"/>
          <w:bCs/>
          <w:iCs/>
          <w:sz w:val="24"/>
          <w:szCs w:val="24"/>
        </w:rPr>
        <w:t>Владеть знаниями о различных методах обоснования и опровержения математических утверждений и самостоятельно применять их;</w:t>
      </w:r>
    </w:p>
    <w:p w:rsidR="00755FA4" w:rsidRPr="00363EDC" w:rsidRDefault="00755FA4" w:rsidP="00491BBB">
      <w:pPr>
        <w:pStyle w:val="a3"/>
        <w:numPr>
          <w:ilvl w:val="0"/>
          <w:numId w:val="13"/>
        </w:numPr>
        <w:spacing w:after="0" w:line="240" w:lineRule="auto"/>
        <w:rPr>
          <w:rFonts w:ascii="Times New Roman" w:hAnsi="Times New Roman" w:cs="Times New Roman"/>
          <w:b/>
          <w:iCs/>
          <w:sz w:val="24"/>
          <w:szCs w:val="24"/>
        </w:rPr>
      </w:pPr>
      <w:r w:rsidRPr="00363EDC">
        <w:rPr>
          <w:rFonts w:ascii="Times New Roman" w:hAnsi="Times New Roman" w:cs="Times New Roman"/>
          <w:sz w:val="24"/>
          <w:szCs w:val="24"/>
        </w:rPr>
        <w:t>владеть навыками анализа условия задачи и определения подходящих для решения задач изученных методов или их комбинаций</w:t>
      </w:r>
      <w:r w:rsidRPr="00363EDC">
        <w:rPr>
          <w:rFonts w:ascii="Times New Roman" w:hAnsi="Times New Roman" w:cs="Times New Roman"/>
          <w:bCs/>
          <w:iCs/>
          <w:sz w:val="24"/>
          <w:szCs w:val="24"/>
        </w:rPr>
        <w:t>;</w:t>
      </w:r>
    </w:p>
    <w:p w:rsidR="00755FA4" w:rsidRPr="00363EDC" w:rsidRDefault="00755FA4" w:rsidP="00491BBB">
      <w:pPr>
        <w:pStyle w:val="a3"/>
        <w:numPr>
          <w:ilvl w:val="0"/>
          <w:numId w:val="13"/>
        </w:numPr>
        <w:spacing w:after="0" w:line="240" w:lineRule="auto"/>
        <w:rPr>
          <w:rFonts w:ascii="Times New Roman" w:hAnsi="Times New Roman" w:cs="Times New Roman"/>
          <w:sz w:val="24"/>
          <w:szCs w:val="24"/>
        </w:rPr>
      </w:pPr>
      <w:r w:rsidRPr="00363EDC">
        <w:rPr>
          <w:rFonts w:ascii="Times New Roman" w:hAnsi="Times New Roman" w:cs="Times New Roman"/>
          <w:sz w:val="24"/>
          <w:szCs w:val="24"/>
        </w:rPr>
        <w:t>характеризовать произведения искусства с учетом математических закономерностей в природе, использовать математические закономерности в самостоятельном творчестве.</w:t>
      </w:r>
    </w:p>
    <w:p w:rsidR="00755FA4" w:rsidRPr="00363EDC" w:rsidRDefault="00755FA4" w:rsidP="00755FA4">
      <w:pPr>
        <w:pStyle w:val="a3"/>
        <w:spacing w:after="0" w:line="240" w:lineRule="auto"/>
        <w:ind w:left="360"/>
        <w:rPr>
          <w:rFonts w:ascii="Times New Roman" w:hAnsi="Times New Roman" w:cs="Times New Roman"/>
          <w:sz w:val="24"/>
          <w:szCs w:val="24"/>
        </w:rPr>
      </w:pPr>
    </w:p>
    <w:p w:rsidR="0025074C" w:rsidRPr="00363EDC" w:rsidRDefault="0025074C" w:rsidP="00363EDC">
      <w:pPr>
        <w:pStyle w:val="a3"/>
        <w:spacing w:after="0" w:line="240" w:lineRule="auto"/>
        <w:rPr>
          <w:rFonts w:ascii="Times New Roman" w:hAnsi="Times New Roman" w:cs="Times New Roman"/>
          <w:sz w:val="24"/>
          <w:szCs w:val="24"/>
        </w:rPr>
      </w:pPr>
    </w:p>
    <w:p w:rsidR="008A503E" w:rsidRPr="00363EDC" w:rsidRDefault="008A503E" w:rsidP="00363EDC">
      <w:pPr>
        <w:pStyle w:val="a3"/>
        <w:spacing w:after="0" w:line="240" w:lineRule="auto"/>
        <w:jc w:val="center"/>
        <w:rPr>
          <w:rFonts w:ascii="Times New Roman" w:hAnsi="Times New Roman" w:cs="Times New Roman"/>
          <w:b/>
          <w:sz w:val="24"/>
          <w:szCs w:val="24"/>
        </w:rPr>
      </w:pPr>
      <w:r w:rsidRPr="00363EDC">
        <w:rPr>
          <w:rFonts w:ascii="Times New Roman" w:hAnsi="Times New Roman" w:cs="Times New Roman"/>
          <w:b/>
          <w:sz w:val="24"/>
          <w:szCs w:val="24"/>
        </w:rPr>
        <w:t>Перечень методов организации учебной деятельности</w:t>
      </w:r>
    </w:p>
    <w:p w:rsidR="00BF51EE" w:rsidRPr="00363EDC" w:rsidRDefault="0023572E" w:rsidP="00363EDC">
      <w:pPr>
        <w:spacing w:after="0" w:line="240" w:lineRule="auto"/>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        </w:t>
      </w:r>
      <w:r w:rsidR="00BF51EE" w:rsidRPr="00363EDC">
        <w:rPr>
          <w:rFonts w:ascii="Times New Roman" w:eastAsia="Calibri" w:hAnsi="Times New Roman" w:cs="Times New Roman"/>
          <w:sz w:val="24"/>
          <w:szCs w:val="24"/>
          <w:lang w:eastAsia="ru-RU"/>
        </w:rPr>
        <w:t>С целью обеспечения эффективности   и результативности учебного процесса используются  различные технологии обучения.</w:t>
      </w:r>
    </w:p>
    <w:p w:rsidR="00BF51EE" w:rsidRPr="00363EDC" w:rsidRDefault="00BF51EE" w:rsidP="00363EDC">
      <w:pPr>
        <w:spacing w:after="0" w:line="240" w:lineRule="auto"/>
        <w:rPr>
          <w:rFonts w:ascii="Times New Roman" w:eastAsia="Calibri" w:hAnsi="Times New Roman" w:cs="Times New Roman"/>
          <w:sz w:val="24"/>
          <w:szCs w:val="24"/>
          <w:lang w:eastAsia="ru-RU"/>
        </w:rPr>
      </w:pPr>
      <w:r w:rsidRPr="00363EDC">
        <w:rPr>
          <w:rFonts w:ascii="Times New Roman" w:eastAsia="Calibri" w:hAnsi="Times New Roman" w:cs="Times New Roman"/>
          <w:sz w:val="24"/>
          <w:szCs w:val="24"/>
          <w:lang w:eastAsia="ru-RU"/>
        </w:rPr>
        <w:t xml:space="preserve">    Главной задачей использования новых  технологий является расширение интеллектуальных возможностей человека. Все используемые технологии направлены на сохранение физического, психического и нравственного здоровья каждого ученика.</w:t>
      </w:r>
    </w:p>
    <w:p w:rsidR="00BF51EE" w:rsidRPr="00363EDC" w:rsidRDefault="00BF51EE" w:rsidP="00363EDC">
      <w:pPr>
        <w:spacing w:after="0" w:line="240" w:lineRule="auto"/>
        <w:rPr>
          <w:rFonts w:ascii="Times New Roman" w:eastAsia="Calibri" w:hAnsi="Times New Roman" w:cs="Times New Roman"/>
          <w:sz w:val="24"/>
          <w:szCs w:val="24"/>
          <w:lang w:eastAsia="ru-RU"/>
        </w:rPr>
      </w:pPr>
      <w:r w:rsidRPr="00363EDC">
        <w:rPr>
          <w:rFonts w:ascii="Times New Roman" w:eastAsia="Calibri" w:hAnsi="Times New Roman" w:cs="Times New Roman"/>
          <w:sz w:val="24"/>
          <w:szCs w:val="24"/>
          <w:lang w:eastAsia="ru-RU"/>
        </w:rPr>
        <w:t xml:space="preserve">На уроках используются элементы следующих технологий: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Проблемное обучение</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Создание в учебной деятельности проблемных ситуаций и организация активной самостоятельной деятельности учащихся по их разрешению, в результате чего происходит творческое овладение знаниями, умениями, навыками, развиваются мыслительные способности.</w:t>
      </w:r>
      <w:r w:rsidRPr="00363EDC">
        <w:rPr>
          <w:rFonts w:ascii="Times New Roman" w:eastAsia="Calibri" w:hAnsi="Times New Roman" w:cs="Times New Roman"/>
          <w:color w:val="000000"/>
          <w:sz w:val="24"/>
          <w:szCs w:val="24"/>
        </w:rPr>
        <w:t>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Индивидуально-</w:t>
      </w:r>
      <w:r w:rsidR="00021DB1">
        <w:rPr>
          <w:rFonts w:ascii="Times New Roman" w:eastAsia="Calibri" w:hAnsi="Times New Roman" w:cs="Times New Roman"/>
          <w:b/>
          <w:bCs/>
          <w:color w:val="000000"/>
          <w:sz w:val="24"/>
          <w:szCs w:val="24"/>
        </w:rPr>
        <w:t xml:space="preserve"> </w:t>
      </w:r>
      <w:r w:rsidRPr="00363EDC">
        <w:rPr>
          <w:rFonts w:ascii="Times New Roman" w:eastAsia="Calibri" w:hAnsi="Times New Roman" w:cs="Times New Roman"/>
          <w:b/>
          <w:bCs/>
          <w:color w:val="000000"/>
          <w:sz w:val="24"/>
          <w:szCs w:val="24"/>
        </w:rPr>
        <w:t>развивающее</w:t>
      </w:r>
      <w:r w:rsidR="009831FE">
        <w:rPr>
          <w:rFonts w:ascii="Times New Roman" w:eastAsia="Calibri" w:hAnsi="Times New Roman" w:cs="Times New Roman"/>
          <w:b/>
          <w:bCs/>
          <w:color w:val="000000"/>
          <w:sz w:val="24"/>
          <w:szCs w:val="24"/>
        </w:rPr>
        <w:t xml:space="preserve"> </w:t>
      </w:r>
      <w:r w:rsidRPr="00363EDC">
        <w:rPr>
          <w:rFonts w:ascii="Times New Roman" w:eastAsia="Calibri" w:hAnsi="Times New Roman" w:cs="Times New Roman"/>
          <w:b/>
          <w:bCs/>
          <w:color w:val="000000"/>
          <w:sz w:val="24"/>
          <w:szCs w:val="24"/>
        </w:rPr>
        <w:t>обу</w:t>
      </w:r>
      <w:r w:rsidRPr="00363EDC">
        <w:rPr>
          <w:rFonts w:ascii="Times New Roman" w:eastAsia="Calibri" w:hAnsi="Times New Roman" w:cs="Times New Roman"/>
          <w:b/>
          <w:bCs/>
          <w:color w:val="000000"/>
          <w:sz w:val="24"/>
          <w:szCs w:val="24"/>
        </w:rPr>
        <w:softHyphen/>
        <w:t xml:space="preserve">чение  </w:t>
      </w:r>
    </w:p>
    <w:p w:rsidR="00BF51EE" w:rsidRPr="00363EDC" w:rsidRDefault="00BF51EE" w:rsidP="00363EDC">
      <w:pPr>
        <w:spacing w:after="0" w:line="240" w:lineRule="auto"/>
        <w:rPr>
          <w:rFonts w:ascii="Times New Roman" w:eastAsia="Calibri" w:hAnsi="Times New Roman" w:cs="Times New Roman"/>
          <w:b/>
          <w:bCs/>
          <w:color w:val="000000"/>
          <w:sz w:val="24"/>
          <w:szCs w:val="24"/>
        </w:rPr>
      </w:pPr>
      <w:r w:rsidRPr="00363EDC">
        <w:rPr>
          <w:rFonts w:ascii="Times New Roman" w:eastAsia="Calibri" w:hAnsi="Times New Roman" w:cs="Times New Roman"/>
          <w:color w:val="000000"/>
          <w:sz w:val="24"/>
          <w:szCs w:val="24"/>
        </w:rPr>
        <w:t xml:space="preserve">   Знакомство с новыми методами мыслительной деятельности при решении творческих заданий с чертежами, технологическими картами в индивидуальном порядке</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Разноуровневое  обучение</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color w:val="000000"/>
          <w:sz w:val="24"/>
          <w:szCs w:val="24"/>
          <w:shd w:val="clear" w:color="auto" w:fill="FFFFFF"/>
        </w:rPr>
        <w:t xml:space="preserve">  У учителя появляется возможность помогать слабому,  уделять внимание сильному, реализуется  желание сильных учащихся быстрее и глубже продвигаться в образовании. Сильные учащиеся утверждаются в своих способностях, слабые получают возможность испытывать учебный успех, повышается уровень мотивации учения.</w:t>
      </w:r>
      <w:r w:rsidRPr="00363EDC">
        <w:rPr>
          <w:rFonts w:ascii="Times New Roman" w:eastAsia="Calibri" w:hAnsi="Times New Roman" w:cs="Times New Roman"/>
          <w:color w:val="000000"/>
          <w:sz w:val="24"/>
          <w:szCs w:val="24"/>
        </w:rPr>
        <w:t> </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b/>
          <w:bCs/>
          <w:color w:val="000000"/>
          <w:sz w:val="24"/>
          <w:szCs w:val="24"/>
        </w:rPr>
        <w:t>Технология</w:t>
      </w:r>
      <w:r w:rsidR="00021DB1">
        <w:rPr>
          <w:rFonts w:ascii="Times New Roman" w:eastAsia="Calibri" w:hAnsi="Times New Roman" w:cs="Times New Roman"/>
          <w:b/>
          <w:bCs/>
          <w:color w:val="000000"/>
          <w:sz w:val="24"/>
          <w:szCs w:val="24"/>
        </w:rPr>
        <w:t xml:space="preserve"> </w:t>
      </w:r>
      <w:r w:rsidRPr="00363EDC">
        <w:rPr>
          <w:rFonts w:ascii="Times New Roman" w:eastAsia="Calibri" w:hAnsi="Times New Roman" w:cs="Times New Roman"/>
          <w:b/>
          <w:bCs/>
          <w:color w:val="000000"/>
          <w:sz w:val="24"/>
          <w:szCs w:val="24"/>
        </w:rPr>
        <w:t>про</w:t>
      </w:r>
      <w:r w:rsidRPr="00363EDC">
        <w:rPr>
          <w:rFonts w:ascii="Times New Roman" w:eastAsia="Calibri" w:hAnsi="Times New Roman" w:cs="Times New Roman"/>
          <w:b/>
          <w:bCs/>
          <w:color w:val="000000"/>
          <w:sz w:val="24"/>
          <w:szCs w:val="24"/>
        </w:rPr>
        <w:softHyphen/>
        <w:t>ектного</w:t>
      </w:r>
      <w:r w:rsidR="00021DB1">
        <w:rPr>
          <w:rFonts w:ascii="Times New Roman" w:eastAsia="Calibri" w:hAnsi="Times New Roman" w:cs="Times New Roman"/>
          <w:b/>
          <w:bCs/>
          <w:color w:val="000000"/>
          <w:sz w:val="24"/>
          <w:szCs w:val="24"/>
        </w:rPr>
        <w:t xml:space="preserve"> </w:t>
      </w:r>
      <w:r w:rsidRPr="00363EDC">
        <w:rPr>
          <w:rFonts w:ascii="Times New Roman" w:eastAsia="Calibri" w:hAnsi="Times New Roman" w:cs="Times New Roman"/>
          <w:b/>
          <w:bCs/>
          <w:color w:val="000000"/>
          <w:sz w:val="24"/>
          <w:szCs w:val="24"/>
        </w:rPr>
        <w:t>обуче</w:t>
      </w:r>
      <w:r w:rsidRPr="00363EDC">
        <w:rPr>
          <w:rFonts w:ascii="Times New Roman" w:eastAsia="Calibri" w:hAnsi="Times New Roman" w:cs="Times New Roman"/>
          <w:b/>
          <w:bCs/>
          <w:color w:val="000000"/>
          <w:sz w:val="24"/>
          <w:szCs w:val="24"/>
        </w:rPr>
        <w:softHyphen/>
        <w:t>ния</w:t>
      </w:r>
    </w:p>
    <w:p w:rsidR="00BF51EE" w:rsidRPr="00363EDC" w:rsidRDefault="00BF51EE" w:rsidP="00363EDC">
      <w:pPr>
        <w:spacing w:after="0" w:line="240" w:lineRule="auto"/>
        <w:rPr>
          <w:rFonts w:ascii="Times New Roman" w:eastAsia="Calibri" w:hAnsi="Times New Roman" w:cs="Times New Roman"/>
          <w:color w:val="000000"/>
          <w:sz w:val="24"/>
          <w:szCs w:val="24"/>
          <w:shd w:val="clear" w:color="auto" w:fill="FFFFFF"/>
        </w:rPr>
      </w:pPr>
      <w:r w:rsidRPr="00363EDC">
        <w:rPr>
          <w:rFonts w:ascii="Times New Roman" w:eastAsia="Calibri" w:hAnsi="Times New Roman" w:cs="Times New Roman"/>
          <w:color w:val="000000"/>
          <w:sz w:val="24"/>
          <w:szCs w:val="24"/>
        </w:rPr>
        <w:t>Учитель организует учебно-познавательную, ис</w:t>
      </w:r>
      <w:r w:rsidRPr="00363EDC">
        <w:rPr>
          <w:rFonts w:ascii="Times New Roman" w:eastAsia="Calibri" w:hAnsi="Times New Roman" w:cs="Times New Roman"/>
          <w:color w:val="000000"/>
          <w:sz w:val="24"/>
          <w:szCs w:val="24"/>
        </w:rPr>
        <w:softHyphen/>
        <w:t>следовательскую, творческую или игровую дея</w:t>
      </w:r>
      <w:r w:rsidRPr="00363EDC">
        <w:rPr>
          <w:rFonts w:ascii="Times New Roman" w:eastAsia="Calibri" w:hAnsi="Times New Roman" w:cs="Times New Roman"/>
          <w:color w:val="000000"/>
          <w:sz w:val="24"/>
          <w:szCs w:val="24"/>
        </w:rPr>
        <w:softHyphen/>
        <w:t>тельность обучающихся, которые овладевают навыками самостоя</w:t>
      </w:r>
      <w:r w:rsidRPr="00363EDC">
        <w:rPr>
          <w:rFonts w:ascii="Times New Roman" w:eastAsia="Calibri" w:hAnsi="Times New Roman" w:cs="Times New Roman"/>
          <w:color w:val="000000"/>
          <w:sz w:val="24"/>
          <w:szCs w:val="24"/>
        </w:rPr>
        <w:softHyphen/>
        <w:t>тельного поиска,  обработки и анализа  нужной  информации для  решения ка</w:t>
      </w:r>
      <w:r w:rsidRPr="00363EDC">
        <w:rPr>
          <w:rFonts w:ascii="Times New Roman" w:eastAsia="Calibri" w:hAnsi="Times New Roman" w:cs="Times New Roman"/>
          <w:color w:val="000000"/>
          <w:sz w:val="24"/>
          <w:szCs w:val="24"/>
        </w:rPr>
        <w:softHyphen/>
        <w:t>кой-либо проблемы, значимой для участников проекта.</w:t>
      </w:r>
    </w:p>
    <w:p w:rsidR="00BF51EE" w:rsidRPr="00363EDC" w:rsidRDefault="00BF51EE" w:rsidP="00363EDC">
      <w:pPr>
        <w:spacing w:after="0" w:line="240" w:lineRule="auto"/>
        <w:rPr>
          <w:rFonts w:ascii="Times New Roman" w:eastAsia="Calibri" w:hAnsi="Times New Roman" w:cs="Times New Roman"/>
          <w:b/>
          <w:bCs/>
          <w:color w:val="000000"/>
          <w:sz w:val="24"/>
          <w:szCs w:val="24"/>
        </w:rPr>
      </w:pPr>
      <w:r w:rsidRPr="00363EDC">
        <w:rPr>
          <w:rFonts w:ascii="Times New Roman" w:eastAsia="Calibri" w:hAnsi="Times New Roman" w:cs="Times New Roman"/>
          <w:color w:val="000000"/>
          <w:sz w:val="24"/>
          <w:szCs w:val="24"/>
          <w:shd w:val="clear" w:color="auto" w:fill="FFFFFF"/>
        </w:rPr>
        <w:t xml:space="preserve">   Работа с использованием этой технологии  дает возможность развивать индивидуальные творческие способности учащихся, более осознанно подходить к профессиональному и социальному самоопределению.</w:t>
      </w:r>
      <w:r w:rsidRPr="00363EDC">
        <w:rPr>
          <w:rFonts w:ascii="Times New Roman" w:eastAsia="Calibri" w:hAnsi="Times New Roman" w:cs="Times New Roman"/>
          <w:color w:val="000000"/>
          <w:sz w:val="24"/>
          <w:szCs w:val="24"/>
        </w:rPr>
        <w:t> </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b/>
          <w:bCs/>
          <w:color w:val="000000"/>
          <w:sz w:val="24"/>
          <w:szCs w:val="24"/>
        </w:rPr>
        <w:t>Технология использования в обучении игровых методов: ролевых, деловых и других видов обучающих игр</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Расширение кругозора, развитие познавательной деятельности, формирование определенных умений и навыков, необходимых в практической деятельности, развитие общеучебных умений и навыков.</w:t>
      </w:r>
      <w:r w:rsidRPr="00363EDC">
        <w:rPr>
          <w:rFonts w:ascii="Times New Roman" w:eastAsia="Calibri" w:hAnsi="Times New Roman" w:cs="Times New Roman"/>
          <w:color w:val="000000"/>
          <w:sz w:val="24"/>
          <w:szCs w:val="24"/>
        </w:rPr>
        <w:t>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Тестовые</w:t>
      </w:r>
      <w:r w:rsidR="00021DB1">
        <w:rPr>
          <w:rFonts w:ascii="Times New Roman" w:eastAsia="Calibri" w:hAnsi="Times New Roman" w:cs="Times New Roman"/>
          <w:b/>
          <w:bCs/>
          <w:color w:val="000000"/>
          <w:sz w:val="24"/>
          <w:szCs w:val="24"/>
        </w:rPr>
        <w:t xml:space="preserve"> </w:t>
      </w:r>
      <w:r w:rsidRPr="00363EDC">
        <w:rPr>
          <w:rFonts w:ascii="Times New Roman" w:eastAsia="Calibri" w:hAnsi="Times New Roman" w:cs="Times New Roman"/>
          <w:b/>
          <w:bCs/>
          <w:color w:val="000000"/>
          <w:sz w:val="24"/>
          <w:szCs w:val="24"/>
        </w:rPr>
        <w:t>техноло</w:t>
      </w:r>
      <w:r w:rsidRPr="00363EDC">
        <w:rPr>
          <w:rFonts w:ascii="Times New Roman" w:eastAsia="Calibri" w:hAnsi="Times New Roman" w:cs="Times New Roman"/>
          <w:b/>
          <w:bCs/>
          <w:color w:val="000000"/>
          <w:sz w:val="24"/>
          <w:szCs w:val="24"/>
        </w:rPr>
        <w:softHyphen/>
        <w:t>гии</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color w:val="000000"/>
          <w:sz w:val="24"/>
          <w:szCs w:val="24"/>
        </w:rPr>
        <w:t xml:space="preserve">   Оценка уровня обученности  по кон</w:t>
      </w:r>
      <w:r w:rsidRPr="00363EDC">
        <w:rPr>
          <w:rFonts w:ascii="Times New Roman" w:eastAsia="Calibri" w:hAnsi="Times New Roman" w:cs="Times New Roman"/>
          <w:color w:val="000000"/>
          <w:sz w:val="24"/>
          <w:szCs w:val="24"/>
        </w:rPr>
        <w:softHyphen/>
        <w:t>кретной теме, позволяющая реально оценить готовность обу</w:t>
      </w:r>
      <w:r w:rsidRPr="00363EDC">
        <w:rPr>
          <w:rFonts w:ascii="Times New Roman" w:eastAsia="Calibri" w:hAnsi="Times New Roman" w:cs="Times New Roman"/>
          <w:color w:val="000000"/>
          <w:sz w:val="24"/>
          <w:szCs w:val="24"/>
        </w:rPr>
        <w:softHyphen/>
        <w:t>чающихся к ито</w:t>
      </w:r>
      <w:r w:rsidRPr="00363EDC">
        <w:rPr>
          <w:rFonts w:ascii="Times New Roman" w:eastAsia="Calibri" w:hAnsi="Times New Roman" w:cs="Times New Roman"/>
          <w:color w:val="000000"/>
          <w:sz w:val="24"/>
          <w:szCs w:val="24"/>
        </w:rPr>
        <w:softHyphen/>
        <w:t>говому контролю, установление количественных и качественных индивидуальных различий.</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bCs/>
          <w:color w:val="000000"/>
          <w:sz w:val="24"/>
          <w:szCs w:val="24"/>
        </w:rPr>
        <w:t>Обучение в сотрудничестве (командная, групповая работа)</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Сотрудничество трактуется как идея совместной развивающей деятельности взрослых и детей. Суть индивидуального подхода в том, чтобы идти не от учебного предмета, а от ребенка к предмету, идти от тех возможностей, которыми располагает ребенок, применять психолого-педагогические диагностики личности.</w:t>
      </w:r>
      <w:r w:rsidRPr="00363EDC">
        <w:rPr>
          <w:rFonts w:ascii="Times New Roman" w:eastAsia="Calibri" w:hAnsi="Times New Roman" w:cs="Times New Roman"/>
          <w:color w:val="000000"/>
          <w:sz w:val="24"/>
          <w:szCs w:val="24"/>
        </w:rPr>
        <w:t xml:space="preserve"> Обучающиеся и учитель занимаются совместной деятельностью. Эффективность метода не только в академических успехах обучающихся, но и в их интеллектуальном и нравственном раз</w:t>
      </w:r>
      <w:r w:rsidRPr="00363EDC">
        <w:rPr>
          <w:rFonts w:ascii="Times New Roman" w:eastAsia="Calibri" w:hAnsi="Times New Roman" w:cs="Times New Roman"/>
          <w:color w:val="000000"/>
          <w:sz w:val="24"/>
          <w:szCs w:val="24"/>
        </w:rPr>
        <w:softHyphen/>
        <w:t>витии. </w:t>
      </w:r>
      <w:r w:rsidRPr="00363EDC">
        <w:rPr>
          <w:rFonts w:ascii="Times New Roman" w:eastAsia="Calibri" w:hAnsi="Times New Roman" w:cs="Times New Roman"/>
          <w:color w:val="000000"/>
          <w:sz w:val="24"/>
          <w:szCs w:val="24"/>
        </w:rPr>
        <w:br/>
      </w:r>
      <w:hyperlink r:id="rId410" w:history="1">
        <w:r w:rsidRPr="00363EDC">
          <w:rPr>
            <w:rFonts w:ascii="Times New Roman" w:eastAsia="Calibri" w:hAnsi="Times New Roman" w:cs="Times New Roman"/>
            <w:b/>
            <w:bCs/>
            <w:color w:val="000000"/>
            <w:sz w:val="24"/>
            <w:szCs w:val="24"/>
          </w:rPr>
          <w:t>Информационно-коммуникационные технологии</w:t>
        </w:r>
      </w:hyperlink>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color w:val="000000"/>
          <w:sz w:val="24"/>
          <w:szCs w:val="24"/>
        </w:rPr>
        <w:t xml:space="preserve">   Использование ПК в учебном процессе. Создание рефератов, слайдов, презентаций и др. Поиск нужной ин</w:t>
      </w:r>
      <w:r w:rsidRPr="00363EDC">
        <w:rPr>
          <w:rFonts w:ascii="Times New Roman" w:eastAsia="Calibri" w:hAnsi="Times New Roman" w:cs="Times New Roman"/>
          <w:color w:val="000000"/>
          <w:sz w:val="24"/>
          <w:szCs w:val="24"/>
        </w:rPr>
        <w:softHyphen/>
        <w:t>формации в Интернет. Применение полу</w:t>
      </w:r>
      <w:r w:rsidRPr="00363EDC">
        <w:rPr>
          <w:rFonts w:ascii="Times New Roman" w:eastAsia="Calibri" w:hAnsi="Times New Roman" w:cs="Times New Roman"/>
          <w:color w:val="000000"/>
          <w:sz w:val="24"/>
          <w:szCs w:val="24"/>
        </w:rPr>
        <w:softHyphen/>
        <w:t>ченных знаний в практической дея</w:t>
      </w:r>
      <w:r w:rsidRPr="00363EDC">
        <w:rPr>
          <w:rFonts w:ascii="Times New Roman" w:eastAsia="Calibri" w:hAnsi="Times New Roman" w:cs="Times New Roman"/>
          <w:color w:val="000000"/>
          <w:sz w:val="24"/>
          <w:szCs w:val="24"/>
        </w:rPr>
        <w:softHyphen/>
        <w:t xml:space="preserve">тельности. </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b/>
          <w:bCs/>
          <w:color w:val="000000"/>
          <w:sz w:val="24"/>
          <w:szCs w:val="24"/>
        </w:rPr>
        <w:t>Здоровье сберегающие технологии</w:t>
      </w:r>
      <w:r w:rsidRPr="00363EDC">
        <w:rPr>
          <w:rFonts w:ascii="Times New Roman" w:eastAsia="Calibri" w:hAnsi="Times New Roman" w:cs="Times New Roman"/>
          <w:color w:val="000000"/>
          <w:sz w:val="24"/>
          <w:szCs w:val="24"/>
        </w:rPr>
        <w:br/>
      </w:r>
      <w:r w:rsidRPr="00363EDC">
        <w:rPr>
          <w:rFonts w:ascii="Times New Roman" w:eastAsia="Calibri" w:hAnsi="Times New Roman" w:cs="Times New Roman"/>
          <w:color w:val="000000"/>
          <w:sz w:val="24"/>
          <w:szCs w:val="24"/>
          <w:shd w:val="clear" w:color="auto" w:fill="FFFFFF"/>
        </w:rPr>
        <w:t xml:space="preserve">   Использование данных технологий позволяют равномерно во время урока распределять различные виды заданий, чередовать мыслительную деятельность с физминутками, определять время подачи сложного учебного материала, выделять время на проведение самостоятельных работ, нормативно применять ТСО.</w:t>
      </w:r>
      <w:r w:rsidRPr="00363EDC">
        <w:rPr>
          <w:rFonts w:ascii="Times New Roman" w:eastAsia="Calibri" w:hAnsi="Times New Roman" w:cs="Times New Roman"/>
          <w:color w:val="000000"/>
          <w:sz w:val="24"/>
          <w:szCs w:val="24"/>
        </w:rPr>
        <w:t> </w:t>
      </w:r>
    </w:p>
    <w:p w:rsidR="00BF51EE" w:rsidRPr="00363EDC" w:rsidRDefault="00BF51EE" w:rsidP="00363EDC">
      <w:pPr>
        <w:spacing w:after="0" w:line="240" w:lineRule="auto"/>
        <w:rPr>
          <w:rFonts w:ascii="Times New Roman" w:eastAsia="Calibri" w:hAnsi="Times New Roman" w:cs="Times New Roman"/>
          <w:color w:val="000000"/>
          <w:sz w:val="24"/>
          <w:szCs w:val="24"/>
        </w:rPr>
      </w:pPr>
      <w:r w:rsidRPr="00363EDC">
        <w:rPr>
          <w:rFonts w:ascii="Times New Roman" w:eastAsia="Calibri" w:hAnsi="Times New Roman" w:cs="Times New Roman"/>
          <w:b/>
          <w:i/>
          <w:sz w:val="24"/>
          <w:szCs w:val="24"/>
        </w:rPr>
        <w:t xml:space="preserve">Основные типы учебных занятий:    </w:t>
      </w:r>
    </w:p>
    <w:p w:rsidR="00BF51EE" w:rsidRPr="00363EDC" w:rsidRDefault="00BF51EE" w:rsidP="00491BBB">
      <w:pPr>
        <w:numPr>
          <w:ilvl w:val="0"/>
          <w:numId w:val="36"/>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изучения нового учебного материала;</w:t>
      </w:r>
    </w:p>
    <w:p w:rsidR="00BF51EE" w:rsidRPr="00363EDC" w:rsidRDefault="00BF51EE" w:rsidP="00491BBB">
      <w:pPr>
        <w:numPr>
          <w:ilvl w:val="0"/>
          <w:numId w:val="36"/>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закрепления и  применения знаний;</w:t>
      </w:r>
    </w:p>
    <w:p w:rsidR="00BF51EE" w:rsidRPr="00363EDC" w:rsidRDefault="00BF51EE" w:rsidP="00491BBB">
      <w:pPr>
        <w:numPr>
          <w:ilvl w:val="0"/>
          <w:numId w:val="36"/>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обобщающего повторения и систематизации знаний;</w:t>
      </w:r>
    </w:p>
    <w:p w:rsidR="00BF51EE" w:rsidRPr="00363EDC" w:rsidRDefault="00BF51EE" w:rsidP="00491BBB">
      <w:pPr>
        <w:numPr>
          <w:ilvl w:val="0"/>
          <w:numId w:val="36"/>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урок контроля знаний и умений.</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Основным типом урока является комбинированный.</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b/>
          <w:i/>
          <w:color w:val="000000"/>
          <w:sz w:val="24"/>
          <w:szCs w:val="24"/>
        </w:rPr>
        <w:t xml:space="preserve">Формы организации учебного процесса:                                                              </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индивидуальные, групповые, индивидуально-групповые, фронтальные.</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На уроках используются такие формы занятий как:</w:t>
      </w:r>
    </w:p>
    <w:p w:rsidR="00BF51EE" w:rsidRPr="00363EDC" w:rsidRDefault="00BF51EE" w:rsidP="00491BBB">
      <w:pPr>
        <w:numPr>
          <w:ilvl w:val="0"/>
          <w:numId w:val="37"/>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практические занятия;</w:t>
      </w:r>
    </w:p>
    <w:p w:rsidR="00BF51EE" w:rsidRPr="00363EDC" w:rsidRDefault="00BF51EE" w:rsidP="00491BBB">
      <w:pPr>
        <w:numPr>
          <w:ilvl w:val="0"/>
          <w:numId w:val="37"/>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тренинг;</w:t>
      </w:r>
    </w:p>
    <w:p w:rsidR="00BF51EE" w:rsidRPr="00363EDC" w:rsidRDefault="00BF51EE" w:rsidP="00491BBB">
      <w:pPr>
        <w:numPr>
          <w:ilvl w:val="0"/>
          <w:numId w:val="37"/>
        </w:num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консультация;</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sz w:val="24"/>
          <w:szCs w:val="24"/>
        </w:rPr>
        <w:t>Система уроков условна, но все же выделяются следующие виды:</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Урок-лекция.</w:t>
      </w:r>
      <w:r w:rsidRPr="00363EDC">
        <w:rPr>
          <w:rFonts w:ascii="Times New Roman" w:eastAsia="Calibri" w:hAnsi="Times New Roman" w:cs="Times New Roman"/>
          <w:sz w:val="24"/>
          <w:szCs w:val="24"/>
        </w:rPr>
        <w:t xml:space="preserve"> Предполагаются  совместные усилия учителя и учеников для решения общей проблемной познавательной задачи. На таком уроке используется демонстрационный материал на компьютере, разработанный учителем или учениками, мультимедийные продукты.</w:t>
      </w:r>
    </w:p>
    <w:p w:rsidR="00BF51EE" w:rsidRPr="00363EDC" w:rsidRDefault="00BF51EE" w:rsidP="00363EDC">
      <w:pPr>
        <w:spacing w:after="0" w:line="240" w:lineRule="auto"/>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Урок-практикум.</w:t>
      </w:r>
      <w:r w:rsidRPr="00363EDC">
        <w:rPr>
          <w:rFonts w:ascii="Times New Roman" w:eastAsia="Calibri" w:hAnsi="Times New Roman" w:cs="Times New Roman"/>
          <w:sz w:val="24"/>
          <w:szCs w:val="24"/>
        </w:rPr>
        <w:t xml:space="preserve"> На уроке учащиеся работают над различными заданиями в зависимости от своей подготовленности. Виды работ могут быть самыми разными: письменные исследования,  решение различных задач,  практическое применение различных методов решения задач. Компьютер на таких уроках используется как электронный калькулятор, тренажер устного счета, виртуальная лаборатория, источник справочной информации.</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w:t>
      </w:r>
      <w:r w:rsidR="00021DB1">
        <w:rPr>
          <w:rFonts w:ascii="Times New Roman" w:eastAsia="Calibri" w:hAnsi="Times New Roman" w:cs="Times New Roman"/>
          <w:b/>
          <w:bCs/>
          <w:i/>
          <w:iCs/>
          <w:sz w:val="24"/>
          <w:szCs w:val="24"/>
        </w:rPr>
        <w:t xml:space="preserve"> </w:t>
      </w:r>
      <w:r w:rsidRPr="00363EDC">
        <w:rPr>
          <w:rFonts w:ascii="Times New Roman" w:eastAsia="Calibri" w:hAnsi="Times New Roman" w:cs="Times New Roman"/>
          <w:b/>
          <w:bCs/>
          <w:i/>
          <w:iCs/>
          <w:sz w:val="24"/>
          <w:szCs w:val="24"/>
        </w:rPr>
        <w:t>исследование.</w:t>
      </w:r>
      <w:r w:rsidR="00021DB1">
        <w:rPr>
          <w:rFonts w:ascii="Times New Roman" w:eastAsia="Calibri" w:hAnsi="Times New Roman" w:cs="Times New Roman"/>
          <w:b/>
          <w:bCs/>
          <w:i/>
          <w:iCs/>
          <w:sz w:val="24"/>
          <w:szCs w:val="24"/>
        </w:rPr>
        <w:t xml:space="preserve"> </w:t>
      </w:r>
      <w:r w:rsidRPr="00363EDC">
        <w:rPr>
          <w:rFonts w:ascii="Times New Roman" w:eastAsia="Calibri" w:hAnsi="Times New Roman" w:cs="Times New Roman"/>
          <w:sz w:val="24"/>
          <w:szCs w:val="24"/>
        </w:rPr>
        <w:t>На уроке</w:t>
      </w:r>
      <w:r w:rsidR="00021DB1">
        <w:rPr>
          <w:rFonts w:ascii="Times New Roman" w:eastAsia="Calibri" w:hAnsi="Times New Roman" w:cs="Times New Roman"/>
          <w:sz w:val="24"/>
          <w:szCs w:val="24"/>
        </w:rPr>
        <w:t xml:space="preserve"> </w:t>
      </w:r>
      <w:r w:rsidRPr="00363EDC">
        <w:rPr>
          <w:rFonts w:ascii="Times New Roman" w:eastAsia="Calibri" w:hAnsi="Times New Roman" w:cs="Times New Roman"/>
          <w:sz w:val="24"/>
          <w:szCs w:val="24"/>
        </w:rPr>
        <w:t>учащиеся решают проблемную задачу исследовательского характера аналитическим методом и с помощью компьютера .</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Комбинированный урок</w:t>
      </w:r>
      <w:r w:rsidRPr="00363EDC">
        <w:rPr>
          <w:rFonts w:ascii="Times New Roman" w:eastAsia="Calibri" w:hAnsi="Times New Roman" w:cs="Times New Roman"/>
          <w:sz w:val="24"/>
          <w:szCs w:val="24"/>
        </w:rPr>
        <w:t xml:space="preserve"> предполагает выполнение работ и заданий разного вида. </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 решения задач</w:t>
      </w:r>
      <w:r w:rsidRPr="00363EDC">
        <w:rPr>
          <w:rFonts w:ascii="Times New Roman" w:eastAsia="Calibri" w:hAnsi="Times New Roman" w:cs="Times New Roman"/>
          <w:i/>
          <w:iCs/>
          <w:sz w:val="24"/>
          <w:szCs w:val="24"/>
        </w:rPr>
        <w:t>.</w:t>
      </w:r>
      <w:r w:rsidRPr="00363EDC">
        <w:rPr>
          <w:rFonts w:ascii="Times New Roman" w:eastAsia="Calibri" w:hAnsi="Times New Roman" w:cs="Times New Roman"/>
          <w:sz w:val="24"/>
          <w:szCs w:val="24"/>
        </w:rPr>
        <w:t xml:space="preserve"> Вырабатываются у учащихся умения и навыки решения задач на уровне обязательной и возможной подготовке. Любой учащийся может использовать компьютерную информационную базу по методам решения различных задач.</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w:t>
      </w:r>
      <w:r w:rsidR="00021DB1">
        <w:rPr>
          <w:rFonts w:ascii="Times New Roman" w:eastAsia="Calibri" w:hAnsi="Times New Roman" w:cs="Times New Roman"/>
          <w:b/>
          <w:bCs/>
          <w:i/>
          <w:iCs/>
          <w:sz w:val="24"/>
          <w:szCs w:val="24"/>
        </w:rPr>
        <w:t xml:space="preserve"> </w:t>
      </w:r>
      <w:r w:rsidRPr="00363EDC">
        <w:rPr>
          <w:rFonts w:ascii="Times New Roman" w:eastAsia="Calibri" w:hAnsi="Times New Roman" w:cs="Times New Roman"/>
          <w:b/>
          <w:bCs/>
          <w:i/>
          <w:iCs/>
          <w:sz w:val="24"/>
          <w:szCs w:val="24"/>
        </w:rPr>
        <w:t>тест.</w:t>
      </w:r>
      <w:r w:rsidR="00021DB1">
        <w:rPr>
          <w:rFonts w:ascii="Times New Roman" w:eastAsia="Calibri" w:hAnsi="Times New Roman" w:cs="Times New Roman"/>
          <w:b/>
          <w:bCs/>
          <w:i/>
          <w:iCs/>
          <w:sz w:val="24"/>
          <w:szCs w:val="24"/>
        </w:rPr>
        <w:t xml:space="preserve"> </w:t>
      </w:r>
      <w:r w:rsidRPr="00363EDC">
        <w:rPr>
          <w:rFonts w:ascii="Times New Roman" w:eastAsia="Calibri" w:hAnsi="Times New Roman" w:cs="Times New Roman"/>
          <w:sz w:val="24"/>
          <w:szCs w:val="24"/>
        </w:rPr>
        <w:t>Тестирование проводится с целью диагностики пробелов знаний, контроля уровня обученности учащихся, тренировки технике тестирования. Тесты предлагаются как в печатном так и в компьютерном варианте. Причем в компьютерном варианте всегда с ограничением времени.</w:t>
      </w:r>
    </w:p>
    <w:p w:rsidR="00BF51EE" w:rsidRPr="00363EDC" w:rsidRDefault="00BF51EE" w:rsidP="00363EDC">
      <w:pPr>
        <w:spacing w:after="0" w:line="240" w:lineRule="auto"/>
        <w:jc w:val="both"/>
        <w:rPr>
          <w:rFonts w:ascii="Times New Roman" w:eastAsia="Calibri" w:hAnsi="Times New Roman" w:cs="Times New Roman"/>
          <w:sz w:val="24"/>
          <w:szCs w:val="24"/>
        </w:rPr>
      </w:pPr>
      <w:r w:rsidRPr="00363EDC">
        <w:rPr>
          <w:rFonts w:ascii="Times New Roman" w:eastAsia="Calibri" w:hAnsi="Times New Roman" w:cs="Times New Roman"/>
          <w:b/>
          <w:bCs/>
          <w:i/>
          <w:iCs/>
          <w:sz w:val="24"/>
          <w:szCs w:val="24"/>
        </w:rPr>
        <w:t>Урок-зачет.</w:t>
      </w:r>
      <w:r w:rsidRPr="00363EDC">
        <w:rPr>
          <w:rFonts w:ascii="Times New Roman" w:eastAsia="Calibri" w:hAnsi="Times New Roman" w:cs="Times New Roman"/>
          <w:sz w:val="24"/>
          <w:szCs w:val="24"/>
        </w:rPr>
        <w:t xml:space="preserve"> Устный опрос учащихся  по заранее составленным вопросам, а также решение задач разного уровня по изученной теме.</w:t>
      </w:r>
    </w:p>
    <w:p w:rsidR="008A503E" w:rsidRPr="00363EDC" w:rsidRDefault="008A503E" w:rsidP="00363EDC">
      <w:pPr>
        <w:pStyle w:val="a3"/>
        <w:spacing w:after="0" w:line="240" w:lineRule="auto"/>
        <w:ind w:left="0"/>
        <w:jc w:val="both"/>
        <w:rPr>
          <w:rFonts w:ascii="Times New Roman" w:hAnsi="Times New Roman" w:cs="Times New Roman"/>
          <w:sz w:val="24"/>
          <w:szCs w:val="24"/>
        </w:rPr>
      </w:pPr>
      <w:r w:rsidRPr="00363EDC">
        <w:rPr>
          <w:rFonts w:ascii="Times New Roman" w:hAnsi="Times New Roman" w:cs="Times New Roman"/>
          <w:sz w:val="24"/>
          <w:szCs w:val="24"/>
        </w:rPr>
        <w:t>Теоретический материал излагается в виде проблемных лекций, направляющих текстов и сопровождается электронными образовательными ресурсами.</w:t>
      </w:r>
    </w:p>
    <w:p w:rsidR="004E3F7D" w:rsidRPr="00363EDC" w:rsidRDefault="004E3F7D" w:rsidP="00363EDC">
      <w:pPr>
        <w:pStyle w:val="a3"/>
        <w:spacing w:after="0" w:line="240" w:lineRule="auto"/>
        <w:jc w:val="both"/>
        <w:rPr>
          <w:rFonts w:ascii="Times New Roman" w:hAnsi="Times New Roman" w:cs="Times New Roman"/>
          <w:b/>
          <w:iCs/>
          <w:sz w:val="24"/>
          <w:szCs w:val="24"/>
        </w:rPr>
      </w:pPr>
    </w:p>
    <w:p w:rsidR="00021DB1" w:rsidRDefault="00021DB1" w:rsidP="00363EDC">
      <w:pPr>
        <w:pStyle w:val="a3"/>
        <w:spacing w:after="0" w:line="240" w:lineRule="auto"/>
        <w:jc w:val="both"/>
        <w:rPr>
          <w:rFonts w:ascii="Times New Roman" w:hAnsi="Times New Roman" w:cs="Times New Roman"/>
          <w:b/>
          <w:iCs/>
          <w:sz w:val="24"/>
          <w:szCs w:val="24"/>
        </w:rPr>
      </w:pPr>
    </w:p>
    <w:p w:rsidR="00090040" w:rsidRPr="00363EDC" w:rsidRDefault="00090040" w:rsidP="00363EDC">
      <w:pPr>
        <w:pStyle w:val="a3"/>
        <w:spacing w:after="0" w:line="240" w:lineRule="auto"/>
        <w:jc w:val="both"/>
        <w:rPr>
          <w:rFonts w:ascii="Times New Roman" w:hAnsi="Times New Roman" w:cs="Times New Roman"/>
          <w:b/>
          <w:iCs/>
          <w:sz w:val="24"/>
          <w:szCs w:val="24"/>
        </w:rPr>
      </w:pPr>
      <w:r w:rsidRPr="00363EDC">
        <w:rPr>
          <w:rFonts w:ascii="Times New Roman" w:hAnsi="Times New Roman" w:cs="Times New Roman"/>
          <w:b/>
          <w:iCs/>
          <w:sz w:val="24"/>
          <w:szCs w:val="24"/>
        </w:rPr>
        <w:t>Учебно-методическое и информационное оснащение образовательного процесса</w:t>
      </w:r>
    </w:p>
    <w:p w:rsidR="00090040" w:rsidRPr="00363EDC" w:rsidRDefault="00090040" w:rsidP="00363EDC">
      <w:pPr>
        <w:pStyle w:val="a3"/>
        <w:spacing w:after="0" w:line="240" w:lineRule="auto"/>
        <w:jc w:val="both"/>
        <w:rPr>
          <w:rFonts w:ascii="Times New Roman" w:hAnsi="Times New Roman" w:cs="Times New Roman"/>
          <w:b/>
          <w:bCs/>
          <w:sz w:val="24"/>
          <w:szCs w:val="24"/>
          <w:u w:val="single"/>
        </w:rPr>
      </w:pPr>
      <w:r w:rsidRPr="00363EDC">
        <w:rPr>
          <w:rFonts w:ascii="Times New Roman" w:hAnsi="Times New Roman" w:cs="Times New Roman"/>
          <w:bCs/>
          <w:i/>
          <w:sz w:val="24"/>
          <w:szCs w:val="24"/>
        </w:rPr>
        <w:t>Библиотечный фонд</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
          <w:bCs/>
          <w:i/>
          <w:sz w:val="24"/>
          <w:szCs w:val="24"/>
        </w:rPr>
        <w:t>Нормативные документы</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1.Федеральный государственный образовательный стандарт основного общего образования.</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2. Примерные программы  основного общего образования. Математика.(Стандарты второго поколения.) – М.: Просвещение, 2010.</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3. Математика: программы:5-9 классы/ А.Г.Мерзляк, В.Б.Полонский, М.С.Якир, Е.В.Буцко (Алгоритм успеха)М.:Вентана-Граф, 2013.</w:t>
      </w:r>
    </w:p>
    <w:p w:rsidR="00454014" w:rsidRPr="00363EDC" w:rsidRDefault="00454014" w:rsidP="00363EDC">
      <w:pPr>
        <w:pStyle w:val="a3"/>
        <w:spacing w:after="0" w:line="240" w:lineRule="auto"/>
        <w:jc w:val="both"/>
        <w:rPr>
          <w:rFonts w:ascii="Times New Roman" w:hAnsi="Times New Roman" w:cs="Times New Roman"/>
          <w:bCs/>
          <w:sz w:val="24"/>
          <w:szCs w:val="24"/>
        </w:rPr>
      </w:pP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
          <w:bCs/>
          <w:i/>
          <w:sz w:val="24"/>
          <w:szCs w:val="24"/>
        </w:rPr>
        <w:t>Учебно-методический комплект</w:t>
      </w:r>
    </w:p>
    <w:p w:rsidR="00090040" w:rsidRPr="00363EDC" w:rsidRDefault="00090040" w:rsidP="00491BBB">
      <w:pPr>
        <w:pStyle w:val="a3"/>
        <w:numPr>
          <w:ilvl w:val="0"/>
          <w:numId w:val="38"/>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Математика:5 класс: дидактические материалы: сборник задач и контрольных работ / А.Г.Мерзляк, В.Б.Полонский, М.С.Якир. – М.:Вентана-Граф,2013.</w:t>
      </w:r>
    </w:p>
    <w:p w:rsidR="00090040" w:rsidRPr="00363EDC" w:rsidRDefault="00090040" w:rsidP="00491BBB">
      <w:pPr>
        <w:pStyle w:val="a3"/>
        <w:numPr>
          <w:ilvl w:val="0"/>
          <w:numId w:val="38"/>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Математика:5 класс:  рабочие тетради № 1 и 2 / А.Г.Мерзляк, В.Б.Полонский, М.С.Якир. – М.:Вентана-Граф,2013.</w:t>
      </w:r>
    </w:p>
    <w:p w:rsidR="00090040" w:rsidRPr="00363EDC" w:rsidRDefault="00090040" w:rsidP="00491BBB">
      <w:pPr>
        <w:pStyle w:val="a3"/>
        <w:numPr>
          <w:ilvl w:val="0"/>
          <w:numId w:val="38"/>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Математика:5 класс:   методическое пособие / Е.В.Буцко,  А.Г.Мерзляк, В.Б.Полонский, М.С.Якир. – М.:Вентана-Граф,2013.</w:t>
      </w:r>
    </w:p>
    <w:p w:rsidR="00024EBA" w:rsidRPr="00363EDC" w:rsidRDefault="00024EBA" w:rsidP="00491BBB">
      <w:pPr>
        <w:pStyle w:val="a3"/>
        <w:numPr>
          <w:ilvl w:val="0"/>
          <w:numId w:val="38"/>
        </w:numPr>
        <w:spacing w:after="0" w:line="240" w:lineRule="auto"/>
        <w:rPr>
          <w:rFonts w:ascii="Times New Roman" w:hAnsi="Times New Roman" w:cs="Times New Roman"/>
          <w:bCs/>
          <w:sz w:val="24"/>
          <w:szCs w:val="24"/>
        </w:rPr>
      </w:pPr>
      <w:r w:rsidRPr="00363EDC">
        <w:rPr>
          <w:rFonts w:ascii="Times New Roman" w:hAnsi="Times New Roman" w:cs="Times New Roman"/>
          <w:bCs/>
          <w:sz w:val="24"/>
          <w:szCs w:val="24"/>
        </w:rPr>
        <w:t xml:space="preserve">Математика:5 класс: Самостоятельные и контрольные работы по математике. </w:t>
      </w:r>
      <w:r w:rsidR="00BE144B" w:rsidRPr="00363EDC">
        <w:rPr>
          <w:rFonts w:ascii="Times New Roman" w:hAnsi="Times New Roman" w:cs="Times New Roman"/>
          <w:bCs/>
          <w:sz w:val="24"/>
          <w:szCs w:val="24"/>
        </w:rPr>
        <w:t xml:space="preserve">/Смирнова Е.С. </w:t>
      </w:r>
      <w:r w:rsidRPr="00363EDC">
        <w:rPr>
          <w:rFonts w:ascii="Times New Roman" w:hAnsi="Times New Roman" w:cs="Times New Roman"/>
          <w:bCs/>
          <w:sz w:val="24"/>
          <w:szCs w:val="24"/>
        </w:rPr>
        <w:t>2-е изд.-М.:УЦ «Перспектива». 2006-184с.</w:t>
      </w:r>
    </w:p>
    <w:p w:rsidR="00090040" w:rsidRPr="00363EDC" w:rsidRDefault="00090040" w:rsidP="00491BBB">
      <w:pPr>
        <w:pStyle w:val="a3"/>
        <w:numPr>
          <w:ilvl w:val="0"/>
          <w:numId w:val="38"/>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Математика:6 класс: дидактические материалы: сборник задач и контрольных работ / А.Г.Мерзляк, В.Б.Полонский, М.С.Якир. – М.:Вентана-Граф,2013.</w:t>
      </w:r>
    </w:p>
    <w:p w:rsidR="00090040" w:rsidRPr="00363EDC" w:rsidRDefault="00090040" w:rsidP="00491BBB">
      <w:pPr>
        <w:pStyle w:val="a3"/>
        <w:numPr>
          <w:ilvl w:val="0"/>
          <w:numId w:val="38"/>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Математика:6 класс:  рабочие тетради № 1 и 2 / А.Г.Мерзляк, В.Б.Полонский, М.С.Якир. – М.:Вентана-Граф,2013.</w:t>
      </w:r>
    </w:p>
    <w:p w:rsidR="00090040" w:rsidRPr="00363EDC" w:rsidRDefault="00090040" w:rsidP="00491BBB">
      <w:pPr>
        <w:pStyle w:val="a3"/>
        <w:numPr>
          <w:ilvl w:val="0"/>
          <w:numId w:val="38"/>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Математика:6 класс:   методическое пособие / Е.В.Буцко,  А.Г.Мерзляк, В.Б.Полонский, М.С.Якир. – М.:Вентана-Граф,2013.</w:t>
      </w:r>
    </w:p>
    <w:p w:rsidR="00090040" w:rsidRPr="00363EDC" w:rsidRDefault="00090040" w:rsidP="00491BBB">
      <w:pPr>
        <w:pStyle w:val="a3"/>
        <w:numPr>
          <w:ilvl w:val="0"/>
          <w:numId w:val="38"/>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7 класс: дидактические материалы: сборник задач и контрольных работ/ А.Г.Мерзляк,  В.Б.Полонский,  М.С.Якир. – М :Вентана-Граф, 2013</w:t>
      </w:r>
    </w:p>
    <w:p w:rsidR="00090040" w:rsidRPr="00363EDC" w:rsidRDefault="00090040" w:rsidP="00491BBB">
      <w:pPr>
        <w:pStyle w:val="a3"/>
        <w:numPr>
          <w:ilvl w:val="0"/>
          <w:numId w:val="38"/>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7 класс: методическое пособие/Е.В.Буцко,  А.Г.Мерзляк,  В.Б.Полонский,  М.С.Якир. – М :Вентана-Граф, 2013.</w:t>
      </w:r>
    </w:p>
    <w:p w:rsidR="00090040" w:rsidRPr="00506E0D" w:rsidRDefault="00090040" w:rsidP="00491BBB">
      <w:pPr>
        <w:pStyle w:val="a3"/>
        <w:numPr>
          <w:ilvl w:val="0"/>
          <w:numId w:val="38"/>
        </w:numPr>
        <w:spacing w:after="0" w:line="240" w:lineRule="auto"/>
        <w:jc w:val="both"/>
        <w:rPr>
          <w:rFonts w:ascii="Times New Roman" w:hAnsi="Times New Roman" w:cs="Times New Roman"/>
          <w:sz w:val="24"/>
          <w:szCs w:val="24"/>
        </w:rPr>
      </w:pPr>
      <w:r w:rsidRPr="00506E0D">
        <w:rPr>
          <w:rFonts w:ascii="Times New Roman" w:hAnsi="Times New Roman" w:cs="Times New Roman"/>
          <w:sz w:val="24"/>
          <w:szCs w:val="24"/>
        </w:rPr>
        <w:t xml:space="preserve"> Алгебра: 8 класс: дидактические материалы: сборник задач и контрольных работ/ А.Г.Мерзляк,  В.Б.Полонский,  М.С.Якир. – М :Вентана-Граф, 2013.</w:t>
      </w:r>
    </w:p>
    <w:p w:rsidR="00090040" w:rsidRPr="00363EDC" w:rsidRDefault="00090040" w:rsidP="00491BBB">
      <w:pPr>
        <w:pStyle w:val="a3"/>
        <w:numPr>
          <w:ilvl w:val="0"/>
          <w:numId w:val="38"/>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8 класс: методическое пособие/Е.В.Буцко,  А.Г.Мерзляк,  В.Б.Полонский,  М.С.Якир. – М :Вентана-Граф, 2013.</w:t>
      </w:r>
    </w:p>
    <w:p w:rsidR="00090040" w:rsidRPr="00363EDC" w:rsidRDefault="00090040" w:rsidP="00491BBB">
      <w:pPr>
        <w:pStyle w:val="a3"/>
        <w:numPr>
          <w:ilvl w:val="0"/>
          <w:numId w:val="38"/>
        </w:numPr>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Алгебра: 9 класс: дидактические материалы: сборник задач и контрольных работ/ А.Г.Мерзляк,  В.Б.Полонский,  М.С.Якир. – М :Вентана-Граф, 2014.</w:t>
      </w:r>
    </w:p>
    <w:p w:rsidR="00090040" w:rsidRPr="00021DB1" w:rsidRDefault="00090040" w:rsidP="00491BBB">
      <w:pPr>
        <w:pStyle w:val="a3"/>
        <w:numPr>
          <w:ilvl w:val="0"/>
          <w:numId w:val="38"/>
        </w:numPr>
        <w:spacing w:after="0" w:line="240" w:lineRule="auto"/>
        <w:jc w:val="both"/>
        <w:rPr>
          <w:rFonts w:ascii="Times New Roman" w:hAnsi="Times New Roman" w:cs="Times New Roman"/>
          <w:sz w:val="24"/>
          <w:szCs w:val="24"/>
        </w:rPr>
      </w:pPr>
      <w:r w:rsidRPr="00021DB1">
        <w:rPr>
          <w:rFonts w:ascii="Times New Roman" w:hAnsi="Times New Roman" w:cs="Times New Roman"/>
          <w:sz w:val="24"/>
          <w:szCs w:val="24"/>
        </w:rPr>
        <w:t>Алгебра: 9 класс: методическое пособие/Е.В.Буцко,  А.Г.Мерзляк,  В.Б.Полонский,  М.С.Якир. – М :Вентана-Граф, 2014.</w:t>
      </w:r>
    </w:p>
    <w:p w:rsidR="00090040" w:rsidRPr="00363EDC" w:rsidRDefault="00021DB1" w:rsidP="00363EDC">
      <w:pPr>
        <w:pStyle w:val="a3"/>
        <w:spacing w:after="0" w:line="240" w:lineRule="auto"/>
        <w:ind w:left="0"/>
        <w:jc w:val="both"/>
        <w:rPr>
          <w:rFonts w:ascii="Times New Roman" w:hAnsi="Times New Roman" w:cs="Times New Roman"/>
          <w:bCs/>
          <w:sz w:val="24"/>
          <w:szCs w:val="24"/>
        </w:rPr>
      </w:pPr>
      <w:r>
        <w:rPr>
          <w:rFonts w:ascii="Times New Roman" w:hAnsi="Times New Roman" w:cs="Times New Roman"/>
          <w:b/>
          <w:bCs/>
          <w:i/>
          <w:sz w:val="24"/>
          <w:szCs w:val="24"/>
        </w:rPr>
        <w:t xml:space="preserve">    </w:t>
      </w:r>
      <w:r w:rsidR="00090040" w:rsidRPr="00363EDC">
        <w:rPr>
          <w:rFonts w:ascii="Times New Roman" w:hAnsi="Times New Roman" w:cs="Times New Roman"/>
          <w:b/>
          <w:bCs/>
          <w:i/>
          <w:sz w:val="24"/>
          <w:szCs w:val="24"/>
        </w:rPr>
        <w:t>Справочные пособия,  научно-популярная и историческая литература</w:t>
      </w:r>
    </w:p>
    <w:p w:rsidR="00090040" w:rsidRPr="00363EDC" w:rsidRDefault="00090040" w:rsidP="00491BBB">
      <w:pPr>
        <w:pStyle w:val="a3"/>
        <w:numPr>
          <w:ilvl w:val="0"/>
          <w:numId w:val="39"/>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Баврин И,И,, Фрибус Е.А. Старинные задачи. – М: Просвещение, 1994.</w:t>
      </w:r>
    </w:p>
    <w:p w:rsidR="00090040" w:rsidRPr="00363EDC" w:rsidRDefault="00090040" w:rsidP="00491BBB">
      <w:pPr>
        <w:pStyle w:val="a3"/>
        <w:numPr>
          <w:ilvl w:val="0"/>
          <w:numId w:val="39"/>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Гаврилова Т.Д. Занимательная математика : 5-11 классы. – Волгоград: Учитель, 2008.</w:t>
      </w:r>
    </w:p>
    <w:p w:rsidR="00090040" w:rsidRPr="00363EDC" w:rsidRDefault="00090040" w:rsidP="00491BBB">
      <w:pPr>
        <w:pStyle w:val="a3"/>
        <w:numPr>
          <w:ilvl w:val="0"/>
          <w:numId w:val="39"/>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Левитас Г.Г. Нестандартные задачи по математике. – М.: ИЛЕКСА, 2007</w:t>
      </w:r>
    </w:p>
    <w:p w:rsidR="00090040" w:rsidRPr="00363EDC" w:rsidRDefault="00090040" w:rsidP="00491BBB">
      <w:pPr>
        <w:pStyle w:val="a3"/>
        <w:numPr>
          <w:ilvl w:val="0"/>
          <w:numId w:val="39"/>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Фарков А.В. Математические олимпиады в школе: 5-11 классы. – М.:Айрис-Пресс, 2005.</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 xml:space="preserve">         5.http://www.</w:t>
      </w:r>
      <w:r w:rsidRPr="00363EDC">
        <w:rPr>
          <w:rFonts w:ascii="Times New Roman" w:hAnsi="Times New Roman" w:cs="Times New Roman"/>
          <w:bCs/>
          <w:sz w:val="24"/>
          <w:szCs w:val="24"/>
          <w:lang w:val="en-US"/>
        </w:rPr>
        <w:t>kvant</w:t>
      </w:r>
      <w:r w:rsidRPr="00363EDC">
        <w:rPr>
          <w:rFonts w:ascii="Times New Roman" w:hAnsi="Times New Roman" w:cs="Times New Roman"/>
          <w:bCs/>
          <w:sz w:val="24"/>
          <w:szCs w:val="24"/>
        </w:rPr>
        <w:t>.</w:t>
      </w:r>
      <w:r w:rsidRPr="00363EDC">
        <w:rPr>
          <w:rFonts w:ascii="Times New Roman" w:hAnsi="Times New Roman" w:cs="Times New Roman"/>
          <w:bCs/>
          <w:sz w:val="24"/>
          <w:szCs w:val="24"/>
          <w:lang w:val="en-US"/>
        </w:rPr>
        <w:t>info</w:t>
      </w:r>
      <w:r w:rsidRPr="00363EDC">
        <w:rPr>
          <w:rFonts w:ascii="Times New Roman" w:hAnsi="Times New Roman" w:cs="Times New Roman"/>
          <w:bCs/>
          <w:sz w:val="24"/>
          <w:szCs w:val="24"/>
        </w:rPr>
        <w:t>/ Журнал «Квант»</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 xml:space="preserve">        6.Пичугин Л.Ф. За страницами учебника  алгебры. – М. : Просвещение, 2010</w:t>
      </w:r>
    </w:p>
    <w:p w:rsidR="00E33B21"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 xml:space="preserve">        7.Гусев В.А. Сборник задач по геометрии:5-9 классы.-М:Оникс 21  век:</w:t>
      </w:r>
      <w:r w:rsidR="00E33B21" w:rsidRPr="00363EDC">
        <w:rPr>
          <w:rFonts w:ascii="Times New Roman" w:hAnsi="Times New Roman" w:cs="Times New Roman"/>
          <w:bCs/>
          <w:sz w:val="24"/>
          <w:szCs w:val="24"/>
        </w:rPr>
        <w:t xml:space="preserve"> Мир и </w:t>
      </w:r>
      <w:r w:rsidRPr="00363EDC">
        <w:rPr>
          <w:rFonts w:ascii="Times New Roman" w:hAnsi="Times New Roman" w:cs="Times New Roman"/>
          <w:bCs/>
          <w:sz w:val="24"/>
          <w:szCs w:val="24"/>
        </w:rPr>
        <w:t>об</w:t>
      </w:r>
      <w:r w:rsidR="00E33B21" w:rsidRPr="00363EDC">
        <w:rPr>
          <w:rFonts w:ascii="Times New Roman" w:hAnsi="Times New Roman" w:cs="Times New Roman"/>
          <w:bCs/>
          <w:sz w:val="24"/>
          <w:szCs w:val="24"/>
        </w:rPr>
        <w:t>разование,2005</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Cs/>
          <w:sz w:val="24"/>
          <w:szCs w:val="24"/>
        </w:rPr>
        <w:t>8.Пойа Дж.Как решать задачу? – М.:Просвещение, 1975.</w:t>
      </w:r>
    </w:p>
    <w:p w:rsidR="00090040" w:rsidRPr="00363EDC" w:rsidRDefault="00090040" w:rsidP="00E911A0">
      <w:pPr>
        <w:pStyle w:val="a3"/>
        <w:spacing w:after="0" w:line="240" w:lineRule="auto"/>
        <w:ind w:left="567"/>
        <w:jc w:val="both"/>
        <w:rPr>
          <w:rFonts w:ascii="Times New Roman" w:hAnsi="Times New Roman" w:cs="Times New Roman"/>
          <w:bCs/>
          <w:sz w:val="24"/>
          <w:szCs w:val="24"/>
        </w:rPr>
      </w:pPr>
      <w:r w:rsidRPr="00363EDC">
        <w:rPr>
          <w:rFonts w:ascii="Times New Roman" w:hAnsi="Times New Roman" w:cs="Times New Roman"/>
          <w:bCs/>
          <w:sz w:val="24"/>
          <w:szCs w:val="24"/>
        </w:rPr>
        <w:t>9. Шарыгин И.Ф.,Ерганжиева Л.Н. Наглядная геометрия. – М.:МИРОС, 1995</w:t>
      </w:r>
      <w:r w:rsidR="00E911A0">
        <w:rPr>
          <w:rFonts w:ascii="Times New Roman" w:hAnsi="Times New Roman" w:cs="Times New Roman"/>
          <w:bCs/>
          <w:sz w:val="24"/>
          <w:szCs w:val="24"/>
        </w:rPr>
        <w:t>.</w:t>
      </w:r>
    </w:p>
    <w:p w:rsidR="00090040" w:rsidRPr="00363EDC" w:rsidRDefault="00090040" w:rsidP="00363EDC">
      <w:pPr>
        <w:pStyle w:val="a3"/>
        <w:spacing w:after="0" w:line="240" w:lineRule="auto"/>
        <w:jc w:val="both"/>
        <w:rPr>
          <w:rFonts w:ascii="Times New Roman" w:hAnsi="Times New Roman" w:cs="Times New Roman"/>
          <w:b/>
          <w:bCs/>
          <w:sz w:val="24"/>
          <w:szCs w:val="24"/>
        </w:rPr>
      </w:pPr>
      <w:r w:rsidRPr="00363EDC">
        <w:rPr>
          <w:rFonts w:ascii="Times New Roman" w:hAnsi="Times New Roman" w:cs="Times New Roman"/>
          <w:b/>
          <w:bCs/>
          <w:sz w:val="24"/>
          <w:szCs w:val="24"/>
        </w:rPr>
        <w:t>Печатные пособия</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1.Таблицы по математике для 5-6 классов.</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2.Таблицы по алгебре для 7-9 классов.</w:t>
      </w:r>
    </w:p>
    <w:p w:rsidR="00090040" w:rsidRPr="00363EDC" w:rsidRDefault="00090040" w:rsidP="00363EDC">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3.Таблицы по геометрии для 7-9 классов</w:t>
      </w:r>
    </w:p>
    <w:p w:rsidR="00090040" w:rsidRPr="00363EDC" w:rsidRDefault="00090040" w:rsidP="00E911A0">
      <w:pPr>
        <w:pStyle w:val="a3"/>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4.Портреты выдающихся деятелей мате</w:t>
      </w:r>
      <w:r w:rsidR="00E911A0">
        <w:rPr>
          <w:rFonts w:ascii="Times New Roman" w:hAnsi="Times New Roman" w:cs="Times New Roman"/>
          <w:bCs/>
          <w:sz w:val="24"/>
          <w:szCs w:val="24"/>
        </w:rPr>
        <w:t>матики.</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
          <w:bCs/>
          <w:i/>
          <w:sz w:val="24"/>
          <w:szCs w:val="24"/>
        </w:rPr>
        <w:t>Информационные средства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1. «Карман для учителя математики» </w:t>
      </w:r>
      <w:hyperlink r:id="rId411" w:history="1">
        <w:r w:rsidRPr="00363EDC">
          <w:rPr>
            <w:rStyle w:val="af3"/>
            <w:rFonts w:ascii="Times New Roman" w:hAnsi="Times New Roman" w:cs="Times New Roman"/>
            <w:sz w:val="24"/>
            <w:szCs w:val="24"/>
            <w:lang w:val="en-US"/>
          </w:rPr>
          <w:t>http</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karmanform</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ucoz</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ru</w:t>
        </w:r>
      </w:hyperlink>
      <w:r w:rsidRPr="00363EDC">
        <w:rPr>
          <w:rFonts w:ascii="Times New Roman" w:hAnsi="Times New Roman" w:cs="Times New Roman"/>
          <w:sz w:val="24"/>
          <w:szCs w:val="24"/>
        </w:rPr>
        <w:t>.</w:t>
      </w:r>
    </w:p>
    <w:p w:rsidR="00E33B21"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2. Я иду на урок математики (методические разработки): </w:t>
      </w:r>
      <w:hyperlink r:id="rId412" w:history="1">
        <w:r w:rsidRPr="00363EDC">
          <w:rPr>
            <w:rStyle w:val="af3"/>
            <w:rFonts w:ascii="Times New Roman" w:hAnsi="Times New Roman" w:cs="Times New Roman"/>
            <w:sz w:val="24"/>
            <w:szCs w:val="24"/>
          </w:rPr>
          <w:t>www.festival.1sepembe</w:t>
        </w:r>
        <w:r w:rsidRPr="00363EDC">
          <w:rPr>
            <w:rStyle w:val="af3"/>
            <w:rFonts w:ascii="Times New Roman" w:hAnsi="Times New Roman" w:cs="Times New Roman"/>
            <w:sz w:val="24"/>
            <w:szCs w:val="24"/>
            <w:lang w:val="en-US"/>
          </w:rPr>
          <w:t>r</w:t>
        </w:r>
        <w:r w:rsidRPr="00363EDC">
          <w:rPr>
            <w:rStyle w:val="af3"/>
            <w:rFonts w:ascii="Times New Roman" w:hAnsi="Times New Roman" w:cs="Times New Roman"/>
            <w:sz w:val="24"/>
            <w:szCs w:val="24"/>
          </w:rPr>
          <w:t>.</w:t>
        </w:r>
        <w:r w:rsidRPr="00363EDC">
          <w:rPr>
            <w:rStyle w:val="af3"/>
            <w:rFonts w:ascii="Times New Roman" w:hAnsi="Times New Roman" w:cs="Times New Roman"/>
            <w:sz w:val="24"/>
            <w:szCs w:val="24"/>
            <w:lang w:val="en-US"/>
          </w:rPr>
          <w:t>ru</w:t>
        </w:r>
      </w:hyperlink>
    </w:p>
    <w:p w:rsidR="00E33B21"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bCs/>
          <w:sz w:val="24"/>
          <w:szCs w:val="24"/>
        </w:rPr>
        <w:t>3.</w:t>
      </w:r>
      <w:r w:rsidRPr="00363EDC">
        <w:rPr>
          <w:rFonts w:ascii="Times New Roman" w:hAnsi="Times New Roman" w:cs="Times New Roman"/>
          <w:sz w:val="24"/>
          <w:szCs w:val="24"/>
        </w:rPr>
        <w:t xml:space="preserve"> ФЦИОР  </w:t>
      </w:r>
      <w:hyperlink r:id="rId413" w:history="1">
        <w:r w:rsidRPr="00363EDC">
          <w:rPr>
            <w:rStyle w:val="af3"/>
            <w:rFonts w:ascii="Times New Roman" w:hAnsi="Times New Roman" w:cs="Times New Roman"/>
            <w:sz w:val="24"/>
            <w:szCs w:val="24"/>
          </w:rPr>
          <w:t>http://www.fcior.edu.ru</w:t>
        </w:r>
      </w:hyperlink>
      <w:r w:rsidRPr="00363EDC">
        <w:rPr>
          <w:rFonts w:ascii="Times New Roman" w:hAnsi="Times New Roman" w:cs="Times New Roman"/>
          <w:sz w:val="24"/>
          <w:szCs w:val="24"/>
        </w:rPr>
        <w:t xml:space="preserve">  и ЕК ЦОР  </w:t>
      </w:r>
      <w:hyperlink r:id="rId414" w:history="1">
        <w:r w:rsidRPr="00363EDC">
          <w:rPr>
            <w:rStyle w:val="af3"/>
            <w:rFonts w:ascii="Times New Roman" w:hAnsi="Times New Roman" w:cs="Times New Roman"/>
            <w:sz w:val="24"/>
            <w:szCs w:val="24"/>
          </w:rPr>
          <w:t>http://school-collection.edu.ru</w:t>
        </w:r>
      </w:hyperlink>
    </w:p>
    <w:p w:rsidR="00E33B21"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4.СУП (современный учительский портал)</w:t>
      </w:r>
      <w:r w:rsidRPr="00363EDC">
        <w:rPr>
          <w:rFonts w:ascii="Times New Roman" w:hAnsi="Times New Roman" w:cs="Times New Roman"/>
          <w:sz w:val="24"/>
          <w:szCs w:val="24"/>
        </w:rPr>
        <w:tab/>
      </w:r>
      <w:hyperlink r:id="rId415" w:history="1">
        <w:r w:rsidRPr="00363EDC">
          <w:rPr>
            <w:rStyle w:val="af3"/>
            <w:rFonts w:ascii="Times New Roman" w:hAnsi="Times New Roman" w:cs="Times New Roman"/>
            <w:sz w:val="24"/>
            <w:szCs w:val="24"/>
          </w:rPr>
          <w:t>http://easyen.ru/?_openstat=0KTQsNC50Lst0YHRgdGL0LvQutCwOzs7</w:t>
        </w:r>
      </w:hyperlink>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 xml:space="preserve">5.Завуч. Инфо Методическая библиотека </w:t>
      </w:r>
      <w:hyperlink r:id="rId416" w:history="1">
        <w:r w:rsidRPr="00363EDC">
          <w:rPr>
            <w:rStyle w:val="af3"/>
            <w:rFonts w:ascii="Times New Roman" w:hAnsi="Times New Roman" w:cs="Times New Roman"/>
            <w:sz w:val="24"/>
            <w:szCs w:val="24"/>
          </w:rPr>
          <w:t>http://www.zavuch.info/methodlib/5/</w:t>
        </w:r>
      </w:hyperlink>
    </w:p>
    <w:p w:rsidR="00090040" w:rsidRPr="00E911A0" w:rsidRDefault="00090040" w:rsidP="00363EDC">
      <w:pPr>
        <w:pStyle w:val="a3"/>
        <w:spacing w:after="0" w:line="240" w:lineRule="auto"/>
        <w:ind w:left="0"/>
        <w:jc w:val="both"/>
        <w:rPr>
          <w:rFonts w:ascii="Times New Roman" w:hAnsi="Times New Roman" w:cs="Times New Roman"/>
          <w:sz w:val="24"/>
          <w:szCs w:val="24"/>
        </w:rPr>
      </w:pPr>
      <w:r w:rsidRPr="00363EDC">
        <w:rPr>
          <w:rFonts w:ascii="Times New Roman" w:hAnsi="Times New Roman" w:cs="Times New Roman"/>
          <w:sz w:val="24"/>
          <w:szCs w:val="24"/>
        </w:rPr>
        <w:t>6. Уро</w:t>
      </w:r>
      <w:r w:rsidR="00E33B21" w:rsidRPr="00363EDC">
        <w:rPr>
          <w:rFonts w:ascii="Times New Roman" w:hAnsi="Times New Roman" w:cs="Times New Roman"/>
          <w:sz w:val="24"/>
          <w:szCs w:val="24"/>
        </w:rPr>
        <w:t xml:space="preserve">ки – конспекты  </w:t>
      </w:r>
      <w:hyperlink r:id="rId417" w:history="1">
        <w:r w:rsidR="00E33B21" w:rsidRPr="00363EDC">
          <w:rPr>
            <w:rStyle w:val="af3"/>
            <w:rFonts w:ascii="Times New Roman" w:hAnsi="Times New Roman" w:cs="Times New Roman"/>
            <w:sz w:val="24"/>
            <w:szCs w:val="24"/>
          </w:rPr>
          <w:t>www.pedsovet.ru</w:t>
        </w:r>
      </w:hyperlink>
    </w:p>
    <w:p w:rsidR="00090040" w:rsidRPr="00363EDC" w:rsidRDefault="00090040" w:rsidP="00363EDC">
      <w:pPr>
        <w:pStyle w:val="a3"/>
        <w:spacing w:after="0" w:line="240" w:lineRule="auto"/>
        <w:ind w:left="0"/>
        <w:jc w:val="both"/>
        <w:rPr>
          <w:rFonts w:ascii="Times New Roman" w:hAnsi="Times New Roman" w:cs="Times New Roman"/>
          <w:b/>
          <w:bCs/>
          <w:i/>
          <w:sz w:val="24"/>
          <w:szCs w:val="24"/>
        </w:rPr>
      </w:pPr>
      <w:r w:rsidRPr="00363EDC">
        <w:rPr>
          <w:rFonts w:ascii="Times New Roman" w:hAnsi="Times New Roman" w:cs="Times New Roman"/>
          <w:b/>
          <w:bCs/>
          <w:i/>
          <w:sz w:val="24"/>
          <w:szCs w:val="24"/>
        </w:rPr>
        <w:t>Технические средства обучения</w:t>
      </w:r>
    </w:p>
    <w:p w:rsidR="00090040" w:rsidRPr="00363EDC" w:rsidRDefault="00090040" w:rsidP="00491BBB">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Компьютер.</w:t>
      </w:r>
    </w:p>
    <w:p w:rsidR="00090040" w:rsidRPr="00363EDC" w:rsidRDefault="00090040" w:rsidP="00491BBB">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Мультимедиапроектор.</w:t>
      </w:r>
    </w:p>
    <w:p w:rsidR="00090040" w:rsidRPr="00363EDC" w:rsidRDefault="00090040" w:rsidP="00491BBB">
      <w:pPr>
        <w:pStyle w:val="a3"/>
        <w:numPr>
          <w:ilvl w:val="0"/>
          <w:numId w:val="40"/>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Экран.</w:t>
      </w:r>
    </w:p>
    <w:p w:rsidR="00090040" w:rsidRPr="00363EDC" w:rsidRDefault="00090040" w:rsidP="00363EDC">
      <w:pPr>
        <w:pStyle w:val="a3"/>
        <w:spacing w:after="0" w:line="240" w:lineRule="auto"/>
        <w:ind w:left="0"/>
        <w:jc w:val="both"/>
        <w:rPr>
          <w:rFonts w:ascii="Times New Roman" w:hAnsi="Times New Roman" w:cs="Times New Roman"/>
          <w:bCs/>
          <w:sz w:val="24"/>
          <w:szCs w:val="24"/>
        </w:rPr>
      </w:pPr>
      <w:r w:rsidRPr="00363EDC">
        <w:rPr>
          <w:rFonts w:ascii="Times New Roman" w:hAnsi="Times New Roman" w:cs="Times New Roman"/>
          <w:b/>
          <w:bCs/>
          <w:i/>
          <w:sz w:val="24"/>
          <w:szCs w:val="24"/>
        </w:rPr>
        <w:t>Учебно-практическое  и учебно-лабораторное оборудование</w:t>
      </w:r>
    </w:p>
    <w:p w:rsidR="00090040" w:rsidRPr="00363EDC" w:rsidRDefault="00090040" w:rsidP="00491BBB">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Доска магнитная с координатной сеткой.</w:t>
      </w:r>
    </w:p>
    <w:p w:rsidR="00090040" w:rsidRPr="00363EDC" w:rsidRDefault="00090040" w:rsidP="00491BBB">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Набор цифр, букв, знаков для средней школы.</w:t>
      </w:r>
    </w:p>
    <w:p w:rsidR="00090040" w:rsidRPr="00363EDC" w:rsidRDefault="00090040" w:rsidP="00491BBB">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Наборы  «Части целого на круге».  «Простые дроби».</w:t>
      </w:r>
    </w:p>
    <w:p w:rsidR="00090040" w:rsidRPr="00363EDC" w:rsidRDefault="00090040" w:rsidP="00491BBB">
      <w:pPr>
        <w:pStyle w:val="a3"/>
        <w:numPr>
          <w:ilvl w:val="0"/>
          <w:numId w:val="41"/>
        </w:numPr>
        <w:spacing w:after="0" w:line="240" w:lineRule="auto"/>
        <w:jc w:val="both"/>
        <w:rPr>
          <w:rFonts w:ascii="Times New Roman" w:hAnsi="Times New Roman" w:cs="Times New Roman"/>
          <w:bCs/>
          <w:sz w:val="24"/>
          <w:szCs w:val="24"/>
        </w:rPr>
      </w:pPr>
      <w:r w:rsidRPr="00363EDC">
        <w:rPr>
          <w:rFonts w:ascii="Times New Roman" w:hAnsi="Times New Roman" w:cs="Times New Roman"/>
          <w:bCs/>
          <w:sz w:val="24"/>
          <w:szCs w:val="24"/>
        </w:rPr>
        <w:t>Наборы геометрических тел.</w:t>
      </w:r>
    </w:p>
    <w:p w:rsidR="00090040" w:rsidRPr="00363EDC" w:rsidRDefault="00090040" w:rsidP="00491BBB">
      <w:pPr>
        <w:pStyle w:val="a3"/>
        <w:numPr>
          <w:ilvl w:val="0"/>
          <w:numId w:val="41"/>
        </w:numPr>
        <w:spacing w:after="0" w:line="240" w:lineRule="auto"/>
        <w:rPr>
          <w:rFonts w:ascii="Times New Roman" w:eastAsiaTheme="minorEastAsia" w:hAnsi="Times New Roman" w:cs="Times New Roman"/>
          <w:bCs/>
          <w:sz w:val="24"/>
          <w:szCs w:val="24"/>
        </w:rPr>
      </w:pPr>
      <w:r w:rsidRPr="00363EDC">
        <w:rPr>
          <w:rFonts w:ascii="Times New Roman" w:hAnsi="Times New Roman" w:cs="Times New Roman"/>
          <w:sz w:val="24"/>
          <w:szCs w:val="24"/>
        </w:rPr>
        <w:t>Ко</w:t>
      </w:r>
      <w:r w:rsidR="00E33B21" w:rsidRPr="00363EDC">
        <w:rPr>
          <w:rFonts w:ascii="Times New Roman" w:hAnsi="Times New Roman" w:cs="Times New Roman"/>
          <w:sz w:val="24"/>
          <w:szCs w:val="24"/>
        </w:rPr>
        <w:t>мплект чертёжных инструментов(</w:t>
      </w:r>
      <w:r w:rsidRPr="00363EDC">
        <w:rPr>
          <w:rFonts w:ascii="Times New Roman" w:hAnsi="Times New Roman" w:cs="Times New Roman"/>
          <w:sz w:val="24"/>
          <w:szCs w:val="24"/>
        </w:rPr>
        <w:t>классных): линейка, транспортир, угольник(</w:t>
      </w:r>
      <m:oMath>
        <m:sSup>
          <m:sSupPr>
            <m:ctrlPr>
              <w:rPr>
                <w:rFonts w:ascii="Cambria Math" w:hAnsi="Cambria Math" w:cs="Times New Roman"/>
                <w:i/>
                <w:sz w:val="24"/>
                <w:szCs w:val="24"/>
              </w:rPr>
            </m:ctrlPr>
          </m:sSupPr>
          <m:e>
            <m:r>
              <w:rPr>
                <w:rFonts w:ascii="Cambria Math" w:hAnsi="Cambria Math" w:cs="Times New Roman"/>
                <w:sz w:val="24"/>
                <w:szCs w:val="24"/>
              </w:rPr>
              <m:t>30</m:t>
            </m:r>
          </m:e>
          <m:sup>
            <m:r>
              <w:rPr>
                <w:rFonts w:ascii="Cambria Math" w:hAnsi="Cambria Math" w:cs="Times New Roman"/>
                <w:sz w:val="24"/>
                <w:szCs w:val="24"/>
              </w:rPr>
              <m:t>0</m:t>
            </m:r>
          </m:sup>
        </m:sSup>
        <m:r>
          <w:rPr>
            <w:rFonts w:ascii="Cambria Math" w:hAnsi="Cambria Math" w:cs="Times New Roman"/>
            <w:sz w:val="24"/>
            <w:szCs w:val="24"/>
          </w:rPr>
          <m:t xml:space="preserve">и </m:t>
        </m:r>
        <m:sSup>
          <m:sSupPr>
            <m:ctrlPr>
              <w:rPr>
                <w:rFonts w:ascii="Cambria Math" w:hAnsi="Cambria Math" w:cs="Times New Roman"/>
                <w:i/>
                <w:sz w:val="24"/>
                <w:szCs w:val="24"/>
              </w:rPr>
            </m:ctrlPr>
          </m:sSupPr>
          <m:e>
            <m:r>
              <w:rPr>
                <w:rFonts w:ascii="Cambria Math" w:hAnsi="Cambria Math" w:cs="Times New Roman"/>
                <w:sz w:val="24"/>
                <w:szCs w:val="24"/>
              </w:rPr>
              <m:t>60</m:t>
            </m:r>
          </m:e>
          <m:sup>
            <m:r>
              <w:rPr>
                <w:rFonts w:ascii="Cambria Math" w:hAnsi="Cambria Math" w:cs="Times New Roman"/>
                <w:sz w:val="24"/>
                <w:szCs w:val="24"/>
              </w:rPr>
              <m:t>0</m:t>
            </m:r>
          </m:sup>
        </m:sSup>
        <m:r>
          <w:rPr>
            <w:rFonts w:ascii="Cambria Math" w:hAnsi="Cambria Math" w:cs="Times New Roman"/>
            <w:sz w:val="24"/>
            <w:szCs w:val="24"/>
          </w:rPr>
          <m:t xml:space="preserve">), угольник </m:t>
        </m:r>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45</m:t>
                </m:r>
              </m:e>
              <m:sup>
                <m:r>
                  <w:rPr>
                    <w:rFonts w:ascii="Cambria Math" w:hAnsi="Cambria Math" w:cs="Times New Roman"/>
                    <w:sz w:val="24"/>
                    <w:szCs w:val="24"/>
                  </w:rPr>
                  <m:t>0</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45</m:t>
                </m:r>
              </m:e>
              <m:sup>
                <m:r>
                  <w:rPr>
                    <w:rFonts w:ascii="Cambria Math" w:hAnsi="Cambria Math" w:cs="Times New Roman"/>
                    <w:sz w:val="24"/>
                    <w:szCs w:val="24"/>
                  </w:rPr>
                  <m:t>0</m:t>
                </m:r>
              </m:sup>
            </m:sSup>
          </m:e>
        </m:d>
        <m:r>
          <w:rPr>
            <w:rFonts w:ascii="Cambria Math" w:hAnsi="Cambria Math" w:cs="Times New Roman"/>
            <w:sz w:val="24"/>
            <w:szCs w:val="24"/>
          </w:rPr>
          <m:t>, циркуль.</m:t>
        </m:r>
      </m:oMath>
    </w:p>
    <w:p w:rsidR="00F31178" w:rsidRDefault="00F31178" w:rsidP="00E911A0">
      <w:pPr>
        <w:spacing w:after="0" w:line="240" w:lineRule="auto"/>
        <w:jc w:val="center"/>
        <w:rPr>
          <w:rFonts w:ascii="Times New Roman" w:eastAsia="Times New Roman" w:hAnsi="Times New Roman" w:cs="Times New Roman"/>
          <w:b/>
          <w:i/>
          <w:iCs/>
          <w:sz w:val="24"/>
          <w:szCs w:val="24"/>
          <w:lang w:eastAsia="ru-RU"/>
        </w:rPr>
      </w:pPr>
    </w:p>
    <w:p w:rsidR="00F31178" w:rsidRDefault="00F31178" w:rsidP="00E911A0">
      <w:pPr>
        <w:spacing w:after="0" w:line="240" w:lineRule="auto"/>
        <w:jc w:val="center"/>
        <w:rPr>
          <w:rFonts w:ascii="Times New Roman" w:eastAsia="Times New Roman" w:hAnsi="Times New Roman" w:cs="Times New Roman"/>
          <w:b/>
          <w:i/>
          <w:iCs/>
          <w:sz w:val="24"/>
          <w:szCs w:val="24"/>
          <w:lang w:eastAsia="ru-RU"/>
        </w:rPr>
      </w:pPr>
    </w:p>
    <w:p w:rsidR="00F31178" w:rsidRDefault="00F31178" w:rsidP="00E911A0">
      <w:pPr>
        <w:spacing w:after="0" w:line="240" w:lineRule="auto"/>
        <w:jc w:val="center"/>
        <w:rPr>
          <w:rFonts w:ascii="Times New Roman" w:eastAsia="Times New Roman" w:hAnsi="Times New Roman" w:cs="Times New Roman"/>
          <w:b/>
          <w:i/>
          <w:iCs/>
          <w:sz w:val="24"/>
          <w:szCs w:val="24"/>
          <w:lang w:eastAsia="ru-RU"/>
        </w:rPr>
      </w:pPr>
    </w:p>
    <w:p w:rsidR="00F31178" w:rsidRDefault="00F31178" w:rsidP="00E911A0">
      <w:pPr>
        <w:spacing w:after="0" w:line="240" w:lineRule="auto"/>
        <w:jc w:val="center"/>
        <w:rPr>
          <w:rFonts w:ascii="Times New Roman" w:eastAsia="Times New Roman" w:hAnsi="Times New Roman" w:cs="Times New Roman"/>
          <w:b/>
          <w:i/>
          <w:iCs/>
          <w:sz w:val="24"/>
          <w:szCs w:val="24"/>
          <w:lang w:eastAsia="ru-RU"/>
        </w:rPr>
      </w:pPr>
    </w:p>
    <w:p w:rsidR="00F31178" w:rsidRDefault="00F31178" w:rsidP="00E911A0">
      <w:pPr>
        <w:spacing w:after="0" w:line="240" w:lineRule="auto"/>
        <w:jc w:val="center"/>
        <w:rPr>
          <w:rFonts w:ascii="Times New Roman" w:eastAsia="Times New Roman" w:hAnsi="Times New Roman" w:cs="Times New Roman"/>
          <w:b/>
          <w:i/>
          <w:iCs/>
          <w:sz w:val="24"/>
          <w:szCs w:val="24"/>
          <w:lang w:eastAsia="ru-RU"/>
        </w:rPr>
      </w:pPr>
    </w:p>
    <w:p w:rsidR="00F31178" w:rsidRDefault="00F31178" w:rsidP="00E911A0">
      <w:pPr>
        <w:spacing w:after="0" w:line="240" w:lineRule="auto"/>
        <w:jc w:val="center"/>
        <w:rPr>
          <w:rFonts w:ascii="Times New Roman" w:eastAsia="Times New Roman" w:hAnsi="Times New Roman" w:cs="Times New Roman"/>
          <w:b/>
          <w:i/>
          <w:iCs/>
          <w:sz w:val="24"/>
          <w:szCs w:val="24"/>
          <w:lang w:eastAsia="ru-RU"/>
        </w:rPr>
      </w:pPr>
    </w:p>
    <w:p w:rsidR="00021DB1" w:rsidRDefault="00021DB1" w:rsidP="00021DB1">
      <w:pPr>
        <w:spacing w:after="0" w:line="240" w:lineRule="auto"/>
        <w:rPr>
          <w:rFonts w:ascii="Times New Roman" w:eastAsia="Times New Roman" w:hAnsi="Times New Roman" w:cs="Times New Roman"/>
          <w:b/>
          <w:i/>
          <w:iCs/>
          <w:sz w:val="24"/>
          <w:szCs w:val="24"/>
          <w:lang w:eastAsia="ru-RU"/>
        </w:rPr>
      </w:pPr>
    </w:p>
    <w:p w:rsidR="00090040" w:rsidRPr="00021DB1" w:rsidRDefault="00090040" w:rsidP="00021DB1">
      <w:pPr>
        <w:spacing w:after="0" w:line="240" w:lineRule="auto"/>
        <w:rPr>
          <w:rFonts w:ascii="Times New Roman" w:hAnsi="Times New Roman" w:cs="Times New Roman"/>
          <w:b/>
          <w:sz w:val="24"/>
          <w:szCs w:val="24"/>
        </w:rPr>
      </w:pPr>
      <w:r w:rsidRPr="00021DB1">
        <w:rPr>
          <w:rFonts w:ascii="Times New Roman" w:hAnsi="Times New Roman" w:cs="Times New Roman"/>
          <w:b/>
          <w:sz w:val="24"/>
          <w:szCs w:val="24"/>
        </w:rPr>
        <w:t>Критерии и нормы оценки планируемых результатов обучающихся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p>
    <w:p w:rsidR="00090040" w:rsidRPr="00363EDC" w:rsidRDefault="00090040" w:rsidP="00363EDC">
      <w:pPr>
        <w:pStyle w:val="a3"/>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1.</w:t>
      </w:r>
      <w:r w:rsidRPr="00363EDC">
        <w:rPr>
          <w:rFonts w:ascii="Times New Roman" w:hAnsi="Times New Roman" w:cs="Times New Roman"/>
          <w:b/>
          <w:sz w:val="24"/>
          <w:szCs w:val="24"/>
        </w:rPr>
        <w:tab/>
        <w:t>Оценка письменных контрольных работ обучающихся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Ответ оценивается отметкой «5», если: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работа выполнена полностью;</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 логических рассуждениях и обосновании решения нет пробелов и ошибок;</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 решении нет математических ошибок (возможна одна неточность, описка, которая не является следствием незнания или непонимания учебного материала).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«4» ставится в следующих случаях: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«3» ставится, если: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допущено более одной ошибки или более двух – трех недочетов в выкладках, чертежах или графиках, но обучающийся обладает обязательными умениями по проверяемой теме.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«2» ставится, если: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допущены существенные ошибки, показавшие, что обучающийся не обладает обязательными умениями по данной теме в полной мере. </w:t>
      </w:r>
    </w:p>
    <w:p w:rsidR="00090040" w:rsidRPr="00363EDC" w:rsidRDefault="00090040" w:rsidP="00363EDC">
      <w:pPr>
        <w:pStyle w:val="a3"/>
        <w:spacing w:after="0" w:line="240" w:lineRule="auto"/>
        <w:jc w:val="both"/>
        <w:rPr>
          <w:rFonts w:ascii="Times New Roman" w:hAnsi="Times New Roman" w:cs="Times New Roman"/>
          <w:sz w:val="24"/>
          <w:szCs w:val="24"/>
        </w:rPr>
      </w:pPr>
    </w:p>
    <w:p w:rsidR="00090040" w:rsidRPr="00363EDC" w:rsidRDefault="00090040" w:rsidP="00363EDC">
      <w:pPr>
        <w:pStyle w:val="a3"/>
        <w:spacing w:after="0" w:line="240" w:lineRule="auto"/>
        <w:jc w:val="both"/>
        <w:rPr>
          <w:rFonts w:ascii="Times New Roman" w:hAnsi="Times New Roman" w:cs="Times New Roman"/>
          <w:b/>
          <w:sz w:val="24"/>
          <w:szCs w:val="24"/>
        </w:rPr>
      </w:pPr>
      <w:r w:rsidRPr="00363EDC">
        <w:rPr>
          <w:rFonts w:ascii="Times New Roman" w:hAnsi="Times New Roman" w:cs="Times New Roman"/>
          <w:b/>
          <w:sz w:val="24"/>
          <w:szCs w:val="24"/>
        </w:rPr>
        <w:t>2.       Оценка устных ответов обучающихся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 xml:space="preserve">Ответ оценивается отметкой «5», если ученик: </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полно раскрыл содержание материала в объеме, предусмотренном программой и учебником;</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изложил материал грамотным языком, точно используя математическую терминологию и символику, в определенной логической последовательности;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правильно выполнил рисунки, чертежи, графики, сопутствующие ответу;</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показал умение иллюстрировать теорию конкретными примерами, применять ее в новой ситуации при выполнении практического задания;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продемонстрировал знание теории ранее изученных сопутствующих тем,  сформированность  и устойчивость используемых при ответе умений и навыков;</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отвечал самостоятельно, без наводящих вопросов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возможны одна – две  неточности при освещении второстепенных вопросов или в выкладках, которые ученик легко исправил после замечания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Ответ оценивается отметкой «4», если удовлетворяет в основном требованиям на оценку «5», но при этом имеет один из недостатков:</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 изложении допущены небольшие пробелы, не исказившее математическое содержание ответа;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допущены один – два недочета при освещении основного содержания ответа, исправленные после замечания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допущены ошибка или более двух недочетов  при освещении второстепенных вопросов или в выкладках,  легко исправленные после замечания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«3» ставится в следующих случаях: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 (определены «Требованиями к математической подготовке обучающихся» в настоящей программе по математике);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при достаточном знании теоретического материала выявлена недостаточная сформированность основных умений и навыков.</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Отметка «2» ставится в следующих случаях: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 раскрыто основное содержание учебного материала;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обнаружено незнание учеником большей или наиболее важной части учебного материала;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учителя.</w:t>
      </w:r>
    </w:p>
    <w:p w:rsidR="00090040" w:rsidRPr="00363EDC" w:rsidRDefault="00090040" w:rsidP="00363EDC">
      <w:pPr>
        <w:pStyle w:val="a3"/>
        <w:spacing w:after="0" w:line="240" w:lineRule="auto"/>
        <w:jc w:val="both"/>
        <w:rPr>
          <w:rFonts w:ascii="Times New Roman" w:hAnsi="Times New Roman" w:cs="Times New Roman"/>
          <w:sz w:val="24"/>
          <w:szCs w:val="24"/>
        </w:rPr>
      </w:pP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b/>
          <w:sz w:val="24"/>
          <w:szCs w:val="24"/>
        </w:rPr>
        <w:t>3.  Общая классификация ошибок</w:t>
      </w:r>
      <w:r w:rsidRPr="00363EDC">
        <w:rPr>
          <w:rFonts w:ascii="Times New Roman" w:hAnsi="Times New Roman" w:cs="Times New Roman"/>
          <w:sz w:val="24"/>
          <w:szCs w:val="24"/>
        </w:rPr>
        <w:t>.</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При оценке знаний, умений и навыков обучающихся следует учитывать все ошибки (грубые и негрубые) и недочёты.</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3.1. Грубыми считаются ошибки: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незнание определения основных понятий, законов, правил, основных положений теории, незнание формул, общепринятых символов обозначений величин, единиц их измерения;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незнание наименований единиц измерения;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выделить в ответе главное;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применять знания, алгоритмы для решения задач;</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делать выводы и обобщения;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читать и строить графики;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пользоваться первоисточниками, учебником и справочниками;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потеря корня или сохранение постороннего корня;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отбрасывание без объяснений одного из них;</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равнозначные им ошибки;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вычислительные ошибки, если они не являются опиской;</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логические ошибки.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3.2. К негрубым ошибкам следует отнести: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неточность формулировок, определений, понятий, теорий, вызванная неполнотой охвата основных признаков определяемого понятия или заменой одного - двух из этих признаков- второстепенными;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неточность графика;</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нерациональный метод решения задачи или недостаточно продуманный план ответа (нарушение логики, подмена отдельных основных вопросов второстепенными);</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нерациональные методы работы со справочной и другой литературой;</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неумение решать задачи, выполнять задания в общем виде.</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3.3. Недочетами являются:</w:t>
      </w:r>
    </w:p>
    <w:p w:rsidR="00090040" w:rsidRPr="00363EDC" w:rsidRDefault="00090040" w:rsidP="00363EDC">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нерациональные приемы вычислений и преобразований;</w:t>
      </w:r>
    </w:p>
    <w:p w:rsidR="004E3F7D" w:rsidRPr="00670375" w:rsidRDefault="00090040" w:rsidP="00670375">
      <w:pPr>
        <w:pStyle w:val="a3"/>
        <w:spacing w:after="0" w:line="240" w:lineRule="auto"/>
        <w:jc w:val="both"/>
        <w:rPr>
          <w:rFonts w:ascii="Times New Roman" w:hAnsi="Times New Roman" w:cs="Times New Roman"/>
          <w:sz w:val="24"/>
          <w:szCs w:val="24"/>
        </w:rPr>
      </w:pPr>
      <w:r w:rsidRPr="00363EDC">
        <w:rPr>
          <w:rFonts w:ascii="Times New Roman" w:hAnsi="Times New Roman" w:cs="Times New Roman"/>
          <w:sz w:val="24"/>
          <w:szCs w:val="24"/>
        </w:rPr>
        <w:t>•</w:t>
      </w:r>
      <w:r w:rsidRPr="00363EDC">
        <w:rPr>
          <w:rFonts w:ascii="Times New Roman" w:hAnsi="Times New Roman" w:cs="Times New Roman"/>
          <w:sz w:val="24"/>
          <w:szCs w:val="24"/>
        </w:rPr>
        <w:tab/>
        <w:t>небрежное выполнение записей, чертежей, схем, графиков.</w:t>
      </w:r>
    </w:p>
    <w:p w:rsidR="00090040" w:rsidRPr="00363EDC" w:rsidRDefault="00090040" w:rsidP="00363EDC">
      <w:pPr>
        <w:pStyle w:val="a3"/>
        <w:spacing w:after="0" w:line="240" w:lineRule="auto"/>
        <w:ind w:left="0"/>
        <w:jc w:val="both"/>
        <w:rPr>
          <w:rFonts w:ascii="Times New Roman" w:hAnsi="Times New Roman" w:cs="Times New Roman"/>
          <w:sz w:val="24"/>
          <w:szCs w:val="24"/>
        </w:rPr>
      </w:pPr>
    </w:p>
    <w:p w:rsidR="005C745B" w:rsidRPr="00065E17" w:rsidRDefault="00021DB1" w:rsidP="00021DB1">
      <w:pPr>
        <w:pStyle w:val="a3"/>
        <w:tabs>
          <w:tab w:val="left" w:pos="1134"/>
        </w:tabs>
        <w:spacing w:after="0" w:line="240" w:lineRule="auto"/>
        <w:jc w:val="center"/>
        <w:rPr>
          <w:rFonts w:ascii="Times New Roman" w:hAnsi="Times New Roman" w:cs="Times New Roman"/>
          <w:b/>
          <w:sz w:val="32"/>
          <w:szCs w:val="32"/>
        </w:rPr>
      </w:pPr>
      <w:r w:rsidRPr="00065E17">
        <w:rPr>
          <w:rFonts w:ascii="Times New Roman" w:hAnsi="Times New Roman" w:cs="Times New Roman"/>
          <w:b/>
          <w:sz w:val="32"/>
          <w:szCs w:val="32"/>
        </w:rPr>
        <w:t xml:space="preserve">2. </w:t>
      </w:r>
      <w:r w:rsidR="00E9589D" w:rsidRPr="00065E17">
        <w:rPr>
          <w:rFonts w:ascii="Times New Roman" w:hAnsi="Times New Roman" w:cs="Times New Roman"/>
          <w:b/>
          <w:sz w:val="32"/>
          <w:szCs w:val="32"/>
        </w:rPr>
        <w:t>Содержание</w:t>
      </w:r>
      <w:r w:rsidR="00D51F19" w:rsidRPr="00065E17">
        <w:rPr>
          <w:rFonts w:ascii="Times New Roman" w:hAnsi="Times New Roman" w:cs="Times New Roman"/>
          <w:b/>
          <w:sz w:val="32"/>
          <w:szCs w:val="32"/>
        </w:rPr>
        <w:t xml:space="preserve"> учебного предмета</w:t>
      </w:r>
    </w:p>
    <w:p w:rsidR="0041648A" w:rsidRPr="00363EDC" w:rsidRDefault="0041648A" w:rsidP="00363EDC">
      <w:pPr>
        <w:tabs>
          <w:tab w:val="left" w:pos="1134"/>
        </w:tabs>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Cодержание курсов математики 5–6 классов, алгебры и геометрии 7–9 классов объединено как в исторически сложившиеся линии (числовая, алгебраическая, геометрическая, функциональная и др.), так и в относительно новые (стохастическая линия, «реальная математика»). Отдельно представлены линия сюжетных задач, историческая линия.</w:t>
      </w:r>
    </w:p>
    <w:p w:rsidR="0041648A" w:rsidRPr="00363EDC" w:rsidRDefault="0041648A" w:rsidP="00363EDC">
      <w:pPr>
        <w:spacing w:after="0" w:line="240" w:lineRule="auto"/>
        <w:ind w:firstLine="709"/>
        <w:jc w:val="both"/>
        <w:outlineLvl w:val="1"/>
        <w:rPr>
          <w:rFonts w:ascii="Times New Roman" w:eastAsia="@Arial Unicode MS" w:hAnsi="Times New Roman" w:cs="Times New Roman"/>
          <w:b/>
          <w:bCs/>
          <w:sz w:val="24"/>
          <w:szCs w:val="24"/>
          <w:lang w:eastAsia="ru-RU"/>
        </w:rPr>
      </w:pPr>
      <w:bookmarkStart w:id="9" w:name="_Toc405513918"/>
      <w:bookmarkStart w:id="10" w:name="_Toc284662796"/>
      <w:bookmarkStart w:id="11" w:name="_Toc284663423"/>
      <w:r w:rsidRPr="00363EDC">
        <w:rPr>
          <w:rFonts w:ascii="Times New Roman" w:eastAsia="@Arial Unicode MS" w:hAnsi="Times New Roman" w:cs="Times New Roman"/>
          <w:b/>
          <w:bCs/>
          <w:sz w:val="24"/>
          <w:szCs w:val="24"/>
          <w:lang w:eastAsia="ru-RU"/>
        </w:rPr>
        <w:t>Элементы теории множеств и математической логики</w:t>
      </w:r>
      <w:bookmarkEnd w:id="9"/>
      <w:bookmarkEnd w:id="10"/>
      <w:bookmarkEnd w:id="11"/>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Согласно ФГОС основного общего образования в курс математики введен раздел «Логика», который не предполагает дополнительных часов на изучении и встраивается в различные темы курсов математики и информатики и предваряется ознакомлением с элементами теории множеств.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Множества и отношения между ними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Множество, </w:t>
      </w:r>
      <w:r w:rsidRPr="00363EDC">
        <w:rPr>
          <w:rFonts w:ascii="Times New Roman" w:eastAsia="Calibri" w:hAnsi="Times New Roman" w:cs="Times New Roman"/>
          <w:i/>
          <w:sz w:val="24"/>
          <w:szCs w:val="24"/>
        </w:rPr>
        <w:t>характеристическое свойство множества</w:t>
      </w:r>
      <w:r w:rsidRPr="00363EDC">
        <w:rPr>
          <w:rFonts w:ascii="Times New Roman" w:eastAsia="Calibri" w:hAnsi="Times New Roman" w:cs="Times New Roman"/>
          <w:sz w:val="24"/>
          <w:szCs w:val="24"/>
        </w:rPr>
        <w:t xml:space="preserve">, элемент множества, </w:t>
      </w:r>
      <w:r w:rsidRPr="00363EDC">
        <w:rPr>
          <w:rFonts w:ascii="Times New Roman" w:eastAsia="Calibri" w:hAnsi="Times New Roman" w:cs="Times New Roman"/>
          <w:i/>
          <w:sz w:val="24"/>
          <w:szCs w:val="24"/>
        </w:rPr>
        <w:t>пустое, конечное, бесконечное множество</w:t>
      </w:r>
      <w:r w:rsidRPr="00363EDC">
        <w:rPr>
          <w:rFonts w:ascii="Times New Roman" w:eastAsia="Calibri" w:hAnsi="Times New Roman" w:cs="Times New Roman"/>
          <w:sz w:val="24"/>
          <w:szCs w:val="24"/>
        </w:rPr>
        <w:t xml:space="preserve">. Подмножество. Отношение принадлежности, включения, равенства. Элементы множества, способы задания множеств, </w:t>
      </w:r>
      <w:r w:rsidRPr="00363EDC">
        <w:rPr>
          <w:rFonts w:ascii="Times New Roman" w:eastAsia="Calibri" w:hAnsi="Times New Roman" w:cs="Times New Roman"/>
          <w:i/>
          <w:sz w:val="24"/>
          <w:szCs w:val="24"/>
        </w:rPr>
        <w:t>распознавание подмножеств и элементов подмножеств с использованием кругов Эйлера</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Операции над множествами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Пересечение и объединение множеств. </w:t>
      </w:r>
      <w:r w:rsidRPr="00363EDC">
        <w:rPr>
          <w:rFonts w:ascii="Times New Roman" w:eastAsia="Calibri" w:hAnsi="Times New Roman" w:cs="Times New Roman"/>
          <w:i/>
          <w:sz w:val="24"/>
          <w:szCs w:val="24"/>
        </w:rPr>
        <w:t>Разность множеств, дополнение множества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Интерпретация операций над множествами с помощью кругов Эйлера</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Элементы логики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Определение. Утверждения. Аксиомы и теоремы. Доказательство. Доказательство от противного. Теорема, обратная данной. Пример и контрпример.</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Высказывания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Истинность и ложность высказывания</w:t>
      </w:r>
      <w:r w:rsidRPr="00363EDC">
        <w:rPr>
          <w:rFonts w:ascii="Times New Roman" w:eastAsia="Calibri" w:hAnsi="Times New Roman" w:cs="Times New Roman"/>
          <w:i/>
          <w:sz w:val="24"/>
          <w:szCs w:val="24"/>
        </w:rPr>
        <w:t xml:space="preserve">. Сложные и простые высказывания. Операции над высказываниями с использованием логических связок: и, или, не. Условные высказывания (импликации). </w:t>
      </w:r>
    </w:p>
    <w:p w:rsidR="0041648A" w:rsidRPr="00363EDC" w:rsidRDefault="0041648A" w:rsidP="00363EDC">
      <w:pPr>
        <w:spacing w:after="0" w:line="240" w:lineRule="auto"/>
        <w:ind w:firstLine="709"/>
        <w:jc w:val="both"/>
        <w:outlineLvl w:val="1"/>
        <w:rPr>
          <w:rFonts w:ascii="Times New Roman" w:eastAsia="@Arial Unicode MS" w:hAnsi="Times New Roman" w:cs="Times New Roman"/>
          <w:b/>
          <w:bCs/>
          <w:sz w:val="24"/>
          <w:szCs w:val="24"/>
          <w:lang w:eastAsia="ru-RU"/>
        </w:rPr>
      </w:pPr>
      <w:bookmarkStart w:id="12" w:name="_Toc405513919"/>
      <w:bookmarkStart w:id="13" w:name="_Toc284662797"/>
      <w:bookmarkStart w:id="14" w:name="_Toc284663424"/>
      <w:r w:rsidRPr="00363EDC">
        <w:rPr>
          <w:rFonts w:ascii="Times New Roman" w:eastAsia="@Arial Unicode MS" w:hAnsi="Times New Roman" w:cs="Times New Roman"/>
          <w:b/>
          <w:bCs/>
          <w:sz w:val="24"/>
          <w:szCs w:val="24"/>
          <w:lang w:eastAsia="ru-RU"/>
        </w:rPr>
        <w:t>Содержание курса математики в 5–6 классах</w:t>
      </w:r>
      <w:bookmarkEnd w:id="12"/>
      <w:bookmarkEnd w:id="13"/>
      <w:bookmarkEnd w:id="14"/>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Натуральные числа и нуль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Натуральный ряд чисел и его свойства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Натуральное число, множество натуральных чисел и его свойства, изображение натуральных чисел точками на числовой прямой. Использование свойств натуральных чисел при решении задач.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Запись и чтение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Различие между цифрой и числом. Позиционная запись натурального числа, поместное значение цифры, разряды и классы, соотношение между двумя соседними разрядными единицами, чтение и запись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Округление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Необходимость округления. Правило округления натуральных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Сравнение натуральных чисел, сравнение с числом 0</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сравнении чисел, сравнение натуральных чисел друг с другом и с нулем, математическая запись сравнений, способы сравнения чисел.</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Действия с натуральными числами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Сложение и вычитание, компоненты сложения и вычитания, связь между ними, нахождение суммы и разности, изменение суммы и разности при изменении компонентов сложения и вычитания.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Умножение и деление, компоненты умножения и деления, связь между ними, умножение и сложение в столбик, деление уголком, проверка результата с помощью прикидки и обратного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Переместительный и сочетательный законы сложения и умножения, распределительный закон умножения относительно сложения, </w:t>
      </w:r>
      <w:r w:rsidRPr="00363EDC">
        <w:rPr>
          <w:rFonts w:ascii="Times New Roman" w:eastAsia="Calibri" w:hAnsi="Times New Roman" w:cs="Times New Roman"/>
          <w:i/>
          <w:sz w:val="24"/>
          <w:szCs w:val="24"/>
        </w:rPr>
        <w:t>обоснование алгоритмов выполнения арифметических  действий.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Степень с натуральным показателем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Запись числа в виде суммы разрядных слагаемых, порядок выполнения действий в выражениях, содержащих степень, вычисление значений выражений, содержащих степень.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Числовые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Числовое выражение и его значение, порядок выполнения действий.</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Деление с остатком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Деление с остатком на множестве натуральных чисел, </w:t>
      </w:r>
      <w:r w:rsidRPr="00363EDC">
        <w:rPr>
          <w:rFonts w:ascii="Times New Roman" w:eastAsia="Calibri" w:hAnsi="Times New Roman" w:cs="Times New Roman"/>
          <w:i/>
          <w:sz w:val="24"/>
          <w:szCs w:val="24"/>
        </w:rPr>
        <w:t>свойства деления с остатком</w:t>
      </w:r>
      <w:r w:rsidRPr="00363EDC">
        <w:rPr>
          <w:rFonts w:ascii="Times New Roman" w:eastAsia="Calibri" w:hAnsi="Times New Roman" w:cs="Times New Roman"/>
          <w:sz w:val="24"/>
          <w:szCs w:val="24"/>
        </w:rPr>
        <w:t xml:space="preserve">. Практические задачи на деление с остатком.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Свойства и признаки делимости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Свойство делимости суммы (разности) на число. Признаки делимости на 2, 3, 5, 9, 10. </w:t>
      </w:r>
      <w:r w:rsidRPr="00363EDC">
        <w:rPr>
          <w:rFonts w:ascii="Times New Roman" w:eastAsia="Calibri" w:hAnsi="Times New Roman" w:cs="Times New Roman"/>
          <w:i/>
          <w:sz w:val="24"/>
          <w:szCs w:val="24"/>
        </w:rPr>
        <w:t>Признаки делимости на 4, 6, 8, 11. Доказательство признаков делимости</w:t>
      </w:r>
      <w:r w:rsidRPr="00363EDC">
        <w:rPr>
          <w:rFonts w:ascii="Times New Roman" w:eastAsia="Calibri" w:hAnsi="Times New Roman" w:cs="Times New Roman"/>
          <w:sz w:val="24"/>
          <w:szCs w:val="24"/>
        </w:rPr>
        <w:t xml:space="preserve">. Решение практических задач с применением признаков делимости.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Разложение числа на простые множители</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Простые и составные числа, </w:t>
      </w:r>
      <w:r w:rsidRPr="00363EDC">
        <w:rPr>
          <w:rFonts w:ascii="Times New Roman" w:eastAsia="Calibri" w:hAnsi="Times New Roman" w:cs="Times New Roman"/>
          <w:i/>
          <w:sz w:val="24"/>
          <w:szCs w:val="24"/>
        </w:rPr>
        <w:t xml:space="preserve">решето Эратосфена.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Разложение натурального числа на множители, разложение на простые множители. </w:t>
      </w:r>
      <w:r w:rsidRPr="00363EDC">
        <w:rPr>
          <w:rFonts w:ascii="Times New Roman" w:eastAsia="Calibri" w:hAnsi="Times New Roman" w:cs="Times New Roman"/>
          <w:i/>
          <w:sz w:val="24"/>
          <w:szCs w:val="24"/>
        </w:rPr>
        <w:t>Количество делителей числа, алгоритм разложения числа на простые множители, основная теорема арифметики</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Алгебраические выражения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Использование букв для обозначения чисел, вычисление значения алгебраического выражения, применение алгебраических выражений для записи свойств арифметических действий, преобразование алгебраических выражений.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Делители и кратные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Делитель и его свойства, общий делитель двух и более чисел, наибольший общий делитель, взаимно простые числа, нахождение наибольшего общего делителя. Кратное и его свойства, общее кратное двух и более чисел, наименьшее общее кратное, способы нахождения наименьшего общего кратного.</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Дроби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Обыкновенные дроби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Доля, часть, дробное число, дробь. Дробное число как результат деления. Правильные и неправильные дроби, смешанная дробь (смешанное число).</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Запись натурального числа в виде дроби с заданным знаменателем, преобразование смешанной дроби в неправильную дробь и наоборот.</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Приведение дробей к общему знаменателю. Сравнение обыкновенных дробей.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Сложение и вычитание обыкновенных дробей. Умножение и деление обыкновенных дробей.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Арифметические действия со смешанными дробями.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Арифметические действия с дробными числами.</w:t>
      </w:r>
      <w:r w:rsidRPr="00363EDC">
        <w:rPr>
          <w:rFonts w:ascii="Times New Roman" w:eastAsia="Calibri" w:hAnsi="Times New Roman" w:cs="Times New Roman"/>
          <w:sz w:val="24"/>
          <w:szCs w:val="24"/>
        </w:rPr>
        <w:tab/>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Способы рационализации вычислений и их применение при выполнении действий</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Десятичные дроби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Целая и дробная части десятичной дроби. Преобразование десятичных дробей в обыкновенные. Сравнение десятичных дробей. Сложение и вычитание десятичных дробей. Округление десятичных дробей. Умножение и деление десятичных дробей. </w:t>
      </w:r>
      <w:r w:rsidRPr="00363EDC">
        <w:rPr>
          <w:rFonts w:ascii="Times New Roman" w:eastAsia="Calibri" w:hAnsi="Times New Roman" w:cs="Times New Roman"/>
          <w:i/>
          <w:sz w:val="24"/>
          <w:szCs w:val="24"/>
        </w:rPr>
        <w:t>Преобразование обыкновенных дробей в десятичные дроби. Конечные и бесконечные десятичные дроби</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Отношение двух чисел</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Cs/>
          <w:sz w:val="24"/>
          <w:szCs w:val="24"/>
        </w:rPr>
        <w:t>Масштаб на плане и карте. Пропорции. Свойства пропорций, применение пропорций и отношений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
          <w:bCs/>
          <w:sz w:val="24"/>
          <w:szCs w:val="24"/>
        </w:rPr>
        <w:t>Среднее арифметическое чисел</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Среднее арифметическое двух чисел. Изображение среднего арифметического двух чисел на числовой прямой. Решение практических задач с применением среднего арифметического. </w:t>
      </w:r>
      <w:r w:rsidRPr="00363EDC">
        <w:rPr>
          <w:rFonts w:ascii="Times New Roman" w:eastAsia="Calibri" w:hAnsi="Times New Roman" w:cs="Times New Roman"/>
          <w:bCs/>
          <w:i/>
          <w:sz w:val="24"/>
          <w:szCs w:val="24"/>
        </w:rPr>
        <w:t>Среднее арифметическое нескольких чисел.</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Проценты</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Понятие процента. Вычисление процентов от числа и числа по известному проценту, выражение отношения в процентах. Решение несложных практических задач с процентами.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Диаграммы</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Столбчатые и круговые диаграммы. Извлечение информации из диаграмм. </w:t>
      </w:r>
      <w:r w:rsidRPr="00363EDC">
        <w:rPr>
          <w:rFonts w:ascii="Times New Roman" w:eastAsia="Calibri" w:hAnsi="Times New Roman" w:cs="Times New Roman"/>
          <w:bCs/>
          <w:i/>
          <w:sz w:val="24"/>
          <w:szCs w:val="24"/>
        </w:rPr>
        <w:t>Изображение диаграмм по числовым данным</w:t>
      </w:r>
      <w:r w:rsidRPr="00363EDC">
        <w:rPr>
          <w:rFonts w:ascii="Times New Roman" w:eastAsia="Calibri" w:hAnsi="Times New Roman" w:cs="Times New Roman"/>
          <w:bCs/>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Положительные и отрицательные 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Изображение чисел на числовой (координатной) прямой. Сравнение чисел. Модуль числа, геометрическая интерпретация модуля числа. Действия с положительными и отрицательными числами. Множество целых чисел.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Понятие о рациональном числе</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Первичное представление о множестве рациональных чисел.</w:t>
      </w:r>
      <w:r w:rsidRPr="00363EDC">
        <w:rPr>
          <w:rFonts w:ascii="Times New Roman" w:eastAsia="Calibri" w:hAnsi="Times New Roman" w:cs="Times New Roman"/>
          <w:sz w:val="24"/>
          <w:szCs w:val="24"/>
        </w:rPr>
        <w:t xml:space="preserve"> Действия с рациональными числами.</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Решение текстовых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Единицы измерений</w:t>
      </w:r>
      <w:r w:rsidRPr="00363EDC">
        <w:rPr>
          <w:rFonts w:ascii="Times New Roman" w:eastAsia="Calibri" w:hAnsi="Times New Roman" w:cs="Times New Roman"/>
          <w:sz w:val="24"/>
          <w:szCs w:val="24"/>
        </w:rPr>
        <w:t>: длины, площади, объема, массы, времени, скорости. Зависимости между единицами измерения каждой величины. Зависимости между величинами: скорость, время, расстояние; производительность, время, работа; цена, количество, стоимость.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все арифметические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текстовых задач арифметическим способом</w: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Использование таблиц, схем, чертежей, других средств представления данных при решении задачи.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движение, работу и покупки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 Решение несложных задач на движение в противоположных направлениях, в одном направлении, движение по реке по течению и против течения. Решение задач на совместную работу. Применение дробей при решении задач.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Задачи на части, доли, проценты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задач на нахождение части числа и числа по его части. Решение задач на проценты и доли. Применение пропорций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Логические задачи</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Решение несложных логических задач. </w:t>
      </w:r>
      <w:r w:rsidRPr="00363EDC">
        <w:rPr>
          <w:rFonts w:ascii="Times New Roman" w:eastAsia="Calibri" w:hAnsi="Times New Roman" w:cs="Times New Roman"/>
          <w:bCs/>
          <w:i/>
          <w:sz w:val="24"/>
          <w:szCs w:val="24"/>
        </w:rPr>
        <w:t>Решение логических задач с помощью графов, таблиц</w:t>
      </w:r>
      <w:r w:rsidRPr="00363EDC">
        <w:rPr>
          <w:rFonts w:ascii="Times New Roman" w:eastAsia="Calibri" w:hAnsi="Times New Roman" w:cs="Times New Roman"/>
          <w:bCs/>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
          <w:sz w:val="24"/>
          <w:szCs w:val="24"/>
        </w:rPr>
        <w:t xml:space="preserve">Основные методы решения текстовых задач: </w:t>
      </w:r>
      <w:r w:rsidRPr="00363EDC">
        <w:rPr>
          <w:rFonts w:ascii="Times New Roman" w:eastAsia="Calibri" w:hAnsi="Times New Roman" w:cs="Times New Roman"/>
          <w:bCs/>
          <w:sz w:val="24"/>
          <w:szCs w:val="24"/>
        </w:rPr>
        <w:t>арифметический, перебор вариантов.</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r w:rsidRPr="00363EDC">
        <w:rPr>
          <w:rFonts w:ascii="Times New Roman" w:eastAsia="Times New Roman" w:hAnsi="Times New Roman" w:cs="Times New Roman"/>
          <w:b/>
          <w:bCs/>
          <w:sz w:val="24"/>
          <w:szCs w:val="24"/>
          <w:lang w:eastAsia="ru-RU"/>
        </w:rPr>
        <w:t>Наглядная геометрия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Фигуры в окружающем мире. Наглядные представления о фигурах на плоскости: прямая, отрезок, луч, угол, ломаная, многоугольник, окружность, круг. Четырехугольник, прямоугольник, квадрат. Треугольник, </w:t>
      </w:r>
      <w:r w:rsidRPr="00363EDC">
        <w:rPr>
          <w:rFonts w:ascii="Times New Roman" w:eastAsia="Calibri" w:hAnsi="Times New Roman" w:cs="Times New Roman"/>
          <w:i/>
          <w:sz w:val="24"/>
          <w:szCs w:val="24"/>
        </w:rPr>
        <w:t>виды треугольников. Правильные многоугольники.</w:t>
      </w:r>
      <w:r w:rsidRPr="00363EDC">
        <w:rPr>
          <w:rFonts w:ascii="Times New Roman" w:eastAsia="Calibri" w:hAnsi="Times New Roman" w:cs="Times New Roman"/>
          <w:sz w:val="24"/>
          <w:szCs w:val="24"/>
        </w:rPr>
        <w:t xml:space="preserve"> Изображение основных геометрических фигур. </w:t>
      </w:r>
      <w:r w:rsidRPr="00363EDC">
        <w:rPr>
          <w:rFonts w:ascii="Times New Roman" w:eastAsia="Calibri" w:hAnsi="Times New Roman" w:cs="Times New Roman"/>
          <w:i/>
          <w:sz w:val="24"/>
          <w:szCs w:val="24"/>
        </w:rPr>
        <w:t>Взаимное расположение двух прямых, двух окружностей, прямой и окружности.</w:t>
      </w:r>
      <w:r w:rsidRPr="00363EDC">
        <w:rPr>
          <w:rFonts w:ascii="Times New Roman" w:eastAsia="Calibri" w:hAnsi="Times New Roman" w:cs="Times New Roman"/>
          <w:sz w:val="24"/>
          <w:szCs w:val="24"/>
        </w:rPr>
        <w:t xml:space="preserve"> Длина отрезка, ломаной. Единицы измерения длины. Построение отрезка заданной длины. Виды углов. Градусная мера угла. Измерение и построение углов с помощью транспортира.</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Периметр многоугольника. Понятие площади фигуры; единицы измерения площади. Площадь прямоугольника, квадрата. Приближенное измерение площади фигур на клетчатой бумаге. </w:t>
      </w:r>
      <w:r w:rsidRPr="00363EDC">
        <w:rPr>
          <w:rFonts w:ascii="Times New Roman" w:eastAsia="Calibri" w:hAnsi="Times New Roman" w:cs="Times New Roman"/>
          <w:i/>
          <w:sz w:val="24"/>
          <w:szCs w:val="24"/>
        </w:rPr>
        <w:t>Равновеликие фигуры.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Наглядные представления о пространственных фигурах: куб, параллелепипед, призма, пирамида, шар, сфера, конус, цилиндр. Изображение пространственных фигур. </w:t>
      </w:r>
      <w:r w:rsidRPr="00363EDC">
        <w:rPr>
          <w:rFonts w:ascii="Times New Roman" w:eastAsia="Calibri" w:hAnsi="Times New Roman" w:cs="Times New Roman"/>
          <w:i/>
          <w:sz w:val="24"/>
          <w:szCs w:val="24"/>
        </w:rPr>
        <w:t>Примеры сечений. Многогранники. Правильные многогранники.</w:t>
      </w:r>
      <w:r w:rsidRPr="00363EDC">
        <w:rPr>
          <w:rFonts w:ascii="Times New Roman" w:eastAsia="Calibri" w:hAnsi="Times New Roman" w:cs="Times New Roman"/>
          <w:sz w:val="24"/>
          <w:szCs w:val="24"/>
        </w:rPr>
        <w:t xml:space="preserve"> Примеры разверток многогранников, цилиндра и конуса.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объема; единицы объема. Объем прямоугольного параллелепипеда, куба.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о равенстве фигур. Центральная, осевая и </w:t>
      </w:r>
      <w:r w:rsidRPr="00363EDC">
        <w:rPr>
          <w:rFonts w:ascii="Times New Roman" w:eastAsia="Calibri" w:hAnsi="Times New Roman" w:cs="Times New Roman"/>
          <w:i/>
          <w:sz w:val="24"/>
          <w:szCs w:val="24"/>
        </w:rPr>
        <w:t xml:space="preserve">зеркальная </w:t>
      </w:r>
      <w:r w:rsidRPr="00363EDC">
        <w:rPr>
          <w:rFonts w:ascii="Times New Roman" w:eastAsia="Calibri" w:hAnsi="Times New Roman" w:cs="Times New Roman"/>
          <w:sz w:val="24"/>
          <w:szCs w:val="24"/>
        </w:rPr>
        <w:t>симметрии. Изображение симметричных фигур.</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практических задач с применением простейших свойств фигур.</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r w:rsidRPr="00363EDC">
        <w:rPr>
          <w:rFonts w:ascii="Times New Roman" w:eastAsia="Times New Roman" w:hAnsi="Times New Roman" w:cs="Times New Roman"/>
          <w:b/>
          <w:bCs/>
          <w:sz w:val="24"/>
          <w:szCs w:val="24"/>
          <w:lang w:eastAsia="ru-RU"/>
        </w:rPr>
        <w:t>История математики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Появление цифр, букв, иероглифов в процессе счета и распределения продуктов на Древнем Ближнем Востоке. Связь с Неолитической революцией.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Рождение шестидесятеричной системы счисления. Появление десятичной записи чисел.</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Рождение и развитие арифметики натуральных чисел. НОК, НОД, простые числа. Решето Эратосфена.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Появление нуля и отрицательных чисел в математике древности. Роль Диофанта. Почему </w:t>
      </w:r>
      <w:r w:rsidRPr="00670375">
        <w:rPr>
          <w:rFonts w:ascii="Times New Roman" w:eastAsia="Calibri" w:hAnsi="Times New Roman" w:cs="Times New Roman"/>
          <w:position w:val="-14"/>
          <w:sz w:val="24"/>
          <w:szCs w:val="24"/>
        </w:rPr>
        <w:object w:dxaOrig="1619" w:dyaOrig="420">
          <v:shape id="_x0000_i1093" type="#_x0000_t75" style="width:79.5pt;height:22.5pt" o:ole="">
            <v:imagedata r:id="rId418" o:title=""/>
          </v:shape>
          <o:OLEObject Type="Embed" ProgID="Equation.DSMT4" ShapeID="_x0000_i1093" DrawAspect="Content" ObjectID="_1609418158" r:id="rId419"/>
        </w:object>
      </w:r>
      <w:r w:rsidRPr="00670375">
        <w:rPr>
          <w:rFonts w:ascii="Times New Roman" w:eastAsia="Calibri" w:hAnsi="Times New Roman" w:cs="Times New Roman"/>
          <w:sz w:val="24"/>
          <w:szCs w:val="24"/>
        </w:rPr>
        <w:t>?</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Дроби в Вавилоне, Египте, Риме. Открытие десятичных дробей. Старинные системы мер. Десятичные дроби и метрическая система мер.  Л. Магницкий.</w:t>
      </w:r>
    </w:p>
    <w:p w:rsidR="0041648A" w:rsidRPr="00363EDC" w:rsidRDefault="0041648A" w:rsidP="00670375">
      <w:pPr>
        <w:spacing w:after="0" w:line="240" w:lineRule="auto"/>
        <w:ind w:firstLine="709"/>
        <w:jc w:val="center"/>
        <w:outlineLvl w:val="1"/>
        <w:rPr>
          <w:rFonts w:ascii="Times New Roman" w:eastAsia="@Arial Unicode MS" w:hAnsi="Times New Roman" w:cs="Times New Roman"/>
          <w:b/>
          <w:bCs/>
          <w:sz w:val="24"/>
          <w:szCs w:val="24"/>
          <w:lang w:eastAsia="ru-RU"/>
        </w:rPr>
      </w:pPr>
      <w:bookmarkStart w:id="15" w:name="_Toc405513920"/>
      <w:bookmarkStart w:id="16" w:name="_Toc284662798"/>
      <w:bookmarkStart w:id="17" w:name="_Toc284663425"/>
      <w:r w:rsidRPr="00363EDC">
        <w:rPr>
          <w:rFonts w:ascii="Times New Roman" w:eastAsia="@Arial Unicode MS" w:hAnsi="Times New Roman" w:cs="Times New Roman"/>
          <w:b/>
          <w:bCs/>
          <w:sz w:val="24"/>
          <w:szCs w:val="24"/>
          <w:lang w:eastAsia="ru-RU"/>
        </w:rPr>
        <w:t>Содержание курса математики в 7–9 классах</w:t>
      </w:r>
      <w:bookmarkEnd w:id="15"/>
      <w:bookmarkEnd w:id="16"/>
      <w:bookmarkEnd w:id="17"/>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18" w:name="_Toc405513921"/>
      <w:bookmarkStart w:id="19" w:name="_Toc284662799"/>
      <w:bookmarkStart w:id="20" w:name="_Toc284663426"/>
      <w:r w:rsidRPr="00363EDC">
        <w:rPr>
          <w:rFonts w:ascii="Times New Roman" w:eastAsia="Times New Roman" w:hAnsi="Times New Roman" w:cs="Times New Roman"/>
          <w:b/>
          <w:bCs/>
          <w:sz w:val="24"/>
          <w:szCs w:val="24"/>
          <w:lang w:eastAsia="ru-RU"/>
        </w:rPr>
        <w:t>Алгебра</w:t>
      </w:r>
      <w:bookmarkEnd w:id="18"/>
      <w:bookmarkEnd w:id="19"/>
      <w:bookmarkEnd w:id="20"/>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Множество рациональных чисел. Сравнение рациональных чисел. Действия с рациональными числами. </w:t>
      </w:r>
      <w:r w:rsidRPr="00363EDC">
        <w:rPr>
          <w:rFonts w:ascii="Times New Roman" w:eastAsia="Calibri" w:hAnsi="Times New Roman" w:cs="Times New Roman"/>
          <w:i/>
          <w:sz w:val="24"/>
          <w:szCs w:val="24"/>
        </w:rPr>
        <w:t>Представление рационального числа десятичной дробью</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Иррациональные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sz w:val="24"/>
          <w:szCs w:val="24"/>
        </w:rPr>
        <w:t xml:space="preserve">Понятие иррационального числа. Распознавание иррациональных чисел. Примеры доказательств в алгебре. Иррациональность числа </w:t>
      </w:r>
      <w:r w:rsidRPr="00363EDC">
        <w:rPr>
          <w:rFonts w:ascii="Times New Roman" w:eastAsia="Calibri" w:hAnsi="Times New Roman" w:cs="Times New Roman"/>
          <w:i/>
          <w:position w:val="-6"/>
          <w:sz w:val="24"/>
          <w:szCs w:val="24"/>
        </w:rPr>
        <w:object w:dxaOrig="380" w:dyaOrig="340">
          <v:shape id="_x0000_i1094" type="#_x0000_t75" style="width:14.25pt;height:21.75pt" o:ole="">
            <v:imagedata r:id="rId420" o:title=""/>
          </v:shape>
          <o:OLEObject Type="Embed" ProgID="Equation.DSMT4" ShapeID="_x0000_i1094" DrawAspect="Content" ObjectID="_1609418159" r:id="rId421"/>
        </w:objec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Применение в геометрии</w:t>
      </w:r>
      <w:r w:rsidRPr="00363EDC">
        <w:rPr>
          <w:rFonts w:ascii="Times New Roman" w:eastAsia="Calibri" w:hAnsi="Times New Roman" w:cs="Times New Roman"/>
          <w:i/>
          <w:sz w:val="24"/>
          <w:szCs w:val="24"/>
        </w:rPr>
        <w:t xml:space="preserve">. Сравнение иррациональных чисел. </w:t>
      </w:r>
      <w:r w:rsidRPr="00363EDC">
        <w:rPr>
          <w:rFonts w:ascii="Times New Roman" w:eastAsia="Calibri" w:hAnsi="Times New Roman" w:cs="Times New Roman"/>
          <w:bCs/>
          <w:i/>
          <w:sz w:val="24"/>
          <w:szCs w:val="24"/>
        </w:rPr>
        <w:t>Множество действительных чисел</w:t>
      </w:r>
      <w:r w:rsidRPr="00363EDC">
        <w:rPr>
          <w:rFonts w:ascii="Times New Roman" w:eastAsia="Calibri" w:hAnsi="Times New Roman" w:cs="Times New Roman"/>
          <w:bCs/>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Тождественные 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Числовые и буквенные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Выражение с переменной. Значение выражения. Подстановка выражений вместо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Целые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Степень с натуральным показателем и ее свойства. Преобразования выражений, содержащих степени с натуральным показателем.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Одночлен, многочлен. Действия с одночленами и многочленами (сложение, вычитание, умножение). Формулы сокращенного умножения: разность квадратов, квадрат суммы и разности. Разложение многочлена на множители: вынесение общего множителя за скобки, </w:t>
      </w:r>
      <w:r w:rsidRPr="00363EDC">
        <w:rPr>
          <w:rFonts w:ascii="Times New Roman" w:eastAsia="Calibri" w:hAnsi="Times New Roman" w:cs="Times New Roman"/>
          <w:i/>
          <w:sz w:val="24"/>
          <w:szCs w:val="24"/>
        </w:rPr>
        <w:t>группировка, применение формул сокращенного умножения</w:t>
      </w:r>
      <w:r w:rsidRPr="00363EDC">
        <w:rPr>
          <w:rFonts w:ascii="Times New Roman" w:eastAsia="Calibri" w:hAnsi="Times New Roman" w:cs="Times New Roman"/>
          <w:sz w:val="24"/>
          <w:szCs w:val="24"/>
        </w:rPr>
        <w:t>.</w:t>
      </w:r>
      <w:r w:rsidRPr="00363EDC">
        <w:rPr>
          <w:rFonts w:ascii="Times New Roman" w:eastAsia="Calibri" w:hAnsi="Times New Roman" w:cs="Times New Roman"/>
          <w:i/>
          <w:sz w:val="24"/>
          <w:szCs w:val="24"/>
        </w:rPr>
        <w:t xml:space="preserve"> Квадратный трехчлен, разложение квадратного трехчлена на множители.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Дробно-рациональные выражения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Степень с целым показателем. Преобразование дробно-линейных выражений: сложение, умножение, деление. </w:t>
      </w:r>
      <w:r w:rsidRPr="00363EDC">
        <w:rPr>
          <w:rFonts w:ascii="Times New Roman" w:eastAsia="Calibri" w:hAnsi="Times New Roman" w:cs="Times New Roman"/>
          <w:i/>
          <w:sz w:val="24"/>
          <w:szCs w:val="24"/>
        </w:rPr>
        <w:t>Алгебраическая дробь. Допустимые значения переменных в дробно-рациональных выражениях</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Сокращение алгебраических дробей. Приведение алгебраических дробей к общему знаменателю. Действия с алгебраическими дробями: сложение, вычитание, умножение, деление, возведение в степень.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Преобразование выражений, содержащих знак модуля.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Квадратные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Арифметический квадратный корень. Преобразование выражений, содержащих квадратные корни: умножение, деление, вынесение множителя из-под знака корня, </w:t>
      </w:r>
      <w:r w:rsidRPr="00363EDC">
        <w:rPr>
          <w:rFonts w:ascii="Times New Roman" w:eastAsia="Calibri" w:hAnsi="Times New Roman" w:cs="Times New Roman"/>
          <w:i/>
          <w:sz w:val="24"/>
          <w:szCs w:val="24"/>
        </w:rPr>
        <w:t>внесение множителя под знак корня</w:t>
      </w:r>
      <w:r w:rsidRPr="00363EDC">
        <w:rPr>
          <w:rFonts w:ascii="Times New Roman" w:eastAsia="Calibri" w:hAnsi="Times New Roman" w:cs="Times New Roman"/>
          <w:sz w:val="24"/>
          <w:szCs w:val="24"/>
        </w:rPr>
        <w:t xml:space="preserve">.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Уравнения и 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Числовое равенство. Свойства числовых равенств. Равенство с переменной.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Уравнения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Понятие уравнения и корня уравнения. </w:t>
      </w:r>
      <w:r w:rsidRPr="00363EDC">
        <w:rPr>
          <w:rFonts w:ascii="Times New Roman" w:eastAsia="Calibri" w:hAnsi="Times New Roman" w:cs="Times New Roman"/>
          <w:i/>
          <w:sz w:val="24"/>
          <w:szCs w:val="24"/>
        </w:rPr>
        <w:t>Представление о равносильности уравнений. Область определения уравнения (область допустимых значений переменной).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Линейное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Решение линейных уравнений. </w:t>
      </w:r>
      <w:r w:rsidRPr="00363EDC">
        <w:rPr>
          <w:rFonts w:ascii="Times New Roman" w:eastAsia="Calibri" w:hAnsi="Times New Roman" w:cs="Times New Roman"/>
          <w:i/>
          <w:sz w:val="24"/>
          <w:szCs w:val="24"/>
        </w:rPr>
        <w:t>Линейное уравнение с параметром. Количество корней линейного уравнения. Решение линейных уравнений с параметром.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Квадратные уравнения. Неполные квадратные уравнения. Дискриминант квадратного уравнения. Формула корней квадратного уравнения. </w:t>
      </w:r>
      <w:r w:rsidRPr="00363EDC">
        <w:rPr>
          <w:rFonts w:ascii="Times New Roman" w:eastAsia="Calibri" w:hAnsi="Times New Roman" w:cs="Times New Roman"/>
          <w:i/>
          <w:sz w:val="24"/>
          <w:szCs w:val="24"/>
        </w:rPr>
        <w:t>Теорема Виета. Теорема, обратная теореме Виета.</w:t>
      </w:r>
      <w:r w:rsidRPr="00363EDC">
        <w:rPr>
          <w:rFonts w:ascii="Times New Roman" w:eastAsia="Calibri" w:hAnsi="Times New Roman" w:cs="Times New Roman"/>
          <w:sz w:val="24"/>
          <w:szCs w:val="24"/>
        </w:rPr>
        <w:t xml:space="preserve"> Решение квадратных уравнений:</w:t>
      </w:r>
      <w:r w:rsidR="009831FE">
        <w:rPr>
          <w:rFonts w:ascii="Times New Roman" w:eastAsia="Calibri" w:hAnsi="Times New Roman" w:cs="Times New Roman"/>
          <w:sz w:val="24"/>
          <w:szCs w:val="24"/>
        </w:rPr>
        <w:t xml:space="preserve"> </w:t>
      </w:r>
      <w:r w:rsidRPr="00363EDC">
        <w:rPr>
          <w:rFonts w:ascii="Times New Roman" w:eastAsia="Calibri" w:hAnsi="Times New Roman" w:cs="Times New Roman"/>
          <w:sz w:val="24"/>
          <w:szCs w:val="24"/>
        </w:rPr>
        <w:t>использование формулы для нахождения корней</w:t>
      </w:r>
      <w:r w:rsidRPr="00363EDC">
        <w:rPr>
          <w:rFonts w:ascii="Times New Roman" w:eastAsia="Calibri" w:hAnsi="Times New Roman" w:cs="Times New Roman"/>
          <w:i/>
          <w:sz w:val="24"/>
          <w:szCs w:val="24"/>
        </w:rPr>
        <w:t>, графический метод решения, разложение на множители, подбор корней с использованием теоремы Виета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Количество корней квадратного уравнения в зависимости от его дискриминанта. Биквадратные уравнения. Уравнения, сводимые к линейным и квадратным. Квадратные уравнения с параметром.</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b/>
          <w:sz w:val="24"/>
          <w:szCs w:val="24"/>
        </w:rPr>
        <w:t>Дробно-рациональные уравнения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Решение простейших дробно-линейных уравнений. </w:t>
      </w:r>
      <w:r w:rsidRPr="00363EDC">
        <w:rPr>
          <w:rFonts w:ascii="Times New Roman" w:eastAsia="Calibri" w:hAnsi="Times New Roman" w:cs="Times New Roman"/>
          <w:i/>
          <w:sz w:val="24"/>
          <w:szCs w:val="24"/>
        </w:rPr>
        <w:t xml:space="preserve">Решение дробно-рациональных уравнений.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Методы решения уравнений: методы равносильных преобразований, метод замены переменной, графический метод. Использование свойств функций при решении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 xml:space="preserve">Простейшие иррациональные уравнения вида </w:t>
      </w:r>
      <w:r w:rsidRPr="00363EDC">
        <w:rPr>
          <w:rFonts w:ascii="Times New Roman" w:eastAsia="Calibri" w:hAnsi="Times New Roman" w:cs="Times New Roman"/>
          <w:position w:val="-16"/>
          <w:sz w:val="24"/>
          <w:szCs w:val="24"/>
        </w:rPr>
        <w:object w:dxaOrig="1120" w:dyaOrig="460">
          <v:shape id="_x0000_i1095" type="#_x0000_t75" style="width:58.5pt;height:22.5pt" o:ole="">
            <v:imagedata r:id="rId388" o:title=""/>
          </v:shape>
          <o:OLEObject Type="Embed" ProgID="Equation.DSMT4" ShapeID="_x0000_i1095" DrawAspect="Content" ObjectID="_1609418160" r:id="rId422"/>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680" w:dyaOrig="460">
          <v:shape id="_x0000_i1096" type="#_x0000_t75" style="width:86.25pt;height:22.5pt" o:ole="">
            <v:imagedata r:id="rId390" o:title=""/>
          </v:shape>
          <o:OLEObject Type="Embed" ProgID="Equation.DSMT4" ShapeID="_x0000_i1096" DrawAspect="Content" ObjectID="_1609418161" r:id="rId423"/>
        </w:objec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Уравнения вида</w:t>
      </w:r>
      <w:r w:rsidRPr="00363EDC">
        <w:rPr>
          <w:rFonts w:ascii="Times New Roman" w:eastAsia="Calibri" w:hAnsi="Times New Roman" w:cs="Times New Roman"/>
          <w:position w:val="-6"/>
          <w:sz w:val="24"/>
          <w:szCs w:val="24"/>
        </w:rPr>
        <w:object w:dxaOrig="700" w:dyaOrig="360">
          <v:shape id="_x0000_i1097" type="#_x0000_t75" style="width:36.75pt;height:21.75pt" o:ole="">
            <v:imagedata r:id="rId424" o:title=""/>
          </v:shape>
          <o:OLEObject Type="Embed" ProgID="Equation.DSMT4" ShapeID="_x0000_i1097" DrawAspect="Content" ObjectID="_1609418162" r:id="rId425"/>
        </w:object>
      </w:r>
      <w:r w:rsidRPr="00363EDC">
        <w:rPr>
          <w:rFonts w:ascii="Times New Roman" w:eastAsia="Calibri" w:hAnsi="Times New Roman" w:cs="Times New Roman"/>
          <w:sz w:val="24"/>
          <w:szCs w:val="24"/>
        </w:rPr>
        <w:t>.</w:t>
      </w:r>
      <w:r w:rsidRPr="00363EDC">
        <w:rPr>
          <w:rFonts w:ascii="Times New Roman" w:eastAsia="Calibri" w:hAnsi="Times New Roman" w:cs="Times New Roman"/>
          <w:i/>
          <w:sz w:val="24"/>
          <w:szCs w:val="24"/>
        </w:rPr>
        <w:t>Уравнения в целых числах.</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Системы уравнений</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Уравнение с двумя переменными. Линейное уравнение с двумя переменными. </w:t>
      </w:r>
      <w:r w:rsidRPr="00363EDC">
        <w:rPr>
          <w:rFonts w:ascii="Times New Roman" w:eastAsia="Calibri" w:hAnsi="Times New Roman" w:cs="Times New Roman"/>
          <w:i/>
          <w:sz w:val="24"/>
          <w:szCs w:val="24"/>
        </w:rPr>
        <w:t xml:space="preserve">Прямая как графическая интерпретация линейного уравнения с двумя переменными.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системы уравнений. Решение системы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Методы решения систем линейных уравнений с двумя переменными: </w:t>
      </w:r>
      <w:r w:rsidRPr="00363EDC">
        <w:rPr>
          <w:rFonts w:ascii="Times New Roman" w:eastAsia="Calibri" w:hAnsi="Times New Roman" w:cs="Times New Roman"/>
          <w:i/>
          <w:sz w:val="24"/>
          <w:szCs w:val="24"/>
        </w:rPr>
        <w:t>графический метод</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метод сложения</w:t>
      </w:r>
      <w:r w:rsidRPr="00363EDC">
        <w:rPr>
          <w:rFonts w:ascii="Times New Roman" w:eastAsia="Calibri" w:hAnsi="Times New Roman" w:cs="Times New Roman"/>
          <w:sz w:val="24"/>
          <w:szCs w:val="24"/>
        </w:rPr>
        <w:t xml:space="preserve">, метод подстановки.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Системы линейных уравнений с параметром</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Числовые неравенства. Свойства числовых неравенств. Проверка справедливости неравенств при заданных значениях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Неравенство с переменной. Строгие и нестрогие неравенства. </w:t>
      </w:r>
      <w:r w:rsidRPr="00363EDC">
        <w:rPr>
          <w:rFonts w:ascii="Times New Roman" w:eastAsia="Calibri" w:hAnsi="Times New Roman" w:cs="Times New Roman"/>
          <w:i/>
          <w:sz w:val="24"/>
          <w:szCs w:val="24"/>
        </w:rPr>
        <w:t>Область определения неравенства (область допустимых значений переменной).</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Решение линейных неравенств.</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Квадратное неравенство и его решения</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Решение квадратных неравенств: использование свойств и графика квадратичной функции, метод интервалов. Запись решения квадратного неравенства.</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Решение целых и дробно-рациональных неравенств методом интервалов.</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Системы неравенств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Системы неравенств с одной переменной. Решение систем неравенств с одной переменной: линейных, </w:t>
      </w:r>
      <w:r w:rsidRPr="00363EDC">
        <w:rPr>
          <w:rFonts w:ascii="Times New Roman" w:eastAsia="Calibri" w:hAnsi="Times New Roman" w:cs="Times New Roman"/>
          <w:i/>
          <w:sz w:val="24"/>
          <w:szCs w:val="24"/>
        </w:rPr>
        <w:t>квадратных.</w:t>
      </w:r>
      <w:r w:rsidRPr="00363EDC">
        <w:rPr>
          <w:rFonts w:ascii="Times New Roman" w:eastAsia="Calibri" w:hAnsi="Times New Roman" w:cs="Times New Roman"/>
          <w:sz w:val="24"/>
          <w:szCs w:val="24"/>
        </w:rPr>
        <w:t xml:space="preserve"> Изображение решения системы неравенств на числовой прямой. Запись решения системы неравенств.</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Функции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Понятие функции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Декартовы координаты на плоскости. Формирование представлений о метапредметном понятии «координаты». Способы задания функций: аналитический, графический, табличный. График функции. Примеры функций, получаемых в процессе исследования различных реальных процессов и решения задач. Значение функции в точке. Свойства функций: область определения, множество значений, нули, промежутки знакопостоянства</w:t>
      </w:r>
      <w:r w:rsidRPr="00363EDC">
        <w:rPr>
          <w:rFonts w:ascii="Times New Roman" w:eastAsia="Calibri" w:hAnsi="Times New Roman" w:cs="Times New Roman"/>
          <w:i/>
          <w:sz w:val="24"/>
          <w:szCs w:val="24"/>
        </w:rPr>
        <w:t xml:space="preserve">, четность/нечетность, </w:t>
      </w:r>
      <w:r w:rsidRPr="00363EDC">
        <w:rPr>
          <w:rFonts w:ascii="Times New Roman" w:eastAsia="Calibri" w:hAnsi="Times New Roman" w:cs="Times New Roman"/>
          <w:sz w:val="24"/>
          <w:szCs w:val="24"/>
        </w:rPr>
        <w:t xml:space="preserve">промежутки возрастания и убывания, наибольшее и наименьшее значения. Исследование функции по ее графику.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i/>
          <w:sz w:val="24"/>
          <w:szCs w:val="24"/>
        </w:rPr>
        <w:t>Представление об асимптотах.</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Непрерывность функции. Кусочно заданные функции.</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Линейная функция</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Свойства и график линейной функции. Угловой коэффициент прямой. Расположение графика линейной функции в зависимости от ее углового коэффициента и свободного члена. </w:t>
      </w:r>
      <w:r w:rsidRPr="00363EDC">
        <w:rPr>
          <w:rFonts w:ascii="Times New Roman" w:eastAsia="Calibri" w:hAnsi="Times New Roman" w:cs="Times New Roman"/>
          <w:i/>
          <w:sz w:val="24"/>
          <w:szCs w:val="24"/>
        </w:rPr>
        <w:t>Нахождение коэффициентов линейной функции по заданным условиям: прохождение прямой через две точки с заданными координатами, прохождение прямой через данную точку и параллельной данной прямой.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Квадратичная 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Свойства и график квадратичной функции (парабола). </w:t>
      </w:r>
      <w:r w:rsidRPr="00363EDC">
        <w:rPr>
          <w:rFonts w:ascii="Times New Roman" w:eastAsia="Calibri" w:hAnsi="Times New Roman" w:cs="Times New Roman"/>
          <w:i/>
          <w:sz w:val="24"/>
          <w:szCs w:val="24"/>
        </w:rPr>
        <w:t>Построение графика квадратичной функции по точкам.</w:t>
      </w:r>
      <w:r w:rsidRPr="00363EDC">
        <w:rPr>
          <w:rFonts w:ascii="Times New Roman" w:eastAsia="Calibri" w:hAnsi="Times New Roman" w:cs="Times New Roman"/>
          <w:sz w:val="24"/>
          <w:szCs w:val="24"/>
        </w:rPr>
        <w:t xml:space="preserve"> Нахождение нулей квадратичной функции, </w:t>
      </w:r>
      <w:r w:rsidRPr="00363EDC">
        <w:rPr>
          <w:rFonts w:ascii="Times New Roman" w:eastAsia="Calibri" w:hAnsi="Times New Roman" w:cs="Times New Roman"/>
          <w:i/>
          <w:sz w:val="24"/>
          <w:szCs w:val="24"/>
        </w:rPr>
        <w:t>множества значений, промежутков знакопостоянства, промежутков монотонности</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Обратная пропорциональность</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Calibri" w:hAnsi="Times New Roman" w:cs="Times New Roman"/>
          <w:sz w:val="24"/>
          <w:szCs w:val="24"/>
        </w:rPr>
        <w:t xml:space="preserve">Свойства функции </w:t>
      </w:r>
      <w:r w:rsidRPr="00363EDC">
        <w:rPr>
          <w:rFonts w:ascii="Times New Roman" w:eastAsia="Calibri" w:hAnsi="Times New Roman" w:cs="Times New Roman"/>
          <w:position w:val="-24"/>
          <w:sz w:val="24"/>
          <w:szCs w:val="24"/>
        </w:rPr>
        <w:object w:dxaOrig="620" w:dyaOrig="620">
          <v:shape id="_x0000_i1098" type="#_x0000_t75" style="width:28.5pt;height:28.5pt" o:ole="">
            <v:imagedata r:id="rId426" o:title=""/>
          </v:shape>
          <o:OLEObject Type="Embed" ProgID="Equation.DSMT4" ShapeID="_x0000_i1098" DrawAspect="Content" ObjectID="_1609418163" r:id="rId427"/>
        </w:object>
      </w:r>
      <w:r w:rsidR="0062108D"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15"/>
          <w:sz w:val="24"/>
          <w:szCs w:val="24"/>
          <w:lang w:eastAsia="ru-RU"/>
        </w:rPr>
        <w:drawing>
          <wp:inline distT="0" distB="0" distL="0" distR="0">
            <wp:extent cx="410845" cy="30607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15"/>
          <w:sz w:val="24"/>
          <w:szCs w:val="24"/>
          <w:lang w:eastAsia="ru-RU"/>
        </w:rPr>
        <w:drawing>
          <wp:inline distT="0" distB="0" distL="0" distR="0">
            <wp:extent cx="410845" cy="306070"/>
            <wp:effectExtent l="0" t="0" r="8255" b="0"/>
            <wp:docPr id="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 xml:space="preserve">. Гипербола.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Times New Roman" w:hAnsi="Times New Roman" w:cs="Times New Roman"/>
          <w:b/>
          <w:i/>
          <w:sz w:val="24"/>
          <w:szCs w:val="24"/>
        </w:rPr>
        <w:t>Графики функций</w:t>
      </w:r>
      <w:r w:rsidRPr="00363EDC">
        <w:rPr>
          <w:rFonts w:ascii="Times New Roman" w:eastAsia="Times New Roman" w:hAnsi="Times New Roman" w:cs="Times New Roman"/>
          <w:i/>
          <w:sz w:val="24"/>
          <w:szCs w:val="24"/>
        </w:rPr>
        <w:t xml:space="preserve">. </w:t>
      </w:r>
      <w:r w:rsidRPr="00363EDC">
        <w:rPr>
          <w:rFonts w:ascii="Times New Roman" w:eastAsia="Calibri" w:hAnsi="Times New Roman" w:cs="Times New Roman"/>
          <w:i/>
          <w:sz w:val="24"/>
          <w:szCs w:val="24"/>
        </w:rPr>
        <w:t xml:space="preserve">Преобразование графика функции </w:t>
      </w:r>
      <w:r w:rsidRPr="00363EDC">
        <w:rPr>
          <w:rFonts w:ascii="Times New Roman" w:eastAsia="Calibri" w:hAnsi="Times New Roman" w:cs="Times New Roman"/>
          <w:i/>
          <w:position w:val="-10"/>
          <w:sz w:val="24"/>
          <w:szCs w:val="24"/>
        </w:rPr>
        <w:object w:dxaOrig="920" w:dyaOrig="320">
          <v:shape id="_x0000_i1099" type="#_x0000_t75" style="width:50.25pt;height:14.25pt" o:ole="">
            <v:imagedata r:id="rId429" o:title=""/>
          </v:shape>
          <o:OLEObject Type="Embed" ProgID="Equation.DSMT4" ShapeID="_x0000_i1099" DrawAspect="Content" ObjectID="_1609418164" r:id="rId430"/>
        </w:object>
      </w:r>
      <w:r w:rsidRPr="00363EDC">
        <w:rPr>
          <w:rFonts w:ascii="Times New Roman" w:eastAsia="Calibri" w:hAnsi="Times New Roman" w:cs="Times New Roman"/>
          <w:i/>
          <w:sz w:val="24"/>
          <w:szCs w:val="24"/>
        </w:rPr>
        <w:t xml:space="preserve"> для построения графиков функций вида </w:t>
      </w:r>
      <w:r w:rsidRPr="00363EDC">
        <w:rPr>
          <w:rFonts w:ascii="Times New Roman" w:eastAsia="Calibri" w:hAnsi="Times New Roman" w:cs="Times New Roman"/>
          <w:i/>
          <w:position w:val="-12"/>
          <w:sz w:val="24"/>
          <w:szCs w:val="24"/>
        </w:rPr>
        <w:object w:dxaOrig="1780" w:dyaOrig="380">
          <v:shape id="_x0000_i1100" type="#_x0000_t75" style="width:85.5pt;height:14.25pt" o:ole="">
            <v:imagedata r:id="rId403" o:title=""/>
          </v:shape>
          <o:OLEObject Type="Embed" ProgID="Equation.DSMT4" ShapeID="_x0000_i1100" DrawAspect="Content" ObjectID="_1609418165" r:id="rId431"/>
        </w:object>
      </w:r>
      <w:r w:rsidRPr="00363EDC">
        <w:rPr>
          <w:rFonts w:ascii="Times New Roman" w:eastAsia="Calibri" w:hAnsi="Times New Roman" w:cs="Times New Roman"/>
          <w:i/>
          <w:sz w:val="24"/>
          <w:szCs w:val="24"/>
        </w:rPr>
        <w:t>.</w:t>
      </w:r>
    </w:p>
    <w:p w:rsidR="0041648A" w:rsidRPr="00363EDC" w:rsidRDefault="0041648A" w:rsidP="00363EDC">
      <w:pPr>
        <w:spacing w:after="0" w:line="240" w:lineRule="auto"/>
        <w:ind w:firstLine="709"/>
        <w:jc w:val="both"/>
        <w:rPr>
          <w:rFonts w:ascii="Times New Roman" w:eastAsia="Times New Roman" w:hAnsi="Times New Roman" w:cs="Times New Roman"/>
          <w:i/>
          <w:sz w:val="24"/>
          <w:szCs w:val="24"/>
        </w:rPr>
      </w:pPr>
      <w:r w:rsidRPr="00363EDC">
        <w:rPr>
          <w:rFonts w:ascii="Times New Roman" w:eastAsia="Calibri" w:hAnsi="Times New Roman" w:cs="Times New Roman"/>
          <w:i/>
          <w:sz w:val="24"/>
          <w:szCs w:val="24"/>
        </w:rPr>
        <w:t xml:space="preserve">Графики функций </w:t>
      </w:r>
      <w:r w:rsidRPr="00363EDC">
        <w:rPr>
          <w:rFonts w:ascii="Times New Roman" w:eastAsia="Calibri" w:hAnsi="Times New Roman" w:cs="Times New Roman"/>
          <w:position w:val="-24"/>
          <w:sz w:val="24"/>
          <w:szCs w:val="24"/>
        </w:rPr>
        <w:object w:dxaOrig="1300" w:dyaOrig="620">
          <v:shape id="_x0000_i1101" type="#_x0000_t75" style="width:64.5pt;height:28.5pt" o:ole="">
            <v:imagedata r:id="rId394" o:title=""/>
          </v:shape>
          <o:OLEObject Type="Embed" ProgID="Equation.DSMT4" ShapeID="_x0000_i1101" DrawAspect="Content" ObjectID="_1609418166" r:id="rId432"/>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0"/>
          <w:sz w:val="24"/>
          <w:szCs w:val="24"/>
        </w:rPr>
        <w:object w:dxaOrig="760" w:dyaOrig="380">
          <v:shape id="_x0000_i1102" type="#_x0000_t75" style="width:44.25pt;height:14.25pt" o:ole="">
            <v:imagedata r:id="rId396" o:title=""/>
          </v:shape>
          <o:OLEObject Type="Embed" ProgID="Equation.DSMT4" ShapeID="_x0000_i1102" DrawAspect="Content" ObjectID="_1609418167" r:id="rId433"/>
        </w:object>
      </w:r>
      <w:r w:rsidR="0062108D" w:rsidRPr="00363EDC">
        <w:rPr>
          <w:rFonts w:ascii="Times New Roman" w:eastAsia="Calibri" w:hAnsi="Times New Roman" w:cs="Times New Roman"/>
          <w:sz w:val="24"/>
          <w:szCs w:val="24"/>
        </w:rPr>
        <w:fldChar w:fldCharType="begin"/>
      </w:r>
      <w:r w:rsidRPr="00363EDC">
        <w:rPr>
          <w:rFonts w:ascii="Times New Roman" w:eastAsia="Calibri" w:hAnsi="Times New Roman" w:cs="Times New Roman"/>
          <w:sz w:val="24"/>
          <w:szCs w:val="24"/>
        </w:rPr>
        <w:instrText xml:space="preserve"> QUOTE  </w:instrText>
      </w:r>
      <w:r w:rsidR="0062108D" w:rsidRPr="00363EDC">
        <w:rPr>
          <w:rFonts w:ascii="Times New Roman" w:eastAsia="Calibri" w:hAnsi="Times New Roman" w:cs="Times New Roman"/>
          <w:sz w:val="24"/>
          <w:szCs w:val="24"/>
        </w:rPr>
        <w:fldChar w:fldCharType="end"/>
      </w:r>
      <w:r w:rsidRPr="00363EDC">
        <w:rPr>
          <w:rFonts w:ascii="Times New Roman" w:eastAsia="Calibri" w:hAnsi="Times New Roman" w:cs="Times New Roman"/>
          <w:sz w:val="24"/>
          <w:szCs w:val="24"/>
        </w:rPr>
        <w:t>,</w:t>
      </w:r>
      <w:r w:rsidRPr="00363EDC">
        <w:rPr>
          <w:rFonts w:ascii="Times New Roman" w:eastAsia="Times New Roman" w:hAnsi="Times New Roman" w:cs="Times New Roman"/>
          <w:bCs/>
          <w:position w:val="-10"/>
          <w:sz w:val="24"/>
          <w:szCs w:val="24"/>
        </w:rPr>
        <w:object w:dxaOrig="760" w:dyaOrig="380">
          <v:shape id="_x0000_i1103" type="#_x0000_t75" style="width:35.25pt;height:14.25pt" o:ole="">
            <v:imagedata r:id="rId398" o:title=""/>
          </v:shape>
          <o:OLEObject Type="Embed" ProgID="Equation.DSMT4" ShapeID="_x0000_i1103" DrawAspect="Content" ObjectID="_1609418168" r:id="rId434"/>
        </w:object>
      </w:r>
      <w:r w:rsidR="0054739C">
        <w:fldChar w:fldCharType="begin"/>
      </w:r>
      <w:r w:rsidR="0054739C">
        <w:fldChar w:fldCharType="separate"/>
      </w:r>
      <w:r w:rsidRPr="00363EDC">
        <w:rPr>
          <w:rFonts w:ascii="Times New Roman" w:eastAsia="Times New Roman" w:hAnsi="Times New Roman" w:cs="Times New Roman"/>
          <w:bCs/>
          <w:noProof/>
          <w:position w:val="-10"/>
          <w:sz w:val="24"/>
          <w:szCs w:val="24"/>
          <w:lang w:eastAsia="ru-RU"/>
        </w:rPr>
        <w:drawing>
          <wp:inline distT="0" distB="0" distL="0" distR="0">
            <wp:extent cx="478155" cy="245110"/>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78155" cy="245110"/>
                    </a:xfrm>
                    <a:prstGeom prst="rect">
                      <a:avLst/>
                    </a:prstGeom>
                    <a:noFill/>
                    <a:ln>
                      <a:noFill/>
                    </a:ln>
                  </pic:spPr>
                </pic:pic>
              </a:graphicData>
            </a:graphic>
          </wp:inline>
        </w:drawing>
      </w:r>
      <w:r w:rsidR="0054739C">
        <w:rPr>
          <w:rFonts w:ascii="Times New Roman" w:eastAsia="Times New Roman" w:hAnsi="Times New Roman" w:cs="Times New Roman"/>
          <w:bCs/>
          <w:noProof/>
          <w:position w:val="-10"/>
          <w:sz w:val="24"/>
          <w:szCs w:val="24"/>
          <w:lang w:eastAsia="ru-RU"/>
        </w:rPr>
        <w:fldChar w:fldCharType="end"/>
      </w:r>
      <w:r w:rsidRPr="00363EDC">
        <w:rPr>
          <w:rFonts w:ascii="Times New Roman" w:eastAsia="Calibri" w:hAnsi="Times New Roman" w:cs="Times New Roman"/>
          <w:bCs/>
          <w:sz w:val="24"/>
          <w:szCs w:val="24"/>
        </w:rPr>
        <w:t xml:space="preserve">, </w:t>
      </w:r>
      <w:r w:rsidRPr="00363EDC">
        <w:rPr>
          <w:rFonts w:ascii="Times New Roman" w:eastAsia="Calibri" w:hAnsi="Times New Roman" w:cs="Times New Roman"/>
          <w:bCs/>
          <w:position w:val="-12"/>
          <w:sz w:val="24"/>
          <w:szCs w:val="24"/>
        </w:rPr>
        <w:object w:dxaOrig="660" w:dyaOrig="380">
          <v:shape id="_x0000_i1104" type="#_x0000_t75" style="width:28.5pt;height:14.25pt" o:ole="">
            <v:imagedata r:id="rId401" o:title=""/>
          </v:shape>
          <o:OLEObject Type="Embed" ProgID="Equation.DSMT4" ShapeID="_x0000_i1104" DrawAspect="Content" ObjectID="_1609418169" r:id="rId435"/>
        </w:object>
      </w:r>
      <w:r w:rsidRPr="00363EDC">
        <w:rPr>
          <w:rFonts w:ascii="Times New Roman" w:eastAsia="Calibri" w:hAnsi="Times New Roman" w:cs="Times New Roman"/>
          <w:bCs/>
          <w:i/>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Последовательности и прогрессии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Числовая последовательность. Примеры числовых последовательностей. Бесконечные последовательности. Арифметическая прогрессия и ее свойства. Геометрическая прогрессия. </w:t>
      </w:r>
      <w:r w:rsidRPr="00363EDC">
        <w:rPr>
          <w:rFonts w:ascii="Times New Roman" w:eastAsia="Calibri" w:hAnsi="Times New Roman" w:cs="Times New Roman"/>
          <w:i/>
          <w:sz w:val="24"/>
          <w:szCs w:val="24"/>
        </w:rPr>
        <w:t xml:space="preserve">Формула общего члена и суммы </w:t>
      </w:r>
      <w:r w:rsidRPr="00363EDC">
        <w:rPr>
          <w:rFonts w:ascii="Times New Roman" w:eastAsia="Calibri" w:hAnsi="Times New Roman" w:cs="Times New Roman"/>
          <w:i/>
          <w:sz w:val="24"/>
          <w:szCs w:val="24"/>
          <w:lang w:val="en-US"/>
        </w:rPr>
        <w:t>n</w:t>
      </w:r>
      <w:r w:rsidRPr="00363EDC">
        <w:rPr>
          <w:rFonts w:ascii="Times New Roman" w:eastAsia="Calibri" w:hAnsi="Times New Roman" w:cs="Times New Roman"/>
          <w:i/>
          <w:sz w:val="24"/>
          <w:szCs w:val="24"/>
        </w:rPr>
        <w:t xml:space="preserve"> первых членов арифметической и геометрической прогрессий. Сходящаяся геометрическая прогрессия.</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Решение текстовых задач</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все арифметические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текстовых задач арифметическим способом</w: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 xml:space="preserve">Использование таблиц, схем, чертежей, других средств представления данных при решении задачи.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движение, работу и покупки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Анализ возможных ситуаций взаимного расположения объектов при их движении, соотношения объемов выполняемых работ при совместной работе.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Задачи на части, доли, проценты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задач на нахождение части числа и числа по его части. Решение задач на проценты и доли. Применение пропорций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Логические задачи</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Решение логических задач. </w:t>
      </w:r>
      <w:r w:rsidRPr="00363EDC">
        <w:rPr>
          <w:rFonts w:ascii="Times New Roman" w:eastAsia="Calibri" w:hAnsi="Times New Roman" w:cs="Times New Roman"/>
          <w:bCs/>
          <w:i/>
          <w:sz w:val="24"/>
          <w:szCs w:val="24"/>
        </w:rPr>
        <w:t>Решение логических задач с помощью графов, таблиц</w:t>
      </w:r>
      <w:r w:rsidRPr="00363EDC">
        <w:rPr>
          <w:rFonts w:ascii="Times New Roman" w:eastAsia="Calibri" w:hAnsi="Times New Roman" w:cs="Times New Roman"/>
          <w:bCs/>
          <w:sz w:val="24"/>
          <w:szCs w:val="24"/>
        </w:rPr>
        <w:t xml:space="preserve">. </w:t>
      </w:r>
    </w:p>
    <w:p w:rsidR="0041648A" w:rsidRPr="00363EDC" w:rsidRDefault="0041648A" w:rsidP="00363EDC">
      <w:pPr>
        <w:widowControl w:val="0"/>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
          <w:sz w:val="24"/>
          <w:szCs w:val="24"/>
        </w:rPr>
        <w:t xml:space="preserve">Основные методы решения текстовых задач: </w:t>
      </w:r>
      <w:r w:rsidRPr="00363EDC">
        <w:rPr>
          <w:rFonts w:ascii="Times New Roman" w:eastAsia="Calibri" w:hAnsi="Times New Roman" w:cs="Times New Roman"/>
          <w:bCs/>
          <w:sz w:val="24"/>
          <w:szCs w:val="24"/>
        </w:rPr>
        <w:t xml:space="preserve">арифметический, алгебраический, перебор вариантов. </w:t>
      </w:r>
      <w:r w:rsidRPr="00363EDC">
        <w:rPr>
          <w:rFonts w:ascii="Times New Roman" w:eastAsia="Calibri" w:hAnsi="Times New Roman" w:cs="Times New Roman"/>
          <w:bCs/>
          <w:i/>
          <w:sz w:val="24"/>
          <w:szCs w:val="24"/>
        </w:rPr>
        <w:t>Первичные представления о других методах решения задач (геометрические и графические методы).</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21" w:name="_Toc405513922"/>
      <w:bookmarkStart w:id="22" w:name="_Toc284662800"/>
      <w:bookmarkStart w:id="23" w:name="_Toc284663427"/>
      <w:r w:rsidRPr="00363EDC">
        <w:rPr>
          <w:rFonts w:ascii="Times New Roman" w:eastAsia="Times New Roman" w:hAnsi="Times New Roman" w:cs="Times New Roman"/>
          <w:b/>
          <w:bCs/>
          <w:sz w:val="24"/>
          <w:szCs w:val="24"/>
          <w:lang w:eastAsia="ru-RU"/>
        </w:rPr>
        <w:t>Статистика и теория вероятностей</w:t>
      </w:r>
      <w:bookmarkEnd w:id="21"/>
      <w:bookmarkEnd w:id="22"/>
      <w:bookmarkEnd w:id="23"/>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Статистика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Табличное и графическое представление данных, столбчатые и круговые диаграммы, графики, применение диаграмм и графиков для описания зависимостей реальных величин, извлечение информации из таблиц, диаграмм и графиков. Описательные статистические показатели числовых наборов: среднее арифметическое, </w:t>
      </w:r>
      <w:r w:rsidRPr="00363EDC">
        <w:rPr>
          <w:rFonts w:ascii="Times New Roman" w:eastAsia="Calibri" w:hAnsi="Times New Roman" w:cs="Times New Roman"/>
          <w:i/>
          <w:sz w:val="24"/>
          <w:szCs w:val="24"/>
        </w:rPr>
        <w:t>медиана</w:t>
      </w:r>
      <w:r w:rsidRPr="00363EDC">
        <w:rPr>
          <w:rFonts w:ascii="Times New Roman" w:eastAsia="Calibri" w:hAnsi="Times New Roman" w:cs="Times New Roman"/>
          <w:sz w:val="24"/>
          <w:szCs w:val="24"/>
        </w:rPr>
        <w:t xml:space="preserve">, наибольшее и наименьшее значения. Меры рассеивания: размах, </w:t>
      </w:r>
      <w:r w:rsidRPr="00363EDC">
        <w:rPr>
          <w:rFonts w:ascii="Times New Roman" w:eastAsia="Calibri" w:hAnsi="Times New Roman" w:cs="Times New Roman"/>
          <w:i/>
          <w:sz w:val="24"/>
          <w:szCs w:val="24"/>
        </w:rPr>
        <w:t>дисперсия и стандартное отклонение</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Случайная изменчивость. Изменчивость при измерениях. </w:t>
      </w:r>
      <w:r w:rsidRPr="00363EDC">
        <w:rPr>
          <w:rFonts w:ascii="Times New Roman" w:eastAsia="Calibri" w:hAnsi="Times New Roman" w:cs="Times New Roman"/>
          <w:i/>
          <w:sz w:val="24"/>
          <w:szCs w:val="24"/>
        </w:rPr>
        <w:t>Решающие правила. Закономерности в изменчивых величинах</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Случайные события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равновозможными элементарными событиями. Классические вероятностные опыты с использованием монет, кубиков. </w:t>
      </w:r>
      <w:r w:rsidRPr="00363EDC">
        <w:rPr>
          <w:rFonts w:ascii="Times New Roman" w:eastAsia="Calibri" w:hAnsi="Times New Roman" w:cs="Times New Roman"/>
          <w:i/>
          <w:sz w:val="24"/>
          <w:szCs w:val="24"/>
        </w:rPr>
        <w:t>Представление событий с помощью диаграмм Эйлера. Противоположные события, объединение и пересечение событий. Правило сложения вероятностей</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Случайный выбор. Представление эксперимента в виде дерева. Независимые события. Умножение вероятностей независимых событий</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Последовательные независимые испытания.</w:t>
      </w:r>
      <w:r w:rsidRPr="00363EDC">
        <w:rPr>
          <w:rFonts w:ascii="Times New Roman" w:eastAsia="Calibri" w:hAnsi="Times New Roman" w:cs="Times New Roman"/>
          <w:sz w:val="24"/>
          <w:szCs w:val="24"/>
        </w:rPr>
        <w:t xml:space="preserve"> Представление о независимых событиях в жизни.</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b/>
          <w:i/>
          <w:sz w:val="24"/>
          <w:szCs w:val="24"/>
        </w:rPr>
        <w:t>Элементы комбинаторики</w:t>
      </w:r>
    </w:p>
    <w:p w:rsidR="0041648A" w:rsidRPr="00363EDC" w:rsidRDefault="0041648A" w:rsidP="00363EDC">
      <w:pPr>
        <w:spacing w:after="0" w:line="240" w:lineRule="auto"/>
        <w:ind w:firstLine="709"/>
        <w:jc w:val="both"/>
        <w:rPr>
          <w:rFonts w:ascii="Times New Roman" w:eastAsia="Calibri" w:hAnsi="Times New Roman" w:cs="Times New Roman"/>
          <w:b/>
          <w:i/>
          <w:sz w:val="24"/>
          <w:szCs w:val="24"/>
        </w:rPr>
      </w:pPr>
      <w:r w:rsidRPr="00363EDC">
        <w:rPr>
          <w:rFonts w:ascii="Times New Roman" w:eastAsia="Calibri" w:hAnsi="Times New Roman" w:cs="Times New Roman"/>
          <w:i/>
          <w:sz w:val="24"/>
          <w:szCs w:val="24"/>
        </w:rPr>
        <w:t>Правило умножения, перестановки, факториал числа. Сочетания и число сочетаний. Формула числа сочетаний. Треугольник Паскаля. Опыты с большим числом равновозможных элементарных событий. Вычисление вероятностей в опытах с применением комбинаторных формул. Испытания Бернулли. Успех и неудача. Вероятности событий в серии испытаний Бернулли</w:t>
      </w:r>
      <w:r w:rsidRPr="00363EDC">
        <w:rPr>
          <w:rFonts w:ascii="Times New Roman" w:eastAsia="Calibri" w:hAnsi="Times New Roman" w:cs="Times New Roman"/>
          <w:b/>
          <w:i/>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b/>
          <w:i/>
          <w:sz w:val="24"/>
          <w:szCs w:val="24"/>
        </w:rPr>
      </w:pPr>
      <w:r w:rsidRPr="00363EDC">
        <w:rPr>
          <w:rFonts w:ascii="Times New Roman" w:eastAsia="Calibri" w:hAnsi="Times New Roman" w:cs="Times New Roman"/>
          <w:b/>
          <w:i/>
          <w:sz w:val="24"/>
          <w:szCs w:val="24"/>
        </w:rPr>
        <w:t>Случайные величины</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Знакомство со случайными величинами на примерах конечных дискретных случайных величин. Распределение вероятностей. Математическое ожидание. Свойства математического ожидания. Понятие о законе больших чисел. Измерение вероятностей. Применение закона больших чисел в социологии, страховании, в здравоохранении, обеспечении безопасности населения в чрезвычайных ситуациях.</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24" w:name="_Toc405513923"/>
      <w:bookmarkStart w:id="25" w:name="_Toc284662801"/>
      <w:bookmarkStart w:id="26" w:name="_Toc284663428"/>
      <w:r w:rsidRPr="00363EDC">
        <w:rPr>
          <w:rFonts w:ascii="Times New Roman" w:eastAsia="Times New Roman" w:hAnsi="Times New Roman" w:cs="Times New Roman"/>
          <w:b/>
          <w:bCs/>
          <w:sz w:val="24"/>
          <w:szCs w:val="24"/>
          <w:lang w:eastAsia="ru-RU"/>
        </w:rPr>
        <w:t>Геометрия</w:t>
      </w:r>
      <w:bookmarkEnd w:id="24"/>
      <w:bookmarkEnd w:id="25"/>
      <w:bookmarkEnd w:id="26"/>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фигуры</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Фигуры в геометрии и в окружающем мире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Геометрическая фигура. Формирование представлений о метапредметном понятии «фигура».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Точка, линия, отрезок, прямая, луч, ломаная, плоскость, угол, биссектриса угла и ее свойства, виды углов, многоугольники, круг.</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Cs/>
          <w:sz w:val="24"/>
          <w:szCs w:val="24"/>
        </w:rPr>
        <w:t>Осевая симметрия геометрических фигур. Центральная симметрия геометрических фигур</w:t>
      </w:r>
      <w:r w:rsidRPr="00363EDC">
        <w:rPr>
          <w:rFonts w:ascii="Times New Roman" w:eastAsia="Calibri" w:hAnsi="Times New Roman" w:cs="Times New Roman"/>
          <w:i/>
          <w:iCs/>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Многоугольники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Многоугольник, его элементы и его свойства. Распознавание некоторых многоугольников. </w:t>
      </w:r>
      <w:r w:rsidRPr="00363EDC">
        <w:rPr>
          <w:rFonts w:ascii="Times New Roman" w:eastAsia="Calibri" w:hAnsi="Times New Roman" w:cs="Times New Roman"/>
          <w:bCs/>
          <w:i/>
          <w:sz w:val="24"/>
          <w:szCs w:val="24"/>
        </w:rPr>
        <w:t>В</w:t>
      </w:r>
      <w:r w:rsidRPr="00363EDC">
        <w:rPr>
          <w:rFonts w:ascii="Times New Roman" w:eastAsia="Calibri" w:hAnsi="Times New Roman" w:cs="Times New Roman"/>
          <w:i/>
          <w:sz w:val="24"/>
          <w:szCs w:val="24"/>
        </w:rPr>
        <w:t>ыпуклые и невыпуклые многоугольники</w:t>
      </w:r>
      <w:r w:rsidRPr="00363EDC">
        <w:rPr>
          <w:rFonts w:ascii="Times New Roman" w:eastAsia="Calibri" w:hAnsi="Times New Roman" w:cs="Times New Roman"/>
          <w:sz w:val="24"/>
          <w:szCs w:val="24"/>
        </w:rPr>
        <w:t>. Правильные многоугольники.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Треугольники. Высота, медиана, биссектриса, средняя линия треугольника. Равнобедренный треугольник, его свойства и признаки. Равносторонний треугольник. Прямоугольный, остроугольный, тупоугольный треугольники. Внешние углы треугольника. Неравенство треугольника.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Четырехугольники. Параллелограмм, ромб, прямоугольник, квадрат, трапеция, равнобедренная трапеция. Свойства и признаки параллелограмма, ромба, прямоугольника, квадрата.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Окружность, круг</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Окружность, круг, и</w:t>
      </w:r>
      <w:r w:rsidRPr="00363EDC">
        <w:rPr>
          <w:rFonts w:ascii="Times New Roman" w:eastAsia="Calibri" w:hAnsi="Times New Roman" w:cs="Times New Roman"/>
          <w:sz w:val="24"/>
          <w:szCs w:val="24"/>
        </w:rPr>
        <w:t xml:space="preserve">х элементы и свойства; центральные и вписанные углы. Касательная </w:t>
      </w:r>
      <w:r w:rsidRPr="00363EDC">
        <w:rPr>
          <w:rFonts w:ascii="Times New Roman" w:eastAsia="Calibri" w:hAnsi="Times New Roman" w:cs="Times New Roman"/>
          <w:i/>
          <w:sz w:val="24"/>
          <w:szCs w:val="24"/>
        </w:rPr>
        <w:t>и секущая</w:t>
      </w:r>
      <w:r w:rsidRPr="00363EDC">
        <w:rPr>
          <w:rFonts w:ascii="Times New Roman" w:eastAsia="Calibri" w:hAnsi="Times New Roman" w:cs="Times New Roman"/>
          <w:sz w:val="24"/>
          <w:szCs w:val="24"/>
        </w:rPr>
        <w:t xml:space="preserve"> к окружности, </w:t>
      </w:r>
      <w:r w:rsidRPr="00363EDC">
        <w:rPr>
          <w:rFonts w:ascii="Times New Roman" w:eastAsia="Calibri" w:hAnsi="Times New Roman" w:cs="Times New Roman"/>
          <w:i/>
          <w:sz w:val="24"/>
          <w:szCs w:val="24"/>
        </w:rPr>
        <w:t>их свойства</w:t>
      </w:r>
      <w:r w:rsidRPr="00363EDC">
        <w:rPr>
          <w:rFonts w:ascii="Times New Roman" w:eastAsia="Calibri" w:hAnsi="Times New Roman" w:cs="Times New Roman"/>
          <w:sz w:val="24"/>
          <w:szCs w:val="24"/>
        </w:rPr>
        <w:t xml:space="preserve">. Вписанные и описанные окружности для треугольников, </w:t>
      </w:r>
      <w:r w:rsidRPr="00363EDC">
        <w:rPr>
          <w:rFonts w:ascii="Times New Roman" w:eastAsia="Calibri" w:hAnsi="Times New Roman" w:cs="Times New Roman"/>
          <w:i/>
          <w:sz w:val="24"/>
          <w:szCs w:val="24"/>
        </w:rPr>
        <w:t>четырехугольников, правильных многоугольников</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Геометрические фигуры в пространстве (объемные тела)</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 xml:space="preserve">Многогранник и его элементы. Названия многогранников с разным положением и количеством граней. </w:t>
      </w:r>
      <w:r w:rsidRPr="00363EDC">
        <w:rPr>
          <w:rFonts w:ascii="Times New Roman" w:eastAsia="Calibri" w:hAnsi="Times New Roman" w:cs="Times New Roman"/>
          <w:sz w:val="24"/>
          <w:szCs w:val="24"/>
        </w:rPr>
        <w:t>Первичные представления о пирамиде, параллелепипеде, призме, сфере, шаре, цилиндре, конусе, их элементах и простейших свойствах</w:t>
      </w:r>
      <w:r w:rsidRPr="00363EDC">
        <w:rPr>
          <w:rFonts w:ascii="Times New Roman" w:eastAsia="Calibri" w:hAnsi="Times New Roman" w:cs="Times New Roman"/>
          <w:i/>
          <w:sz w:val="24"/>
          <w:szCs w:val="24"/>
        </w:rPr>
        <w:t xml:space="preserve">.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Отношения</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Равенство фигур</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bCs/>
          <w:sz w:val="24"/>
          <w:szCs w:val="24"/>
        </w:rPr>
        <w:t>С</w:t>
      </w:r>
      <w:r w:rsidRPr="00363EDC">
        <w:rPr>
          <w:rFonts w:ascii="Times New Roman" w:eastAsia="Calibri" w:hAnsi="Times New Roman" w:cs="Times New Roman"/>
          <w:sz w:val="24"/>
          <w:szCs w:val="24"/>
        </w:rPr>
        <w:t xml:space="preserve">войства равных треугольников. Признаки равенства треугольников.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Параллельно</w:t>
      </w:r>
      <w:r w:rsidRPr="00363EDC">
        <w:rPr>
          <w:rFonts w:ascii="Times New Roman" w:eastAsia="Calibri" w:hAnsi="Times New Roman" w:cs="Times New Roman"/>
          <w:b/>
          <w:bCs/>
          <w:sz w:val="24"/>
          <w:szCs w:val="24"/>
        </w:rPr>
        <w:softHyphen/>
        <w:t>сть прямых</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sz w:val="24"/>
          <w:szCs w:val="24"/>
        </w:rPr>
        <w:t xml:space="preserve">Признаки и свойства параллельных прямых. </w:t>
      </w:r>
      <w:r w:rsidRPr="00363EDC">
        <w:rPr>
          <w:rFonts w:ascii="Times New Roman" w:eastAsia="Calibri" w:hAnsi="Times New Roman" w:cs="Times New Roman"/>
          <w:i/>
          <w:sz w:val="24"/>
          <w:szCs w:val="24"/>
        </w:rPr>
        <w:t>Аксиома параллельности Евклида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i/>
          <w:sz w:val="24"/>
          <w:szCs w:val="24"/>
        </w:rPr>
        <w:t>Теорема Фалеса</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Перпендикулярные прямые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 xml:space="preserve">Прямой угол. Перпендикуляр к прямой. Наклонная, проекция. Серединный перпендикуляр к отрезку. </w:t>
      </w:r>
      <w:r w:rsidRPr="00363EDC">
        <w:rPr>
          <w:rFonts w:ascii="Times New Roman" w:eastAsia="Calibri" w:hAnsi="Times New Roman" w:cs="Times New Roman"/>
          <w:i/>
          <w:sz w:val="24"/>
          <w:szCs w:val="24"/>
        </w:rPr>
        <w:t>Свойства и признаки перпендикулярности</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i/>
          <w:sz w:val="24"/>
          <w:szCs w:val="24"/>
        </w:rPr>
        <w:t>Подобие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i/>
          <w:sz w:val="24"/>
          <w:szCs w:val="24"/>
        </w:rPr>
        <w:t>Пропорциональные отрезки, подобие фигур. Подобные треугольники. Признаки подобия</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b/>
          <w:sz w:val="24"/>
          <w:szCs w:val="24"/>
        </w:rPr>
        <w:t>Взаимное расположение</w:t>
      </w:r>
      <w:r w:rsidRPr="00363EDC">
        <w:rPr>
          <w:rFonts w:ascii="Times New Roman" w:eastAsia="Calibri" w:hAnsi="Times New Roman" w:cs="Times New Roman"/>
          <w:sz w:val="24"/>
          <w:szCs w:val="24"/>
        </w:rPr>
        <w:t xml:space="preserve"> прямой и окружности</w:t>
      </w:r>
      <w:r w:rsidRPr="00363EDC">
        <w:rPr>
          <w:rFonts w:ascii="Times New Roman" w:eastAsia="Calibri" w:hAnsi="Times New Roman" w:cs="Times New Roman"/>
          <w:i/>
          <w:sz w:val="24"/>
          <w:szCs w:val="24"/>
        </w:rPr>
        <w:t>, двух окружностей.</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Измерения и вычисления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Величины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величины. Длина. Измерение длины. Единицы измерения длины. Величина угла. Градусная мера угла.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площади плоской фигуры и ее свойствах. Измерение площадей. Единицы измерения площади.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Представление об объеме и его свойствах. Измерение объема. Единицы измерения объемов.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Измерения и вычисления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Инструменты для измерений и построений; измерение и вычисление углов, длин (расстояний), площадей. Тригонометрические функции острого угла в прямоугольном треугольнике </w:t>
      </w:r>
      <w:r w:rsidRPr="00363EDC">
        <w:rPr>
          <w:rFonts w:ascii="Times New Roman" w:eastAsia="Calibri" w:hAnsi="Times New Roman" w:cs="Times New Roman"/>
          <w:i/>
          <w:sz w:val="24"/>
          <w:szCs w:val="24"/>
        </w:rPr>
        <w:t>Тригонометрические функции тупого угла.</w:t>
      </w:r>
      <w:r w:rsidRPr="00363EDC">
        <w:rPr>
          <w:rFonts w:ascii="Times New Roman" w:eastAsia="Calibri" w:hAnsi="Times New Roman" w:cs="Times New Roman"/>
          <w:sz w:val="24"/>
          <w:szCs w:val="24"/>
        </w:rPr>
        <w:t xml:space="preserve"> Вычисление элементов треугольников с использованием тригонометрических соотношений. Формулы площади треугольника, параллелограмма и его частных видов, формулы длины ок</w:t>
      </w:r>
      <w:r w:rsidRPr="00363EDC">
        <w:rPr>
          <w:rFonts w:ascii="Times New Roman" w:eastAsia="Calibri" w:hAnsi="Times New Roman" w:cs="Times New Roman"/>
          <w:sz w:val="24"/>
          <w:szCs w:val="24"/>
        </w:rPr>
        <w:softHyphen/>
        <w:t xml:space="preserve">ружности и площади круга. Сравнение и вычисление площадей. Теорема Пифагора. </w:t>
      </w:r>
      <w:r w:rsidRPr="00363EDC">
        <w:rPr>
          <w:rFonts w:ascii="Times New Roman" w:eastAsia="Calibri" w:hAnsi="Times New Roman" w:cs="Times New Roman"/>
          <w:i/>
          <w:sz w:val="24"/>
          <w:szCs w:val="24"/>
        </w:rPr>
        <w:t>Теорема синусов. Теорема косинусов</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Расстояния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Расстояние между точками. Расстояние от точки до прямой. </w:t>
      </w:r>
      <w:r w:rsidRPr="00363EDC">
        <w:rPr>
          <w:rFonts w:ascii="Times New Roman" w:eastAsia="Calibri" w:hAnsi="Times New Roman" w:cs="Times New Roman"/>
          <w:i/>
          <w:sz w:val="24"/>
          <w:szCs w:val="24"/>
        </w:rPr>
        <w:t>Расстояние между фигурами</w:t>
      </w:r>
      <w:r w:rsidRPr="00363EDC">
        <w:rPr>
          <w:rFonts w:ascii="Times New Roman" w:eastAsia="Calibri" w:hAnsi="Times New Roman" w:cs="Times New Roman"/>
          <w:sz w:val="24"/>
          <w:szCs w:val="24"/>
        </w:rPr>
        <w:t xml:space="preserve">.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построения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Геометрические построения для иллюстрации свойств геометрических фигур.</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sz w:val="24"/>
          <w:szCs w:val="24"/>
        </w:rPr>
        <w:t xml:space="preserve">Инструменты для построений: циркуль, линейка, угольник. </w:t>
      </w:r>
      <w:r w:rsidRPr="00363EDC">
        <w:rPr>
          <w:rFonts w:ascii="Times New Roman" w:eastAsia="Calibri" w:hAnsi="Times New Roman" w:cs="Times New Roman"/>
          <w:i/>
          <w:sz w:val="24"/>
          <w:szCs w:val="24"/>
        </w:rPr>
        <w:t xml:space="preserve">Простейшие построения циркулем и линейкой: построение биссектрисы угла, перпендикуляра к прямой, угла, равного данному, </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Построение треугольников по трем сторонам, двум сторонам и углу между ними, стороне и двум прилежащим к ней углам.</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r w:rsidRPr="00363EDC">
        <w:rPr>
          <w:rFonts w:ascii="Times New Roman" w:eastAsia="Calibri" w:hAnsi="Times New Roman" w:cs="Times New Roman"/>
          <w:i/>
          <w:sz w:val="24"/>
          <w:szCs w:val="24"/>
        </w:rPr>
        <w:t>Деление отрезка в данном отношении.</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 xml:space="preserve">Геометрические преобразования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sz w:val="24"/>
          <w:szCs w:val="24"/>
        </w:rPr>
        <w:t xml:space="preserve">Понятие преобразования. Представление о метапредметном понятии «преобразование». </w:t>
      </w:r>
      <w:r w:rsidRPr="00363EDC">
        <w:rPr>
          <w:rFonts w:ascii="Times New Roman" w:eastAsia="Calibri" w:hAnsi="Times New Roman" w:cs="Times New Roman"/>
          <w:i/>
          <w:sz w:val="24"/>
          <w:szCs w:val="24"/>
        </w:rPr>
        <w:t>Подобие</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Движения</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Осевая и центральная симметрия</w:t>
      </w:r>
      <w:r w:rsidRPr="00363EDC">
        <w:rPr>
          <w:rFonts w:ascii="Times New Roman" w:eastAsia="Calibri" w:hAnsi="Times New Roman" w:cs="Times New Roman"/>
          <w:i/>
          <w:sz w:val="24"/>
          <w:szCs w:val="24"/>
        </w:rPr>
        <w:t xml:space="preserve">, </w:t>
      </w:r>
      <w:r w:rsidRPr="00670375">
        <w:rPr>
          <w:rFonts w:ascii="Times New Roman" w:eastAsia="Calibri" w:hAnsi="Times New Roman" w:cs="Times New Roman"/>
          <w:sz w:val="24"/>
          <w:szCs w:val="24"/>
        </w:rPr>
        <w:t xml:space="preserve">поворот и параллельный перенос. Комбинации движений на плоскости и их свойства. </w:t>
      </w:r>
    </w:p>
    <w:p w:rsidR="0041648A" w:rsidRPr="00670375"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670375">
        <w:rPr>
          <w:rFonts w:ascii="Times New Roman" w:eastAsia="Times New Roman" w:hAnsi="Times New Roman" w:cs="Times New Roman"/>
          <w:b/>
          <w:iCs/>
          <w:sz w:val="24"/>
          <w:szCs w:val="24"/>
        </w:rPr>
        <w:t>Векторы и координаты на плоскости</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iCs/>
          <w:sz w:val="24"/>
          <w:szCs w:val="24"/>
        </w:rPr>
        <w:t>Векторы</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вектора, действия над векторами</w:t>
      </w:r>
      <w:r w:rsidRPr="00363EDC">
        <w:rPr>
          <w:rFonts w:ascii="Times New Roman" w:eastAsia="Calibri" w:hAnsi="Times New Roman" w:cs="Times New Roman"/>
          <w:i/>
          <w:sz w:val="24"/>
          <w:szCs w:val="24"/>
        </w:rPr>
        <w:t xml:space="preserve">, </w:t>
      </w:r>
      <w:r w:rsidRPr="00363EDC">
        <w:rPr>
          <w:rFonts w:ascii="Times New Roman" w:eastAsia="Calibri" w:hAnsi="Times New Roman" w:cs="Times New Roman"/>
          <w:sz w:val="24"/>
          <w:szCs w:val="24"/>
        </w:rPr>
        <w:t>использование векторов в физике</w:t>
      </w:r>
      <w:r w:rsidRPr="00670375">
        <w:rPr>
          <w:rFonts w:ascii="Times New Roman" w:eastAsia="Calibri" w:hAnsi="Times New Roman" w:cs="Times New Roman"/>
          <w:sz w:val="24"/>
          <w:szCs w:val="24"/>
        </w:rPr>
        <w:t xml:space="preserve">, разложение вектора на составляющие, скалярное произведение. </w:t>
      </w:r>
    </w:p>
    <w:p w:rsidR="0041648A" w:rsidRPr="00670375" w:rsidRDefault="0041648A" w:rsidP="00363EDC">
      <w:pPr>
        <w:spacing w:after="0" w:line="240" w:lineRule="auto"/>
        <w:ind w:firstLine="709"/>
        <w:jc w:val="both"/>
        <w:rPr>
          <w:rFonts w:ascii="Times New Roman" w:eastAsia="Calibri" w:hAnsi="Times New Roman" w:cs="Times New Roman"/>
          <w:b/>
          <w:bCs/>
          <w:sz w:val="24"/>
          <w:szCs w:val="24"/>
        </w:rPr>
      </w:pPr>
      <w:r w:rsidRPr="00670375">
        <w:rPr>
          <w:rFonts w:ascii="Times New Roman" w:eastAsia="Calibri" w:hAnsi="Times New Roman" w:cs="Times New Roman"/>
          <w:b/>
          <w:bCs/>
          <w:sz w:val="24"/>
          <w:szCs w:val="24"/>
        </w:rPr>
        <w:t>Координаты</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Основные понятия, координаты вектора, расстояние между точками. Координаты середины отрезка. Уравнения фигур.</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Применение векторов и координат для решения простейших геометрических задач.</w:t>
      </w:r>
    </w:p>
    <w:p w:rsidR="0041648A" w:rsidRPr="00670375"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27" w:name="_Toc405513924"/>
      <w:bookmarkStart w:id="28" w:name="_Toc284662802"/>
      <w:bookmarkStart w:id="29" w:name="_Toc284663429"/>
      <w:r w:rsidRPr="00670375">
        <w:rPr>
          <w:rFonts w:ascii="Times New Roman" w:eastAsia="Times New Roman" w:hAnsi="Times New Roman" w:cs="Times New Roman"/>
          <w:b/>
          <w:bCs/>
          <w:sz w:val="24"/>
          <w:szCs w:val="24"/>
          <w:lang w:eastAsia="ru-RU"/>
        </w:rPr>
        <w:t>История математики</w:t>
      </w:r>
      <w:bookmarkEnd w:id="27"/>
      <w:bookmarkEnd w:id="28"/>
      <w:bookmarkEnd w:id="29"/>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Возникновение математики как науки, этапы ее развития. Основные разделы математики. Выдающиеся математики и их вклад в развитие науки.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Бесконечность множества простых чисел. Числа и длины отрезков. Рациональные числа. Потребность в иррациональных числах. Школа Пифагора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Зарождение алгебры в недрах арифметики. Ал-Хорезми. Рождение буквенной символики. П. Ферма, Ф. Виет, Р. Декарт. История вопроса о нахождении формул корней алгебраических уравнений степеней, больших четырех. Н. Тарталья, Дж. Кардано, Н.Х. Абель, Э. Галуа.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Появление метода координат, позволяющего переводить геометрические объекты на язык алгебры. Появление графиков функций. Р. Декарт, П. Ферма. Примеры различных систем координат.</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Задача Леонардо Пизанского (Фибоначчи) о кроликах, числа Фибоначчи. Задача о шахматной доске. Сходимость геометрической прогрессии.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Истоки теории вероятностей: страховое дело, азартные игры. П. Ферма, Б.Паскаль, Я. Бернулли, А.Н.Колмогоров.</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От земледелия к геометрии. Пифагор и его школа. Фалес, Архимед. Платон и Аристотель. Построение правильных многоугольников. Триссекция угла. Квадратура круга. Удвоение куба. История числа π. Золотое сечение. «Начала» Евклида. Л Эйлер, Н.И.Лобачевский. История пятого постулата.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Геометрия и искусство. Геометрические закономерности окружающего мира.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Астрономия и геометрия. Что и как узнали Анаксагор, Эратосфен и Аристарх о размерах Луны, Земли и Солнца. Расстояния от Земли до Луны и Солнца. Измерение расстояния от Земли до Марса.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Роль российских ученых в развитии математики: Л. Эйлер. Н.И. Лобачевский, П.Л.Чебышев, С. Ковалевская, А.Н. Колмогоров.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Математика в развитии России: Петр </w:t>
      </w:r>
      <w:r w:rsidRPr="00670375">
        <w:rPr>
          <w:rFonts w:ascii="Times New Roman" w:eastAsia="Calibri" w:hAnsi="Times New Roman" w:cs="Times New Roman"/>
          <w:sz w:val="24"/>
          <w:szCs w:val="24"/>
          <w:lang w:val="en-US"/>
        </w:rPr>
        <w:t>I</w:t>
      </w:r>
      <w:r w:rsidRPr="00670375">
        <w:rPr>
          <w:rFonts w:ascii="Times New Roman" w:eastAsia="Calibri" w:hAnsi="Times New Roman" w:cs="Times New Roman"/>
          <w:sz w:val="24"/>
          <w:szCs w:val="24"/>
        </w:rPr>
        <w:t>, школа математических и навигацких наук, развитие российского флота, А.Н. Крылов. Космическая программа и М.В. Келдыш.</w:t>
      </w:r>
    </w:p>
    <w:p w:rsidR="0041648A" w:rsidRPr="00363EDC" w:rsidRDefault="0041648A" w:rsidP="00363EDC">
      <w:pPr>
        <w:spacing w:after="0" w:line="240" w:lineRule="auto"/>
        <w:ind w:firstLine="709"/>
        <w:jc w:val="both"/>
        <w:rPr>
          <w:rFonts w:ascii="Times New Roman" w:eastAsia="Calibri" w:hAnsi="Times New Roman" w:cs="Times New Roman"/>
          <w:i/>
          <w:sz w:val="24"/>
          <w:szCs w:val="24"/>
        </w:rPr>
      </w:pPr>
    </w:p>
    <w:p w:rsidR="0041648A" w:rsidRPr="00363EDC" w:rsidRDefault="0041648A" w:rsidP="00363EDC">
      <w:pPr>
        <w:spacing w:after="0" w:line="240" w:lineRule="auto"/>
        <w:ind w:firstLine="709"/>
        <w:jc w:val="both"/>
        <w:outlineLvl w:val="1"/>
        <w:rPr>
          <w:rFonts w:ascii="Times New Roman" w:eastAsia="@Arial Unicode MS" w:hAnsi="Times New Roman" w:cs="Times New Roman"/>
          <w:b/>
          <w:bCs/>
          <w:i/>
          <w:sz w:val="24"/>
          <w:szCs w:val="24"/>
          <w:lang w:eastAsia="ru-RU"/>
        </w:rPr>
      </w:pPr>
      <w:bookmarkStart w:id="30" w:name="_Toc405513925"/>
      <w:bookmarkStart w:id="31" w:name="_Toc284662803"/>
      <w:bookmarkStart w:id="32" w:name="_Toc284663430"/>
      <w:r w:rsidRPr="00363EDC">
        <w:rPr>
          <w:rFonts w:ascii="Times New Roman" w:eastAsia="@Arial Unicode MS" w:hAnsi="Times New Roman" w:cs="Times New Roman"/>
          <w:b/>
          <w:bCs/>
          <w:sz w:val="24"/>
          <w:szCs w:val="24"/>
          <w:lang w:eastAsia="ru-RU"/>
        </w:rPr>
        <w:t>Содержание курса математики в 7-9 классах (углубленный уровень)</w:t>
      </w:r>
      <w:bookmarkEnd w:id="30"/>
      <w:bookmarkEnd w:id="31"/>
      <w:bookmarkEnd w:id="32"/>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33" w:name="_Toc405513926"/>
      <w:bookmarkStart w:id="34" w:name="_Toc284662804"/>
      <w:bookmarkStart w:id="35" w:name="_Toc284663431"/>
      <w:r w:rsidRPr="00363EDC">
        <w:rPr>
          <w:rFonts w:ascii="Times New Roman" w:eastAsia="Times New Roman" w:hAnsi="Times New Roman" w:cs="Times New Roman"/>
          <w:b/>
          <w:bCs/>
          <w:sz w:val="24"/>
          <w:szCs w:val="24"/>
          <w:lang w:eastAsia="ru-RU"/>
        </w:rPr>
        <w:t>Алгебра</w:t>
      </w:r>
      <w:bookmarkEnd w:id="33"/>
      <w:bookmarkEnd w:id="34"/>
      <w:bookmarkEnd w:id="35"/>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Сравнение рациональных чисел. Действия с рациональными числами. Конечные и бесконечные десятичные дроби. Представление рационального числа в виде десятичной дроби.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Иррациональные числа</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sz w:val="24"/>
          <w:szCs w:val="24"/>
        </w:rPr>
        <w:t xml:space="preserve">Понятие иррационального числа. Распознавание иррациональных чисел. Действия с иррациональными числами. Свойства действий с иррациональными числами. Сравнение иррациональных чисел. </w:t>
      </w:r>
      <w:r w:rsidRPr="00363EDC">
        <w:rPr>
          <w:rFonts w:ascii="Times New Roman" w:eastAsia="Calibri" w:hAnsi="Times New Roman" w:cs="Times New Roman"/>
          <w:bCs/>
          <w:sz w:val="24"/>
          <w:szCs w:val="24"/>
        </w:rPr>
        <w:t>Множество действительных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Представления о расширениях числовых множеств. </w:t>
      </w:r>
      <w:bookmarkStart w:id="36" w:name="_Toc403076053"/>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Тождественные преобразования</w:t>
      </w:r>
      <w:bookmarkEnd w:id="36"/>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Числовые и буквенные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Выражение с переменной. Значение выражения. Подстановка выражений вместо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Законы арифметических действий. Преобразования числовых выражений, содержащих степени с натуральным и целым показателем.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Многочлены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Одночлен, степень одночлена. Действия с одночленами. Многочлен, степень многочлена. Значения многочлена. Действия с многочленами: сложение, вычитание, умножение, деление. Преобразование целого выражения в многочлен. Формулы сокращенного умножения: разность квадратов, квадрат суммы и разности. Формулы преобразования суммы и разности кубов, куб суммы и разности. Разложение многочленов на множители: вынесение общего множителя за скобки, группировка, использование формул сокращенного умножения. Многочлены с одной переменной. Стандартный вид многочлена с одной переменной.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Квадратный трехчлен.</w:t>
      </w:r>
      <w:r w:rsidRPr="00363EDC">
        <w:rPr>
          <w:rFonts w:ascii="Times New Roman" w:eastAsia="Calibri" w:hAnsi="Times New Roman" w:cs="Times New Roman"/>
          <w:sz w:val="24"/>
          <w:szCs w:val="24"/>
        </w:rPr>
        <w:t xml:space="preserve"> Корни квадратного трехчлена. Разложение на множители квадратного трехчлена. Теорема Виета. Теорема, обратная теореме Виета. Выделение полного квадрата. Разложение на множители способом выделения полного квадрата.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Понятие тождества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Тождественное преобразование. Представление о тождестве на множестве.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Дробно-рациональные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Алгебраическая дробь. Преобразования выражений, содержащих степени с целым показателем. Допустимые значения переменных в дробно-рациональных выражениях. Сокращение алгебраических дробей. Приведение алгебраических дробей к общему знаменателю. Действия с алгебраическими дробями: сложение, умножение, деление.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Преобразование выражений, содержащих знак модуля.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Иррациональные выражения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Арифметический квадратный корень. Допустимые значения переменных в выражениях, содержащих арифметические квадратные корни. Преобразование выражений, содержащих квадратные корни.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Корни </w:t>
      </w:r>
      <w:r w:rsidRPr="00363EDC">
        <w:rPr>
          <w:rFonts w:ascii="Times New Roman" w:eastAsia="Calibri" w:hAnsi="Times New Roman" w:cs="Times New Roman"/>
          <w:i/>
          <w:sz w:val="24"/>
          <w:szCs w:val="24"/>
        </w:rPr>
        <w:t>n</w:t>
      </w:r>
      <w:r w:rsidRPr="00363EDC">
        <w:rPr>
          <w:rFonts w:ascii="Times New Roman" w:eastAsia="Calibri" w:hAnsi="Times New Roman" w:cs="Times New Roman"/>
          <w:sz w:val="24"/>
          <w:szCs w:val="24"/>
        </w:rPr>
        <w:t xml:space="preserve">-ых степеней. Допустимые значения переменных в выражениях, содержащих корни </w:t>
      </w:r>
      <w:r w:rsidRPr="00363EDC">
        <w:rPr>
          <w:rFonts w:ascii="Times New Roman" w:eastAsia="Calibri" w:hAnsi="Times New Roman" w:cs="Times New Roman"/>
          <w:i/>
          <w:sz w:val="24"/>
          <w:szCs w:val="24"/>
        </w:rPr>
        <w:t>n</w:t>
      </w:r>
      <w:r w:rsidRPr="00363EDC">
        <w:rPr>
          <w:rFonts w:ascii="Times New Roman" w:eastAsia="Calibri" w:hAnsi="Times New Roman" w:cs="Times New Roman"/>
          <w:sz w:val="24"/>
          <w:szCs w:val="24"/>
        </w:rPr>
        <w:t xml:space="preserve">-ых степеней. Преобразование выражений, содержащих корни </w:t>
      </w:r>
      <w:r w:rsidRPr="00363EDC">
        <w:rPr>
          <w:rFonts w:ascii="Times New Roman" w:eastAsia="Calibri" w:hAnsi="Times New Roman" w:cs="Times New Roman"/>
          <w:i/>
          <w:sz w:val="24"/>
          <w:szCs w:val="24"/>
        </w:rPr>
        <w:t>n</w:t>
      </w:r>
      <w:r w:rsidRPr="00363EDC">
        <w:rPr>
          <w:rFonts w:ascii="Times New Roman" w:eastAsia="Calibri" w:hAnsi="Times New Roman" w:cs="Times New Roman"/>
          <w:sz w:val="24"/>
          <w:szCs w:val="24"/>
        </w:rPr>
        <w:t xml:space="preserve">-ых степеней.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Степень с рациональным показателем. Преобразование выражений, содержащих степень с рациональным показателем.</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37" w:name="_Toc403076054"/>
      <w:r w:rsidRPr="00363EDC">
        <w:rPr>
          <w:rFonts w:ascii="Times New Roman" w:eastAsia="Times New Roman" w:hAnsi="Times New Roman" w:cs="Times New Roman"/>
          <w:b/>
          <w:iCs/>
          <w:sz w:val="24"/>
          <w:szCs w:val="24"/>
        </w:rPr>
        <w:t xml:space="preserve">Уравнения </w:t>
      </w:r>
      <w:bookmarkEnd w:id="37"/>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Числовое равенство. Свойства числовых равенств. Равенство с переменной.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Уравнения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уравнения и корня уравнения. Представление о равносильности уравнений и уравнениях-следствиях.</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Представление о равносильности на множестве. Равносильные преобразования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Методы решения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Методы равносильных преобразований, метод замены переменной, графический метод. Использование свойств функций при решении уравнений, использование теоремы Виета для уравнений степени выше 2.</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Линейное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линейных уравнений. Количество корней линейного уравнения. Линейное уравнение с параметром.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Квадратное уравнение и его корни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Дискриминант квадратного уравнения. Формула корней квадратного уравнения. Количество действительных корней квадратного уравнения. Решение квадратных уравнений: графический метод решения, использование формулы для нахождения корней, разложение на множители, подбор корней с использованием теоремы Виета. Биквадратные уравнения. Уравнения, сводимые к линейным и квадратным. Квадратное уравнение с параметром. Решение простейших квадратных уравнений с параметрами. Решение некоторых типов уравнений 3 и 4 степени.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Дробно-рациональные уравнения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Решение дробно-рациональных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Простейшие иррациональные уравнения вида</w: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120" w:dyaOrig="460">
          <v:shape id="_x0000_i1105" type="#_x0000_t75" style="width:58.5pt;height:22.5pt" o:ole="">
            <v:imagedata r:id="rId388" o:title=""/>
          </v:shape>
          <o:OLEObject Type="Embed" ProgID="Equation.DSMT4" ShapeID="_x0000_i1105" DrawAspect="Content" ObjectID="_1609418170" r:id="rId436"/>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680" w:dyaOrig="460">
          <v:shape id="_x0000_i1106" type="#_x0000_t75" style="width:86.25pt;height:22.5pt" o:ole="">
            <v:imagedata r:id="rId390" o:title=""/>
          </v:shape>
          <o:OLEObject Type="Embed" ProgID="Equation.DSMT4" ShapeID="_x0000_i1106" DrawAspect="Content" ObjectID="_1609418171" r:id="rId437"/>
        </w:object>
      </w:r>
      <w:r w:rsidR="0062108D"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9"/>
          <w:sz w:val="24"/>
          <w:szCs w:val="24"/>
          <w:lang w:eastAsia="ru-RU"/>
        </w:rPr>
        <w:drawing>
          <wp:inline distT="0" distB="0" distL="0" distR="0">
            <wp:extent cx="817245" cy="255905"/>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9"/>
          <w:sz w:val="24"/>
          <w:szCs w:val="24"/>
          <w:lang w:eastAsia="ru-RU"/>
        </w:rPr>
        <w:drawing>
          <wp:inline distT="0" distB="0" distL="0" distR="0">
            <wp:extent cx="817245" cy="255905"/>
            <wp:effectExtent l="0" t="0" r="1905"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end"/>
      </w:r>
      <w:r w:rsidR="0062108D"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8"/>
          <w:sz w:val="24"/>
          <w:szCs w:val="24"/>
          <w:lang w:eastAsia="ru-RU"/>
        </w:rPr>
        <w:drawing>
          <wp:inline distT="0" distB="0" distL="0" distR="0">
            <wp:extent cx="464820" cy="228600"/>
            <wp:effectExtent l="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8"/>
          <w:sz w:val="24"/>
          <w:szCs w:val="24"/>
          <w:lang w:eastAsia="ru-RU"/>
        </w:rPr>
        <w:drawing>
          <wp:inline distT="0" distB="0" distL="0" distR="0">
            <wp:extent cx="464820" cy="228600"/>
            <wp:effectExtent l="0" t="0" r="0"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end"/>
      </w:r>
      <w:r w:rsidR="0062108D"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8"/>
          <w:sz w:val="24"/>
          <w:szCs w:val="24"/>
          <w:lang w:eastAsia="ru-RU"/>
        </w:rPr>
        <w:drawing>
          <wp:inline distT="0" distB="0" distL="0" distR="0">
            <wp:extent cx="476885" cy="228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22860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8"/>
          <w:sz w:val="24"/>
          <w:szCs w:val="24"/>
          <w:lang w:eastAsia="ru-RU"/>
        </w:rPr>
        <w:drawing>
          <wp:inline distT="0" distB="0" distL="0" distR="0">
            <wp:extent cx="476885" cy="228600"/>
            <wp:effectExtent l="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22860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 xml:space="preserve">и их решение. </w:t>
      </w:r>
      <w:r w:rsidRPr="00363EDC">
        <w:rPr>
          <w:rFonts w:ascii="Times New Roman" w:eastAsia="Calibri" w:hAnsi="Times New Roman" w:cs="Times New Roman"/>
          <w:sz w:val="24"/>
          <w:szCs w:val="24"/>
        </w:rPr>
        <w:t xml:space="preserve">Решение иррациональных уравнений вида </w:t>
      </w:r>
      <w:r w:rsidRPr="00363EDC">
        <w:rPr>
          <w:rFonts w:ascii="Times New Roman" w:eastAsia="Calibri" w:hAnsi="Times New Roman" w:cs="Times New Roman"/>
          <w:position w:val="-16"/>
          <w:sz w:val="24"/>
          <w:szCs w:val="24"/>
        </w:rPr>
        <w:object w:dxaOrig="1480" w:dyaOrig="460">
          <v:shape id="_x0000_i1107" type="#_x0000_t75" style="width:1in;height:22.5pt" o:ole="">
            <v:imagedata r:id="rId441" o:title=""/>
          </v:shape>
          <o:OLEObject Type="Embed" ProgID="Equation.DSMT4" ShapeID="_x0000_i1107" DrawAspect="Content" ObjectID="_1609418172" r:id="rId442"/>
        </w:object>
      </w:r>
      <w:r w:rsidRPr="00363EDC">
        <w:rPr>
          <w:rFonts w:ascii="Times New Roman" w:eastAsia="Calibri" w:hAnsi="Times New Roman" w:cs="Times New Roman"/>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Системы уравнений</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Уравнение с двумя переменными. Решение уравнений в целых числах. Линейное уравнение с двумя переменными. Графическая интерпретация линейного уравнения с двумя переменными.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Представление о графической интерпретации произвольного уравнения с двумя переменными: линии на плоскости.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Понятие системы уравнений. Решение систем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Представление о равносильности систем уравнений.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Методы решения систем линейных уравнений с двумя переменными графический метод, метод сложения, метод подстановки. Количество решений системы линейных уравнений. Система линейных уравнений с параметром.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Системы нелинейных уравнений. Методы решения систем нелинейных уравнений. Метод деления, метод замены переменных. Однородные системы.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Числовые неравенства. Свойства числовых неравенств. Проверка справедливости неравенств при заданных значениях переменных.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Неравенство с переменной. Строгие и нестрогие неравенства. Доказательство неравенств. Неравенства о средних для двух чисел.</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решении неравенства. Множество решений 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Представление о равносильности неравенств.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Линейное неравенство и множества его решений. Решение линейных неравенств. Линейное неравенство с параметром.</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Квадратное неравенство и его решения. Решение квадратных неравенств: использование свойств и графика квадратичной функции, метод интервалов. Запись решения квадратного неравенства.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Квадратное неравенство с параметром и его решение.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Calibri" w:hAnsi="Times New Roman" w:cs="Times New Roman"/>
          <w:sz w:val="24"/>
          <w:szCs w:val="24"/>
        </w:rPr>
        <w:t xml:space="preserve">Простейшие иррациональные неравенства вида: </w:t>
      </w:r>
      <w:r w:rsidRPr="00363EDC">
        <w:rPr>
          <w:rFonts w:ascii="Times New Roman" w:eastAsia="Calibri" w:hAnsi="Times New Roman" w:cs="Times New Roman"/>
          <w:position w:val="-16"/>
          <w:sz w:val="24"/>
          <w:szCs w:val="24"/>
        </w:rPr>
        <w:object w:dxaOrig="1120" w:dyaOrig="460">
          <v:shape id="_x0000_i1108" type="#_x0000_t75" style="width:58.5pt;height:22.5pt" o:ole="">
            <v:imagedata r:id="rId443" o:title=""/>
          </v:shape>
          <o:OLEObject Type="Embed" ProgID="Equation.DSMT4" ShapeID="_x0000_i1108" DrawAspect="Content" ObjectID="_1609418173" r:id="rId444"/>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120" w:dyaOrig="460">
          <v:shape id="_x0000_i1109" type="#_x0000_t75" style="width:58.5pt;height:22.5pt" o:ole="">
            <v:imagedata r:id="rId445" o:title=""/>
          </v:shape>
          <o:OLEObject Type="Embed" ProgID="Equation.DSMT4" ShapeID="_x0000_i1109" DrawAspect="Content" ObjectID="_1609418174" r:id="rId446"/>
        </w:object>
      </w:r>
      <w:r w:rsidRPr="00363EDC">
        <w:rPr>
          <w:rFonts w:ascii="Times New Roman" w:eastAsia="Calibri" w:hAnsi="Times New Roman" w:cs="Times New Roman"/>
          <w:sz w:val="24"/>
          <w:szCs w:val="24"/>
        </w:rPr>
        <w:t xml:space="preserve">; </w:t>
      </w:r>
      <w:r w:rsidRPr="00363EDC">
        <w:rPr>
          <w:rFonts w:ascii="Times New Roman" w:eastAsia="Calibri" w:hAnsi="Times New Roman" w:cs="Times New Roman"/>
          <w:position w:val="-16"/>
          <w:sz w:val="24"/>
          <w:szCs w:val="24"/>
        </w:rPr>
        <w:object w:dxaOrig="1680" w:dyaOrig="460">
          <v:shape id="_x0000_i1110" type="#_x0000_t75" style="width:86.25pt;height:22.5pt" o:ole="">
            <v:imagedata r:id="rId447" o:title=""/>
          </v:shape>
          <o:OLEObject Type="Embed" ProgID="Equation.DSMT4" ShapeID="_x0000_i1110" DrawAspect="Content" ObjectID="_1609418175" r:id="rId448"/>
        </w:object>
      </w:r>
      <w:r w:rsidR="0062108D"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9"/>
          <w:sz w:val="24"/>
          <w:szCs w:val="24"/>
          <w:lang w:eastAsia="ru-RU"/>
        </w:rPr>
        <w:drawing>
          <wp:inline distT="0" distB="0" distL="0" distR="0">
            <wp:extent cx="817245" cy="255905"/>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9"/>
          <w:sz w:val="24"/>
          <w:szCs w:val="24"/>
          <w:lang w:eastAsia="ru-RU"/>
        </w:rPr>
        <w:drawing>
          <wp:inline distT="0" distB="0" distL="0" distR="0">
            <wp:extent cx="817245" cy="255905"/>
            <wp:effectExtent l="0" t="0" r="1905"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17245" cy="255905"/>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sz w:val="24"/>
          <w:szCs w:val="24"/>
        </w:rPr>
        <w:t>Обобщенный метод интервалов для решения неравенств.</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Системы неравенств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Системы неравенств с одной переменной. Решение систем неравенств с одной переменной: линейных, квадратных, дробно-рациональных, иррациональных. Изображение решения системы неравенств на числовой прямой. Запись решения системы неравенств.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Неравенство с двумя переменными. Представление о решении линейного неравенства с двумя переменными. Графическая интерпретация неравенства с двумя переменными. Графический метод решения систем неравенств с двумя переменными.</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38" w:name="_Toc403076055"/>
      <w:r w:rsidRPr="00363EDC">
        <w:rPr>
          <w:rFonts w:ascii="Times New Roman" w:eastAsia="Times New Roman" w:hAnsi="Times New Roman" w:cs="Times New Roman"/>
          <w:b/>
          <w:iCs/>
          <w:sz w:val="24"/>
          <w:szCs w:val="24"/>
        </w:rPr>
        <w:t>Функции</w:t>
      </w:r>
      <w:bookmarkEnd w:id="38"/>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Понятие зависимости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Прямоугольная система координат. Формирование представлений о метапредметном понятии «координаты». График зависимости.</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Способы задания функций: аналитический, графический, табличный. График функции. Примеры функций, получаемых в процессе исследования различных процессов и решения задач. Значение функции в точке. Свойства функций: область определения, множество значений, нули, промежутки знакопостоянства, четность/нечетность, возрастание и убывание, промежутки монотонности, наибольшее и наименьшее значение, периодичность. Исследование функции по ее графику. </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Линейная 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Свойства, график. Угловой коэффициент прямой. Расположение графика линейной функции в зависимости от ее коэффициентов.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Квадратичная функция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Свойства</w:t>
      </w:r>
      <w:r w:rsidRPr="00363EDC">
        <w:rPr>
          <w:rFonts w:ascii="Times New Roman" w:eastAsia="Calibri" w:hAnsi="Times New Roman" w:cs="Times New Roman"/>
          <w:bCs/>
          <w:sz w:val="24"/>
          <w:szCs w:val="24"/>
        </w:rPr>
        <w:t>.</w:t>
      </w:r>
      <w:r w:rsidRPr="00363EDC">
        <w:rPr>
          <w:rFonts w:ascii="Times New Roman" w:eastAsia="Calibri" w:hAnsi="Times New Roman" w:cs="Times New Roman"/>
          <w:sz w:val="24"/>
          <w:szCs w:val="24"/>
        </w:rPr>
        <w:t xml:space="preserve"> Парабола. Построение графика квадратичной функции. Положение графика квадратичной функции в зависимости от ее коэффициентов. Использование свойств квадратичной функции для решения задач.</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Обратная пропорциональность</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Calibri" w:hAnsi="Times New Roman" w:cs="Times New Roman"/>
          <w:sz w:val="24"/>
          <w:szCs w:val="24"/>
        </w:rPr>
        <w:t xml:space="preserve">Свойства функции </w:t>
      </w:r>
      <w:r w:rsidRPr="00363EDC">
        <w:rPr>
          <w:rFonts w:ascii="Times New Roman" w:eastAsia="Calibri" w:hAnsi="Times New Roman" w:cs="Times New Roman"/>
          <w:position w:val="-24"/>
          <w:sz w:val="24"/>
          <w:szCs w:val="24"/>
        </w:rPr>
        <w:object w:dxaOrig="620" w:dyaOrig="620">
          <v:shape id="_x0000_i1111" type="#_x0000_t75" style="width:28.5pt;height:28.5pt" o:ole="">
            <v:imagedata r:id="rId426" o:title=""/>
          </v:shape>
          <o:OLEObject Type="Embed" ProgID="Equation.DSMT4" ShapeID="_x0000_i1111" DrawAspect="Content" ObjectID="_1609418176" r:id="rId450"/>
        </w:object>
      </w:r>
      <w:r w:rsidR="0062108D" w:rsidRPr="00363EDC">
        <w:rPr>
          <w:rFonts w:ascii="Times New Roman" w:eastAsia="Times New Roman" w:hAnsi="Times New Roman" w:cs="Times New Roman"/>
          <w:sz w:val="24"/>
          <w:szCs w:val="24"/>
        </w:rPr>
        <w:fldChar w:fldCharType="begin"/>
      </w:r>
      <w:r w:rsidRPr="00363EDC">
        <w:rPr>
          <w:rFonts w:ascii="Times New Roman" w:eastAsia="Times New Roman" w:hAnsi="Times New Roman" w:cs="Times New Roman"/>
          <w:sz w:val="24"/>
          <w:szCs w:val="24"/>
        </w:rPr>
        <w:instrText xml:space="preserve"> QUOTE </w:instrText>
      </w:r>
      <w:r w:rsidRPr="00363EDC">
        <w:rPr>
          <w:rFonts w:ascii="Times New Roman" w:eastAsia="Calibri" w:hAnsi="Times New Roman" w:cs="Times New Roman"/>
          <w:noProof/>
          <w:position w:val="-15"/>
          <w:sz w:val="24"/>
          <w:szCs w:val="24"/>
          <w:lang w:eastAsia="ru-RU"/>
        </w:rPr>
        <w:drawing>
          <wp:inline distT="0" distB="0" distL="0" distR="0">
            <wp:extent cx="410845" cy="306070"/>
            <wp:effectExtent l="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separate"/>
      </w:r>
      <w:r w:rsidRPr="00363EDC">
        <w:rPr>
          <w:rFonts w:ascii="Times New Roman" w:eastAsia="Calibri" w:hAnsi="Times New Roman" w:cs="Times New Roman"/>
          <w:noProof/>
          <w:position w:val="-15"/>
          <w:sz w:val="24"/>
          <w:szCs w:val="24"/>
          <w:lang w:eastAsia="ru-RU"/>
        </w:rPr>
        <w:drawing>
          <wp:inline distT="0" distB="0" distL="0" distR="0">
            <wp:extent cx="410845" cy="306070"/>
            <wp:effectExtent l="0" t="0" r="8255" b="0"/>
            <wp:docPr id="1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0845" cy="306070"/>
                    </a:xfrm>
                    <a:prstGeom prst="rect">
                      <a:avLst/>
                    </a:prstGeom>
                    <a:noFill/>
                    <a:ln>
                      <a:noFill/>
                    </a:ln>
                  </pic:spPr>
                </pic:pic>
              </a:graphicData>
            </a:graphic>
          </wp:inline>
        </w:drawing>
      </w:r>
      <w:r w:rsidR="0062108D" w:rsidRPr="00363EDC">
        <w:rPr>
          <w:rFonts w:ascii="Times New Roman" w:eastAsia="Times New Roman" w:hAnsi="Times New Roman" w:cs="Times New Roman"/>
          <w:sz w:val="24"/>
          <w:szCs w:val="24"/>
        </w:rPr>
        <w:fldChar w:fldCharType="end"/>
      </w:r>
      <w:r w:rsidRPr="00363EDC">
        <w:rPr>
          <w:rFonts w:ascii="Times New Roman" w:eastAsia="Times New Roman" w:hAnsi="Times New Roman" w:cs="Times New Roman"/>
          <w:sz w:val="24"/>
          <w:szCs w:val="24"/>
        </w:rPr>
        <w:t xml:space="preserve">. Гипербола. Представление об асимптотах.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b/>
          <w:bCs/>
          <w:sz w:val="24"/>
          <w:szCs w:val="24"/>
        </w:rPr>
        <w:t>Степенная функция с показателем 3</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sz w:val="24"/>
          <w:szCs w:val="24"/>
        </w:rPr>
        <w:t xml:space="preserve">Свойства. Кубическая парабола. </w:t>
      </w:r>
    </w:p>
    <w:p w:rsidR="0041648A" w:rsidRPr="00363EDC" w:rsidRDefault="0041648A" w:rsidP="00363EDC">
      <w:pPr>
        <w:spacing w:after="0" w:line="240" w:lineRule="auto"/>
        <w:ind w:firstLine="709"/>
        <w:jc w:val="both"/>
        <w:rPr>
          <w:rFonts w:ascii="Times New Roman" w:eastAsia="Times New Roman" w:hAnsi="Times New Roman" w:cs="Times New Roman"/>
          <w:sz w:val="24"/>
          <w:szCs w:val="24"/>
        </w:rPr>
      </w:pPr>
      <w:r w:rsidRPr="00363EDC">
        <w:rPr>
          <w:rFonts w:ascii="Times New Roman" w:eastAsia="Times New Roman" w:hAnsi="Times New Roman" w:cs="Times New Roman"/>
          <w:b/>
          <w:bCs/>
          <w:sz w:val="24"/>
          <w:szCs w:val="24"/>
        </w:rPr>
        <w:t>Функции</w:t>
      </w:r>
      <w:r w:rsidRPr="00363EDC">
        <w:rPr>
          <w:rFonts w:ascii="Times New Roman" w:eastAsia="Times New Roman" w:hAnsi="Times New Roman" w:cs="Times New Roman"/>
          <w:bCs/>
          <w:position w:val="-10"/>
          <w:sz w:val="24"/>
          <w:szCs w:val="24"/>
        </w:rPr>
        <w:object w:dxaOrig="760" w:dyaOrig="380">
          <v:shape id="_x0000_i1112" type="#_x0000_t75" style="width:44.25pt;height:14.25pt" o:ole="">
            <v:imagedata r:id="rId451" o:title=""/>
          </v:shape>
          <o:OLEObject Type="Embed" ProgID="Equation.DSMT4" ShapeID="_x0000_i1112" DrawAspect="Content" ObjectID="_1609418177" r:id="rId452"/>
        </w:object>
      </w:r>
      <w:r w:rsidRPr="00363EDC">
        <w:rPr>
          <w:rFonts w:ascii="Times New Roman" w:eastAsia="Times New Roman" w:hAnsi="Times New Roman" w:cs="Times New Roman"/>
          <w:bCs/>
          <w:sz w:val="24"/>
          <w:szCs w:val="24"/>
        </w:rPr>
        <w:t xml:space="preserve">, </w:t>
      </w:r>
      <w:r w:rsidRPr="00363EDC">
        <w:rPr>
          <w:rFonts w:ascii="Times New Roman" w:eastAsia="Times New Roman" w:hAnsi="Times New Roman" w:cs="Times New Roman"/>
          <w:b/>
          <w:bCs/>
          <w:position w:val="-10"/>
          <w:sz w:val="24"/>
          <w:szCs w:val="24"/>
        </w:rPr>
        <w:object w:dxaOrig="760" w:dyaOrig="380">
          <v:shape id="_x0000_i1113" type="#_x0000_t75" style="width:44.25pt;height:14.25pt" o:ole="">
            <v:imagedata r:id="rId453" o:title=""/>
          </v:shape>
          <o:OLEObject Type="Embed" ProgID="Equation.DSMT4" ShapeID="_x0000_i1113" DrawAspect="Content" ObjectID="_1609418178" r:id="rId454"/>
        </w:object>
      </w:r>
      <w:r w:rsidRPr="00363EDC">
        <w:rPr>
          <w:rFonts w:ascii="Times New Roman" w:eastAsia="Times New Roman" w:hAnsi="Times New Roman" w:cs="Times New Roman"/>
          <w:bCs/>
          <w:sz w:val="24"/>
          <w:szCs w:val="24"/>
        </w:rPr>
        <w:t xml:space="preserve">, </w:t>
      </w:r>
      <w:r w:rsidRPr="00363EDC">
        <w:rPr>
          <w:rFonts w:ascii="Times New Roman" w:eastAsia="Times New Roman" w:hAnsi="Times New Roman" w:cs="Times New Roman"/>
          <w:bCs/>
          <w:position w:val="-12"/>
          <w:sz w:val="24"/>
          <w:szCs w:val="24"/>
        </w:rPr>
        <w:object w:dxaOrig="660" w:dyaOrig="380">
          <v:shape id="_x0000_i1114" type="#_x0000_t75" style="width:36.75pt;height:14.25pt" o:ole="">
            <v:imagedata r:id="rId455" o:title=""/>
          </v:shape>
          <o:OLEObject Type="Embed" ProgID="Equation.DSMT4" ShapeID="_x0000_i1114" DrawAspect="Content" ObjectID="_1609418179" r:id="rId456"/>
        </w:object>
      </w:r>
      <w:r w:rsidRPr="00363EDC">
        <w:rPr>
          <w:rFonts w:ascii="Times New Roman" w:eastAsia="Times New Roman" w:hAnsi="Times New Roman" w:cs="Times New Roman"/>
          <w:bCs/>
          <w:sz w:val="24"/>
          <w:szCs w:val="24"/>
        </w:rPr>
        <w:t>.</w:t>
      </w:r>
      <w:r w:rsidRPr="00363EDC">
        <w:rPr>
          <w:rFonts w:ascii="Times New Roman" w:eastAsia="Times New Roman" w:hAnsi="Times New Roman" w:cs="Times New Roman"/>
          <w:sz w:val="24"/>
          <w:szCs w:val="24"/>
        </w:rPr>
        <w:t>Их свойства и графики. Степенная функция с показателем степени больше 3.</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Times New Roman" w:hAnsi="Times New Roman" w:cs="Times New Roman"/>
          <w:sz w:val="24"/>
          <w:szCs w:val="24"/>
        </w:rPr>
        <w:t xml:space="preserve">Преобразование графиков функций: параллельный перенос, симметрия, растяжение/сжатие, отражение.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Представление о взаимно обратных функциях.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Непрерывность функции и точки разрыва функций. Кусочно заданные функции.</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Последовательности и прогрессии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bookmarkStart w:id="39" w:name="_Toc403076056"/>
      <w:r w:rsidRPr="00363EDC">
        <w:rPr>
          <w:rFonts w:ascii="Times New Roman" w:eastAsia="Calibri" w:hAnsi="Times New Roman" w:cs="Times New Roman"/>
          <w:sz w:val="24"/>
          <w:szCs w:val="24"/>
        </w:rPr>
        <w:t xml:space="preserve">Числовая последовательность. Примеры. Бесконечные последовательности. Арифметическая прогрессия и ее свойства. Геометрическая прогрессия. Суммирование первых членов арифметической и геометрической прогрессий. Сходящаяся геометрическая прогрессия. Сумма сходящейся геометрической прогрессии. </w:t>
      </w:r>
      <w:bookmarkEnd w:id="39"/>
      <w:r w:rsidRPr="00363EDC">
        <w:rPr>
          <w:rFonts w:ascii="Times New Roman" w:eastAsia="Calibri" w:hAnsi="Times New Roman" w:cs="Times New Roman"/>
          <w:sz w:val="24"/>
          <w:szCs w:val="24"/>
        </w:rPr>
        <w:t xml:space="preserve">Гармонический ряд. Расходимость гармонического ряда.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Метод математической индукции, его применение для вывода формул, доказательства равенств и неравенств, решения задач на делимость.</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40" w:name="_Toc403076057"/>
      <w:r w:rsidRPr="00363EDC">
        <w:rPr>
          <w:rFonts w:ascii="Times New Roman" w:eastAsia="Times New Roman" w:hAnsi="Times New Roman" w:cs="Times New Roman"/>
          <w:b/>
          <w:iCs/>
          <w:sz w:val="24"/>
          <w:szCs w:val="24"/>
        </w:rPr>
        <w:t>Решение текстовых задач</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Задачи на все арифметические действия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текстовых задач арифметическим способом. Использование таблиц, схем, чертежей, других средств представления данных при решении задачи.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Решение задач на движение, работу, покупки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Анализ возможных ситуаций взаимного расположения объектов при их движении, соотношения объемов выполняемых работ при совместной работе.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Решение задач на нахождение части числа и числа по его части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Решение задач на проценты, доли</w:t>
      </w:r>
      <w:r w:rsidRPr="00363EDC">
        <w:rPr>
          <w:rFonts w:ascii="Times New Roman" w:eastAsia="Calibri" w:hAnsi="Times New Roman" w:cs="Times New Roman"/>
          <w:sz w:val="24"/>
          <w:szCs w:val="24"/>
        </w:rPr>
        <w:t>, применение пропорций при решении задач.</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Логические задачи</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 xml:space="preserve">Решение логических задач. Решение логических задач с помощью графов, таблиц. </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Основные методы решения задач</w:t>
      </w:r>
    </w:p>
    <w:p w:rsidR="0041648A" w:rsidRPr="00363EDC" w:rsidRDefault="0041648A" w:rsidP="00363EDC">
      <w:pPr>
        <w:spacing w:after="0" w:line="240" w:lineRule="auto"/>
        <w:ind w:firstLine="709"/>
        <w:jc w:val="both"/>
        <w:rPr>
          <w:rFonts w:ascii="Times New Roman" w:eastAsia="Calibri" w:hAnsi="Times New Roman" w:cs="Times New Roman"/>
          <w:bCs/>
          <w:sz w:val="24"/>
          <w:szCs w:val="24"/>
        </w:rPr>
      </w:pPr>
      <w:r w:rsidRPr="00363EDC">
        <w:rPr>
          <w:rFonts w:ascii="Times New Roman" w:eastAsia="Calibri" w:hAnsi="Times New Roman" w:cs="Times New Roman"/>
          <w:bCs/>
          <w:sz w:val="24"/>
          <w:szCs w:val="24"/>
        </w:rPr>
        <w:t>Арифметический, алгебраический, перебор вариантов. Первичные представления о других методах решения задач (геометрические и графические методы).</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41" w:name="_Toc405513927"/>
      <w:bookmarkStart w:id="42" w:name="_Toc284662805"/>
      <w:bookmarkStart w:id="43" w:name="_Toc284663432"/>
      <w:r w:rsidRPr="00363EDC">
        <w:rPr>
          <w:rFonts w:ascii="Times New Roman" w:eastAsia="Times New Roman" w:hAnsi="Times New Roman" w:cs="Times New Roman"/>
          <w:b/>
          <w:bCs/>
          <w:sz w:val="24"/>
          <w:szCs w:val="24"/>
          <w:lang w:eastAsia="ru-RU"/>
        </w:rPr>
        <w:t>Статистика и теория вероятностей</w:t>
      </w:r>
      <w:bookmarkEnd w:id="40"/>
      <w:bookmarkEnd w:id="41"/>
      <w:bookmarkEnd w:id="42"/>
      <w:bookmarkEnd w:id="43"/>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Статистика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Табличное и графическое представление данных, столбчатые и круговые диаграммы, извлечение нужной информации. Диаграммы рассеивания. Описательные статистические показатели: среднее арифметическое, медиана, наибольшее и наименьшее значения числового набора. Отклонение. Случайные выбросы. Меры рассеивания: размах, дисперсия и стандартное отклонение. Свойства среднего арифметического и дисперсии. Случайная изменчивость. Изменчивость при измерениях. Решающие правила. Закономерности в изменчивых величинах.</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Случайные опыты и случайные события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равновозможными элементарными событиями. Классические вероятностные опыты с использованием монет, кубиков. Представление событий с помощью диаграмм Эйлера. Противоположные события, объединение и пересечение событий. Правило сложения вероятностей. Случайный выбор. Независимые события. Последовательные независимые испытания. Представление эксперимента в виде дерева, умножение вероятностей. Испытания до первого успеха. Условная вероятность. Формула полной вероятности.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Элементы комбинаторики и испытания Бернулли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Правило умножения, перестановки, факториал. Сочетания и число сочетаний. Треугольник Паскаля и бином Ньютона. Опыты с большим числом равновозможных элементарных событий. Вычисление вероятностей в опытах с применением элементов комбинаторики. Испытания Бернулли. Успех и неудача. Вероятности событий в серии испытаний Бернулли.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Геометрическая вероятность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Случайный выбор точки из фигуры на плоскости, отрезка и дуги окружности. Случайный выбор числа из числового отрезка.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Случайные величины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Дискретная случайная величина и распределение вероятностей. Равномерное дискретное распределение. Геометрическое распределение вероятностей. Распределение Бернулли. Биномиальное распределение. Независимые случайные величины. Сложение, умножение случайных величин. Математическое ожидание и его свойства. Дисперсия и стандартное отклонение случайной величины; свойства дисперсии. Дисперсия числа успехов в серии испытаний Бернулли. Понятие о законе больших чисел. Измерение вероятностей и точность измерения. Применение закона больших чисел в социологии, страховании, в здравоохранении, обеспечении безопасности населения в чрезвычайных ситуациях. </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sz w:val="24"/>
          <w:szCs w:val="24"/>
          <w:lang w:eastAsia="ru-RU"/>
        </w:rPr>
      </w:pPr>
      <w:bookmarkStart w:id="44" w:name="_Toc403076059"/>
      <w:bookmarkStart w:id="45" w:name="_Toc405513928"/>
      <w:bookmarkStart w:id="46" w:name="_Toc284662806"/>
      <w:bookmarkStart w:id="47" w:name="_Toc284663433"/>
      <w:r w:rsidRPr="00363EDC">
        <w:rPr>
          <w:rFonts w:ascii="Times New Roman" w:eastAsia="Times New Roman" w:hAnsi="Times New Roman" w:cs="Times New Roman"/>
          <w:b/>
          <w:bCs/>
          <w:sz w:val="24"/>
          <w:szCs w:val="24"/>
          <w:lang w:eastAsia="ru-RU"/>
        </w:rPr>
        <w:t>Геометрия</w:t>
      </w:r>
      <w:bookmarkEnd w:id="44"/>
      <w:bookmarkEnd w:id="45"/>
      <w:bookmarkEnd w:id="46"/>
      <w:bookmarkEnd w:id="47"/>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фигуры</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Фигуры в геометрии и в окружающем мире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Геометрическая фигура. Внутренняя, внешняя области фигуры, граница. Линии и области на плоскости. Выпуклая и невыпуклая фигуры. </w:t>
      </w:r>
      <w:r w:rsidRPr="00363EDC">
        <w:rPr>
          <w:rFonts w:ascii="Times New Roman" w:eastAsia="Calibri" w:hAnsi="Times New Roman" w:cs="Times New Roman"/>
          <w:bCs/>
          <w:sz w:val="24"/>
          <w:szCs w:val="24"/>
        </w:rPr>
        <w:t>Плоская и неплоская фигуры</w:t>
      </w:r>
      <w:r w:rsidRPr="00363EDC">
        <w:rPr>
          <w:rFonts w:ascii="Times New Roman" w:eastAsia="Calibri" w:hAnsi="Times New Roman" w:cs="Times New Roman"/>
          <w:sz w:val="24"/>
          <w:szCs w:val="24"/>
        </w:rPr>
        <w:t xml:space="preserve">.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Выделение свойств объектов. Формирование представлений о метапредметном понятии «фигура». Точка, отрезок, прямая, луч, ломаная, плоскость, угол, биссектриса угла и ее свойства, виды углов, многоугольники, окружность и круг.</w:t>
      </w:r>
    </w:p>
    <w:p w:rsidR="0041648A" w:rsidRPr="00363EDC" w:rsidRDefault="0041648A" w:rsidP="00363EDC">
      <w:pPr>
        <w:spacing w:after="0" w:line="240" w:lineRule="auto"/>
        <w:ind w:firstLine="709"/>
        <w:jc w:val="both"/>
        <w:rPr>
          <w:rFonts w:ascii="Times New Roman" w:eastAsia="Calibri" w:hAnsi="Times New Roman" w:cs="Times New Roman"/>
          <w:i/>
          <w:iCs/>
          <w:sz w:val="24"/>
          <w:szCs w:val="24"/>
        </w:rPr>
      </w:pPr>
      <w:r w:rsidRPr="00363EDC">
        <w:rPr>
          <w:rFonts w:ascii="Times New Roman" w:eastAsia="Calibri" w:hAnsi="Times New Roman" w:cs="Times New Roman"/>
          <w:iCs/>
          <w:sz w:val="24"/>
          <w:szCs w:val="24"/>
        </w:rPr>
        <w:t>Осевая симметрия геометрических фигур. Центральная симметрия геометрических фигур</w:t>
      </w:r>
      <w:r w:rsidRPr="00363EDC">
        <w:rPr>
          <w:rFonts w:ascii="Times New Roman" w:eastAsia="Calibri" w:hAnsi="Times New Roman" w:cs="Times New Roman"/>
          <w:i/>
          <w:iCs/>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sz w:val="24"/>
          <w:szCs w:val="24"/>
        </w:rPr>
        <w:t>Многоугольники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Многоугольник, его элементы и его свойства. Правильные многоугольники. </w:t>
      </w:r>
      <w:r w:rsidRPr="00363EDC">
        <w:rPr>
          <w:rFonts w:ascii="Times New Roman" w:eastAsia="Calibri" w:hAnsi="Times New Roman" w:cs="Times New Roman"/>
          <w:bCs/>
          <w:sz w:val="24"/>
          <w:szCs w:val="24"/>
        </w:rPr>
        <w:t>В</w:t>
      </w:r>
      <w:r w:rsidRPr="00363EDC">
        <w:rPr>
          <w:rFonts w:ascii="Times New Roman" w:eastAsia="Calibri" w:hAnsi="Times New Roman" w:cs="Times New Roman"/>
          <w:sz w:val="24"/>
          <w:szCs w:val="24"/>
        </w:rPr>
        <w:t xml:space="preserve">ыпуклые и невыпуклые многоугольники. Сумма углов выпуклого многоугольника.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Треугольник. Сумма углов треугольника. Равнобедренный треугольник, свойства и признаки. Равносторонний треугольник. Медианы, биссектрисы, высоты треугольников. Замечательные точки в треугольнике. Неравенство треугольника.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Четырехугольники. Параллелограмм, ромб, прямоугольник, квадрат, трапеция. Свойства и признаки параллелограмма, ромба, прямоугольника, квадрата. Теорема Вариньона.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Окружность, круг</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Их элементы и свойства. Хорды и секущие, их свойства. Касательные и их свойства. Центральные и вписанные углы. Вписанные и описанные окружности для треугольников. Вписанные и описанные окружности для четырехугольников. Вневписанные окружности. Радикальная ось.</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Фигуры в пространстве (объемные тела)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Многогранник и его элементы. Названия многогранников с разным положением и количеством граней. Первичные представления о пирамидах, параллелепипедах, призмах, сфере, шаре, цилиндре, конусе, их элементах и простейших свойствах.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48" w:name="_Toc403076060"/>
      <w:r w:rsidRPr="00363EDC">
        <w:rPr>
          <w:rFonts w:ascii="Times New Roman" w:eastAsia="Times New Roman" w:hAnsi="Times New Roman" w:cs="Times New Roman"/>
          <w:b/>
          <w:iCs/>
          <w:sz w:val="24"/>
          <w:szCs w:val="24"/>
        </w:rPr>
        <w:t>Отношения</w:t>
      </w:r>
      <w:bookmarkEnd w:id="48"/>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Равенство фигур</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bCs/>
          <w:sz w:val="24"/>
          <w:szCs w:val="24"/>
        </w:rPr>
        <w:t>С</w:t>
      </w:r>
      <w:r w:rsidRPr="00363EDC">
        <w:rPr>
          <w:rFonts w:ascii="Times New Roman" w:eastAsia="Calibri" w:hAnsi="Times New Roman" w:cs="Times New Roman"/>
          <w:sz w:val="24"/>
          <w:szCs w:val="24"/>
        </w:rPr>
        <w:t xml:space="preserve">войства и признаки равенства треугольников. </w:t>
      </w:r>
      <w:r w:rsidRPr="00363EDC">
        <w:rPr>
          <w:rFonts w:ascii="Times New Roman" w:eastAsia="Calibri" w:hAnsi="Times New Roman" w:cs="Times New Roman"/>
          <w:iCs/>
          <w:sz w:val="24"/>
          <w:szCs w:val="24"/>
        </w:rPr>
        <w:t>Дополнительные признаки равенства треугольников. Признаки равенства параллелограммов.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Параллельность прямых</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sz w:val="24"/>
          <w:szCs w:val="24"/>
        </w:rPr>
        <w:t>Признаки и свойства параллельных прямых. Аксиома параллельности Евклида. Первичные представления о неевклидовых геометриях. Теорема Фалеса.</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Перпендикулярные прямые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Cs/>
          <w:sz w:val="24"/>
          <w:szCs w:val="24"/>
        </w:rPr>
        <w:t xml:space="preserve">Прямой угол. Перпендикуляр к прямой. Серединный перпендикуляр к отрезку. </w:t>
      </w:r>
      <w:r w:rsidRPr="00363EDC">
        <w:rPr>
          <w:rFonts w:ascii="Times New Roman" w:eastAsia="Calibri" w:hAnsi="Times New Roman" w:cs="Times New Roman"/>
          <w:sz w:val="24"/>
          <w:szCs w:val="24"/>
        </w:rPr>
        <w:t>Свойства и признаки перпендикулярности прямых. Наклонные, проекции, их свойства.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Подобие</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Пропорциональные отрезки, подобие фигур. Подобные треугольники. Признаки подобия треугольников. Отношение площадей подобных фигур.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Взаимное расположение прямой и окружности</w:t>
      </w:r>
      <w:r w:rsidRPr="00363EDC">
        <w:rPr>
          <w:rFonts w:ascii="Times New Roman" w:eastAsia="Calibri" w:hAnsi="Times New Roman" w:cs="Times New Roman"/>
          <w:sz w:val="24"/>
          <w:szCs w:val="24"/>
        </w:rPr>
        <w:t>, двух окружностей.</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49" w:name="_Toc403076061"/>
      <w:r w:rsidRPr="00363EDC">
        <w:rPr>
          <w:rFonts w:ascii="Times New Roman" w:eastAsia="Times New Roman" w:hAnsi="Times New Roman" w:cs="Times New Roman"/>
          <w:b/>
          <w:iCs/>
          <w:sz w:val="24"/>
          <w:szCs w:val="24"/>
        </w:rPr>
        <w:t>Измерения и вычисления</w:t>
      </w:r>
      <w:bookmarkEnd w:id="49"/>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Величины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величины. Длина. Измерение длины. Единцы измерения длины.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Величина угла. Градусная мера угла. Синус, косинус и тангенс острого угла прямоугольного треугольника.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о площади плоской фигуры и ее свойствах. Измерение площадей</w:t>
      </w:r>
      <w:r w:rsidRPr="00363EDC" w:rsidDel="00965CF1">
        <w:rPr>
          <w:rFonts w:ascii="Times New Roman" w:eastAsia="Calibri" w:hAnsi="Times New Roman" w:cs="Times New Roman"/>
          <w:sz w:val="24"/>
          <w:szCs w:val="24"/>
        </w:rPr>
        <w:t>.</w:t>
      </w:r>
      <w:r w:rsidRPr="00363EDC">
        <w:rPr>
          <w:rFonts w:ascii="Times New Roman" w:eastAsia="Calibri" w:hAnsi="Times New Roman" w:cs="Times New Roman"/>
          <w:sz w:val="24"/>
          <w:szCs w:val="24"/>
        </w:rPr>
        <w:t xml:space="preserve"> Единицы измерения площади.</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sz w:val="24"/>
          <w:szCs w:val="24"/>
        </w:rPr>
        <w:t>Представление об объеме пространственной фигуры и его свойствах. Измерение объема. Единицы измерения объемов.</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Измерения и вычисления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Инструменты для измерений и построений; измерение и вычисление углов, длин (расстояний), площадей, вычисление элементов треугольников с использованием тригонометрических соотношений. Площади. Формулы площади треугольника, параллелограмма и его частных видов, трапеции, формула Герона, формула площади выпуклого четырехугольника, формулы длины окружности и площади круга. Площадь кругового сектора, кругового сегмента. Площадь правильного многоугольника.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Теорема Пифагора. Пифагоровы тройки. Тригонометрические соотношения в прямоугольном треугольнике. Тригонометрические функции тупого угла.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Теорема косинусов. Теорема синусов.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Решение треугольников. Вычисление углов. Вычисление высоты, медианы и биссектрисы треугольника. Ортотреугольник. Теорема Птолемея. Теорема Менелая. Теорема Чевы.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sz w:val="24"/>
          <w:szCs w:val="24"/>
        </w:rPr>
        <w:t>Расстояния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Расстояние между точками. Расстояние от точки до прямой. Расстояние между фигурами.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Равновеликие и равносоставленные фигуры.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Свойства (аксиомы) длины отрезка, величины угла, площади и объема фигуры</w:t>
      </w:r>
      <w:bookmarkStart w:id="50" w:name="_Toc403076062"/>
      <w:r w:rsidRPr="00363EDC">
        <w:rPr>
          <w:rFonts w:ascii="Times New Roman" w:eastAsia="Calibri" w:hAnsi="Times New Roman" w:cs="Times New Roman"/>
          <w:sz w:val="24"/>
          <w:szCs w:val="24"/>
        </w:rPr>
        <w:t>.</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построения</w:t>
      </w:r>
      <w:bookmarkEnd w:id="50"/>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Геометрические построения для иллюстрации свойств геометрических фигур.</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Инструменты для построений. Циркуль, линейка.</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Простейшие построения циркулем и линейкой: построение биссектрисы угла, перпендикуляра к прямой, угла, равного данному.</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Построение треугольников по трем сторонам, двум сторонам и углу между ними, стороне и двум прилежащим к ней углам, </w:t>
      </w:r>
      <w:r w:rsidRPr="00363EDC">
        <w:rPr>
          <w:rFonts w:ascii="Times New Roman" w:eastAsia="Calibri" w:hAnsi="Times New Roman" w:cs="Times New Roman"/>
          <w:i/>
          <w:sz w:val="24"/>
          <w:szCs w:val="24"/>
        </w:rPr>
        <w:t>по другим элементам</w:t>
      </w:r>
      <w:r w:rsidRPr="00363EDC">
        <w:rPr>
          <w:rFonts w:ascii="Times New Roman" w:eastAsia="Calibri" w:hAnsi="Times New Roman" w:cs="Times New Roman"/>
          <w:sz w:val="24"/>
          <w:szCs w:val="24"/>
        </w:rPr>
        <w:t>.</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Деление отрезка в данном отношении.</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Основные методы решения задач на построение (метод геометрических мест точек, метод параллельного переноса, метод симметрии, метод подобия).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Этапы решения задач на построение.</w:t>
      </w:r>
      <w:bookmarkStart w:id="51" w:name="_Toc403076063"/>
    </w:p>
    <w:bookmarkEnd w:id="51"/>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r w:rsidRPr="00363EDC">
        <w:rPr>
          <w:rFonts w:ascii="Times New Roman" w:eastAsia="Times New Roman" w:hAnsi="Times New Roman" w:cs="Times New Roman"/>
          <w:b/>
          <w:iCs/>
          <w:sz w:val="24"/>
          <w:szCs w:val="24"/>
        </w:rPr>
        <w:t>Геометрические 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sz w:val="24"/>
          <w:szCs w:val="24"/>
        </w:rPr>
        <w:t>Представление о межпредметном понятии «преобразование». Преобразования в математике (в арифметике, алгебре, геометрические преобразования).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Движения</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 xml:space="preserve">Осевая и центральная симметрии, поворот и параллельный перенос. Комбинации движений на плоскости и их свойства. </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b/>
          <w:bCs/>
          <w:sz w:val="24"/>
          <w:szCs w:val="24"/>
        </w:rPr>
        <w:t>Подобие как преобразование</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sz w:val="24"/>
          <w:szCs w:val="24"/>
        </w:rPr>
        <w:t xml:space="preserve">Гомотетия. </w:t>
      </w:r>
      <w:r w:rsidRPr="00363EDC">
        <w:rPr>
          <w:rFonts w:ascii="Times New Roman" w:eastAsia="Calibri" w:hAnsi="Times New Roman" w:cs="Times New Roman"/>
          <w:iCs/>
          <w:sz w:val="24"/>
          <w:szCs w:val="24"/>
        </w:rPr>
        <w:t xml:space="preserve">Геометрические преобразования как средство доказательства утверждений и решения задач. </w:t>
      </w:r>
    </w:p>
    <w:p w:rsidR="0041648A" w:rsidRPr="00363EDC" w:rsidRDefault="0041648A" w:rsidP="00363EDC">
      <w:pPr>
        <w:numPr>
          <w:ilvl w:val="1"/>
          <w:numId w:val="0"/>
        </w:numPr>
        <w:spacing w:after="0" w:line="240" w:lineRule="auto"/>
        <w:ind w:firstLine="709"/>
        <w:jc w:val="both"/>
        <w:rPr>
          <w:rFonts w:ascii="Times New Roman" w:eastAsia="Times New Roman" w:hAnsi="Times New Roman" w:cs="Times New Roman"/>
          <w:b/>
          <w:iCs/>
          <w:sz w:val="24"/>
          <w:szCs w:val="24"/>
        </w:rPr>
      </w:pPr>
      <w:bookmarkStart w:id="52" w:name="_Toc403076064"/>
      <w:r w:rsidRPr="00363EDC">
        <w:rPr>
          <w:rFonts w:ascii="Times New Roman" w:eastAsia="Times New Roman" w:hAnsi="Times New Roman" w:cs="Times New Roman"/>
          <w:b/>
          <w:iCs/>
          <w:sz w:val="24"/>
          <w:szCs w:val="24"/>
        </w:rPr>
        <w:t>Векторы и координаты на плоскости</w:t>
      </w:r>
      <w:bookmarkEnd w:id="52"/>
    </w:p>
    <w:p w:rsidR="0041648A" w:rsidRPr="00363EDC" w:rsidRDefault="0041648A" w:rsidP="00363EDC">
      <w:pPr>
        <w:spacing w:after="0" w:line="240" w:lineRule="auto"/>
        <w:ind w:firstLine="709"/>
        <w:jc w:val="both"/>
        <w:rPr>
          <w:rFonts w:ascii="Times New Roman" w:eastAsia="Calibri" w:hAnsi="Times New Roman" w:cs="Times New Roman"/>
          <w:b/>
          <w:sz w:val="24"/>
          <w:szCs w:val="24"/>
        </w:rPr>
      </w:pPr>
      <w:r w:rsidRPr="00363EDC">
        <w:rPr>
          <w:rFonts w:ascii="Times New Roman" w:eastAsia="Calibri" w:hAnsi="Times New Roman" w:cs="Times New Roman"/>
          <w:b/>
          <w:iCs/>
          <w:sz w:val="24"/>
          <w:szCs w:val="24"/>
        </w:rPr>
        <w:t>Векторы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Понятие вектора, действия над векторами, коллинеарные векторы, векторный базис, разложение вектора по базисным векторам. Единственность разложения векторов по базису, скалярное произведение и его свойства, использование векторов в физике.</w:t>
      </w:r>
    </w:p>
    <w:p w:rsidR="0041648A" w:rsidRPr="00363EDC" w:rsidRDefault="0041648A" w:rsidP="00363EDC">
      <w:pPr>
        <w:spacing w:after="0" w:line="240" w:lineRule="auto"/>
        <w:ind w:firstLine="709"/>
        <w:jc w:val="both"/>
        <w:rPr>
          <w:rFonts w:ascii="Times New Roman" w:eastAsia="Calibri" w:hAnsi="Times New Roman" w:cs="Times New Roman"/>
          <w:b/>
          <w:bCs/>
          <w:sz w:val="24"/>
          <w:szCs w:val="24"/>
        </w:rPr>
      </w:pPr>
      <w:r w:rsidRPr="00363EDC">
        <w:rPr>
          <w:rFonts w:ascii="Times New Roman" w:eastAsia="Calibri" w:hAnsi="Times New Roman" w:cs="Times New Roman"/>
          <w:b/>
          <w:bCs/>
          <w:sz w:val="24"/>
          <w:szCs w:val="24"/>
        </w:rPr>
        <w:t>Координаты</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Основные понятия, координаты вектора, расстояние между точками. Координаты середины отрезка. Уравнения фигур.</w:t>
      </w:r>
    </w:p>
    <w:p w:rsidR="0041648A" w:rsidRPr="00363EDC" w:rsidRDefault="0041648A" w:rsidP="00363EDC">
      <w:pPr>
        <w:spacing w:after="0" w:line="240" w:lineRule="auto"/>
        <w:ind w:firstLine="709"/>
        <w:jc w:val="both"/>
        <w:rPr>
          <w:rFonts w:ascii="Times New Roman" w:eastAsia="Calibri" w:hAnsi="Times New Roman" w:cs="Times New Roman"/>
          <w:sz w:val="24"/>
          <w:szCs w:val="24"/>
        </w:rPr>
      </w:pPr>
      <w:r w:rsidRPr="00363EDC">
        <w:rPr>
          <w:rFonts w:ascii="Times New Roman" w:eastAsia="Calibri" w:hAnsi="Times New Roman" w:cs="Times New Roman"/>
          <w:sz w:val="24"/>
          <w:szCs w:val="24"/>
        </w:rPr>
        <w:t>Применение векторов и координат для решения геометрических задач.</w:t>
      </w:r>
    </w:p>
    <w:p w:rsidR="0041648A" w:rsidRPr="00363EDC" w:rsidRDefault="0041648A" w:rsidP="00363EDC">
      <w:pPr>
        <w:spacing w:after="0" w:line="240" w:lineRule="auto"/>
        <w:ind w:firstLine="709"/>
        <w:jc w:val="both"/>
        <w:rPr>
          <w:rFonts w:ascii="Times New Roman" w:eastAsia="Calibri" w:hAnsi="Times New Roman" w:cs="Times New Roman"/>
          <w:iCs/>
          <w:sz w:val="24"/>
          <w:szCs w:val="24"/>
        </w:rPr>
      </w:pPr>
      <w:r w:rsidRPr="00363EDC">
        <w:rPr>
          <w:rFonts w:ascii="Times New Roman" w:eastAsia="Calibri" w:hAnsi="Times New Roman" w:cs="Times New Roman"/>
          <w:iCs/>
          <w:sz w:val="24"/>
          <w:szCs w:val="24"/>
        </w:rPr>
        <w:t>Аффинная система координат. Радиус-векторы точек. Центроид системы точек.</w:t>
      </w:r>
    </w:p>
    <w:p w:rsidR="0041648A" w:rsidRPr="00363EDC" w:rsidRDefault="0041648A" w:rsidP="00363EDC">
      <w:pPr>
        <w:spacing w:after="0" w:line="240" w:lineRule="auto"/>
        <w:ind w:firstLine="709"/>
        <w:jc w:val="both"/>
        <w:outlineLvl w:val="2"/>
        <w:rPr>
          <w:rFonts w:ascii="Times New Roman" w:eastAsia="Times New Roman" w:hAnsi="Times New Roman" w:cs="Times New Roman"/>
          <w:b/>
          <w:bCs/>
          <w:i/>
          <w:sz w:val="24"/>
          <w:szCs w:val="24"/>
          <w:lang w:eastAsia="ru-RU"/>
        </w:rPr>
      </w:pPr>
      <w:bookmarkStart w:id="53" w:name="_Toc403076065"/>
      <w:bookmarkStart w:id="54" w:name="_Toc405513929"/>
      <w:bookmarkStart w:id="55" w:name="_Toc284662807"/>
      <w:bookmarkStart w:id="56" w:name="_Toc284663434"/>
      <w:r w:rsidRPr="00363EDC">
        <w:rPr>
          <w:rFonts w:ascii="Times New Roman" w:eastAsia="Times New Roman" w:hAnsi="Times New Roman" w:cs="Times New Roman"/>
          <w:b/>
          <w:bCs/>
          <w:i/>
          <w:sz w:val="24"/>
          <w:szCs w:val="24"/>
          <w:lang w:eastAsia="ru-RU"/>
        </w:rPr>
        <w:t>История математики</w:t>
      </w:r>
      <w:bookmarkEnd w:id="53"/>
      <w:bookmarkEnd w:id="54"/>
      <w:bookmarkEnd w:id="55"/>
      <w:bookmarkEnd w:id="56"/>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Возникновение математики как науки, этапы ее развития. Основные разделы математики. Выдающиеся математики и их вклад в развитие науки.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Бесконечность множества простых чисел. Числа и длины отрезков. Рациональные числа. Потребность в иррациональных числах. Школа Пифагора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Зарождение алгебры в недрах арифметики. Ал-Хорезми. Рождение буквенной символики. П. Ферма, Ф. Виет, Р. Декарт. История вопроса о нахождении формул корней алгебраических уравнений степеней, больших четырех. Н. Тарталья, Дж. Кардано, Н.Х. Абель, Э.Галуа.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Появление метода координат, позволяющего переводить геометрические объекты на язык алгебры. Появление графиков функций. Р. Декарт, П. Ферма. Примеры различных координат.</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Задача Леонардо Пизанского (Фибоначчи) о кроликах, числа Фибоначчи. Задача о шахматной доске. Сходимость геометрической прогрессии.</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Истоки теории вероятностей: страховое дело, азартные игры. П. Ферма, Б. Паскаль, Я. Бернулли, А.Н. Колмогоров.</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От земледелия к геометрии. Пифагор и его школа. Фалес, Архимед. Платон и Аристотель. Построение правильных многоугольников. Триссекция угла. Квадратура круга. Удвоение куба. История числа π. Золотое сечение. «Начала» Евклида. Л. Эйлер, Н.И. Лобачевский. История пятого постулата.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Геометрия и искусство. Геометрические закономерности окружающего мира.</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Астрономия и геометрия. Что и как узнали Анаксагор, Эратосфен и Аристарх о размерах Луны, Земли и Солнца. Расстояния от Земли до Луны и Солнца. Измерение расстояния от Земли до Марса. </w:t>
      </w:r>
    </w:p>
    <w:p w:rsidR="0041648A" w:rsidRPr="00670375" w:rsidRDefault="0041648A" w:rsidP="00363EDC">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Роль российских ученых в развитии математики: Л.Эйлер. Н.И. Лобачевский, П.Л. Чебышев, С. Ковалевская, А.Н. Колмогоров. </w:t>
      </w:r>
    </w:p>
    <w:p w:rsidR="00533223" w:rsidRPr="00670375" w:rsidRDefault="0041648A" w:rsidP="00670375">
      <w:pPr>
        <w:spacing w:after="0" w:line="240" w:lineRule="auto"/>
        <w:ind w:firstLine="709"/>
        <w:jc w:val="both"/>
        <w:rPr>
          <w:rFonts w:ascii="Times New Roman" w:eastAsia="Calibri" w:hAnsi="Times New Roman" w:cs="Times New Roman"/>
          <w:sz w:val="24"/>
          <w:szCs w:val="24"/>
        </w:rPr>
      </w:pPr>
      <w:r w:rsidRPr="00670375">
        <w:rPr>
          <w:rFonts w:ascii="Times New Roman" w:eastAsia="Calibri" w:hAnsi="Times New Roman" w:cs="Times New Roman"/>
          <w:sz w:val="24"/>
          <w:szCs w:val="24"/>
        </w:rPr>
        <w:t xml:space="preserve">Математика в развитии России: Петр </w:t>
      </w:r>
      <w:r w:rsidRPr="00670375">
        <w:rPr>
          <w:rFonts w:ascii="Times New Roman" w:eastAsia="Calibri" w:hAnsi="Times New Roman" w:cs="Times New Roman"/>
          <w:sz w:val="24"/>
          <w:szCs w:val="24"/>
          <w:lang w:val="en-US"/>
        </w:rPr>
        <w:t>I</w:t>
      </w:r>
      <w:r w:rsidRPr="00670375">
        <w:rPr>
          <w:rFonts w:ascii="Times New Roman" w:eastAsia="Calibri" w:hAnsi="Times New Roman" w:cs="Times New Roman"/>
          <w:sz w:val="24"/>
          <w:szCs w:val="24"/>
        </w:rPr>
        <w:t>, школа математических и навигацких наук, развитие российского флота, А.Н. Крылов. Космическая программа и М.</w:t>
      </w:r>
      <w:r w:rsidR="00670375">
        <w:rPr>
          <w:rFonts w:ascii="Times New Roman" w:eastAsia="Calibri" w:hAnsi="Times New Roman" w:cs="Times New Roman"/>
          <w:sz w:val="24"/>
          <w:szCs w:val="24"/>
        </w:rPr>
        <w:t>В. Келдыш</w:t>
      </w:r>
    </w:p>
    <w:p w:rsidR="00533223" w:rsidRDefault="00533223" w:rsidP="0041648A">
      <w:pPr>
        <w:spacing w:after="0" w:line="360" w:lineRule="auto"/>
        <w:ind w:firstLine="709"/>
        <w:jc w:val="both"/>
        <w:rPr>
          <w:rFonts w:ascii="Times New Roman" w:eastAsia="Calibri" w:hAnsi="Times New Roman" w:cs="Times New Roman"/>
          <w:i/>
          <w:sz w:val="28"/>
          <w:szCs w:val="28"/>
        </w:rPr>
      </w:pPr>
    </w:p>
    <w:p w:rsidR="00533223" w:rsidRDefault="0053322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2B65D3" w:rsidRDefault="002B65D3" w:rsidP="0041648A">
      <w:pPr>
        <w:spacing w:after="0" w:line="360" w:lineRule="auto"/>
        <w:ind w:firstLine="709"/>
        <w:jc w:val="both"/>
        <w:rPr>
          <w:rFonts w:ascii="Times New Roman" w:eastAsia="Calibri" w:hAnsi="Times New Roman" w:cs="Times New Roman"/>
          <w:i/>
          <w:sz w:val="28"/>
          <w:szCs w:val="28"/>
        </w:rPr>
      </w:pPr>
    </w:p>
    <w:p w:rsidR="00EA44AC" w:rsidRDefault="00EA44AC" w:rsidP="00EA44AC">
      <w:pPr>
        <w:spacing w:after="0" w:line="240" w:lineRule="auto"/>
        <w:ind w:firstLine="709"/>
        <w:jc w:val="center"/>
        <w:rPr>
          <w:rFonts w:ascii="Times New Roman" w:eastAsia="Calibri" w:hAnsi="Times New Roman" w:cs="Times New Roman"/>
          <w:b/>
          <w:sz w:val="24"/>
          <w:szCs w:val="24"/>
        </w:rPr>
      </w:pPr>
    </w:p>
    <w:p w:rsidR="00EA44AC" w:rsidRDefault="00EA44AC" w:rsidP="00EA44AC">
      <w:pPr>
        <w:spacing w:after="0" w:line="240" w:lineRule="auto"/>
        <w:ind w:firstLine="709"/>
        <w:jc w:val="center"/>
        <w:rPr>
          <w:rFonts w:ascii="Times New Roman" w:eastAsia="Calibri" w:hAnsi="Times New Roman" w:cs="Times New Roman"/>
          <w:b/>
          <w:sz w:val="24"/>
          <w:szCs w:val="24"/>
        </w:rPr>
      </w:pPr>
    </w:p>
    <w:p w:rsidR="004D4408" w:rsidRDefault="004D4408" w:rsidP="00EA44AC">
      <w:pPr>
        <w:spacing w:after="0" w:line="240" w:lineRule="auto"/>
        <w:ind w:firstLine="709"/>
        <w:jc w:val="center"/>
        <w:rPr>
          <w:rFonts w:ascii="Times New Roman" w:eastAsia="Calibri" w:hAnsi="Times New Roman" w:cs="Times New Roman"/>
          <w:sz w:val="32"/>
          <w:szCs w:val="32"/>
        </w:rPr>
      </w:pPr>
    </w:p>
    <w:p w:rsidR="004D4408" w:rsidRDefault="004D4408" w:rsidP="00EA44AC">
      <w:pPr>
        <w:spacing w:after="0" w:line="240" w:lineRule="auto"/>
        <w:ind w:firstLine="709"/>
        <w:jc w:val="center"/>
        <w:rPr>
          <w:rFonts w:ascii="Times New Roman" w:eastAsia="Calibri" w:hAnsi="Times New Roman" w:cs="Times New Roman"/>
          <w:sz w:val="32"/>
          <w:szCs w:val="32"/>
        </w:rPr>
      </w:pPr>
    </w:p>
    <w:p w:rsidR="004D4408" w:rsidRDefault="004D4408" w:rsidP="00EA44AC">
      <w:pPr>
        <w:spacing w:after="0" w:line="240" w:lineRule="auto"/>
        <w:ind w:firstLine="709"/>
        <w:jc w:val="center"/>
        <w:rPr>
          <w:rFonts w:ascii="Times New Roman" w:eastAsia="Calibri" w:hAnsi="Times New Roman" w:cs="Times New Roman"/>
          <w:sz w:val="32"/>
          <w:szCs w:val="32"/>
        </w:rPr>
      </w:pPr>
    </w:p>
    <w:p w:rsidR="004D4408" w:rsidRDefault="004D4408" w:rsidP="00EA44AC">
      <w:pPr>
        <w:spacing w:after="0" w:line="240" w:lineRule="auto"/>
        <w:ind w:firstLine="709"/>
        <w:jc w:val="center"/>
        <w:rPr>
          <w:rFonts w:ascii="Times New Roman" w:eastAsia="Calibri" w:hAnsi="Times New Roman" w:cs="Times New Roman"/>
          <w:sz w:val="32"/>
          <w:szCs w:val="32"/>
        </w:rPr>
      </w:pPr>
    </w:p>
    <w:p w:rsidR="00625701" w:rsidRDefault="004D4408" w:rsidP="004D4408">
      <w:pPr>
        <w:pStyle w:val="a3"/>
        <w:jc w:val="center"/>
        <w:rPr>
          <w:rFonts w:ascii="Times New Roman" w:hAnsi="Times New Roman" w:cs="Times New Roman"/>
          <w:b/>
          <w:sz w:val="32"/>
          <w:szCs w:val="32"/>
        </w:rPr>
      </w:pPr>
      <w:r>
        <w:rPr>
          <w:rFonts w:ascii="Times New Roman" w:hAnsi="Times New Roman" w:cs="Times New Roman"/>
          <w:b/>
          <w:sz w:val="32"/>
          <w:szCs w:val="32"/>
        </w:rPr>
        <w:t>3. Т</w:t>
      </w:r>
      <w:r w:rsidRPr="00A92CCA">
        <w:rPr>
          <w:rFonts w:ascii="Times New Roman" w:hAnsi="Times New Roman" w:cs="Times New Roman"/>
          <w:b/>
          <w:sz w:val="32"/>
          <w:szCs w:val="32"/>
        </w:rPr>
        <w:t>ематическое планирование</w:t>
      </w:r>
      <w:r>
        <w:rPr>
          <w:rFonts w:ascii="Times New Roman" w:hAnsi="Times New Roman" w:cs="Times New Roman"/>
          <w:b/>
          <w:sz w:val="32"/>
          <w:szCs w:val="32"/>
        </w:rPr>
        <w:t xml:space="preserve"> с указанием часов, отводимых на освоение каждой темы</w:t>
      </w:r>
    </w:p>
    <w:p w:rsidR="004D4408" w:rsidRPr="004B6F0F" w:rsidRDefault="004D4408" w:rsidP="004D4408">
      <w:pPr>
        <w:pStyle w:val="a3"/>
        <w:jc w:val="center"/>
        <w:rPr>
          <w:rFonts w:ascii="Times New Roman" w:eastAsia="Calibri" w:hAnsi="Times New Roman" w:cs="Times New Roman"/>
          <w:b/>
          <w:sz w:val="24"/>
          <w:szCs w:val="24"/>
        </w:rPr>
      </w:pPr>
    </w:p>
    <w:p w:rsidR="00090040" w:rsidRPr="004D4408" w:rsidRDefault="004D4408" w:rsidP="004D4408">
      <w:pPr>
        <w:pStyle w:val="a3"/>
        <w:spacing w:after="0" w:line="360" w:lineRule="auto"/>
        <w:rPr>
          <w:rFonts w:ascii="Times New Roman" w:hAnsi="Times New Roman" w:cs="Times New Roman"/>
          <w:sz w:val="24"/>
          <w:szCs w:val="24"/>
        </w:rPr>
      </w:pPr>
      <w:r>
        <w:rPr>
          <w:rFonts w:ascii="Times New Roman" w:hAnsi="Times New Roman" w:cs="Times New Roman"/>
          <w:b/>
          <w:sz w:val="28"/>
          <w:szCs w:val="28"/>
          <w:u w:val="single"/>
        </w:rPr>
        <w:t>Математика 5 класс</w:t>
      </w:r>
    </w:p>
    <w:tbl>
      <w:tblPr>
        <w:tblStyle w:val="af2"/>
        <w:tblW w:w="0" w:type="auto"/>
        <w:tblCellMar>
          <w:top w:w="57" w:type="dxa"/>
          <w:bottom w:w="57" w:type="dxa"/>
        </w:tblCellMar>
        <w:tblLook w:val="01E0" w:firstRow="1" w:lastRow="1" w:firstColumn="1" w:lastColumn="1" w:noHBand="0" w:noVBand="0"/>
      </w:tblPr>
      <w:tblGrid>
        <w:gridCol w:w="790"/>
        <w:gridCol w:w="6607"/>
        <w:gridCol w:w="1499"/>
      </w:tblGrid>
      <w:tr w:rsidR="004D4408" w:rsidRPr="00722770" w:rsidTr="00963083">
        <w:trPr>
          <w:cantSplit/>
          <w:trHeight w:val="1661"/>
          <w:tblHeader/>
        </w:trPr>
        <w:tc>
          <w:tcPr>
            <w:tcW w:w="0" w:type="auto"/>
            <w:textDirection w:val="btLr"/>
          </w:tcPr>
          <w:p w:rsidR="004D4408" w:rsidRPr="00722770" w:rsidRDefault="004D4408"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Номер</w:t>
            </w:r>
          </w:p>
          <w:p w:rsidR="004D4408" w:rsidRPr="00722770" w:rsidRDefault="004D4408"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параграфа</w:t>
            </w:r>
          </w:p>
        </w:tc>
        <w:tc>
          <w:tcPr>
            <w:tcW w:w="0" w:type="auto"/>
            <w:vAlign w:val="center"/>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Содержание учебного материала</w:t>
            </w:r>
          </w:p>
        </w:tc>
        <w:tc>
          <w:tcPr>
            <w:tcW w:w="0" w:type="auto"/>
            <w:vAlign w:val="center"/>
          </w:tcPr>
          <w:p w:rsidR="004D4408" w:rsidRDefault="004D4408" w:rsidP="00090040">
            <w:pPr>
              <w:jc w:val="center"/>
              <w:rPr>
                <w:rFonts w:ascii="Times New Roman" w:hAnsi="Times New Roman" w:cs="Times New Roman"/>
                <w:b/>
                <w:sz w:val="24"/>
                <w:szCs w:val="24"/>
              </w:rPr>
            </w:pPr>
            <w:r>
              <w:rPr>
                <w:rFonts w:ascii="Times New Roman" w:hAnsi="Times New Roman" w:cs="Times New Roman"/>
                <w:b/>
                <w:sz w:val="24"/>
                <w:szCs w:val="24"/>
              </w:rPr>
              <w:t>Количес</w:t>
            </w:r>
            <w:r w:rsidR="00F80E11">
              <w:rPr>
                <w:rFonts w:ascii="Times New Roman" w:hAnsi="Times New Roman" w:cs="Times New Roman"/>
                <w:b/>
                <w:sz w:val="24"/>
                <w:szCs w:val="24"/>
              </w:rPr>
              <w:t>т</w:t>
            </w:r>
            <w:r>
              <w:rPr>
                <w:rFonts w:ascii="Times New Roman" w:hAnsi="Times New Roman" w:cs="Times New Roman"/>
                <w:b/>
                <w:sz w:val="24"/>
                <w:szCs w:val="24"/>
              </w:rPr>
              <w:t xml:space="preserve">во </w:t>
            </w:r>
          </w:p>
          <w:p w:rsidR="004D4408" w:rsidRPr="00722770" w:rsidRDefault="004D4408" w:rsidP="00090040">
            <w:pPr>
              <w:jc w:val="center"/>
              <w:rPr>
                <w:rFonts w:ascii="Times New Roman" w:hAnsi="Times New Roman" w:cs="Times New Roman"/>
                <w:b/>
                <w:sz w:val="24"/>
                <w:szCs w:val="24"/>
              </w:rPr>
            </w:pPr>
            <w:r>
              <w:rPr>
                <w:rFonts w:ascii="Times New Roman" w:hAnsi="Times New Roman" w:cs="Times New Roman"/>
                <w:b/>
                <w:sz w:val="24"/>
                <w:szCs w:val="24"/>
              </w:rPr>
              <w:t>часов</w:t>
            </w:r>
          </w:p>
        </w:tc>
      </w:tr>
      <w:tr w:rsidR="004D4408" w:rsidRPr="00722770" w:rsidTr="004D4408">
        <w:tc>
          <w:tcPr>
            <w:tcW w:w="0" w:type="auto"/>
            <w:gridSpan w:val="2"/>
          </w:tcPr>
          <w:p w:rsidR="004D4408" w:rsidRPr="00722770" w:rsidRDefault="004D4408" w:rsidP="00090040">
            <w:pPr>
              <w:jc w:val="center"/>
              <w:rPr>
                <w:rFonts w:ascii="Times New Roman" w:hAnsi="Times New Roman" w:cs="Times New Roman"/>
                <w:b/>
                <w:i/>
                <w:sz w:val="24"/>
                <w:szCs w:val="24"/>
              </w:rPr>
            </w:pPr>
            <w:r w:rsidRPr="00722770">
              <w:rPr>
                <w:rFonts w:ascii="Times New Roman" w:hAnsi="Times New Roman" w:cs="Times New Roman"/>
                <w:b/>
                <w:i/>
                <w:sz w:val="24"/>
                <w:szCs w:val="24"/>
              </w:rPr>
              <w:t>Глава 1</w:t>
            </w:r>
          </w:p>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b/>
                <w:sz w:val="24"/>
                <w:szCs w:val="24"/>
              </w:rPr>
              <w:t>Натуральные числа</w:t>
            </w:r>
          </w:p>
        </w:tc>
        <w:tc>
          <w:tcPr>
            <w:tcW w:w="0" w:type="auto"/>
            <w:vAlign w:val="center"/>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20</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Ряд натуральных чисел</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2</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 xml:space="preserve">Цифры. </w:t>
            </w:r>
          </w:p>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Десятичная запись натуральных чисел</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Отрезок</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Плоскость.</w:t>
            </w:r>
          </w:p>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Прямая. Луч</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5</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 xml:space="preserve">Шкала. </w:t>
            </w:r>
          </w:p>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Координатный луч</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6</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Сравнение натуральных чисел</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p>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работа № 1</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r>
      <w:tr w:rsidR="004D4408" w:rsidRPr="00722770" w:rsidTr="004D4408">
        <w:tc>
          <w:tcPr>
            <w:tcW w:w="0" w:type="auto"/>
            <w:gridSpan w:val="2"/>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i/>
                <w:sz w:val="24"/>
                <w:szCs w:val="24"/>
              </w:rPr>
              <w:t>Глава 2</w:t>
            </w:r>
            <w:r w:rsidRPr="00722770">
              <w:rPr>
                <w:rFonts w:ascii="Times New Roman" w:hAnsi="Times New Roman" w:cs="Times New Roman"/>
                <w:b/>
                <w:i/>
                <w:sz w:val="24"/>
                <w:szCs w:val="24"/>
              </w:rPr>
              <w:cr/>
            </w:r>
            <w:r w:rsidRPr="00722770">
              <w:rPr>
                <w:rFonts w:ascii="Times New Roman" w:hAnsi="Times New Roman" w:cs="Times New Roman"/>
                <w:b/>
                <w:sz w:val="24"/>
                <w:szCs w:val="24"/>
              </w:rPr>
              <w:t xml:space="preserve"> Сложение и вычитание </w:t>
            </w:r>
          </w:p>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натуральных чисел</w:t>
            </w:r>
          </w:p>
        </w:tc>
        <w:tc>
          <w:tcPr>
            <w:tcW w:w="0" w:type="auto"/>
            <w:vAlign w:val="center"/>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7</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Сложение натуральных чисел. Свойства сложения</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8</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Вычитание натуральных чисел</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5</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9</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Числовые и буквенные выражения. Формулы</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tabs>
                <w:tab w:val="left" w:pos="2119"/>
              </w:tabs>
              <w:rPr>
                <w:rFonts w:ascii="Times New Roman" w:hAnsi="Times New Roman" w:cs="Times New Roman"/>
                <w:sz w:val="24"/>
                <w:szCs w:val="24"/>
              </w:rPr>
            </w:pPr>
          </w:p>
        </w:tc>
        <w:tc>
          <w:tcPr>
            <w:tcW w:w="0" w:type="auto"/>
          </w:tcPr>
          <w:p w:rsidR="004D4408" w:rsidRPr="00722770" w:rsidRDefault="004D4408" w:rsidP="00090040">
            <w:pPr>
              <w:tabs>
                <w:tab w:val="left" w:pos="2119"/>
              </w:tabs>
              <w:rPr>
                <w:rFonts w:ascii="Times New Roman" w:hAnsi="Times New Roman" w:cs="Times New Roman"/>
                <w:sz w:val="24"/>
                <w:szCs w:val="24"/>
              </w:rPr>
            </w:pPr>
            <w:r w:rsidRPr="00722770">
              <w:rPr>
                <w:rFonts w:ascii="Times New Roman" w:hAnsi="Times New Roman" w:cs="Times New Roman"/>
                <w:sz w:val="24"/>
                <w:szCs w:val="24"/>
              </w:rPr>
              <w:t>Контрольная работа № 2</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10</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Уравнение</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11</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Угол. Обозначение углов</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2</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12</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Виды углов. Измерение углов</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5</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13</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Многоугольники. Равные фигуры</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2</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14</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Треугольник и его виды</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15</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Прямоугольник.</w:t>
            </w:r>
            <w:r w:rsidRPr="00722770">
              <w:rPr>
                <w:rFonts w:ascii="Times New Roman" w:hAnsi="Times New Roman" w:cs="Times New Roman"/>
                <w:sz w:val="24"/>
                <w:szCs w:val="24"/>
              </w:rPr>
              <w:br/>
              <w:t>Ось симметрии</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фигуры</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3</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r>
      <w:tr w:rsidR="004D4408" w:rsidRPr="00722770" w:rsidTr="004D4408">
        <w:tc>
          <w:tcPr>
            <w:tcW w:w="0" w:type="auto"/>
            <w:gridSpan w:val="2"/>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i/>
                <w:sz w:val="24"/>
                <w:szCs w:val="24"/>
              </w:rPr>
              <w:t>Глава 3</w:t>
            </w:r>
            <w:r w:rsidRPr="00722770">
              <w:rPr>
                <w:rFonts w:ascii="Times New Roman" w:hAnsi="Times New Roman" w:cs="Times New Roman"/>
                <w:b/>
                <w:i/>
                <w:sz w:val="24"/>
                <w:szCs w:val="24"/>
              </w:rPr>
              <w:cr/>
            </w:r>
            <w:r w:rsidRPr="00722770">
              <w:rPr>
                <w:rFonts w:ascii="Times New Roman" w:hAnsi="Times New Roman" w:cs="Times New Roman"/>
                <w:b/>
                <w:sz w:val="24"/>
                <w:szCs w:val="24"/>
              </w:rPr>
              <w:t>Умножение и деление</w:t>
            </w:r>
          </w:p>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b/>
                <w:sz w:val="24"/>
                <w:szCs w:val="24"/>
              </w:rPr>
              <w:t>натуральных чисел</w:t>
            </w:r>
          </w:p>
        </w:tc>
        <w:tc>
          <w:tcPr>
            <w:tcW w:w="0" w:type="auto"/>
            <w:vAlign w:val="center"/>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37</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16</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Умножение. Переместительное свойство умножения</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17</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Сочетательное и распределительное свойства умножения</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18</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Деление</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7</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19</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Деление с остатком</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20</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Степень числа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4</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21</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Площадь. Площадь прямоугольника</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22</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Прямоугольный параллелепипед. Пирамида</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23</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Объём прямоугольного параллелепипеда</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24</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Комбинаторные задачи</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5</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gridSpan w:val="2"/>
          </w:tcPr>
          <w:p w:rsidR="004D4408" w:rsidRPr="00722770" w:rsidRDefault="004D4408"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4</w:t>
            </w:r>
          </w:p>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b/>
                <w:sz w:val="24"/>
                <w:szCs w:val="24"/>
              </w:rPr>
              <w:t>Обыкновенные дроби</w:t>
            </w:r>
          </w:p>
        </w:tc>
        <w:tc>
          <w:tcPr>
            <w:tcW w:w="0" w:type="auto"/>
            <w:vAlign w:val="center"/>
          </w:tcPr>
          <w:p w:rsidR="004D4408" w:rsidRPr="00722770" w:rsidRDefault="004D4408" w:rsidP="00090040">
            <w:pPr>
              <w:jc w:val="center"/>
              <w:rPr>
                <w:rFonts w:ascii="Times New Roman" w:hAnsi="Times New Roman" w:cs="Times New Roman"/>
                <w:b/>
                <w:sz w:val="24"/>
                <w:szCs w:val="24"/>
                <w:lang w:val="en-US"/>
              </w:rPr>
            </w:pPr>
            <w:r w:rsidRPr="00722770">
              <w:rPr>
                <w:rFonts w:ascii="Times New Roman" w:hAnsi="Times New Roman" w:cs="Times New Roman"/>
                <w:b/>
                <w:sz w:val="24"/>
                <w:szCs w:val="24"/>
                <w:lang w:val="en-US"/>
              </w:rPr>
              <w:t>18</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25</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Понятие обыкновенной дроби</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26</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Правильные и неправильные дроби. Сравнение дробей</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27</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Сложение и вычитание дробей с одинаковыми знаменателями</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28</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Дроби и деление натуральных чисел</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29</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Смешанные числа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6</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gridSpan w:val="2"/>
          </w:tcPr>
          <w:p w:rsidR="004D4408" w:rsidRPr="00722770" w:rsidRDefault="004D4408"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5</w:t>
            </w:r>
          </w:p>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b/>
                <w:sz w:val="24"/>
                <w:szCs w:val="24"/>
              </w:rPr>
              <w:t>Десятичные дроби</w:t>
            </w:r>
          </w:p>
        </w:tc>
        <w:tc>
          <w:tcPr>
            <w:tcW w:w="0" w:type="auto"/>
            <w:vAlign w:val="center"/>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48</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30</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Представление о десятичных дробях</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4</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31</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Сравнение</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десятичных дробей</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32</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Округление чисел. Прикидки</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33</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Сложение и вычитание десятичных дробей</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6</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7</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34</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Умножение</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десятичных дробей</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7</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35</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Деление</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десятичных дробей</w:t>
            </w:r>
          </w:p>
        </w:tc>
        <w:tc>
          <w:tcPr>
            <w:tcW w:w="0" w:type="auto"/>
          </w:tcPr>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sz w:val="24"/>
                <w:szCs w:val="24"/>
              </w:rPr>
              <w:t>9</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 работа № 8</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36</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Среднее арифметическое. Среднее значение величины</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37</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Проценты. Нахождение процентов от числа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4D4408" w:rsidRPr="00722770" w:rsidTr="004D4408">
        <w:tc>
          <w:tcPr>
            <w:tcW w:w="0" w:type="auto"/>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38</w:t>
            </w: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Нахождение числа по его процентам</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4D4408" w:rsidRPr="00722770" w:rsidTr="004D4408">
        <w:tc>
          <w:tcPr>
            <w:tcW w:w="0" w:type="auto"/>
          </w:tcPr>
          <w:p w:rsidR="004D4408" w:rsidRPr="00722770" w:rsidRDefault="004D4408" w:rsidP="00090040">
            <w:pP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Повторение и систематизация учебного материала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4D4408" w:rsidRPr="00722770" w:rsidTr="004D4408">
        <w:tc>
          <w:tcPr>
            <w:tcW w:w="0" w:type="auto"/>
          </w:tcPr>
          <w:p w:rsidR="004D4408" w:rsidRPr="00722770" w:rsidRDefault="004D4408" w:rsidP="00090040">
            <w:pPr>
              <w:rPr>
                <w:rFonts w:ascii="Times New Roman" w:hAnsi="Times New Roman" w:cs="Times New Roman"/>
                <w:b/>
                <w:sz w:val="24"/>
                <w:szCs w:val="24"/>
              </w:rPr>
            </w:pPr>
          </w:p>
        </w:tc>
        <w:tc>
          <w:tcPr>
            <w:tcW w:w="0" w:type="auto"/>
            <w:shd w:val="clear" w:color="auto" w:fill="auto"/>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9</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4D4408" w:rsidRPr="00722770" w:rsidTr="004D4408">
        <w:tc>
          <w:tcPr>
            <w:tcW w:w="0" w:type="auto"/>
            <w:gridSpan w:val="2"/>
          </w:tcPr>
          <w:p w:rsidR="004D4408" w:rsidRPr="00722770" w:rsidRDefault="004D4408"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Повторение</w:t>
            </w:r>
            <w:r w:rsidRPr="00722770">
              <w:rPr>
                <w:rFonts w:ascii="Times New Roman" w:hAnsi="Times New Roman" w:cs="Times New Roman"/>
                <w:b/>
                <w:sz w:val="24"/>
                <w:szCs w:val="24"/>
              </w:rPr>
              <w:cr/>
              <w:t>и систематизация</w:t>
            </w:r>
          </w:p>
          <w:p w:rsidR="004D4408" w:rsidRPr="00722770" w:rsidRDefault="004D4408" w:rsidP="00090040">
            <w:pPr>
              <w:jc w:val="center"/>
              <w:rPr>
                <w:rFonts w:ascii="Times New Roman" w:hAnsi="Times New Roman" w:cs="Times New Roman"/>
                <w:sz w:val="24"/>
                <w:szCs w:val="24"/>
              </w:rPr>
            </w:pPr>
            <w:r w:rsidRPr="00722770">
              <w:rPr>
                <w:rFonts w:ascii="Times New Roman" w:hAnsi="Times New Roman" w:cs="Times New Roman"/>
                <w:b/>
                <w:sz w:val="24"/>
                <w:szCs w:val="24"/>
              </w:rPr>
              <w:t>учебного материала</w:t>
            </w:r>
          </w:p>
        </w:tc>
        <w:tc>
          <w:tcPr>
            <w:tcW w:w="0" w:type="auto"/>
            <w:vAlign w:val="center"/>
          </w:tcPr>
          <w:p w:rsidR="004D4408" w:rsidRPr="00722770" w:rsidRDefault="004D4408" w:rsidP="00090040">
            <w:pPr>
              <w:jc w:val="center"/>
              <w:rPr>
                <w:rFonts w:ascii="Times New Roman" w:hAnsi="Times New Roman" w:cs="Times New Roman"/>
                <w:b/>
                <w:sz w:val="24"/>
                <w:szCs w:val="24"/>
                <w:lang w:val="en-US"/>
              </w:rPr>
            </w:pPr>
            <w:r w:rsidRPr="00722770">
              <w:rPr>
                <w:rFonts w:ascii="Times New Roman" w:hAnsi="Times New Roman" w:cs="Times New Roman"/>
                <w:b/>
                <w:sz w:val="24"/>
                <w:szCs w:val="24"/>
                <w:lang w:val="en-US"/>
              </w:rPr>
              <w:t>19</w:t>
            </w:r>
          </w:p>
        </w:tc>
      </w:tr>
      <w:tr w:rsidR="004D4408" w:rsidRPr="00722770" w:rsidTr="004D4408">
        <w:tc>
          <w:tcPr>
            <w:tcW w:w="0" w:type="auto"/>
            <w:gridSpan w:val="2"/>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Упражнения</w:t>
            </w:r>
            <w:r w:rsidRPr="00722770">
              <w:rPr>
                <w:rFonts w:ascii="Times New Roman" w:hAnsi="Times New Roman" w:cs="Times New Roman"/>
                <w:sz w:val="24"/>
                <w:szCs w:val="24"/>
              </w:rPr>
              <w:cr/>
              <w:t xml:space="preserve">для повторения курса </w:t>
            </w:r>
          </w:p>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5 класса</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18</w:t>
            </w:r>
          </w:p>
        </w:tc>
      </w:tr>
      <w:tr w:rsidR="004D4408" w:rsidRPr="00722770" w:rsidTr="004D4408">
        <w:tc>
          <w:tcPr>
            <w:tcW w:w="0" w:type="auto"/>
            <w:gridSpan w:val="2"/>
          </w:tcPr>
          <w:p w:rsidR="004D4408" w:rsidRPr="00722770" w:rsidRDefault="004D4408"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10</w:t>
            </w:r>
          </w:p>
        </w:tc>
        <w:tc>
          <w:tcPr>
            <w:tcW w:w="0" w:type="auto"/>
          </w:tcPr>
          <w:p w:rsidR="004D4408" w:rsidRPr="00722770" w:rsidRDefault="004D4408"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bl>
    <w:p w:rsidR="00625701" w:rsidRDefault="00625701" w:rsidP="00625701">
      <w:pPr>
        <w:pStyle w:val="a5"/>
        <w:jc w:val="center"/>
        <w:rPr>
          <w:b/>
          <w:sz w:val="36"/>
          <w:szCs w:val="36"/>
        </w:rPr>
      </w:pPr>
    </w:p>
    <w:p w:rsidR="00090040" w:rsidRPr="00722770" w:rsidRDefault="00F80E11" w:rsidP="00F80E11">
      <w:pPr>
        <w:spacing w:after="0" w:line="360" w:lineRule="auto"/>
        <w:rPr>
          <w:rFonts w:ascii="Times New Roman" w:hAnsi="Times New Roman" w:cs="Times New Roman"/>
          <w:sz w:val="28"/>
          <w:szCs w:val="28"/>
        </w:rPr>
      </w:pPr>
      <w:r w:rsidRPr="00B24F3A">
        <w:rPr>
          <w:rFonts w:ascii="Times New Roman" w:hAnsi="Times New Roman" w:cs="Times New Roman"/>
          <w:b/>
          <w:sz w:val="28"/>
          <w:szCs w:val="28"/>
          <w:u w:val="single"/>
        </w:rPr>
        <w:t>Математика 6 класс</w:t>
      </w:r>
      <w:r w:rsidR="002B65D3">
        <w:rPr>
          <w:rFonts w:ascii="Times New Roman" w:hAnsi="Times New Roman" w:cs="Times New Roman"/>
          <w:sz w:val="24"/>
          <w:szCs w:val="24"/>
        </w:rPr>
        <w:t xml:space="preserve"> </w:t>
      </w:r>
    </w:p>
    <w:tbl>
      <w:tblPr>
        <w:tblStyle w:val="af2"/>
        <w:tblW w:w="0" w:type="auto"/>
        <w:tblCellMar>
          <w:top w:w="57" w:type="dxa"/>
          <w:bottom w:w="57" w:type="dxa"/>
        </w:tblCellMar>
        <w:tblLook w:val="01E0" w:firstRow="1" w:lastRow="1" w:firstColumn="1" w:lastColumn="1" w:noHBand="0" w:noVBand="0"/>
      </w:tblPr>
      <w:tblGrid>
        <w:gridCol w:w="790"/>
        <w:gridCol w:w="6662"/>
        <w:gridCol w:w="1499"/>
      </w:tblGrid>
      <w:tr w:rsidR="00F80E11" w:rsidRPr="00722770" w:rsidTr="00963083">
        <w:trPr>
          <w:cantSplit/>
          <w:trHeight w:val="1430"/>
          <w:tblHeader/>
        </w:trPr>
        <w:tc>
          <w:tcPr>
            <w:tcW w:w="0" w:type="auto"/>
            <w:tcBorders>
              <w:top w:val="single" w:sz="4" w:space="0" w:color="auto"/>
              <w:left w:val="single" w:sz="4" w:space="0" w:color="auto"/>
              <w:bottom w:val="nil"/>
              <w:right w:val="single" w:sz="4" w:space="0" w:color="auto"/>
            </w:tcBorders>
            <w:textDirection w:val="btLr"/>
          </w:tcPr>
          <w:p w:rsidR="00F80E11" w:rsidRPr="00722770" w:rsidRDefault="00F80E11"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Номер</w:t>
            </w:r>
          </w:p>
          <w:p w:rsidR="00F80E11" w:rsidRPr="00722770" w:rsidRDefault="00F80E11" w:rsidP="00090040">
            <w:pPr>
              <w:ind w:left="113" w:right="113"/>
              <w:jc w:val="center"/>
              <w:rPr>
                <w:rFonts w:ascii="Times New Roman" w:hAnsi="Times New Roman" w:cs="Times New Roman"/>
                <w:b/>
                <w:sz w:val="24"/>
                <w:szCs w:val="24"/>
              </w:rPr>
            </w:pPr>
            <w:r w:rsidRPr="00722770">
              <w:rPr>
                <w:rFonts w:ascii="Times New Roman" w:hAnsi="Times New Roman" w:cs="Times New Roman"/>
                <w:b/>
                <w:sz w:val="24"/>
                <w:szCs w:val="24"/>
              </w:rPr>
              <w:t>параграфа</w:t>
            </w:r>
          </w:p>
        </w:tc>
        <w:tc>
          <w:tcPr>
            <w:tcW w:w="0" w:type="auto"/>
            <w:tcBorders>
              <w:top w:val="single" w:sz="4" w:space="0" w:color="auto"/>
              <w:left w:val="single" w:sz="4" w:space="0" w:color="auto"/>
              <w:bottom w:val="nil"/>
              <w:right w:val="single" w:sz="4" w:space="0" w:color="auto"/>
            </w:tcBorders>
            <w:vAlign w:val="center"/>
          </w:tcPr>
          <w:p w:rsidR="00F80E11" w:rsidRPr="00722770" w:rsidRDefault="00F80E11" w:rsidP="00963083">
            <w:pPr>
              <w:jc w:val="center"/>
              <w:rPr>
                <w:rFonts w:ascii="Times New Roman" w:hAnsi="Times New Roman" w:cs="Times New Roman"/>
                <w:b/>
                <w:sz w:val="24"/>
                <w:szCs w:val="24"/>
              </w:rPr>
            </w:pPr>
            <w:r w:rsidRPr="00722770">
              <w:rPr>
                <w:rFonts w:ascii="Times New Roman" w:hAnsi="Times New Roman" w:cs="Times New Roman"/>
                <w:b/>
                <w:sz w:val="24"/>
                <w:szCs w:val="24"/>
              </w:rPr>
              <w:t>Содержание учебного материала</w:t>
            </w:r>
          </w:p>
        </w:tc>
        <w:tc>
          <w:tcPr>
            <w:tcW w:w="0" w:type="auto"/>
            <w:tcBorders>
              <w:top w:val="single" w:sz="4" w:space="0" w:color="auto"/>
              <w:left w:val="single" w:sz="4" w:space="0" w:color="auto"/>
              <w:bottom w:val="nil"/>
              <w:right w:val="single" w:sz="4" w:space="0" w:color="auto"/>
            </w:tcBorders>
            <w:vAlign w:val="center"/>
          </w:tcPr>
          <w:p w:rsidR="00F80E11" w:rsidRDefault="00F80E11" w:rsidP="00963083">
            <w:pPr>
              <w:jc w:val="center"/>
              <w:rPr>
                <w:rFonts w:ascii="Times New Roman" w:hAnsi="Times New Roman" w:cs="Times New Roman"/>
                <w:b/>
                <w:sz w:val="24"/>
                <w:szCs w:val="24"/>
              </w:rPr>
            </w:pPr>
            <w:r>
              <w:rPr>
                <w:rFonts w:ascii="Times New Roman" w:hAnsi="Times New Roman" w:cs="Times New Roman"/>
                <w:b/>
                <w:sz w:val="24"/>
                <w:szCs w:val="24"/>
              </w:rPr>
              <w:t xml:space="preserve">Количество </w:t>
            </w:r>
          </w:p>
          <w:p w:rsidR="00F80E11" w:rsidRPr="00722770" w:rsidRDefault="00F80E11" w:rsidP="00963083">
            <w:pPr>
              <w:jc w:val="center"/>
              <w:rPr>
                <w:rFonts w:ascii="Times New Roman" w:hAnsi="Times New Roman" w:cs="Times New Roman"/>
                <w:b/>
                <w:sz w:val="24"/>
                <w:szCs w:val="24"/>
              </w:rPr>
            </w:pPr>
            <w:r>
              <w:rPr>
                <w:rFonts w:ascii="Times New Roman" w:hAnsi="Times New Roman" w:cs="Times New Roman"/>
                <w:b/>
                <w:sz w:val="24"/>
                <w:szCs w:val="24"/>
              </w:rPr>
              <w:t>часов</w:t>
            </w:r>
          </w:p>
        </w:tc>
      </w:tr>
      <w:tr w:rsidR="00F80E11" w:rsidRPr="00722770" w:rsidTr="00F80E11">
        <w:trPr>
          <w:trHeight w:val="237"/>
          <w:tblHeader/>
        </w:trPr>
        <w:tc>
          <w:tcPr>
            <w:tcW w:w="0" w:type="auto"/>
            <w:tcBorders>
              <w:top w:val="nil"/>
              <w:left w:val="single" w:sz="4" w:space="0" w:color="auto"/>
              <w:bottom w:val="single" w:sz="4" w:space="0" w:color="auto"/>
              <w:right w:val="single" w:sz="4" w:space="0" w:color="auto"/>
            </w:tcBorders>
          </w:tcPr>
          <w:p w:rsidR="00F80E11" w:rsidRPr="00722770" w:rsidRDefault="00F80E11" w:rsidP="00090040">
            <w:pPr>
              <w:jc w:val="center"/>
              <w:rPr>
                <w:rFonts w:ascii="Times New Roman" w:hAnsi="Times New Roman" w:cs="Times New Roman"/>
                <w:b/>
                <w:sz w:val="24"/>
                <w:szCs w:val="24"/>
              </w:rPr>
            </w:pPr>
          </w:p>
        </w:tc>
        <w:tc>
          <w:tcPr>
            <w:tcW w:w="0" w:type="auto"/>
            <w:tcBorders>
              <w:top w:val="nil"/>
              <w:left w:val="single" w:sz="4" w:space="0" w:color="auto"/>
            </w:tcBorders>
          </w:tcPr>
          <w:p w:rsidR="00F80E11" w:rsidRPr="00090040" w:rsidRDefault="00F80E11" w:rsidP="00090040">
            <w:pPr>
              <w:jc w:val="center"/>
              <w:rPr>
                <w:rFonts w:ascii="Times New Roman" w:hAnsi="Times New Roman" w:cs="Times New Roman"/>
                <w:b/>
                <w:sz w:val="24"/>
                <w:szCs w:val="24"/>
                <w:highlight w:val="lightGray"/>
              </w:rPr>
            </w:pPr>
          </w:p>
        </w:tc>
        <w:tc>
          <w:tcPr>
            <w:tcW w:w="0" w:type="auto"/>
            <w:vAlign w:val="center"/>
          </w:tcPr>
          <w:p w:rsidR="00F80E11" w:rsidRPr="00722770" w:rsidRDefault="00F80E11" w:rsidP="00090040">
            <w:pPr>
              <w:ind w:left="-96" w:firstLine="30"/>
              <w:jc w:val="center"/>
              <w:rPr>
                <w:rFonts w:ascii="Times New Roman" w:hAnsi="Times New Roman" w:cs="Times New Roman"/>
                <w:b/>
                <w:sz w:val="24"/>
                <w:szCs w:val="24"/>
                <w:lang w:val="en-US"/>
              </w:rPr>
            </w:pPr>
          </w:p>
        </w:tc>
      </w:tr>
      <w:tr w:rsidR="00F80E11" w:rsidRPr="00722770" w:rsidTr="00F80E11">
        <w:tc>
          <w:tcPr>
            <w:tcW w:w="0" w:type="auto"/>
            <w:gridSpan w:val="2"/>
          </w:tcPr>
          <w:p w:rsidR="00F80E11" w:rsidRPr="00722770" w:rsidRDefault="00F80E11"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1</w:t>
            </w:r>
          </w:p>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Делимость натуральных чисел</w:t>
            </w:r>
          </w:p>
        </w:tc>
        <w:tc>
          <w:tcPr>
            <w:tcW w:w="0" w:type="auto"/>
            <w:vAlign w:val="center"/>
          </w:tcPr>
          <w:p w:rsidR="00F80E11" w:rsidRPr="00722770" w:rsidRDefault="00F80E11" w:rsidP="00090040">
            <w:pPr>
              <w:ind w:left="-96" w:firstLine="30"/>
              <w:jc w:val="center"/>
              <w:rPr>
                <w:rFonts w:ascii="Times New Roman" w:hAnsi="Times New Roman" w:cs="Times New Roman"/>
                <w:b/>
                <w:sz w:val="24"/>
                <w:szCs w:val="24"/>
              </w:rPr>
            </w:pPr>
            <w:r w:rsidRPr="00722770">
              <w:rPr>
                <w:rFonts w:ascii="Times New Roman" w:hAnsi="Times New Roman" w:cs="Times New Roman"/>
                <w:b/>
                <w:sz w:val="24"/>
                <w:szCs w:val="24"/>
              </w:rPr>
              <w:t>17</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w:t>
            </w:r>
          </w:p>
        </w:tc>
        <w:tc>
          <w:tcPr>
            <w:tcW w:w="0" w:type="auto"/>
            <w:shd w:val="clear" w:color="auto" w:fill="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Делители</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и кратные</w:t>
            </w:r>
          </w:p>
        </w:tc>
        <w:tc>
          <w:tcPr>
            <w:tcW w:w="0" w:type="auto"/>
          </w:tcPr>
          <w:p w:rsidR="00F80E11" w:rsidRPr="00722770" w:rsidRDefault="00F80E11" w:rsidP="00090040">
            <w:pPr>
              <w:ind w:left="-96" w:firstLine="30"/>
              <w:jc w:val="center"/>
              <w:rPr>
                <w:rFonts w:ascii="Times New Roman" w:hAnsi="Times New Roman" w:cs="Times New Roman"/>
                <w:sz w:val="24"/>
                <w:szCs w:val="24"/>
              </w:rPr>
            </w:pPr>
            <w:r w:rsidRPr="00722770">
              <w:rPr>
                <w:rFonts w:ascii="Times New Roman" w:hAnsi="Times New Roman" w:cs="Times New Roman"/>
                <w:sz w:val="24"/>
                <w:szCs w:val="24"/>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w:t>
            </w:r>
          </w:p>
        </w:tc>
        <w:tc>
          <w:tcPr>
            <w:tcW w:w="0" w:type="auto"/>
            <w:shd w:val="clear" w:color="auto" w:fill="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Признаки делимости на 10, на 5 и на 2</w:t>
            </w:r>
          </w:p>
        </w:tc>
        <w:tc>
          <w:tcPr>
            <w:tcW w:w="0" w:type="auto"/>
          </w:tcPr>
          <w:p w:rsidR="00F80E11" w:rsidRPr="00722770" w:rsidRDefault="00F80E11"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w:t>
            </w:r>
          </w:p>
        </w:tc>
        <w:tc>
          <w:tcPr>
            <w:tcW w:w="0" w:type="auto"/>
            <w:shd w:val="clear" w:color="auto" w:fill="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Признаки делимости на 9 и на 3</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lang w:val="en-US"/>
              </w:rPr>
            </w:pPr>
            <w:r w:rsidRPr="00722770">
              <w:rPr>
                <w:rFonts w:ascii="Times New Roman" w:hAnsi="Times New Roman" w:cs="Times New Roman"/>
                <w:b/>
                <w:sz w:val="24"/>
                <w:szCs w:val="24"/>
                <w:lang w:val="en-US"/>
              </w:rPr>
              <w:t>4</w:t>
            </w:r>
          </w:p>
        </w:tc>
        <w:tc>
          <w:tcPr>
            <w:tcW w:w="0" w:type="auto"/>
            <w:shd w:val="clear" w:color="auto" w:fill="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Простые и составные числа</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5</w:t>
            </w:r>
          </w:p>
        </w:tc>
        <w:tc>
          <w:tcPr>
            <w:tcW w:w="0" w:type="auto"/>
            <w:shd w:val="clear" w:color="auto" w:fill="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Наибольший</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общий делитель</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6</w:t>
            </w:r>
          </w:p>
        </w:tc>
        <w:tc>
          <w:tcPr>
            <w:tcW w:w="0" w:type="auto"/>
            <w:shd w:val="clear" w:color="auto" w:fill="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Наименьшее</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общее кратное</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shd w:val="clear" w:color="auto" w:fill="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1</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gridSpan w:val="2"/>
          </w:tcPr>
          <w:p w:rsidR="00F80E11" w:rsidRPr="00722770" w:rsidRDefault="00F80E11"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2</w:t>
            </w:r>
          </w:p>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Обыкновенные дроби</w:t>
            </w:r>
          </w:p>
        </w:tc>
        <w:tc>
          <w:tcPr>
            <w:tcW w:w="0" w:type="auto"/>
            <w:vAlign w:val="center"/>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38</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7</w:t>
            </w:r>
          </w:p>
        </w:tc>
        <w:tc>
          <w:tcPr>
            <w:tcW w:w="0" w:type="auto"/>
          </w:tcPr>
          <w:p w:rsidR="00F80E11" w:rsidRPr="00722770" w:rsidRDefault="00F80E11" w:rsidP="00090040">
            <w:pPr>
              <w:jc w:val="center"/>
              <w:rPr>
                <w:rFonts w:ascii="Times New Roman" w:hAnsi="Times New Roman" w:cs="Times New Roman"/>
                <w:sz w:val="24"/>
                <w:szCs w:val="24"/>
              </w:rPr>
            </w:pPr>
            <w:r w:rsidRPr="00722770">
              <w:rPr>
                <w:rFonts w:ascii="Times New Roman" w:hAnsi="Times New Roman" w:cs="Times New Roman"/>
                <w:sz w:val="24"/>
                <w:szCs w:val="24"/>
              </w:rPr>
              <w:t>Основное свойство дроби</w:t>
            </w:r>
          </w:p>
        </w:tc>
        <w:tc>
          <w:tcPr>
            <w:tcW w:w="0" w:type="auto"/>
            <w:vAlign w:val="center"/>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8</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Сокращение</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дробей</w:t>
            </w:r>
          </w:p>
        </w:tc>
        <w:tc>
          <w:tcPr>
            <w:tcW w:w="0" w:type="auto"/>
            <w:vAlign w:val="center"/>
          </w:tcPr>
          <w:p w:rsidR="00F80E11" w:rsidRPr="00722770" w:rsidRDefault="00F80E11" w:rsidP="00090040">
            <w:pPr>
              <w:jc w:val="center"/>
              <w:rPr>
                <w:rFonts w:ascii="Times New Roman" w:hAnsi="Times New Roman" w:cs="Times New Roman"/>
                <w:sz w:val="24"/>
                <w:szCs w:val="24"/>
              </w:rPr>
            </w:pPr>
            <w:r w:rsidRPr="00722770">
              <w:rPr>
                <w:rFonts w:ascii="Times New Roman" w:hAnsi="Times New Roman" w:cs="Times New Roman"/>
                <w:sz w:val="24"/>
                <w:szCs w:val="24"/>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9</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Приведение дробей к общему знаменателю. Сравнение дробей</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10</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Сложение и вычитание дробей</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2</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11</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Умножение дробей</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12</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Нахождение дроби от числа</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3</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13</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Взаимно обратные числа</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14</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Деление дробей</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15</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Нахождение числа по значению его дроби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16</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Преобразование обыкновенных дробей в десятичные</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17</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Бесконечные периодические десятичные дроби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18</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Десятичное приближение обыкновенной дроби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4</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gridSpan w:val="2"/>
          </w:tcPr>
          <w:p w:rsidR="00F80E11" w:rsidRPr="00722770" w:rsidRDefault="00F80E11" w:rsidP="00090040">
            <w:pPr>
              <w:jc w:val="center"/>
              <w:rPr>
                <w:rFonts w:ascii="Times New Roman" w:hAnsi="Times New Roman" w:cs="Times New Roman"/>
                <w:b/>
                <w:i/>
                <w:sz w:val="24"/>
                <w:szCs w:val="24"/>
                <w:lang w:val="en-US"/>
              </w:rPr>
            </w:pPr>
            <w:r w:rsidRPr="00722770">
              <w:rPr>
                <w:rFonts w:ascii="Times New Roman" w:hAnsi="Times New Roman" w:cs="Times New Roman"/>
                <w:b/>
                <w:i/>
                <w:sz w:val="24"/>
                <w:szCs w:val="24"/>
              </w:rPr>
              <w:t>Глава 3</w:t>
            </w:r>
          </w:p>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Отношения и пропорции</w:t>
            </w:r>
          </w:p>
        </w:tc>
        <w:tc>
          <w:tcPr>
            <w:tcW w:w="0" w:type="auto"/>
            <w:vAlign w:val="center"/>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28</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19</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Отношения</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20</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Пропорции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21</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Процентное отношение двух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5</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22</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Прямая и обратная пропорциональные зависимости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23</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Деление числа в данном отношении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24</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Окружность и круг</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25</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Длина окружности. Площадь круга</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26</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Цилиндр, конус, шар</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27</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Диаграммы</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28</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Случайные события. Вероятность случайного события</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6</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gridSpan w:val="2"/>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i/>
                <w:sz w:val="24"/>
                <w:szCs w:val="24"/>
              </w:rPr>
              <w:t>Глава 4</w:t>
            </w:r>
            <w:r w:rsidRPr="00722770">
              <w:rPr>
                <w:rFonts w:ascii="Times New Roman" w:hAnsi="Times New Roman" w:cs="Times New Roman"/>
                <w:b/>
                <w:i/>
                <w:sz w:val="24"/>
                <w:szCs w:val="24"/>
              </w:rPr>
              <w:cr/>
            </w:r>
            <w:r w:rsidRPr="00722770">
              <w:rPr>
                <w:rFonts w:ascii="Times New Roman" w:hAnsi="Times New Roman" w:cs="Times New Roman"/>
                <w:b/>
                <w:sz w:val="24"/>
                <w:szCs w:val="24"/>
              </w:rPr>
              <w:t>Рациональные числа</w:t>
            </w:r>
          </w:p>
          <w:p w:rsidR="00F80E11" w:rsidRPr="00722770" w:rsidRDefault="00F80E11" w:rsidP="00090040">
            <w:pPr>
              <w:jc w:val="center"/>
              <w:rPr>
                <w:rFonts w:ascii="Times New Roman" w:hAnsi="Times New Roman" w:cs="Times New Roman"/>
                <w:sz w:val="24"/>
                <w:szCs w:val="24"/>
              </w:rPr>
            </w:pPr>
            <w:r w:rsidRPr="00722770">
              <w:rPr>
                <w:rFonts w:ascii="Times New Roman" w:hAnsi="Times New Roman" w:cs="Times New Roman"/>
                <w:b/>
                <w:sz w:val="24"/>
                <w:szCs w:val="24"/>
              </w:rPr>
              <w:t>и действия над ними</w:t>
            </w:r>
          </w:p>
        </w:tc>
        <w:tc>
          <w:tcPr>
            <w:tcW w:w="0" w:type="auto"/>
            <w:vAlign w:val="center"/>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72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29</w:t>
            </w:r>
          </w:p>
        </w:tc>
        <w:tc>
          <w:tcPr>
            <w:tcW w:w="0" w:type="auto"/>
          </w:tcPr>
          <w:p w:rsidR="00F80E11" w:rsidRPr="00722770" w:rsidRDefault="00F80E11" w:rsidP="00090040">
            <w:pPr>
              <w:rPr>
                <w:rFonts w:ascii="Times New Roman" w:hAnsi="Times New Roman" w:cs="Times New Roman"/>
                <w:sz w:val="24"/>
                <w:szCs w:val="24"/>
                <w:lang w:val="en-US"/>
              </w:rPr>
            </w:pPr>
            <w:r w:rsidRPr="00722770">
              <w:rPr>
                <w:rFonts w:ascii="Times New Roman" w:hAnsi="Times New Roman" w:cs="Times New Roman"/>
                <w:sz w:val="24"/>
                <w:szCs w:val="24"/>
              </w:rPr>
              <w:t>Положительные</w:t>
            </w:r>
          </w:p>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и отрицательные числа</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30</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Координатная прямая</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31</w:t>
            </w:r>
          </w:p>
        </w:tc>
        <w:tc>
          <w:tcPr>
            <w:tcW w:w="0" w:type="auto"/>
          </w:tcPr>
          <w:p w:rsidR="00F80E11" w:rsidRPr="00722770" w:rsidRDefault="00F80E11" w:rsidP="00090040">
            <w:pPr>
              <w:rPr>
                <w:rFonts w:ascii="Times New Roman" w:hAnsi="Times New Roman" w:cs="Times New Roman"/>
                <w:sz w:val="24"/>
                <w:szCs w:val="24"/>
                <w:lang w:val="en-US"/>
              </w:rPr>
            </w:pPr>
            <w:r w:rsidRPr="00722770">
              <w:rPr>
                <w:rFonts w:ascii="Times New Roman" w:hAnsi="Times New Roman" w:cs="Times New Roman"/>
                <w:sz w:val="24"/>
                <w:szCs w:val="24"/>
              </w:rPr>
              <w:t>Целые числа.</w:t>
            </w:r>
          </w:p>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Рациональные числа</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32</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Модуль числа</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33</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Сравнение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7</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34</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Сложение рациональных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35</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Свойства сложения рациональных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36</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Вычитание рациональных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8</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37</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Умножение рациональных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38</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Свойства умножения рациональных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39</w:t>
            </w:r>
          </w:p>
        </w:tc>
        <w:tc>
          <w:tcPr>
            <w:tcW w:w="0" w:type="auto"/>
          </w:tcPr>
          <w:p w:rsidR="00F80E11" w:rsidRPr="00722770" w:rsidRDefault="00F80E11" w:rsidP="00090040">
            <w:pPr>
              <w:rPr>
                <w:rFonts w:ascii="Times New Roman" w:hAnsi="Times New Roman" w:cs="Times New Roman"/>
                <w:sz w:val="24"/>
                <w:szCs w:val="24"/>
                <w:lang w:val="en-US"/>
              </w:rPr>
            </w:pPr>
            <w:r w:rsidRPr="00722770">
              <w:rPr>
                <w:rFonts w:ascii="Times New Roman" w:hAnsi="Times New Roman" w:cs="Times New Roman"/>
                <w:sz w:val="24"/>
                <w:szCs w:val="24"/>
              </w:rPr>
              <w:t>Коэффициент.</w:t>
            </w:r>
          </w:p>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Распределительное свойство умножения</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40</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Деление рациональных чисел</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9</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41</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Решение</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уравнений</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5</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42</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Решение задач с помощью уравнений</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6</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10</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43</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Перпендикулярные прямые</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44</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Осевая и центральная симметрии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45</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Параллельные прямые</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2</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46</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Координатная плоскость</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4</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47</w:t>
            </w: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Графики</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3</w:t>
            </w:r>
          </w:p>
        </w:tc>
      </w:tr>
      <w:tr w:rsidR="00F80E11" w:rsidRPr="00722770" w:rsidTr="00F80E11">
        <w:tc>
          <w:tcPr>
            <w:tcW w:w="0" w:type="auto"/>
          </w:tcPr>
          <w:p w:rsidR="00F80E11" w:rsidRPr="00722770" w:rsidRDefault="00F80E11" w:rsidP="00090040">
            <w:pPr>
              <w:jc w:val="center"/>
              <w:rPr>
                <w:rFonts w:ascii="Times New Roman" w:hAnsi="Times New Roman" w:cs="Times New Roman"/>
                <w:b/>
                <w:sz w:val="24"/>
                <w:szCs w:val="24"/>
              </w:rPr>
            </w:pPr>
          </w:p>
        </w:tc>
        <w:tc>
          <w:tcPr>
            <w:tcW w:w="0" w:type="auto"/>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722770">
              <w:rPr>
                <w:rFonts w:ascii="Times New Roman" w:hAnsi="Times New Roman" w:cs="Times New Roman"/>
                <w:sz w:val="24"/>
                <w:szCs w:val="24"/>
              </w:rPr>
              <w:t>работа № 11</w:t>
            </w:r>
          </w:p>
        </w:tc>
        <w:tc>
          <w:tcPr>
            <w:tcW w:w="0" w:type="auto"/>
          </w:tcPr>
          <w:p w:rsidR="00F80E11" w:rsidRPr="00722770" w:rsidRDefault="00F80E11" w:rsidP="00090040">
            <w:pPr>
              <w:jc w:val="center"/>
              <w:rPr>
                <w:rFonts w:ascii="Times New Roman" w:hAnsi="Times New Roman" w:cs="Times New Roman"/>
                <w:sz w:val="24"/>
                <w:szCs w:val="24"/>
                <w:lang w:val="en-US"/>
              </w:rPr>
            </w:pPr>
            <w:r w:rsidRPr="00722770">
              <w:rPr>
                <w:rFonts w:ascii="Times New Roman" w:hAnsi="Times New Roman" w:cs="Times New Roman"/>
                <w:sz w:val="24"/>
                <w:szCs w:val="24"/>
                <w:lang w:val="en-US"/>
              </w:rPr>
              <w:t>1</w:t>
            </w:r>
          </w:p>
        </w:tc>
      </w:tr>
      <w:tr w:rsidR="00F80E11" w:rsidRPr="00722770" w:rsidTr="00F80E11">
        <w:tc>
          <w:tcPr>
            <w:tcW w:w="0" w:type="auto"/>
            <w:gridSpan w:val="2"/>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Повторение</w:t>
            </w:r>
            <w:r w:rsidRPr="00722770">
              <w:rPr>
                <w:rFonts w:ascii="Times New Roman" w:hAnsi="Times New Roman" w:cs="Times New Roman"/>
                <w:b/>
                <w:sz w:val="24"/>
                <w:szCs w:val="24"/>
              </w:rPr>
              <w:cr/>
              <w:t>и систематизация</w:t>
            </w:r>
          </w:p>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учебного материала</w:t>
            </w:r>
          </w:p>
        </w:tc>
        <w:tc>
          <w:tcPr>
            <w:tcW w:w="0" w:type="auto"/>
            <w:vAlign w:val="center"/>
          </w:tcPr>
          <w:p w:rsidR="00F80E11" w:rsidRPr="00722770" w:rsidRDefault="00F80E11" w:rsidP="00090040">
            <w:pPr>
              <w:jc w:val="center"/>
              <w:rPr>
                <w:rFonts w:ascii="Times New Roman" w:hAnsi="Times New Roman" w:cs="Times New Roman"/>
                <w:b/>
                <w:sz w:val="24"/>
                <w:szCs w:val="24"/>
              </w:rPr>
            </w:pPr>
            <w:r w:rsidRPr="00722770">
              <w:rPr>
                <w:rFonts w:ascii="Times New Roman" w:hAnsi="Times New Roman" w:cs="Times New Roman"/>
                <w:b/>
                <w:sz w:val="24"/>
                <w:szCs w:val="24"/>
              </w:rPr>
              <w:t>20</w:t>
            </w:r>
          </w:p>
        </w:tc>
      </w:tr>
      <w:tr w:rsidR="00F80E11" w:rsidRPr="00722770" w:rsidTr="00F80E11">
        <w:tc>
          <w:tcPr>
            <w:tcW w:w="0" w:type="auto"/>
            <w:gridSpan w:val="2"/>
          </w:tcPr>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Упражнения</w:t>
            </w:r>
            <w:r w:rsidRPr="00722770">
              <w:rPr>
                <w:rFonts w:ascii="Times New Roman" w:hAnsi="Times New Roman" w:cs="Times New Roman"/>
                <w:sz w:val="24"/>
                <w:szCs w:val="24"/>
              </w:rPr>
              <w:cr/>
              <w:t xml:space="preserve">для повторения курса </w:t>
            </w:r>
          </w:p>
          <w:p w:rsidR="00F80E11" w:rsidRPr="00722770" w:rsidRDefault="00F80E11" w:rsidP="00090040">
            <w:pPr>
              <w:rPr>
                <w:rFonts w:ascii="Times New Roman" w:hAnsi="Times New Roman" w:cs="Times New Roman"/>
                <w:sz w:val="24"/>
                <w:szCs w:val="24"/>
              </w:rPr>
            </w:pPr>
            <w:r w:rsidRPr="00722770">
              <w:rPr>
                <w:rFonts w:ascii="Times New Roman" w:hAnsi="Times New Roman" w:cs="Times New Roman"/>
                <w:sz w:val="24"/>
                <w:szCs w:val="24"/>
              </w:rPr>
              <w:t>6 класса</w:t>
            </w:r>
          </w:p>
        </w:tc>
        <w:tc>
          <w:tcPr>
            <w:tcW w:w="0" w:type="auto"/>
          </w:tcPr>
          <w:p w:rsidR="00F80E11" w:rsidRPr="00722770" w:rsidRDefault="00F80E11" w:rsidP="00090040">
            <w:pPr>
              <w:jc w:val="center"/>
              <w:rPr>
                <w:rFonts w:ascii="Times New Roman" w:hAnsi="Times New Roman" w:cs="Times New Roman"/>
                <w:sz w:val="24"/>
                <w:szCs w:val="24"/>
              </w:rPr>
            </w:pPr>
            <w:r w:rsidRPr="00722770">
              <w:rPr>
                <w:rFonts w:ascii="Times New Roman" w:hAnsi="Times New Roman" w:cs="Times New Roman"/>
                <w:sz w:val="24"/>
                <w:szCs w:val="24"/>
              </w:rPr>
              <w:t>19</w:t>
            </w:r>
          </w:p>
        </w:tc>
      </w:tr>
      <w:tr w:rsidR="00F80E11" w:rsidTr="00F80E11">
        <w:tc>
          <w:tcPr>
            <w:tcW w:w="0" w:type="auto"/>
            <w:gridSpan w:val="2"/>
          </w:tcPr>
          <w:p w:rsidR="00F80E11" w:rsidRPr="00625701" w:rsidRDefault="00F80E11" w:rsidP="00090040">
            <w:pPr>
              <w:rPr>
                <w:rFonts w:ascii="Times New Roman" w:hAnsi="Times New Roman" w:cs="Times New Roman"/>
                <w:sz w:val="24"/>
                <w:szCs w:val="24"/>
              </w:rPr>
            </w:pPr>
            <w:r w:rsidRPr="00625701">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625701">
              <w:rPr>
                <w:rFonts w:ascii="Times New Roman" w:hAnsi="Times New Roman" w:cs="Times New Roman"/>
                <w:sz w:val="24"/>
                <w:szCs w:val="24"/>
              </w:rPr>
              <w:t>работа № 12</w:t>
            </w:r>
          </w:p>
        </w:tc>
        <w:tc>
          <w:tcPr>
            <w:tcW w:w="0" w:type="auto"/>
          </w:tcPr>
          <w:p w:rsidR="00F80E11" w:rsidRPr="00625701" w:rsidRDefault="00F80E11" w:rsidP="00625701">
            <w:pPr>
              <w:tabs>
                <w:tab w:val="left" w:pos="210"/>
                <w:tab w:val="center" w:pos="281"/>
              </w:tabs>
              <w:rPr>
                <w:rFonts w:ascii="Times New Roman" w:hAnsi="Times New Roman" w:cs="Times New Roman"/>
                <w:sz w:val="24"/>
                <w:szCs w:val="24"/>
                <w:lang w:val="en-US"/>
              </w:rPr>
            </w:pPr>
            <w:r w:rsidRPr="00625701">
              <w:rPr>
                <w:rFonts w:ascii="Times New Roman" w:hAnsi="Times New Roman" w:cs="Times New Roman"/>
                <w:sz w:val="24"/>
                <w:szCs w:val="24"/>
                <w:lang w:val="en-US"/>
              </w:rPr>
              <w:tab/>
            </w:r>
            <w:r w:rsidRPr="00625701">
              <w:rPr>
                <w:rFonts w:ascii="Times New Roman" w:hAnsi="Times New Roman" w:cs="Times New Roman"/>
                <w:sz w:val="24"/>
                <w:szCs w:val="24"/>
                <w:lang w:val="en-US"/>
              </w:rPr>
              <w:tab/>
              <w:t>1</w:t>
            </w:r>
          </w:p>
        </w:tc>
      </w:tr>
    </w:tbl>
    <w:p w:rsidR="00625701" w:rsidRDefault="00625701" w:rsidP="002B65D3">
      <w:pPr>
        <w:spacing w:after="0" w:line="240" w:lineRule="auto"/>
        <w:jc w:val="center"/>
        <w:rPr>
          <w:rFonts w:ascii="Times New Roman" w:hAnsi="Times New Roman" w:cs="Times New Roman"/>
          <w:b/>
          <w:sz w:val="24"/>
          <w:szCs w:val="24"/>
        </w:rPr>
      </w:pPr>
    </w:p>
    <w:p w:rsidR="002B65D3" w:rsidRPr="002B65D3" w:rsidRDefault="00F80E11" w:rsidP="00F80E11">
      <w:pPr>
        <w:spacing w:after="0" w:line="360" w:lineRule="auto"/>
        <w:jc w:val="both"/>
        <w:rPr>
          <w:rFonts w:ascii="Times New Roman" w:hAnsi="Times New Roman" w:cs="Times New Roman"/>
          <w:sz w:val="24"/>
          <w:szCs w:val="24"/>
        </w:rPr>
      </w:pPr>
      <w:r w:rsidRPr="00B24F3A">
        <w:rPr>
          <w:rFonts w:ascii="Times New Roman" w:hAnsi="Times New Roman" w:cs="Times New Roman"/>
          <w:b/>
          <w:sz w:val="28"/>
          <w:szCs w:val="28"/>
          <w:u w:val="single"/>
        </w:rPr>
        <w:t>Алгебра 7 класс</w:t>
      </w:r>
      <w:r w:rsidR="00963083">
        <w:rPr>
          <w:rFonts w:ascii="Times New Roman" w:hAnsi="Times New Roman" w:cs="Times New Roman"/>
          <w:b/>
          <w:sz w:val="28"/>
          <w:szCs w:val="28"/>
          <w:u w:val="single"/>
        </w:rPr>
        <w:t>. Базовый уровень.</w:t>
      </w:r>
    </w:p>
    <w:tbl>
      <w:tblPr>
        <w:tblStyle w:val="af2"/>
        <w:tblW w:w="0" w:type="auto"/>
        <w:tblCellMar>
          <w:top w:w="57" w:type="dxa"/>
          <w:bottom w:w="57" w:type="dxa"/>
        </w:tblCellMar>
        <w:tblLook w:val="01E0" w:firstRow="1" w:lastRow="1" w:firstColumn="1" w:lastColumn="1" w:noHBand="0" w:noVBand="0"/>
      </w:tblPr>
      <w:tblGrid>
        <w:gridCol w:w="790"/>
        <w:gridCol w:w="6737"/>
        <w:gridCol w:w="1499"/>
      </w:tblGrid>
      <w:tr w:rsidR="00F80E11" w:rsidRPr="00317D11" w:rsidTr="00317D11">
        <w:trPr>
          <w:cantSplit/>
          <w:trHeight w:val="1659"/>
          <w:tblHeader/>
        </w:trPr>
        <w:tc>
          <w:tcPr>
            <w:tcW w:w="0" w:type="auto"/>
            <w:tcBorders>
              <w:bottom w:val="nil"/>
            </w:tcBorders>
            <w:textDirection w:val="btLr"/>
          </w:tcPr>
          <w:p w:rsidR="00F80E11" w:rsidRPr="00317D11" w:rsidRDefault="00F80E11" w:rsidP="00090040">
            <w:pPr>
              <w:ind w:left="113" w:right="113"/>
              <w:jc w:val="center"/>
              <w:rPr>
                <w:rFonts w:ascii="Times New Roman" w:hAnsi="Times New Roman" w:cs="Times New Roman"/>
                <w:b/>
                <w:sz w:val="24"/>
                <w:szCs w:val="24"/>
              </w:rPr>
            </w:pPr>
            <w:r w:rsidRPr="00317D11">
              <w:rPr>
                <w:rFonts w:ascii="Times New Roman" w:hAnsi="Times New Roman" w:cs="Times New Roman"/>
                <w:b/>
                <w:sz w:val="24"/>
                <w:szCs w:val="24"/>
              </w:rPr>
              <w:t>Номер</w:t>
            </w:r>
          </w:p>
          <w:p w:rsidR="00F80E11" w:rsidRPr="00317D11" w:rsidRDefault="00F80E11" w:rsidP="00090040">
            <w:pPr>
              <w:ind w:left="113" w:right="113"/>
              <w:jc w:val="center"/>
              <w:rPr>
                <w:rFonts w:ascii="Times New Roman" w:hAnsi="Times New Roman" w:cs="Times New Roman"/>
                <w:b/>
                <w:sz w:val="24"/>
                <w:szCs w:val="24"/>
              </w:rPr>
            </w:pPr>
            <w:r w:rsidRPr="00317D11">
              <w:rPr>
                <w:rFonts w:ascii="Times New Roman" w:hAnsi="Times New Roman" w:cs="Times New Roman"/>
                <w:b/>
                <w:sz w:val="24"/>
                <w:szCs w:val="24"/>
              </w:rPr>
              <w:t>параграфа</w:t>
            </w:r>
          </w:p>
        </w:tc>
        <w:tc>
          <w:tcPr>
            <w:tcW w:w="6737" w:type="dxa"/>
            <w:tcBorders>
              <w:bottom w:val="nil"/>
            </w:tcBorders>
            <w:vAlign w:val="center"/>
          </w:tcPr>
          <w:p w:rsidR="00F80E11" w:rsidRPr="00317D11" w:rsidRDefault="00F80E11" w:rsidP="00F80E11">
            <w:pPr>
              <w:jc w:val="center"/>
              <w:rPr>
                <w:rFonts w:ascii="Times New Roman" w:hAnsi="Times New Roman" w:cs="Times New Roman"/>
                <w:b/>
                <w:sz w:val="24"/>
                <w:szCs w:val="24"/>
              </w:rPr>
            </w:pPr>
            <w:r w:rsidRPr="00317D11">
              <w:rPr>
                <w:rFonts w:ascii="Times New Roman" w:hAnsi="Times New Roman" w:cs="Times New Roman"/>
                <w:b/>
                <w:sz w:val="24"/>
                <w:szCs w:val="24"/>
              </w:rPr>
              <w:t>Содержание учебного материала</w:t>
            </w:r>
          </w:p>
        </w:tc>
        <w:tc>
          <w:tcPr>
            <w:tcW w:w="1499" w:type="dxa"/>
            <w:tcBorders>
              <w:bottom w:val="single" w:sz="4" w:space="0" w:color="auto"/>
              <w:right w:val="single" w:sz="4" w:space="0" w:color="auto"/>
            </w:tcBorders>
            <w:vAlign w:val="center"/>
          </w:tcPr>
          <w:p w:rsidR="00F80E11" w:rsidRPr="00317D11" w:rsidRDefault="00F80E11" w:rsidP="00F80E11">
            <w:pPr>
              <w:jc w:val="center"/>
              <w:rPr>
                <w:rFonts w:ascii="Times New Roman" w:hAnsi="Times New Roman" w:cs="Times New Roman"/>
                <w:b/>
                <w:sz w:val="24"/>
                <w:szCs w:val="24"/>
              </w:rPr>
            </w:pPr>
            <w:r w:rsidRPr="00317D11">
              <w:rPr>
                <w:rFonts w:ascii="Times New Roman" w:hAnsi="Times New Roman" w:cs="Times New Roman"/>
                <w:b/>
                <w:sz w:val="24"/>
                <w:szCs w:val="24"/>
              </w:rPr>
              <w:t xml:space="preserve">Количество </w:t>
            </w:r>
          </w:p>
          <w:p w:rsidR="00F80E11" w:rsidRPr="00317D11" w:rsidRDefault="00F80E11" w:rsidP="00F80E11">
            <w:pPr>
              <w:jc w:val="center"/>
              <w:rPr>
                <w:rFonts w:ascii="Times New Roman" w:hAnsi="Times New Roman" w:cs="Times New Roman"/>
                <w:b/>
                <w:sz w:val="24"/>
                <w:szCs w:val="24"/>
              </w:rPr>
            </w:pPr>
            <w:r w:rsidRPr="00317D11">
              <w:rPr>
                <w:rFonts w:ascii="Times New Roman" w:hAnsi="Times New Roman" w:cs="Times New Roman"/>
                <w:b/>
                <w:sz w:val="24"/>
                <w:szCs w:val="24"/>
              </w:rPr>
              <w:t>часов</w:t>
            </w:r>
          </w:p>
        </w:tc>
      </w:tr>
      <w:tr w:rsidR="00317D11" w:rsidRPr="00317D11" w:rsidTr="00963083">
        <w:trPr>
          <w:trHeight w:val="788"/>
          <w:tblHeader/>
        </w:trPr>
        <w:tc>
          <w:tcPr>
            <w:tcW w:w="0" w:type="auto"/>
            <w:tcBorders>
              <w:top w:val="nil"/>
              <w:left w:val="single" w:sz="4" w:space="0" w:color="auto"/>
              <w:right w:val="single" w:sz="4" w:space="0" w:color="auto"/>
            </w:tcBorders>
          </w:tcPr>
          <w:p w:rsidR="00317D11" w:rsidRPr="00317D11" w:rsidRDefault="00317D11" w:rsidP="00090040">
            <w:pPr>
              <w:rPr>
                <w:rFonts w:ascii="Times New Roman" w:hAnsi="Times New Roman" w:cs="Times New Roman"/>
                <w:b/>
                <w:sz w:val="24"/>
                <w:szCs w:val="24"/>
              </w:rPr>
            </w:pPr>
          </w:p>
        </w:tc>
        <w:tc>
          <w:tcPr>
            <w:tcW w:w="6737" w:type="dxa"/>
            <w:tcBorders>
              <w:top w:val="nil"/>
              <w:left w:val="single" w:sz="4" w:space="0" w:color="auto"/>
              <w:right w:val="single" w:sz="4" w:space="0" w:color="auto"/>
            </w:tcBorders>
            <w:shd w:val="clear" w:color="auto" w:fill="auto"/>
          </w:tcPr>
          <w:p w:rsidR="00317D11" w:rsidRPr="00317D11" w:rsidRDefault="00317D11" w:rsidP="00090040">
            <w:pPr>
              <w:rPr>
                <w:rFonts w:ascii="Times New Roman" w:hAnsi="Times New Roman" w:cs="Times New Roman"/>
                <w:sz w:val="24"/>
                <w:szCs w:val="24"/>
              </w:rPr>
            </w:pPr>
          </w:p>
        </w:tc>
        <w:tc>
          <w:tcPr>
            <w:tcW w:w="1499" w:type="dxa"/>
            <w:tcBorders>
              <w:top w:val="single" w:sz="4" w:space="0" w:color="auto"/>
              <w:left w:val="single" w:sz="4" w:space="0" w:color="auto"/>
              <w:right w:val="single" w:sz="4" w:space="0" w:color="auto"/>
            </w:tcBorders>
            <w:vAlign w:val="center"/>
          </w:tcPr>
          <w:p w:rsidR="00317D11" w:rsidRPr="00317D11" w:rsidRDefault="00317D11" w:rsidP="00090040">
            <w:pPr>
              <w:jc w:val="center"/>
              <w:rPr>
                <w:rFonts w:ascii="Times New Roman" w:hAnsi="Times New Roman" w:cs="Times New Roman"/>
                <w:b/>
                <w:sz w:val="24"/>
                <w:szCs w:val="24"/>
              </w:rPr>
            </w:pPr>
          </w:p>
        </w:tc>
      </w:tr>
      <w:tr w:rsidR="00F80E11" w:rsidRPr="00317D11" w:rsidTr="00317D11">
        <w:tc>
          <w:tcPr>
            <w:tcW w:w="7527" w:type="dxa"/>
            <w:gridSpan w:val="2"/>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i/>
                <w:sz w:val="24"/>
                <w:szCs w:val="24"/>
              </w:rPr>
              <w:t>Глава 1</w:t>
            </w:r>
            <w:r w:rsidRPr="00317D11">
              <w:rPr>
                <w:rFonts w:ascii="Times New Roman" w:hAnsi="Times New Roman" w:cs="Times New Roman"/>
                <w:b/>
                <w:i/>
                <w:sz w:val="24"/>
                <w:szCs w:val="24"/>
              </w:rPr>
              <w:cr/>
            </w:r>
            <w:r w:rsidRPr="00317D11">
              <w:rPr>
                <w:rFonts w:ascii="Times New Roman" w:hAnsi="Times New Roman" w:cs="Times New Roman"/>
                <w:b/>
                <w:sz w:val="24"/>
                <w:szCs w:val="24"/>
              </w:rPr>
              <w:t>Линейное уравнение</w:t>
            </w:r>
          </w:p>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b/>
                <w:sz w:val="24"/>
                <w:szCs w:val="24"/>
              </w:rPr>
              <w:t>с одной переменной</w:t>
            </w:r>
          </w:p>
        </w:tc>
        <w:tc>
          <w:tcPr>
            <w:tcW w:w="1499" w:type="dxa"/>
            <w:tcBorders>
              <w:top w:val="single" w:sz="4" w:space="0" w:color="auto"/>
            </w:tcBorders>
            <w:vAlign w:val="center"/>
          </w:tcPr>
          <w:p w:rsidR="00F80E11" w:rsidRPr="00317D11" w:rsidRDefault="00455967" w:rsidP="00090040">
            <w:pPr>
              <w:jc w:val="center"/>
              <w:rPr>
                <w:rFonts w:ascii="Times New Roman" w:hAnsi="Times New Roman" w:cs="Times New Roman"/>
                <w:b/>
                <w:sz w:val="24"/>
                <w:szCs w:val="24"/>
              </w:rPr>
            </w:pPr>
            <w:r>
              <w:rPr>
                <w:rFonts w:ascii="Times New Roman" w:hAnsi="Times New Roman" w:cs="Times New Roman"/>
                <w:b/>
                <w:sz w:val="24"/>
                <w:szCs w:val="24"/>
              </w:rPr>
              <w:t>23</w:t>
            </w:r>
          </w:p>
        </w:tc>
      </w:tr>
      <w:tr w:rsidR="000251D0" w:rsidRPr="00317D11" w:rsidTr="00317D11">
        <w:tc>
          <w:tcPr>
            <w:tcW w:w="7527" w:type="dxa"/>
            <w:gridSpan w:val="2"/>
          </w:tcPr>
          <w:p w:rsidR="000251D0" w:rsidRPr="000251D0" w:rsidRDefault="000251D0" w:rsidP="00090040">
            <w:pPr>
              <w:jc w:val="center"/>
              <w:rPr>
                <w:rFonts w:ascii="Times New Roman" w:hAnsi="Times New Roman" w:cs="Times New Roman"/>
                <w:b/>
                <w:sz w:val="24"/>
                <w:szCs w:val="24"/>
              </w:rPr>
            </w:pPr>
            <w:r w:rsidRPr="000251D0">
              <w:rPr>
                <w:rFonts w:ascii="Times New Roman" w:hAnsi="Times New Roman" w:cs="Times New Roman"/>
                <w:b/>
                <w:sz w:val="24"/>
                <w:szCs w:val="24"/>
              </w:rPr>
              <w:t>Повторение</w:t>
            </w:r>
          </w:p>
        </w:tc>
        <w:tc>
          <w:tcPr>
            <w:tcW w:w="1499" w:type="dxa"/>
            <w:tcBorders>
              <w:top w:val="single" w:sz="4" w:space="0" w:color="auto"/>
            </w:tcBorders>
            <w:vAlign w:val="center"/>
          </w:tcPr>
          <w:p w:rsidR="000251D0" w:rsidRDefault="000251D0" w:rsidP="00090040">
            <w:pPr>
              <w:jc w:val="center"/>
              <w:rPr>
                <w:rFonts w:ascii="Times New Roman" w:hAnsi="Times New Roman" w:cs="Times New Roman"/>
                <w:b/>
                <w:sz w:val="24"/>
                <w:szCs w:val="24"/>
              </w:rPr>
            </w:pPr>
            <w:r>
              <w:rPr>
                <w:rFonts w:ascii="Times New Roman" w:hAnsi="Times New Roman" w:cs="Times New Roman"/>
                <w:b/>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Введение в алгебру</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5</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Линейное уравнение с одной переменной</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6</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3</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Решение задач с помощью уравнений</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7</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Повторение</w:t>
            </w:r>
            <w:r w:rsidRPr="00317D11">
              <w:rPr>
                <w:rFonts w:ascii="Times New Roman" w:hAnsi="Times New Roman" w:cs="Times New Roman"/>
                <w:sz w:val="24"/>
                <w:szCs w:val="24"/>
              </w:rPr>
              <w:cr/>
              <w:t>и систематизация</w:t>
            </w:r>
          </w:p>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учебного материала</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1</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Контрольная работа № 1</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1</w:t>
            </w:r>
          </w:p>
        </w:tc>
      </w:tr>
      <w:tr w:rsidR="00F80E11" w:rsidRPr="00317D11" w:rsidTr="00317D11">
        <w:tc>
          <w:tcPr>
            <w:tcW w:w="7527" w:type="dxa"/>
            <w:gridSpan w:val="2"/>
          </w:tcPr>
          <w:p w:rsidR="00F80E11" w:rsidRPr="00317D11" w:rsidRDefault="00F80E11" w:rsidP="00090040">
            <w:pPr>
              <w:jc w:val="center"/>
              <w:rPr>
                <w:rFonts w:ascii="Times New Roman" w:hAnsi="Times New Roman" w:cs="Times New Roman"/>
                <w:b/>
                <w:i/>
                <w:sz w:val="24"/>
                <w:szCs w:val="24"/>
              </w:rPr>
            </w:pPr>
            <w:r w:rsidRPr="00317D11">
              <w:rPr>
                <w:rFonts w:ascii="Times New Roman" w:hAnsi="Times New Roman" w:cs="Times New Roman"/>
                <w:b/>
                <w:i/>
                <w:sz w:val="24"/>
                <w:szCs w:val="24"/>
              </w:rPr>
              <w:t>Глава 2</w:t>
            </w:r>
          </w:p>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b/>
                <w:sz w:val="24"/>
                <w:szCs w:val="24"/>
              </w:rPr>
              <w:t>Целые выражения</w:t>
            </w:r>
          </w:p>
        </w:tc>
        <w:tc>
          <w:tcPr>
            <w:tcW w:w="1499" w:type="dxa"/>
            <w:vAlign w:val="center"/>
          </w:tcPr>
          <w:p w:rsidR="00F80E11" w:rsidRPr="00317D11" w:rsidRDefault="000251D0" w:rsidP="00090040">
            <w:pPr>
              <w:jc w:val="center"/>
              <w:rPr>
                <w:rFonts w:ascii="Times New Roman" w:hAnsi="Times New Roman" w:cs="Times New Roman"/>
                <w:b/>
                <w:sz w:val="24"/>
                <w:szCs w:val="24"/>
              </w:rPr>
            </w:pPr>
            <w:r>
              <w:rPr>
                <w:rFonts w:ascii="Times New Roman" w:hAnsi="Times New Roman" w:cs="Times New Roman"/>
                <w:b/>
                <w:sz w:val="24"/>
                <w:szCs w:val="24"/>
              </w:rPr>
              <w:t>66</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4</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Тождественно равные выражения. Тождества</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2</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5</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Степень с натуральным показателем</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6</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Свойства степени с натуральным показателем</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7</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Одночлены</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8</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Многочлены</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2</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9</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Сложение и вычитание многочленов</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Контрольная работа № 2</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1</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10</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Умножение одночлена на многочлен</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11</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Умножение многочлена на многочлен</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5</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12</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Разложение многочленов на множители. Вынесение общего множителя за скобки</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6</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13</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Разложение многочленов на множители. Метод группировки</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317D11">
              <w:rPr>
                <w:rFonts w:ascii="Times New Roman" w:hAnsi="Times New Roman" w:cs="Times New Roman"/>
                <w:sz w:val="24"/>
                <w:szCs w:val="24"/>
              </w:rPr>
              <w:t>работа № 3</w:t>
            </w:r>
          </w:p>
        </w:tc>
        <w:tc>
          <w:tcPr>
            <w:tcW w:w="1499" w:type="dxa"/>
          </w:tcPr>
          <w:p w:rsidR="00F80E11" w:rsidRPr="00317D11" w:rsidRDefault="00F80E11" w:rsidP="00090040">
            <w:pPr>
              <w:jc w:val="center"/>
              <w:rPr>
                <w:rFonts w:ascii="Times New Roman" w:hAnsi="Times New Roman" w:cs="Times New Roman"/>
                <w:sz w:val="24"/>
                <w:szCs w:val="24"/>
                <w:lang w:val="en-US"/>
              </w:rPr>
            </w:pPr>
            <w:r w:rsidRPr="00317D11">
              <w:rPr>
                <w:rFonts w:ascii="Times New Roman" w:hAnsi="Times New Roman" w:cs="Times New Roman"/>
                <w:sz w:val="24"/>
                <w:szCs w:val="24"/>
                <w:lang w:val="en-US"/>
              </w:rPr>
              <w:t>1</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14</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Произведение разности и суммы двух выражений</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15</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Разность квадратов двух выражений</w:t>
            </w:r>
          </w:p>
        </w:tc>
        <w:tc>
          <w:tcPr>
            <w:tcW w:w="1499" w:type="dxa"/>
          </w:tcPr>
          <w:p w:rsidR="00F80E11" w:rsidRPr="00317D11" w:rsidRDefault="00317D11"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16</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Квадрат суммы и квадрат разности двух выражений</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5</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17</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Преобразование многочлена в квадрат суммы или разности двух выражений</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Контрольная работа № 4</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1</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18</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Сумма и разность кубов двух выражений</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19</w:t>
            </w:r>
          </w:p>
        </w:tc>
        <w:tc>
          <w:tcPr>
            <w:tcW w:w="6737" w:type="dxa"/>
            <w:shd w:val="clear" w:color="auto" w:fill="auto"/>
          </w:tcPr>
          <w:p w:rsidR="000251D0"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 xml:space="preserve">Применение различных способов разложения многочлена на </w:t>
            </w:r>
          </w:p>
          <w:p w:rsidR="000251D0" w:rsidRDefault="000251D0" w:rsidP="00090040">
            <w:pPr>
              <w:rPr>
                <w:rFonts w:ascii="Times New Roman" w:hAnsi="Times New Roman" w:cs="Times New Roman"/>
                <w:sz w:val="24"/>
                <w:szCs w:val="24"/>
              </w:rPr>
            </w:pPr>
          </w:p>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множители</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317D11" w:rsidP="00317D11">
            <w:pPr>
              <w:rPr>
                <w:rFonts w:ascii="Times New Roman" w:hAnsi="Times New Roman" w:cs="Times New Roman"/>
                <w:sz w:val="24"/>
                <w:szCs w:val="24"/>
              </w:rPr>
            </w:pPr>
            <w:r>
              <w:rPr>
                <w:rFonts w:ascii="Times New Roman" w:hAnsi="Times New Roman" w:cs="Times New Roman"/>
                <w:sz w:val="24"/>
                <w:szCs w:val="24"/>
              </w:rPr>
              <w:t xml:space="preserve">Повторение </w:t>
            </w:r>
            <w:r w:rsidR="00F80E11" w:rsidRPr="00317D11">
              <w:rPr>
                <w:rFonts w:ascii="Times New Roman" w:hAnsi="Times New Roman" w:cs="Times New Roman"/>
                <w:sz w:val="24"/>
                <w:szCs w:val="24"/>
              </w:rPr>
              <w:t>и систематизация</w:t>
            </w:r>
            <w:r>
              <w:rPr>
                <w:rFonts w:ascii="Times New Roman" w:hAnsi="Times New Roman" w:cs="Times New Roman"/>
                <w:sz w:val="24"/>
                <w:szCs w:val="24"/>
              </w:rPr>
              <w:t xml:space="preserve"> </w:t>
            </w:r>
            <w:r w:rsidR="00F80E11" w:rsidRPr="00317D11">
              <w:rPr>
                <w:rFonts w:ascii="Times New Roman" w:hAnsi="Times New Roman" w:cs="Times New Roman"/>
                <w:sz w:val="24"/>
                <w:szCs w:val="24"/>
              </w:rPr>
              <w:t>учебного материала</w:t>
            </w:r>
          </w:p>
        </w:tc>
        <w:tc>
          <w:tcPr>
            <w:tcW w:w="1499" w:type="dxa"/>
          </w:tcPr>
          <w:p w:rsidR="00F80E11" w:rsidRPr="00317D11" w:rsidRDefault="00F80E11" w:rsidP="00090040">
            <w:pPr>
              <w:jc w:val="center"/>
              <w:rPr>
                <w:rFonts w:ascii="Times New Roman" w:hAnsi="Times New Roman" w:cs="Times New Roman"/>
                <w:sz w:val="24"/>
                <w:szCs w:val="24"/>
                <w:lang w:val="en-US"/>
              </w:rPr>
            </w:pPr>
            <w:r w:rsidRPr="00317D11">
              <w:rPr>
                <w:rFonts w:ascii="Times New Roman" w:hAnsi="Times New Roman" w:cs="Times New Roman"/>
                <w:sz w:val="24"/>
                <w:szCs w:val="24"/>
                <w:lang w:val="en-US"/>
              </w:rPr>
              <w:t>2</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Контрольная работа № 5</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1</w:t>
            </w:r>
          </w:p>
        </w:tc>
      </w:tr>
      <w:tr w:rsidR="00F80E11" w:rsidRPr="00317D11" w:rsidTr="00317D11">
        <w:tc>
          <w:tcPr>
            <w:tcW w:w="7527" w:type="dxa"/>
            <w:gridSpan w:val="2"/>
          </w:tcPr>
          <w:p w:rsidR="00F80E11" w:rsidRPr="00317D11" w:rsidRDefault="00F80E11" w:rsidP="00090040">
            <w:pPr>
              <w:jc w:val="center"/>
              <w:rPr>
                <w:rFonts w:ascii="Times New Roman" w:hAnsi="Times New Roman" w:cs="Times New Roman"/>
                <w:b/>
                <w:i/>
                <w:sz w:val="24"/>
                <w:szCs w:val="24"/>
                <w:lang w:val="en-US"/>
              </w:rPr>
            </w:pPr>
            <w:r w:rsidRPr="00317D11">
              <w:rPr>
                <w:rFonts w:ascii="Times New Roman" w:hAnsi="Times New Roman" w:cs="Times New Roman"/>
                <w:b/>
                <w:i/>
                <w:sz w:val="24"/>
                <w:szCs w:val="24"/>
              </w:rPr>
              <w:t>Глава 3</w:t>
            </w:r>
          </w:p>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Функции</w:t>
            </w:r>
          </w:p>
        </w:tc>
        <w:tc>
          <w:tcPr>
            <w:tcW w:w="1499" w:type="dxa"/>
            <w:vAlign w:val="center"/>
          </w:tcPr>
          <w:p w:rsidR="00F80E11" w:rsidRPr="00317D11" w:rsidRDefault="000251D0" w:rsidP="00090040">
            <w:pPr>
              <w:jc w:val="center"/>
              <w:rPr>
                <w:rFonts w:ascii="Times New Roman" w:hAnsi="Times New Roman" w:cs="Times New Roman"/>
                <w:b/>
                <w:sz w:val="24"/>
                <w:szCs w:val="24"/>
              </w:rPr>
            </w:pPr>
            <w:r>
              <w:rPr>
                <w:rFonts w:ascii="Times New Roman" w:hAnsi="Times New Roman" w:cs="Times New Roman"/>
                <w:b/>
                <w:sz w:val="24"/>
                <w:szCs w:val="24"/>
              </w:rPr>
              <w:t>18</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20</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Связи между величинами. Функция</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21</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Способы задания функции</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22</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График функции</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23</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Линейная функция, её графики свойства</w:t>
            </w:r>
          </w:p>
        </w:tc>
        <w:tc>
          <w:tcPr>
            <w:tcW w:w="1499" w:type="dxa"/>
          </w:tcPr>
          <w:p w:rsidR="00F80E11" w:rsidRPr="00317D11" w:rsidRDefault="000251D0" w:rsidP="000251D0">
            <w:pPr>
              <w:jc w:val="center"/>
              <w:rPr>
                <w:rFonts w:ascii="Times New Roman" w:hAnsi="Times New Roman" w:cs="Times New Roman"/>
                <w:sz w:val="24"/>
                <w:szCs w:val="24"/>
              </w:rPr>
            </w:pPr>
            <w:r>
              <w:rPr>
                <w:rFonts w:ascii="Times New Roman" w:hAnsi="Times New Roman" w:cs="Times New Roman"/>
                <w:sz w:val="24"/>
                <w:szCs w:val="24"/>
              </w:rPr>
              <w:t>7</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Повторение</w:t>
            </w:r>
            <w:r w:rsidRPr="00317D11">
              <w:rPr>
                <w:rFonts w:ascii="Times New Roman" w:hAnsi="Times New Roman" w:cs="Times New Roman"/>
                <w:sz w:val="24"/>
                <w:szCs w:val="24"/>
              </w:rPr>
              <w:cr/>
              <w:t>и систематизация</w:t>
            </w:r>
          </w:p>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учебного материала</w:t>
            </w:r>
          </w:p>
        </w:tc>
        <w:tc>
          <w:tcPr>
            <w:tcW w:w="1499" w:type="dxa"/>
          </w:tcPr>
          <w:p w:rsidR="00F80E11" w:rsidRPr="000251D0" w:rsidRDefault="000251D0" w:rsidP="00090040">
            <w:pPr>
              <w:jc w:val="center"/>
              <w:rPr>
                <w:rFonts w:ascii="Times New Roman" w:hAnsi="Times New Roman" w:cs="Times New Roman"/>
                <w:sz w:val="24"/>
                <w:szCs w:val="24"/>
              </w:rPr>
            </w:pPr>
            <w:r>
              <w:rPr>
                <w:rFonts w:ascii="Times New Roman" w:hAnsi="Times New Roman" w:cs="Times New Roman"/>
                <w:sz w:val="24"/>
                <w:szCs w:val="24"/>
              </w:rPr>
              <w:t>1</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317D11">
              <w:rPr>
                <w:rFonts w:ascii="Times New Roman" w:hAnsi="Times New Roman" w:cs="Times New Roman"/>
                <w:sz w:val="24"/>
                <w:szCs w:val="24"/>
              </w:rPr>
              <w:t>работа № 6</w:t>
            </w:r>
          </w:p>
        </w:tc>
        <w:tc>
          <w:tcPr>
            <w:tcW w:w="1499" w:type="dxa"/>
          </w:tcPr>
          <w:p w:rsidR="00F80E11" w:rsidRPr="00317D11" w:rsidRDefault="00F80E11" w:rsidP="00090040">
            <w:pPr>
              <w:jc w:val="center"/>
              <w:rPr>
                <w:rFonts w:ascii="Times New Roman" w:hAnsi="Times New Roman" w:cs="Times New Roman"/>
                <w:sz w:val="24"/>
                <w:szCs w:val="24"/>
                <w:lang w:val="en-US"/>
              </w:rPr>
            </w:pPr>
            <w:r w:rsidRPr="00317D11">
              <w:rPr>
                <w:rFonts w:ascii="Times New Roman" w:hAnsi="Times New Roman" w:cs="Times New Roman"/>
                <w:sz w:val="24"/>
                <w:szCs w:val="24"/>
                <w:lang w:val="en-US"/>
              </w:rPr>
              <w:t>1</w:t>
            </w:r>
          </w:p>
        </w:tc>
      </w:tr>
      <w:tr w:rsidR="00F80E11" w:rsidRPr="00317D11" w:rsidTr="00317D11">
        <w:tc>
          <w:tcPr>
            <w:tcW w:w="7527" w:type="dxa"/>
            <w:gridSpan w:val="2"/>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i/>
                <w:sz w:val="24"/>
                <w:szCs w:val="24"/>
              </w:rPr>
              <w:t>Глава 4</w:t>
            </w:r>
            <w:r w:rsidRPr="00317D11">
              <w:rPr>
                <w:rFonts w:ascii="Times New Roman" w:hAnsi="Times New Roman" w:cs="Times New Roman"/>
                <w:b/>
                <w:i/>
                <w:sz w:val="24"/>
                <w:szCs w:val="24"/>
              </w:rPr>
              <w:cr/>
            </w:r>
            <w:r w:rsidRPr="00317D11">
              <w:rPr>
                <w:rFonts w:ascii="Times New Roman" w:hAnsi="Times New Roman" w:cs="Times New Roman"/>
                <w:b/>
                <w:sz w:val="24"/>
                <w:szCs w:val="24"/>
              </w:rPr>
              <w:t>Системы линейных</w:t>
            </w:r>
            <w:r w:rsidRPr="00317D11">
              <w:rPr>
                <w:rFonts w:ascii="Times New Roman" w:hAnsi="Times New Roman" w:cs="Times New Roman"/>
                <w:b/>
                <w:sz w:val="24"/>
                <w:szCs w:val="24"/>
              </w:rPr>
              <w:cr/>
              <w:t>уравнений с двумя</w:t>
            </w:r>
          </w:p>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b/>
                <w:sz w:val="24"/>
                <w:szCs w:val="24"/>
              </w:rPr>
              <w:t>переменными</w:t>
            </w:r>
          </w:p>
        </w:tc>
        <w:tc>
          <w:tcPr>
            <w:tcW w:w="1499" w:type="dxa"/>
            <w:vAlign w:val="center"/>
          </w:tcPr>
          <w:p w:rsidR="00F80E11" w:rsidRPr="00317D11" w:rsidRDefault="000251D0" w:rsidP="00090040">
            <w:pPr>
              <w:jc w:val="center"/>
              <w:rPr>
                <w:rFonts w:ascii="Times New Roman" w:hAnsi="Times New Roman" w:cs="Times New Roman"/>
                <w:b/>
                <w:sz w:val="24"/>
                <w:szCs w:val="24"/>
              </w:rPr>
            </w:pPr>
            <w:r>
              <w:rPr>
                <w:rFonts w:ascii="Times New Roman" w:hAnsi="Times New Roman" w:cs="Times New Roman"/>
                <w:b/>
                <w:sz w:val="24"/>
                <w:szCs w:val="24"/>
              </w:rPr>
              <w:t>23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24</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Уравнения с двумя переменными</w:t>
            </w:r>
          </w:p>
        </w:tc>
        <w:tc>
          <w:tcPr>
            <w:tcW w:w="1499" w:type="dxa"/>
          </w:tcPr>
          <w:p w:rsidR="00F80E11" w:rsidRPr="00317D11" w:rsidRDefault="00F80E11" w:rsidP="00090040">
            <w:pPr>
              <w:jc w:val="center"/>
              <w:rPr>
                <w:rFonts w:ascii="Times New Roman" w:hAnsi="Times New Roman" w:cs="Times New Roman"/>
                <w:sz w:val="24"/>
                <w:szCs w:val="24"/>
                <w:lang w:val="en-US"/>
              </w:rPr>
            </w:pPr>
            <w:r w:rsidRPr="00317D11">
              <w:rPr>
                <w:rFonts w:ascii="Times New Roman" w:hAnsi="Times New Roman" w:cs="Times New Roman"/>
                <w:sz w:val="24"/>
                <w:szCs w:val="24"/>
                <w:lang w:val="en-US"/>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25</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Линейное уравнение с двумя переменными и его график</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26</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Системы уравнений с двумя переменными. Графический метод решения системы двух линейных уравнений с двумя переменными</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27</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Решение систем линейных уравнений методом подстановки</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3</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28</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Решение систем линейных уравнений методом сложения</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29</w:t>
            </w: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Решение задач с помощью систем линейных уравнений</w:t>
            </w:r>
          </w:p>
        </w:tc>
        <w:tc>
          <w:tcPr>
            <w:tcW w:w="1499" w:type="dxa"/>
          </w:tcPr>
          <w:p w:rsidR="00F80E11" w:rsidRPr="00317D11" w:rsidRDefault="000251D0" w:rsidP="00090040">
            <w:pPr>
              <w:jc w:val="center"/>
              <w:rPr>
                <w:rFonts w:ascii="Times New Roman" w:hAnsi="Times New Roman" w:cs="Times New Roman"/>
                <w:sz w:val="24"/>
                <w:szCs w:val="24"/>
              </w:rPr>
            </w:pPr>
            <w:r>
              <w:rPr>
                <w:rFonts w:ascii="Times New Roman" w:hAnsi="Times New Roman" w:cs="Times New Roman"/>
                <w:sz w:val="24"/>
                <w:szCs w:val="24"/>
              </w:rPr>
              <w:t>4</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Повторение</w:t>
            </w:r>
            <w:r w:rsidRPr="00317D11">
              <w:rPr>
                <w:rFonts w:ascii="Times New Roman" w:hAnsi="Times New Roman" w:cs="Times New Roman"/>
                <w:sz w:val="24"/>
                <w:szCs w:val="24"/>
              </w:rPr>
              <w:cr/>
              <w:t>и систематизация</w:t>
            </w:r>
          </w:p>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учебного материала</w:t>
            </w:r>
          </w:p>
        </w:tc>
        <w:tc>
          <w:tcPr>
            <w:tcW w:w="1499" w:type="dxa"/>
          </w:tcPr>
          <w:p w:rsidR="00F80E11" w:rsidRPr="00317D11" w:rsidRDefault="00F80E11" w:rsidP="00090040">
            <w:pPr>
              <w:jc w:val="center"/>
              <w:rPr>
                <w:rFonts w:ascii="Times New Roman" w:hAnsi="Times New Roman" w:cs="Times New Roman"/>
                <w:sz w:val="24"/>
                <w:szCs w:val="24"/>
                <w:lang w:val="en-US"/>
              </w:rPr>
            </w:pPr>
            <w:r w:rsidRPr="00317D11">
              <w:rPr>
                <w:rFonts w:ascii="Times New Roman" w:hAnsi="Times New Roman" w:cs="Times New Roman"/>
                <w:sz w:val="24"/>
                <w:szCs w:val="24"/>
                <w:lang w:val="en-US"/>
              </w:rPr>
              <w:t>1</w:t>
            </w:r>
          </w:p>
        </w:tc>
      </w:tr>
      <w:tr w:rsidR="00F80E11" w:rsidRPr="00317D11" w:rsidTr="00317D11">
        <w:tc>
          <w:tcPr>
            <w:tcW w:w="0" w:type="auto"/>
          </w:tcPr>
          <w:p w:rsidR="00F80E11" w:rsidRPr="00317D11" w:rsidRDefault="00F80E11" w:rsidP="00090040">
            <w:pPr>
              <w:jc w:val="center"/>
              <w:rPr>
                <w:rFonts w:ascii="Times New Roman" w:hAnsi="Times New Roman" w:cs="Times New Roman"/>
                <w:b/>
                <w:sz w:val="24"/>
                <w:szCs w:val="24"/>
              </w:rPr>
            </w:pPr>
          </w:p>
        </w:tc>
        <w:tc>
          <w:tcPr>
            <w:tcW w:w="6737" w:type="dxa"/>
            <w:shd w:val="clear" w:color="auto" w:fill="auto"/>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Контрольная</w:t>
            </w:r>
            <w:r w:rsidR="00317D11">
              <w:rPr>
                <w:rFonts w:ascii="Times New Roman" w:hAnsi="Times New Roman" w:cs="Times New Roman"/>
                <w:sz w:val="24"/>
                <w:szCs w:val="24"/>
              </w:rPr>
              <w:t xml:space="preserve"> </w:t>
            </w:r>
            <w:r w:rsidRPr="00317D11">
              <w:rPr>
                <w:rFonts w:ascii="Times New Roman" w:hAnsi="Times New Roman" w:cs="Times New Roman"/>
                <w:sz w:val="24"/>
                <w:szCs w:val="24"/>
              </w:rPr>
              <w:t>работа № 7</w:t>
            </w:r>
          </w:p>
        </w:tc>
        <w:tc>
          <w:tcPr>
            <w:tcW w:w="1499" w:type="dxa"/>
          </w:tcPr>
          <w:p w:rsidR="00F80E11" w:rsidRPr="00317D11" w:rsidRDefault="00F80E11" w:rsidP="00090040">
            <w:pPr>
              <w:jc w:val="center"/>
              <w:rPr>
                <w:rFonts w:ascii="Times New Roman" w:hAnsi="Times New Roman" w:cs="Times New Roman"/>
                <w:sz w:val="24"/>
                <w:szCs w:val="24"/>
                <w:lang w:val="en-US"/>
              </w:rPr>
            </w:pPr>
            <w:r w:rsidRPr="00317D11">
              <w:rPr>
                <w:rFonts w:ascii="Times New Roman" w:hAnsi="Times New Roman" w:cs="Times New Roman"/>
                <w:sz w:val="24"/>
                <w:szCs w:val="24"/>
                <w:lang w:val="en-US"/>
              </w:rPr>
              <w:t>1</w:t>
            </w:r>
          </w:p>
        </w:tc>
      </w:tr>
      <w:tr w:rsidR="00F80E11" w:rsidRPr="00317D11" w:rsidTr="00317D11">
        <w:tc>
          <w:tcPr>
            <w:tcW w:w="7527" w:type="dxa"/>
            <w:gridSpan w:val="2"/>
          </w:tcPr>
          <w:p w:rsidR="00F80E11" w:rsidRPr="00317D11" w:rsidRDefault="00F80E11" w:rsidP="00090040">
            <w:pPr>
              <w:jc w:val="center"/>
              <w:rPr>
                <w:rFonts w:ascii="Times New Roman" w:hAnsi="Times New Roman" w:cs="Times New Roman"/>
                <w:b/>
                <w:sz w:val="24"/>
                <w:szCs w:val="24"/>
              </w:rPr>
            </w:pPr>
            <w:r w:rsidRPr="00317D11">
              <w:rPr>
                <w:rFonts w:ascii="Times New Roman" w:hAnsi="Times New Roman" w:cs="Times New Roman"/>
                <w:b/>
                <w:sz w:val="24"/>
                <w:szCs w:val="24"/>
              </w:rPr>
              <w:t>Повторение и систематизация учебного материала</w:t>
            </w:r>
          </w:p>
        </w:tc>
        <w:tc>
          <w:tcPr>
            <w:tcW w:w="1499" w:type="dxa"/>
            <w:vAlign w:val="center"/>
          </w:tcPr>
          <w:p w:rsidR="00F80E11" w:rsidRPr="00317D11" w:rsidRDefault="000251D0" w:rsidP="00090040">
            <w:pPr>
              <w:jc w:val="center"/>
              <w:rPr>
                <w:rFonts w:ascii="Times New Roman" w:hAnsi="Times New Roman" w:cs="Times New Roman"/>
                <w:b/>
                <w:sz w:val="24"/>
                <w:szCs w:val="24"/>
              </w:rPr>
            </w:pPr>
            <w:r>
              <w:rPr>
                <w:rFonts w:ascii="Times New Roman" w:hAnsi="Times New Roman" w:cs="Times New Roman"/>
                <w:b/>
                <w:sz w:val="24"/>
                <w:szCs w:val="24"/>
              </w:rPr>
              <w:t>10</w:t>
            </w:r>
          </w:p>
        </w:tc>
      </w:tr>
      <w:tr w:rsidR="00F80E11" w:rsidRPr="00317D11" w:rsidTr="00317D11">
        <w:tc>
          <w:tcPr>
            <w:tcW w:w="7527" w:type="dxa"/>
            <w:gridSpan w:val="2"/>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Упражнения для повторения курса 7 класса</w:t>
            </w:r>
          </w:p>
        </w:tc>
        <w:tc>
          <w:tcPr>
            <w:tcW w:w="1499" w:type="dxa"/>
          </w:tcPr>
          <w:p w:rsidR="00F80E11" w:rsidRPr="00317D11" w:rsidRDefault="00F80E11" w:rsidP="00090040">
            <w:pPr>
              <w:jc w:val="center"/>
              <w:rPr>
                <w:rFonts w:ascii="Times New Roman" w:hAnsi="Times New Roman" w:cs="Times New Roman"/>
                <w:sz w:val="24"/>
                <w:szCs w:val="24"/>
              </w:rPr>
            </w:pPr>
            <w:r w:rsidRPr="00317D11">
              <w:rPr>
                <w:rFonts w:ascii="Times New Roman" w:hAnsi="Times New Roman" w:cs="Times New Roman"/>
                <w:sz w:val="24"/>
                <w:szCs w:val="24"/>
              </w:rPr>
              <w:t>30</w:t>
            </w:r>
          </w:p>
        </w:tc>
      </w:tr>
      <w:tr w:rsidR="00F80E11" w:rsidRPr="00317D11" w:rsidTr="00317D11">
        <w:tc>
          <w:tcPr>
            <w:tcW w:w="7527" w:type="dxa"/>
            <w:gridSpan w:val="2"/>
          </w:tcPr>
          <w:p w:rsidR="00F80E11" w:rsidRPr="00317D11" w:rsidRDefault="00F80E11" w:rsidP="00090040">
            <w:pPr>
              <w:rPr>
                <w:rFonts w:ascii="Times New Roman" w:hAnsi="Times New Roman" w:cs="Times New Roman"/>
                <w:sz w:val="24"/>
                <w:szCs w:val="24"/>
              </w:rPr>
            </w:pPr>
            <w:r w:rsidRPr="00317D11">
              <w:rPr>
                <w:rFonts w:ascii="Times New Roman" w:hAnsi="Times New Roman" w:cs="Times New Roman"/>
                <w:sz w:val="24"/>
                <w:szCs w:val="24"/>
              </w:rPr>
              <w:t>Итоговая контрольная</w:t>
            </w:r>
            <w:r w:rsidR="00317D11">
              <w:rPr>
                <w:rFonts w:ascii="Times New Roman" w:hAnsi="Times New Roman" w:cs="Times New Roman"/>
                <w:sz w:val="24"/>
                <w:szCs w:val="24"/>
              </w:rPr>
              <w:t xml:space="preserve"> </w:t>
            </w:r>
            <w:r w:rsidRPr="00317D11">
              <w:rPr>
                <w:rFonts w:ascii="Times New Roman" w:hAnsi="Times New Roman" w:cs="Times New Roman"/>
                <w:sz w:val="24"/>
                <w:szCs w:val="24"/>
              </w:rPr>
              <w:t xml:space="preserve">работа </w:t>
            </w:r>
          </w:p>
        </w:tc>
        <w:tc>
          <w:tcPr>
            <w:tcW w:w="1499" w:type="dxa"/>
          </w:tcPr>
          <w:p w:rsidR="00F80E11" w:rsidRPr="00317D11" w:rsidRDefault="00F80E11" w:rsidP="00090040">
            <w:pPr>
              <w:jc w:val="center"/>
              <w:rPr>
                <w:rFonts w:ascii="Times New Roman" w:hAnsi="Times New Roman" w:cs="Times New Roman"/>
                <w:sz w:val="24"/>
                <w:szCs w:val="24"/>
                <w:lang w:val="en-US"/>
              </w:rPr>
            </w:pPr>
            <w:r w:rsidRPr="00317D11">
              <w:rPr>
                <w:rFonts w:ascii="Times New Roman" w:hAnsi="Times New Roman" w:cs="Times New Roman"/>
                <w:sz w:val="24"/>
                <w:szCs w:val="24"/>
                <w:lang w:val="en-US"/>
              </w:rPr>
              <w:t>1</w:t>
            </w:r>
          </w:p>
        </w:tc>
      </w:tr>
    </w:tbl>
    <w:p w:rsidR="00317D11" w:rsidRDefault="00090040" w:rsidP="00317D11">
      <w:pPr>
        <w:rPr>
          <w:rFonts w:ascii="Times New Roman" w:hAnsi="Times New Roman" w:cs="Times New Roman"/>
          <w:sz w:val="24"/>
          <w:szCs w:val="24"/>
        </w:rPr>
      </w:pPr>
      <w:r w:rsidRPr="00317D11">
        <w:rPr>
          <w:rFonts w:ascii="Times New Roman" w:hAnsi="Times New Roman" w:cs="Times New Roman"/>
          <w:sz w:val="24"/>
          <w:szCs w:val="24"/>
        </w:rPr>
        <w:tab/>
      </w:r>
      <w:r w:rsidRPr="00317D11">
        <w:rPr>
          <w:rFonts w:ascii="Times New Roman" w:hAnsi="Times New Roman" w:cs="Times New Roman"/>
          <w:sz w:val="24"/>
          <w:szCs w:val="24"/>
        </w:rPr>
        <w:tab/>
      </w:r>
      <w:r w:rsidRPr="00317D11">
        <w:rPr>
          <w:rFonts w:ascii="Times New Roman" w:hAnsi="Times New Roman" w:cs="Times New Roman"/>
          <w:sz w:val="24"/>
          <w:szCs w:val="24"/>
        </w:rPr>
        <w:tab/>
      </w:r>
      <w:r w:rsidRPr="00317D11">
        <w:rPr>
          <w:rFonts w:ascii="Times New Roman" w:hAnsi="Times New Roman" w:cs="Times New Roman"/>
          <w:sz w:val="24"/>
          <w:szCs w:val="24"/>
        </w:rPr>
        <w:tab/>
      </w:r>
    </w:p>
    <w:p w:rsidR="00902C0A" w:rsidRPr="00902C0A" w:rsidRDefault="00090040" w:rsidP="00455967">
      <w:pPr>
        <w:pStyle w:val="a3"/>
        <w:spacing w:after="0" w:line="360" w:lineRule="auto"/>
        <w:jc w:val="both"/>
        <w:rPr>
          <w:rFonts w:ascii="Times New Roman" w:hAnsi="Times New Roman" w:cs="Times New Roman"/>
          <w:b/>
          <w:sz w:val="24"/>
          <w:szCs w:val="24"/>
        </w:rPr>
      </w:pPr>
      <w:r w:rsidRPr="005D4591">
        <w:rPr>
          <w:rFonts w:ascii="Times New Roman" w:hAnsi="Times New Roman" w:cs="Times New Roman"/>
        </w:rPr>
        <w:br w:type="column"/>
      </w:r>
      <w:r w:rsidR="00455967">
        <w:rPr>
          <w:rFonts w:ascii="Times New Roman" w:hAnsi="Times New Roman" w:cs="Times New Roman"/>
          <w:b/>
          <w:sz w:val="28"/>
          <w:szCs w:val="28"/>
          <w:u w:val="single"/>
        </w:rPr>
        <w:t>Алгебра 8</w:t>
      </w:r>
      <w:r w:rsidR="00455967" w:rsidRPr="0082071C">
        <w:rPr>
          <w:rFonts w:ascii="Times New Roman" w:hAnsi="Times New Roman" w:cs="Times New Roman"/>
          <w:b/>
          <w:sz w:val="28"/>
          <w:szCs w:val="28"/>
          <w:u w:val="single"/>
        </w:rPr>
        <w:t xml:space="preserve"> класс</w:t>
      </w:r>
      <w:r w:rsidR="00963083">
        <w:rPr>
          <w:rFonts w:ascii="Times New Roman" w:hAnsi="Times New Roman" w:cs="Times New Roman"/>
          <w:b/>
          <w:sz w:val="28"/>
          <w:szCs w:val="28"/>
          <w:u w:val="single"/>
        </w:rPr>
        <w:t>. Базовый уровень.</w:t>
      </w:r>
    </w:p>
    <w:tbl>
      <w:tblPr>
        <w:tblStyle w:val="af2"/>
        <w:tblW w:w="9039" w:type="dxa"/>
        <w:tblLayout w:type="fixed"/>
        <w:tblCellMar>
          <w:top w:w="57" w:type="dxa"/>
          <w:bottom w:w="57" w:type="dxa"/>
        </w:tblCellMar>
        <w:tblLook w:val="01E0" w:firstRow="1" w:lastRow="1" w:firstColumn="1" w:lastColumn="1" w:noHBand="0" w:noVBand="0"/>
      </w:tblPr>
      <w:tblGrid>
        <w:gridCol w:w="789"/>
        <w:gridCol w:w="6690"/>
        <w:gridCol w:w="1560"/>
      </w:tblGrid>
      <w:tr w:rsidR="00455967" w:rsidRPr="00455967" w:rsidTr="00455967">
        <w:trPr>
          <w:cantSplit/>
          <w:trHeight w:val="1659"/>
          <w:tblHeader/>
        </w:trPr>
        <w:tc>
          <w:tcPr>
            <w:tcW w:w="789" w:type="dxa"/>
            <w:tcBorders>
              <w:bottom w:val="nil"/>
            </w:tcBorders>
            <w:textDirection w:val="btLr"/>
          </w:tcPr>
          <w:p w:rsidR="00455967" w:rsidRPr="00455967" w:rsidRDefault="00455967" w:rsidP="00090040">
            <w:pPr>
              <w:ind w:left="113" w:right="113"/>
              <w:jc w:val="center"/>
              <w:rPr>
                <w:rFonts w:ascii="Times New Roman" w:hAnsi="Times New Roman" w:cs="Times New Roman"/>
                <w:b/>
                <w:sz w:val="24"/>
                <w:szCs w:val="24"/>
              </w:rPr>
            </w:pPr>
            <w:r w:rsidRPr="00455967">
              <w:rPr>
                <w:rFonts w:ascii="Times New Roman" w:hAnsi="Times New Roman" w:cs="Times New Roman"/>
                <w:b/>
                <w:sz w:val="24"/>
                <w:szCs w:val="24"/>
              </w:rPr>
              <w:t>Номер</w:t>
            </w:r>
          </w:p>
          <w:p w:rsidR="00455967" w:rsidRPr="00455967" w:rsidRDefault="00455967" w:rsidP="00090040">
            <w:pPr>
              <w:ind w:left="113" w:right="113"/>
              <w:jc w:val="center"/>
              <w:rPr>
                <w:rFonts w:ascii="Times New Roman" w:hAnsi="Times New Roman" w:cs="Times New Roman"/>
                <w:b/>
                <w:sz w:val="24"/>
                <w:szCs w:val="24"/>
              </w:rPr>
            </w:pPr>
            <w:r w:rsidRPr="00455967">
              <w:rPr>
                <w:rFonts w:ascii="Times New Roman" w:hAnsi="Times New Roman" w:cs="Times New Roman"/>
                <w:b/>
                <w:sz w:val="24"/>
                <w:szCs w:val="24"/>
              </w:rPr>
              <w:t>параграфа</w:t>
            </w:r>
          </w:p>
        </w:tc>
        <w:tc>
          <w:tcPr>
            <w:tcW w:w="6690" w:type="dxa"/>
            <w:tcBorders>
              <w:bottom w:val="nil"/>
            </w:tcBorders>
            <w:vAlign w:val="center"/>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Содержание учебного</w:t>
            </w:r>
            <w:r w:rsidRPr="00455967">
              <w:rPr>
                <w:rFonts w:ascii="Times New Roman" w:hAnsi="Times New Roman" w:cs="Times New Roman"/>
                <w:b/>
                <w:sz w:val="24"/>
                <w:szCs w:val="24"/>
              </w:rPr>
              <w:br/>
              <w:t>материала</w:t>
            </w:r>
          </w:p>
        </w:tc>
        <w:tc>
          <w:tcPr>
            <w:tcW w:w="1560" w:type="dxa"/>
            <w:tcBorders>
              <w:bottom w:val="single" w:sz="4" w:space="0" w:color="auto"/>
              <w:right w:val="single" w:sz="4" w:space="0" w:color="auto"/>
            </w:tcBorders>
            <w:vAlign w:val="center"/>
          </w:tcPr>
          <w:p w:rsidR="00455967" w:rsidRPr="00455967" w:rsidRDefault="00455967" w:rsidP="00455967">
            <w:pPr>
              <w:rPr>
                <w:rFonts w:ascii="Times New Roman" w:hAnsi="Times New Roman" w:cs="Times New Roman"/>
                <w:b/>
                <w:sz w:val="24"/>
                <w:szCs w:val="24"/>
              </w:rPr>
            </w:pPr>
            <w:r w:rsidRPr="00455967">
              <w:rPr>
                <w:rFonts w:ascii="Times New Roman" w:hAnsi="Times New Roman" w:cs="Times New Roman"/>
                <w:b/>
                <w:sz w:val="24"/>
                <w:szCs w:val="24"/>
              </w:rPr>
              <w:t>Количество часов</w:t>
            </w:r>
          </w:p>
        </w:tc>
      </w:tr>
      <w:tr w:rsidR="00455967" w:rsidRPr="00455967" w:rsidTr="00455967">
        <w:trPr>
          <w:trHeight w:val="332"/>
          <w:tblHeader/>
        </w:trPr>
        <w:tc>
          <w:tcPr>
            <w:tcW w:w="789" w:type="dxa"/>
            <w:tcBorders>
              <w:top w:val="nil"/>
              <w:left w:val="single" w:sz="4" w:space="0" w:color="auto"/>
              <w:bottom w:val="nil"/>
              <w:right w:val="single" w:sz="4" w:space="0" w:color="auto"/>
            </w:tcBorders>
          </w:tcPr>
          <w:p w:rsidR="00455967" w:rsidRPr="00455967" w:rsidRDefault="00455967" w:rsidP="00090040">
            <w:pPr>
              <w:rPr>
                <w:rFonts w:ascii="Times New Roman" w:hAnsi="Times New Roman" w:cs="Times New Roman"/>
                <w:b/>
                <w:sz w:val="24"/>
                <w:szCs w:val="24"/>
              </w:rPr>
            </w:pPr>
          </w:p>
        </w:tc>
        <w:tc>
          <w:tcPr>
            <w:tcW w:w="6690" w:type="dxa"/>
            <w:tcBorders>
              <w:top w:val="nil"/>
              <w:left w:val="single" w:sz="4" w:space="0" w:color="auto"/>
              <w:bottom w:val="nil"/>
              <w:right w:val="single" w:sz="4" w:space="0" w:color="auto"/>
            </w:tcBorders>
            <w:shd w:val="clear" w:color="auto" w:fill="auto"/>
          </w:tcPr>
          <w:p w:rsidR="00455967" w:rsidRPr="00455967" w:rsidRDefault="00455967" w:rsidP="00090040">
            <w:pPr>
              <w:rPr>
                <w:rFonts w:ascii="Times New Roman" w:hAnsi="Times New Roman" w:cs="Times New Roman"/>
                <w:sz w:val="24"/>
                <w:szCs w:val="24"/>
              </w:rPr>
            </w:pPr>
          </w:p>
        </w:tc>
        <w:tc>
          <w:tcPr>
            <w:tcW w:w="1560" w:type="dxa"/>
            <w:tcBorders>
              <w:top w:val="single" w:sz="4" w:space="0" w:color="auto"/>
              <w:left w:val="single" w:sz="4" w:space="0" w:color="auto"/>
              <w:bottom w:val="nil"/>
              <w:right w:val="single" w:sz="4" w:space="0" w:color="auto"/>
            </w:tcBorders>
            <w:vAlign w:val="center"/>
          </w:tcPr>
          <w:p w:rsidR="00455967" w:rsidRPr="00455967" w:rsidRDefault="00455967" w:rsidP="00090040">
            <w:pPr>
              <w:jc w:val="center"/>
              <w:rPr>
                <w:rFonts w:ascii="Times New Roman" w:hAnsi="Times New Roman" w:cs="Times New Roman"/>
                <w:b/>
                <w:sz w:val="24"/>
                <w:szCs w:val="24"/>
              </w:rPr>
            </w:pPr>
          </w:p>
        </w:tc>
      </w:tr>
      <w:tr w:rsidR="00455967" w:rsidRPr="00455967" w:rsidTr="00455967">
        <w:tc>
          <w:tcPr>
            <w:tcW w:w="7479" w:type="dxa"/>
            <w:gridSpan w:val="2"/>
          </w:tcPr>
          <w:p w:rsidR="00455967" w:rsidRPr="00455967" w:rsidRDefault="00455967" w:rsidP="00090040">
            <w:pPr>
              <w:jc w:val="center"/>
              <w:rPr>
                <w:rFonts w:ascii="Times New Roman" w:hAnsi="Times New Roman" w:cs="Times New Roman"/>
                <w:b/>
                <w:i/>
                <w:sz w:val="24"/>
                <w:szCs w:val="24"/>
              </w:rPr>
            </w:pPr>
            <w:r w:rsidRPr="00455967">
              <w:rPr>
                <w:rFonts w:ascii="Times New Roman" w:hAnsi="Times New Roman" w:cs="Times New Roman"/>
                <w:b/>
                <w:i/>
                <w:sz w:val="24"/>
                <w:szCs w:val="24"/>
              </w:rPr>
              <w:t>Глава 1</w:t>
            </w:r>
          </w:p>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Рациональные выражения</w:t>
            </w:r>
          </w:p>
        </w:tc>
        <w:tc>
          <w:tcPr>
            <w:tcW w:w="1560" w:type="dxa"/>
            <w:tcBorders>
              <w:top w:val="single" w:sz="4" w:space="0" w:color="auto"/>
            </w:tcBorders>
            <w:vAlign w:val="center"/>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44</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Рациональные дроби</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2</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Основное свойство рациональной дроби</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3</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Сложение и вычитание рациональных дробей с одинаковыми знаменателями</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4</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Сложение и вычитание рациональных дробей с разными знаменателями</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6</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Контрольная</w:t>
            </w:r>
            <w:r>
              <w:rPr>
                <w:rFonts w:ascii="Times New Roman" w:hAnsi="Times New Roman" w:cs="Times New Roman"/>
                <w:sz w:val="24"/>
                <w:szCs w:val="24"/>
              </w:rPr>
              <w:t xml:space="preserve"> </w:t>
            </w:r>
            <w:r w:rsidRPr="00455967">
              <w:rPr>
                <w:rFonts w:ascii="Times New Roman" w:hAnsi="Times New Roman" w:cs="Times New Roman"/>
                <w:sz w:val="24"/>
                <w:szCs w:val="24"/>
              </w:rPr>
              <w:t>работа № 1</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1</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5</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Умножение и деление рациональных дробей. Возведение рациональной дроби в степень</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4</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6</w:t>
            </w:r>
          </w:p>
        </w:tc>
        <w:tc>
          <w:tcPr>
            <w:tcW w:w="6690" w:type="dxa"/>
            <w:shd w:val="clear" w:color="auto" w:fill="auto"/>
          </w:tcPr>
          <w:p w:rsidR="00455967" w:rsidRPr="00455967" w:rsidRDefault="00455967" w:rsidP="00090040">
            <w:pPr>
              <w:rPr>
                <w:rFonts w:ascii="Times New Roman" w:hAnsi="Times New Roman" w:cs="Times New Roman"/>
                <w:sz w:val="24"/>
                <w:szCs w:val="24"/>
                <w:lang w:val="en-US"/>
              </w:rPr>
            </w:pPr>
            <w:r w:rsidRPr="00455967">
              <w:rPr>
                <w:rFonts w:ascii="Times New Roman" w:hAnsi="Times New Roman" w:cs="Times New Roman"/>
                <w:sz w:val="24"/>
                <w:szCs w:val="24"/>
              </w:rPr>
              <w:t>Тождественные</w:t>
            </w:r>
            <w:r>
              <w:rPr>
                <w:rFonts w:ascii="Times New Roman" w:hAnsi="Times New Roman" w:cs="Times New Roman"/>
                <w:sz w:val="24"/>
                <w:szCs w:val="24"/>
              </w:rPr>
              <w:t xml:space="preserve"> </w:t>
            </w:r>
            <w:r w:rsidRPr="00455967">
              <w:rPr>
                <w:rFonts w:ascii="Times New Roman" w:hAnsi="Times New Roman" w:cs="Times New Roman"/>
                <w:sz w:val="24"/>
                <w:szCs w:val="24"/>
              </w:rPr>
              <w:t>преобразования</w:t>
            </w:r>
            <w:r>
              <w:rPr>
                <w:rFonts w:ascii="Times New Roman" w:hAnsi="Times New Roman" w:cs="Times New Roman"/>
                <w:sz w:val="24"/>
                <w:szCs w:val="24"/>
              </w:rPr>
              <w:t xml:space="preserve"> </w:t>
            </w:r>
            <w:r w:rsidRPr="00455967">
              <w:rPr>
                <w:rFonts w:ascii="Times New Roman" w:hAnsi="Times New Roman" w:cs="Times New Roman"/>
                <w:sz w:val="24"/>
                <w:szCs w:val="24"/>
              </w:rPr>
              <w:t>рациональных</w:t>
            </w:r>
            <w:r>
              <w:rPr>
                <w:rFonts w:ascii="Times New Roman" w:hAnsi="Times New Roman" w:cs="Times New Roman"/>
                <w:sz w:val="24"/>
                <w:szCs w:val="24"/>
              </w:rPr>
              <w:t xml:space="preserve"> </w:t>
            </w:r>
            <w:r w:rsidRPr="00455967">
              <w:rPr>
                <w:rFonts w:ascii="Times New Roman" w:hAnsi="Times New Roman" w:cs="Times New Roman"/>
                <w:sz w:val="24"/>
                <w:szCs w:val="24"/>
              </w:rPr>
              <w:t>выражений</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7</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Контрольная</w:t>
            </w:r>
            <w:r>
              <w:rPr>
                <w:rFonts w:ascii="Times New Roman" w:hAnsi="Times New Roman" w:cs="Times New Roman"/>
                <w:sz w:val="24"/>
                <w:szCs w:val="24"/>
              </w:rPr>
              <w:t xml:space="preserve"> </w:t>
            </w:r>
            <w:r w:rsidRPr="00455967">
              <w:rPr>
                <w:rFonts w:ascii="Times New Roman" w:hAnsi="Times New Roman" w:cs="Times New Roman"/>
                <w:sz w:val="24"/>
                <w:szCs w:val="24"/>
              </w:rPr>
              <w:t>работа № 2</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1</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7</w:t>
            </w:r>
          </w:p>
        </w:tc>
        <w:tc>
          <w:tcPr>
            <w:tcW w:w="6690" w:type="dxa"/>
            <w:shd w:val="clear" w:color="auto" w:fill="auto"/>
          </w:tcPr>
          <w:p w:rsidR="00455967" w:rsidRPr="00455967" w:rsidRDefault="00455967" w:rsidP="00090040">
            <w:pPr>
              <w:rPr>
                <w:rFonts w:ascii="Times New Roman" w:hAnsi="Times New Roman" w:cs="Times New Roman"/>
                <w:sz w:val="24"/>
                <w:szCs w:val="24"/>
                <w:lang w:val="en-US"/>
              </w:rPr>
            </w:pPr>
            <w:r w:rsidRPr="00455967">
              <w:rPr>
                <w:rFonts w:ascii="Times New Roman" w:hAnsi="Times New Roman" w:cs="Times New Roman"/>
                <w:sz w:val="24"/>
                <w:szCs w:val="24"/>
              </w:rPr>
              <w:t>Равносильные уравнения.</w:t>
            </w:r>
          </w:p>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Рациональные уравнения</w:t>
            </w:r>
          </w:p>
        </w:tc>
        <w:tc>
          <w:tcPr>
            <w:tcW w:w="1560" w:type="dxa"/>
          </w:tcPr>
          <w:p w:rsidR="00455967" w:rsidRPr="00455967" w:rsidRDefault="00455967" w:rsidP="00090040">
            <w:pPr>
              <w:jc w:val="center"/>
              <w:rPr>
                <w:rFonts w:ascii="Times New Roman" w:hAnsi="Times New Roman" w:cs="Times New Roman"/>
                <w:sz w:val="24"/>
                <w:szCs w:val="24"/>
              </w:rPr>
            </w:pPr>
            <w:r w:rsidRPr="00455967">
              <w:rPr>
                <w:rFonts w:ascii="Times New Roman" w:hAnsi="Times New Roman" w:cs="Times New Roman"/>
                <w:sz w:val="24"/>
                <w:szCs w:val="24"/>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8</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Степень с целым отрицательным показателем</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4</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9</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Свойства степени с целым показателем</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5</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10</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 xml:space="preserve">Функция </w:t>
            </w:r>
            <w:r w:rsidRPr="00455967">
              <w:rPr>
                <w:rFonts w:ascii="Times New Roman" w:hAnsi="Times New Roman" w:cs="Times New Roman"/>
                <w:position w:val="-24"/>
                <w:sz w:val="24"/>
                <w:szCs w:val="24"/>
              </w:rPr>
              <w:object w:dxaOrig="620" w:dyaOrig="620">
                <v:shape id="_x0000_i1115" type="#_x0000_t75" style="width:30.75pt;height:30.75pt" o:ole="">
                  <v:imagedata r:id="rId457" o:title=""/>
                </v:shape>
                <o:OLEObject Type="Embed" ProgID="Equation.DSMT4" ShapeID="_x0000_i1115" DrawAspect="Content" ObjectID="_1609418180" r:id="rId458"/>
              </w:object>
            </w:r>
            <w:r w:rsidRPr="00455967">
              <w:rPr>
                <w:rFonts w:ascii="Times New Roman" w:hAnsi="Times New Roman" w:cs="Times New Roman"/>
                <w:sz w:val="24"/>
                <w:szCs w:val="24"/>
              </w:rPr>
              <w:t>и её график</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4</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Контрольная</w:t>
            </w:r>
            <w:r>
              <w:rPr>
                <w:rFonts w:ascii="Times New Roman" w:hAnsi="Times New Roman" w:cs="Times New Roman"/>
                <w:sz w:val="24"/>
                <w:szCs w:val="24"/>
              </w:rPr>
              <w:t xml:space="preserve"> </w:t>
            </w:r>
            <w:r w:rsidRPr="00455967">
              <w:rPr>
                <w:rFonts w:ascii="Times New Roman" w:hAnsi="Times New Roman" w:cs="Times New Roman"/>
                <w:sz w:val="24"/>
                <w:szCs w:val="24"/>
              </w:rPr>
              <w:t>работа № 3</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1</w:t>
            </w:r>
          </w:p>
        </w:tc>
      </w:tr>
      <w:tr w:rsidR="00455967" w:rsidRPr="00455967" w:rsidTr="00455967">
        <w:tc>
          <w:tcPr>
            <w:tcW w:w="7479" w:type="dxa"/>
            <w:gridSpan w:val="2"/>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i/>
                <w:sz w:val="24"/>
                <w:szCs w:val="24"/>
              </w:rPr>
              <w:t>Глава 2</w:t>
            </w:r>
            <w:r w:rsidRPr="00455967">
              <w:rPr>
                <w:rFonts w:ascii="Times New Roman" w:hAnsi="Times New Roman" w:cs="Times New Roman"/>
                <w:b/>
                <w:i/>
                <w:sz w:val="24"/>
                <w:szCs w:val="24"/>
              </w:rPr>
              <w:cr/>
            </w:r>
            <w:r w:rsidRPr="00455967">
              <w:rPr>
                <w:rFonts w:ascii="Times New Roman" w:hAnsi="Times New Roman" w:cs="Times New Roman"/>
                <w:b/>
                <w:sz w:val="24"/>
                <w:szCs w:val="24"/>
              </w:rPr>
              <w:t>Квадратные корни.</w:t>
            </w:r>
          </w:p>
          <w:p w:rsidR="00455967" w:rsidRPr="00455967" w:rsidRDefault="00455967" w:rsidP="00090040">
            <w:pPr>
              <w:jc w:val="center"/>
              <w:rPr>
                <w:rFonts w:ascii="Times New Roman" w:hAnsi="Times New Roman" w:cs="Times New Roman"/>
                <w:sz w:val="24"/>
                <w:szCs w:val="24"/>
              </w:rPr>
            </w:pPr>
            <w:r w:rsidRPr="00455967">
              <w:rPr>
                <w:rFonts w:ascii="Times New Roman" w:hAnsi="Times New Roman" w:cs="Times New Roman"/>
                <w:b/>
                <w:sz w:val="24"/>
                <w:szCs w:val="24"/>
              </w:rPr>
              <w:t>Действительные числа</w:t>
            </w:r>
          </w:p>
        </w:tc>
        <w:tc>
          <w:tcPr>
            <w:tcW w:w="1560" w:type="dxa"/>
            <w:vAlign w:val="center"/>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25</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11</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 xml:space="preserve">Функция </w:t>
            </w:r>
            <w:r w:rsidRPr="00455967">
              <w:rPr>
                <w:rFonts w:ascii="Times New Roman" w:hAnsi="Times New Roman" w:cs="Times New Roman"/>
                <w:i/>
                <w:sz w:val="24"/>
                <w:szCs w:val="24"/>
              </w:rPr>
              <w:t>y = x</w:t>
            </w:r>
            <w:r w:rsidRPr="00455967">
              <w:rPr>
                <w:rFonts w:ascii="Times New Roman" w:hAnsi="Times New Roman" w:cs="Times New Roman"/>
                <w:i/>
                <w:sz w:val="24"/>
                <w:szCs w:val="24"/>
                <w:vertAlign w:val="superscript"/>
              </w:rPr>
              <w:t>2</w:t>
            </w:r>
            <w:r w:rsidRPr="00455967">
              <w:rPr>
                <w:rFonts w:ascii="Times New Roman" w:hAnsi="Times New Roman" w:cs="Times New Roman"/>
                <w:sz w:val="24"/>
                <w:szCs w:val="24"/>
              </w:rPr>
              <w:t xml:space="preserve"> и её график</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12</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Квадратные корни. Арифметический квадратный корень</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13</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Множество</w:t>
            </w:r>
            <w:r>
              <w:rPr>
                <w:rFonts w:ascii="Times New Roman" w:hAnsi="Times New Roman" w:cs="Times New Roman"/>
                <w:sz w:val="24"/>
                <w:szCs w:val="24"/>
              </w:rPr>
              <w:t xml:space="preserve"> </w:t>
            </w:r>
            <w:r w:rsidRPr="00455967">
              <w:rPr>
                <w:rFonts w:ascii="Times New Roman" w:hAnsi="Times New Roman" w:cs="Times New Roman"/>
                <w:sz w:val="24"/>
                <w:szCs w:val="24"/>
              </w:rPr>
              <w:t>и его элементы</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2</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14</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Подмножество. Операции</w:t>
            </w:r>
            <w:r>
              <w:rPr>
                <w:rFonts w:ascii="Times New Roman" w:hAnsi="Times New Roman" w:cs="Times New Roman"/>
                <w:sz w:val="24"/>
                <w:szCs w:val="24"/>
              </w:rPr>
              <w:t xml:space="preserve"> </w:t>
            </w:r>
            <w:r w:rsidRPr="00455967">
              <w:rPr>
                <w:rFonts w:ascii="Times New Roman" w:hAnsi="Times New Roman" w:cs="Times New Roman"/>
                <w:sz w:val="24"/>
                <w:szCs w:val="24"/>
              </w:rPr>
              <w:t>над множествами</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2</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15</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Числовые</w:t>
            </w:r>
            <w:r>
              <w:rPr>
                <w:rFonts w:ascii="Times New Roman" w:hAnsi="Times New Roman" w:cs="Times New Roman"/>
                <w:sz w:val="24"/>
                <w:szCs w:val="24"/>
              </w:rPr>
              <w:t xml:space="preserve"> </w:t>
            </w:r>
            <w:r w:rsidRPr="00455967">
              <w:rPr>
                <w:rFonts w:ascii="Times New Roman" w:hAnsi="Times New Roman" w:cs="Times New Roman"/>
                <w:sz w:val="24"/>
                <w:szCs w:val="24"/>
              </w:rPr>
              <w:t>множества</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2</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16</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Свойства</w:t>
            </w:r>
            <w:r>
              <w:rPr>
                <w:rFonts w:ascii="Times New Roman" w:hAnsi="Times New Roman" w:cs="Times New Roman"/>
                <w:sz w:val="24"/>
                <w:szCs w:val="24"/>
              </w:rPr>
              <w:t xml:space="preserve"> </w:t>
            </w:r>
            <w:r w:rsidRPr="00455967">
              <w:rPr>
                <w:rFonts w:ascii="Times New Roman" w:hAnsi="Times New Roman" w:cs="Times New Roman"/>
                <w:sz w:val="24"/>
                <w:szCs w:val="24"/>
              </w:rPr>
              <w:t>арифметического квадратного корня</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4</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17</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Тождественные преобразования выражений,</w:t>
            </w:r>
            <w:r w:rsidRPr="00455967">
              <w:rPr>
                <w:rFonts w:ascii="Times New Roman" w:hAnsi="Times New Roman" w:cs="Times New Roman"/>
                <w:sz w:val="24"/>
                <w:szCs w:val="24"/>
              </w:rPr>
              <w:cr/>
              <w:t>содержащих</w:t>
            </w:r>
            <w:r w:rsidRPr="00455967">
              <w:rPr>
                <w:rFonts w:ascii="Times New Roman" w:hAnsi="Times New Roman" w:cs="Times New Roman"/>
                <w:sz w:val="24"/>
                <w:szCs w:val="24"/>
              </w:rPr>
              <w:cr/>
              <w:t>квадратные корни</w:t>
            </w:r>
          </w:p>
          <w:p w:rsidR="00455967" w:rsidRPr="00455967" w:rsidRDefault="00455967" w:rsidP="00090040">
            <w:pPr>
              <w:rPr>
                <w:rFonts w:ascii="Times New Roman" w:hAnsi="Times New Roman" w:cs="Times New Roman"/>
                <w:sz w:val="24"/>
                <w:szCs w:val="24"/>
              </w:rPr>
            </w:pP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5</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18</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 xml:space="preserve">Функция </w:t>
            </w:r>
            <w:r w:rsidRPr="00455967">
              <w:rPr>
                <w:rFonts w:ascii="Times New Roman" w:hAnsi="Times New Roman" w:cs="Times New Roman"/>
                <w:position w:val="-10"/>
                <w:sz w:val="24"/>
                <w:szCs w:val="24"/>
              </w:rPr>
              <w:object w:dxaOrig="760" w:dyaOrig="380">
                <v:shape id="_x0000_i1116" type="#_x0000_t75" style="width:38.25pt;height:18.75pt" o:ole="">
                  <v:imagedata r:id="rId459" o:title=""/>
                </v:shape>
                <o:OLEObject Type="Embed" ProgID="Equation.DSMT4" ShapeID="_x0000_i1116" DrawAspect="Content" ObjectID="_1609418181" r:id="rId460"/>
              </w:object>
            </w:r>
            <w:r w:rsidRPr="00455967">
              <w:rPr>
                <w:rFonts w:ascii="Times New Roman" w:hAnsi="Times New Roman" w:cs="Times New Roman"/>
                <w:sz w:val="24"/>
                <w:szCs w:val="24"/>
              </w:rPr>
              <w:t>и её график</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Контрольная</w:t>
            </w:r>
            <w:r>
              <w:rPr>
                <w:rFonts w:ascii="Times New Roman" w:hAnsi="Times New Roman" w:cs="Times New Roman"/>
                <w:sz w:val="24"/>
                <w:szCs w:val="24"/>
              </w:rPr>
              <w:t xml:space="preserve"> </w:t>
            </w:r>
            <w:r w:rsidRPr="00455967">
              <w:rPr>
                <w:rFonts w:ascii="Times New Roman" w:hAnsi="Times New Roman" w:cs="Times New Roman"/>
                <w:sz w:val="24"/>
                <w:szCs w:val="24"/>
              </w:rPr>
              <w:t>работа № 4</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1</w:t>
            </w:r>
          </w:p>
        </w:tc>
      </w:tr>
      <w:tr w:rsidR="00455967" w:rsidRPr="00455967" w:rsidTr="00455967">
        <w:tc>
          <w:tcPr>
            <w:tcW w:w="7479" w:type="dxa"/>
            <w:gridSpan w:val="2"/>
          </w:tcPr>
          <w:p w:rsidR="00455967" w:rsidRPr="00455967" w:rsidRDefault="00455967" w:rsidP="00090040">
            <w:pPr>
              <w:jc w:val="center"/>
              <w:rPr>
                <w:rFonts w:ascii="Times New Roman" w:hAnsi="Times New Roman" w:cs="Times New Roman"/>
                <w:b/>
                <w:i/>
                <w:sz w:val="24"/>
                <w:szCs w:val="24"/>
                <w:lang w:val="en-US"/>
              </w:rPr>
            </w:pPr>
            <w:r w:rsidRPr="00455967">
              <w:rPr>
                <w:rFonts w:ascii="Times New Roman" w:hAnsi="Times New Roman" w:cs="Times New Roman"/>
                <w:b/>
                <w:i/>
                <w:sz w:val="24"/>
                <w:szCs w:val="24"/>
              </w:rPr>
              <w:t>Глава 3</w:t>
            </w:r>
          </w:p>
          <w:p w:rsidR="00455967" w:rsidRPr="00455967" w:rsidRDefault="00455967" w:rsidP="00090040">
            <w:pPr>
              <w:jc w:val="center"/>
              <w:rPr>
                <w:rFonts w:ascii="Times New Roman" w:hAnsi="Times New Roman" w:cs="Times New Roman"/>
                <w:sz w:val="24"/>
                <w:szCs w:val="24"/>
              </w:rPr>
            </w:pPr>
            <w:r w:rsidRPr="00455967">
              <w:rPr>
                <w:rFonts w:ascii="Times New Roman" w:hAnsi="Times New Roman" w:cs="Times New Roman"/>
                <w:b/>
                <w:sz w:val="24"/>
                <w:szCs w:val="24"/>
              </w:rPr>
              <w:t>Квадратные уравнения</w:t>
            </w:r>
          </w:p>
        </w:tc>
        <w:tc>
          <w:tcPr>
            <w:tcW w:w="1560" w:type="dxa"/>
            <w:vAlign w:val="center"/>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26</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19</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Квадратные уравнения. Решение неполных квадратных уравнений</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20</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Формула корней квадратного уравнения</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4</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21</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Теорема Виета</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Контрольная</w:t>
            </w:r>
            <w:r>
              <w:rPr>
                <w:rFonts w:ascii="Times New Roman" w:hAnsi="Times New Roman" w:cs="Times New Roman"/>
                <w:sz w:val="24"/>
                <w:szCs w:val="24"/>
              </w:rPr>
              <w:t xml:space="preserve"> </w:t>
            </w:r>
            <w:r w:rsidRPr="00455967">
              <w:rPr>
                <w:rFonts w:ascii="Times New Roman" w:hAnsi="Times New Roman" w:cs="Times New Roman"/>
                <w:sz w:val="24"/>
                <w:szCs w:val="24"/>
              </w:rPr>
              <w:t>работа № 5</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1</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22</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Квадратный</w:t>
            </w:r>
            <w:r>
              <w:rPr>
                <w:rFonts w:ascii="Times New Roman" w:hAnsi="Times New Roman" w:cs="Times New Roman"/>
                <w:sz w:val="24"/>
                <w:szCs w:val="24"/>
              </w:rPr>
              <w:t xml:space="preserve"> </w:t>
            </w:r>
            <w:r w:rsidRPr="00455967">
              <w:rPr>
                <w:rFonts w:ascii="Times New Roman" w:hAnsi="Times New Roman" w:cs="Times New Roman"/>
                <w:sz w:val="24"/>
                <w:szCs w:val="24"/>
              </w:rPr>
              <w:t>трёхчлен</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3</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23</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Решение уравнений, которые сводятся  к квадратным уравнениям</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5</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24</w:t>
            </w: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Рациональные уравнения как математические модели реальных ситуаций</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6</w:t>
            </w:r>
          </w:p>
        </w:tc>
      </w:tr>
      <w:tr w:rsidR="00455967" w:rsidRPr="00455967" w:rsidTr="00455967">
        <w:tc>
          <w:tcPr>
            <w:tcW w:w="789" w:type="dxa"/>
          </w:tcPr>
          <w:p w:rsidR="00455967" w:rsidRPr="00455967" w:rsidRDefault="00455967" w:rsidP="00090040">
            <w:pPr>
              <w:jc w:val="center"/>
              <w:rPr>
                <w:rFonts w:ascii="Times New Roman" w:hAnsi="Times New Roman" w:cs="Times New Roman"/>
                <w:b/>
                <w:sz w:val="24"/>
                <w:szCs w:val="24"/>
              </w:rPr>
            </w:pPr>
          </w:p>
        </w:tc>
        <w:tc>
          <w:tcPr>
            <w:tcW w:w="6690" w:type="dxa"/>
            <w:shd w:val="clear" w:color="auto" w:fill="auto"/>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Контрольная</w:t>
            </w:r>
            <w:r>
              <w:rPr>
                <w:rFonts w:ascii="Times New Roman" w:hAnsi="Times New Roman" w:cs="Times New Roman"/>
                <w:sz w:val="24"/>
                <w:szCs w:val="24"/>
              </w:rPr>
              <w:t xml:space="preserve"> </w:t>
            </w:r>
            <w:r w:rsidRPr="00455967">
              <w:rPr>
                <w:rFonts w:ascii="Times New Roman" w:hAnsi="Times New Roman" w:cs="Times New Roman"/>
                <w:sz w:val="24"/>
                <w:szCs w:val="24"/>
              </w:rPr>
              <w:t>работа № 6</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1</w:t>
            </w:r>
          </w:p>
        </w:tc>
      </w:tr>
      <w:tr w:rsidR="00455967" w:rsidRPr="00455967" w:rsidTr="00455967">
        <w:tc>
          <w:tcPr>
            <w:tcW w:w="7479" w:type="dxa"/>
            <w:gridSpan w:val="2"/>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Повторение</w:t>
            </w:r>
            <w:r w:rsidRPr="00455967">
              <w:rPr>
                <w:rFonts w:ascii="Times New Roman" w:hAnsi="Times New Roman" w:cs="Times New Roman"/>
                <w:b/>
                <w:sz w:val="24"/>
                <w:szCs w:val="24"/>
              </w:rPr>
              <w:cr/>
              <w:t>и систематизация</w:t>
            </w:r>
          </w:p>
          <w:p w:rsidR="00455967" w:rsidRPr="00455967" w:rsidRDefault="00455967" w:rsidP="00090040">
            <w:pPr>
              <w:jc w:val="center"/>
              <w:rPr>
                <w:rFonts w:ascii="Times New Roman" w:hAnsi="Times New Roman" w:cs="Times New Roman"/>
                <w:sz w:val="24"/>
                <w:szCs w:val="24"/>
              </w:rPr>
            </w:pPr>
            <w:r w:rsidRPr="00455967">
              <w:rPr>
                <w:rFonts w:ascii="Times New Roman" w:hAnsi="Times New Roman" w:cs="Times New Roman"/>
                <w:b/>
                <w:sz w:val="24"/>
                <w:szCs w:val="24"/>
              </w:rPr>
              <w:t>учебного материала</w:t>
            </w:r>
          </w:p>
        </w:tc>
        <w:tc>
          <w:tcPr>
            <w:tcW w:w="1560" w:type="dxa"/>
            <w:vAlign w:val="center"/>
          </w:tcPr>
          <w:p w:rsidR="00455967" w:rsidRPr="00455967" w:rsidRDefault="00455967" w:rsidP="00090040">
            <w:pPr>
              <w:jc w:val="center"/>
              <w:rPr>
                <w:rFonts w:ascii="Times New Roman" w:hAnsi="Times New Roman" w:cs="Times New Roman"/>
                <w:b/>
                <w:sz w:val="24"/>
                <w:szCs w:val="24"/>
              </w:rPr>
            </w:pPr>
            <w:r w:rsidRPr="00455967">
              <w:rPr>
                <w:rFonts w:ascii="Times New Roman" w:hAnsi="Times New Roman" w:cs="Times New Roman"/>
                <w:b/>
                <w:sz w:val="24"/>
                <w:szCs w:val="24"/>
              </w:rPr>
              <w:t>41</w:t>
            </w:r>
          </w:p>
        </w:tc>
      </w:tr>
      <w:tr w:rsidR="00455967" w:rsidRPr="00455967" w:rsidTr="00455967">
        <w:tc>
          <w:tcPr>
            <w:tcW w:w="7479" w:type="dxa"/>
            <w:gridSpan w:val="2"/>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Упражнения для повторения курса 8 класса</w:t>
            </w:r>
          </w:p>
        </w:tc>
        <w:tc>
          <w:tcPr>
            <w:tcW w:w="1560" w:type="dxa"/>
          </w:tcPr>
          <w:p w:rsidR="00455967" w:rsidRPr="00455967" w:rsidRDefault="00455967" w:rsidP="00090040">
            <w:pPr>
              <w:jc w:val="center"/>
              <w:rPr>
                <w:rFonts w:ascii="Times New Roman" w:hAnsi="Times New Roman" w:cs="Times New Roman"/>
                <w:sz w:val="24"/>
                <w:szCs w:val="24"/>
              </w:rPr>
            </w:pPr>
            <w:r w:rsidRPr="00455967">
              <w:rPr>
                <w:rFonts w:ascii="Times New Roman" w:hAnsi="Times New Roman" w:cs="Times New Roman"/>
                <w:sz w:val="24"/>
                <w:szCs w:val="24"/>
              </w:rPr>
              <w:t>40</w:t>
            </w:r>
          </w:p>
        </w:tc>
      </w:tr>
      <w:tr w:rsidR="00455967" w:rsidRPr="00455967" w:rsidTr="00455967">
        <w:tc>
          <w:tcPr>
            <w:tcW w:w="7479" w:type="dxa"/>
            <w:gridSpan w:val="2"/>
          </w:tcPr>
          <w:p w:rsidR="00455967" w:rsidRPr="00455967" w:rsidRDefault="00455967" w:rsidP="00090040">
            <w:pPr>
              <w:rPr>
                <w:rFonts w:ascii="Times New Roman" w:hAnsi="Times New Roman" w:cs="Times New Roman"/>
                <w:sz w:val="24"/>
                <w:szCs w:val="24"/>
              </w:rPr>
            </w:pPr>
            <w:r w:rsidRPr="00455967">
              <w:rPr>
                <w:rFonts w:ascii="Times New Roman" w:hAnsi="Times New Roman" w:cs="Times New Roman"/>
                <w:sz w:val="24"/>
                <w:szCs w:val="24"/>
              </w:rPr>
              <w:t>Контрольная</w:t>
            </w:r>
            <w:r>
              <w:rPr>
                <w:rFonts w:ascii="Times New Roman" w:hAnsi="Times New Roman" w:cs="Times New Roman"/>
                <w:sz w:val="24"/>
                <w:szCs w:val="24"/>
              </w:rPr>
              <w:t xml:space="preserve"> </w:t>
            </w:r>
            <w:r w:rsidRPr="00455967">
              <w:rPr>
                <w:rFonts w:ascii="Times New Roman" w:hAnsi="Times New Roman" w:cs="Times New Roman"/>
                <w:sz w:val="24"/>
                <w:szCs w:val="24"/>
              </w:rPr>
              <w:t>работа № 7</w:t>
            </w:r>
          </w:p>
        </w:tc>
        <w:tc>
          <w:tcPr>
            <w:tcW w:w="1560" w:type="dxa"/>
          </w:tcPr>
          <w:p w:rsidR="00455967" w:rsidRPr="00455967" w:rsidRDefault="00455967" w:rsidP="00090040">
            <w:pPr>
              <w:jc w:val="center"/>
              <w:rPr>
                <w:rFonts w:ascii="Times New Roman" w:hAnsi="Times New Roman" w:cs="Times New Roman"/>
                <w:sz w:val="24"/>
                <w:szCs w:val="24"/>
                <w:lang w:val="en-US"/>
              </w:rPr>
            </w:pPr>
            <w:r w:rsidRPr="00455967">
              <w:rPr>
                <w:rFonts w:ascii="Times New Roman" w:hAnsi="Times New Roman" w:cs="Times New Roman"/>
                <w:sz w:val="24"/>
                <w:szCs w:val="24"/>
                <w:lang w:val="en-US"/>
              </w:rPr>
              <w:t>1</w:t>
            </w:r>
          </w:p>
        </w:tc>
      </w:tr>
    </w:tbl>
    <w:p w:rsidR="00090040" w:rsidRPr="00455967" w:rsidRDefault="00090040" w:rsidP="00090040">
      <w:pPr>
        <w:rPr>
          <w:rFonts w:ascii="Times New Roman" w:hAnsi="Times New Roman" w:cs="Times New Roman"/>
          <w:sz w:val="24"/>
          <w:szCs w:val="24"/>
        </w:rPr>
      </w:pPr>
      <w:r w:rsidRPr="00455967">
        <w:rPr>
          <w:rFonts w:ascii="Times New Roman" w:hAnsi="Times New Roman" w:cs="Times New Roman"/>
          <w:sz w:val="24"/>
          <w:szCs w:val="24"/>
        </w:rPr>
        <w:tab/>
      </w:r>
      <w:r w:rsidRPr="00455967">
        <w:rPr>
          <w:rFonts w:ascii="Times New Roman" w:hAnsi="Times New Roman" w:cs="Times New Roman"/>
          <w:sz w:val="24"/>
          <w:szCs w:val="24"/>
        </w:rPr>
        <w:tab/>
      </w:r>
      <w:r w:rsidRPr="00455967">
        <w:rPr>
          <w:rFonts w:ascii="Times New Roman" w:hAnsi="Times New Roman" w:cs="Times New Roman"/>
          <w:sz w:val="24"/>
          <w:szCs w:val="24"/>
        </w:rPr>
        <w:tab/>
      </w:r>
      <w:r w:rsidRPr="00455967">
        <w:rPr>
          <w:rFonts w:ascii="Times New Roman" w:hAnsi="Times New Roman" w:cs="Times New Roman"/>
          <w:sz w:val="24"/>
          <w:szCs w:val="24"/>
        </w:rPr>
        <w:tab/>
      </w:r>
    </w:p>
    <w:p w:rsidR="00455967" w:rsidRDefault="00455967" w:rsidP="00902C0A">
      <w:pPr>
        <w:spacing w:after="0" w:line="240" w:lineRule="auto"/>
        <w:jc w:val="center"/>
        <w:rPr>
          <w:rFonts w:ascii="Times New Roman" w:hAnsi="Times New Roman" w:cs="Times New Roman"/>
          <w:b/>
          <w:sz w:val="24"/>
          <w:szCs w:val="24"/>
        </w:rPr>
      </w:pPr>
    </w:p>
    <w:p w:rsidR="00455967" w:rsidRDefault="00455967" w:rsidP="00902C0A">
      <w:pPr>
        <w:spacing w:after="0" w:line="240" w:lineRule="auto"/>
        <w:jc w:val="center"/>
        <w:rPr>
          <w:rFonts w:ascii="Times New Roman" w:hAnsi="Times New Roman" w:cs="Times New Roman"/>
          <w:b/>
          <w:sz w:val="24"/>
          <w:szCs w:val="24"/>
        </w:rPr>
      </w:pPr>
    </w:p>
    <w:p w:rsidR="00902C0A" w:rsidRPr="00455967" w:rsidRDefault="00455967" w:rsidP="00455967">
      <w:pPr>
        <w:pStyle w:val="a3"/>
        <w:spacing w:after="0" w:line="360" w:lineRule="auto"/>
        <w:jc w:val="both"/>
        <w:rPr>
          <w:rFonts w:ascii="Times New Roman" w:hAnsi="Times New Roman" w:cs="Times New Roman"/>
          <w:b/>
          <w:sz w:val="28"/>
          <w:szCs w:val="28"/>
          <w:u w:val="single"/>
        </w:rPr>
      </w:pPr>
      <w:r>
        <w:rPr>
          <w:rFonts w:ascii="Times New Roman" w:hAnsi="Times New Roman" w:cs="Times New Roman"/>
          <w:b/>
          <w:sz w:val="28"/>
          <w:szCs w:val="28"/>
          <w:u w:val="single"/>
        </w:rPr>
        <w:t>Алгебра 9</w:t>
      </w:r>
      <w:r w:rsidRPr="0082071C">
        <w:rPr>
          <w:rFonts w:ascii="Times New Roman" w:hAnsi="Times New Roman" w:cs="Times New Roman"/>
          <w:b/>
          <w:sz w:val="28"/>
          <w:szCs w:val="28"/>
          <w:u w:val="single"/>
        </w:rPr>
        <w:t xml:space="preserve"> класс</w:t>
      </w:r>
      <w:r w:rsidR="00963083">
        <w:rPr>
          <w:rFonts w:ascii="Times New Roman" w:hAnsi="Times New Roman" w:cs="Times New Roman"/>
          <w:b/>
          <w:sz w:val="28"/>
          <w:szCs w:val="28"/>
          <w:u w:val="single"/>
        </w:rPr>
        <w:t>. Базовый уровень.</w:t>
      </w:r>
    </w:p>
    <w:tbl>
      <w:tblPr>
        <w:tblStyle w:val="af2"/>
        <w:tblW w:w="9039" w:type="dxa"/>
        <w:tblCellMar>
          <w:top w:w="57" w:type="dxa"/>
          <w:bottom w:w="57" w:type="dxa"/>
        </w:tblCellMar>
        <w:tblLook w:val="01E0" w:firstRow="1" w:lastRow="1" w:firstColumn="1" w:lastColumn="1" w:noHBand="0" w:noVBand="0"/>
      </w:tblPr>
      <w:tblGrid>
        <w:gridCol w:w="813"/>
        <w:gridCol w:w="6666"/>
        <w:gridCol w:w="1560"/>
      </w:tblGrid>
      <w:tr w:rsidR="00455967" w:rsidRPr="005D4591" w:rsidTr="00455967">
        <w:trPr>
          <w:cantSplit/>
          <w:trHeight w:val="1659"/>
          <w:tblHeader/>
        </w:trPr>
        <w:tc>
          <w:tcPr>
            <w:tcW w:w="813" w:type="dxa"/>
            <w:tcBorders>
              <w:bottom w:val="nil"/>
            </w:tcBorders>
            <w:textDirection w:val="btLr"/>
          </w:tcPr>
          <w:p w:rsidR="00455967" w:rsidRPr="005D4591" w:rsidRDefault="00455967" w:rsidP="00090040">
            <w:pPr>
              <w:ind w:left="113" w:right="113"/>
              <w:jc w:val="center"/>
              <w:rPr>
                <w:rFonts w:ascii="Times New Roman" w:hAnsi="Times New Roman" w:cs="Times New Roman"/>
                <w:b/>
              </w:rPr>
            </w:pPr>
            <w:r w:rsidRPr="005D4591">
              <w:rPr>
                <w:rFonts w:ascii="Times New Roman" w:hAnsi="Times New Roman" w:cs="Times New Roman"/>
                <w:b/>
              </w:rPr>
              <w:t>Номер</w:t>
            </w:r>
          </w:p>
          <w:p w:rsidR="00455967" w:rsidRPr="005D4591" w:rsidRDefault="00455967" w:rsidP="00090040">
            <w:pPr>
              <w:ind w:left="113" w:right="113"/>
              <w:jc w:val="center"/>
              <w:rPr>
                <w:rFonts w:ascii="Times New Roman" w:hAnsi="Times New Roman" w:cs="Times New Roman"/>
                <w:b/>
              </w:rPr>
            </w:pPr>
            <w:r w:rsidRPr="005D4591">
              <w:rPr>
                <w:rFonts w:ascii="Times New Roman" w:hAnsi="Times New Roman" w:cs="Times New Roman"/>
                <w:b/>
              </w:rPr>
              <w:t>параграфа</w:t>
            </w:r>
          </w:p>
        </w:tc>
        <w:tc>
          <w:tcPr>
            <w:tcW w:w="6666" w:type="dxa"/>
            <w:tcBorders>
              <w:bottom w:val="nil"/>
            </w:tcBorders>
            <w:vAlign w:val="center"/>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Содержание учебного</w:t>
            </w:r>
            <w:r w:rsidRPr="005D4591">
              <w:rPr>
                <w:rFonts w:ascii="Times New Roman" w:hAnsi="Times New Roman" w:cs="Times New Roman"/>
                <w:b/>
              </w:rPr>
              <w:br/>
              <w:t>материала</w:t>
            </w:r>
          </w:p>
        </w:tc>
        <w:tc>
          <w:tcPr>
            <w:tcW w:w="1560" w:type="dxa"/>
            <w:tcBorders>
              <w:bottom w:val="single" w:sz="4" w:space="0" w:color="auto"/>
              <w:right w:val="single" w:sz="4" w:space="0" w:color="auto"/>
            </w:tcBorders>
            <w:vAlign w:val="center"/>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Коли</w:t>
            </w:r>
          </w:p>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чество часов</w:t>
            </w:r>
          </w:p>
        </w:tc>
      </w:tr>
      <w:tr w:rsidR="00455967" w:rsidRPr="005D4591" w:rsidTr="00455967">
        <w:trPr>
          <w:trHeight w:val="332"/>
          <w:tblHeader/>
        </w:trPr>
        <w:tc>
          <w:tcPr>
            <w:tcW w:w="813" w:type="dxa"/>
            <w:tcBorders>
              <w:top w:val="nil"/>
              <w:left w:val="single" w:sz="4" w:space="0" w:color="auto"/>
              <w:bottom w:val="nil"/>
              <w:right w:val="single" w:sz="4" w:space="0" w:color="auto"/>
            </w:tcBorders>
          </w:tcPr>
          <w:p w:rsidR="00455967" w:rsidRPr="005D4591" w:rsidRDefault="00455967" w:rsidP="00090040">
            <w:pPr>
              <w:rPr>
                <w:rFonts w:ascii="Times New Roman" w:hAnsi="Times New Roman" w:cs="Times New Roman"/>
                <w:b/>
              </w:rPr>
            </w:pPr>
          </w:p>
        </w:tc>
        <w:tc>
          <w:tcPr>
            <w:tcW w:w="6666" w:type="dxa"/>
            <w:tcBorders>
              <w:top w:val="nil"/>
              <w:left w:val="single" w:sz="4" w:space="0" w:color="auto"/>
              <w:bottom w:val="nil"/>
              <w:right w:val="single" w:sz="4" w:space="0" w:color="auto"/>
            </w:tcBorders>
            <w:shd w:val="clear" w:color="auto" w:fill="auto"/>
          </w:tcPr>
          <w:p w:rsidR="00455967" w:rsidRPr="005D4591" w:rsidRDefault="00455967" w:rsidP="00090040">
            <w:pPr>
              <w:rPr>
                <w:rFonts w:ascii="Times New Roman" w:hAnsi="Times New Roman" w:cs="Times New Roman"/>
              </w:rPr>
            </w:pPr>
          </w:p>
        </w:tc>
        <w:tc>
          <w:tcPr>
            <w:tcW w:w="1560" w:type="dxa"/>
            <w:tcBorders>
              <w:top w:val="single" w:sz="4" w:space="0" w:color="auto"/>
              <w:left w:val="single" w:sz="4" w:space="0" w:color="auto"/>
              <w:bottom w:val="nil"/>
              <w:right w:val="single" w:sz="4" w:space="0" w:color="auto"/>
            </w:tcBorders>
            <w:vAlign w:val="center"/>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I</w:t>
            </w:r>
          </w:p>
        </w:tc>
      </w:tr>
      <w:tr w:rsidR="00455967" w:rsidRPr="005D4591" w:rsidTr="00455967">
        <w:tc>
          <w:tcPr>
            <w:tcW w:w="7479" w:type="dxa"/>
            <w:gridSpan w:val="2"/>
          </w:tcPr>
          <w:p w:rsidR="00455967" w:rsidRPr="005D4591" w:rsidRDefault="00455967" w:rsidP="00090040">
            <w:pPr>
              <w:jc w:val="center"/>
              <w:rPr>
                <w:rFonts w:ascii="Times New Roman" w:hAnsi="Times New Roman" w:cs="Times New Roman"/>
                <w:b/>
                <w:i/>
                <w:lang w:val="en-US"/>
              </w:rPr>
            </w:pPr>
            <w:r w:rsidRPr="005D4591">
              <w:rPr>
                <w:rFonts w:ascii="Times New Roman" w:hAnsi="Times New Roman" w:cs="Times New Roman"/>
                <w:b/>
                <w:i/>
              </w:rPr>
              <w:t>Глава 1</w:t>
            </w:r>
          </w:p>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Неравенства</w:t>
            </w:r>
          </w:p>
        </w:tc>
        <w:tc>
          <w:tcPr>
            <w:tcW w:w="1560" w:type="dxa"/>
            <w:tcBorders>
              <w:top w:val="single" w:sz="4" w:space="0" w:color="auto"/>
            </w:tcBorders>
            <w:vAlign w:val="center"/>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20</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Числовые</w:t>
            </w:r>
            <w:r>
              <w:rPr>
                <w:rFonts w:ascii="Times New Roman" w:hAnsi="Times New Roman" w:cs="Times New Roman"/>
              </w:rPr>
              <w:t xml:space="preserve"> </w:t>
            </w:r>
            <w:r w:rsidRPr="005D4591">
              <w:rPr>
                <w:rFonts w:ascii="Times New Roman" w:hAnsi="Times New Roman" w:cs="Times New Roman"/>
              </w:rPr>
              <w:t>неравенства</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Основные свойства числовых</w:t>
            </w:r>
            <w:r>
              <w:rPr>
                <w:rFonts w:ascii="Times New Roman" w:hAnsi="Times New Roman" w:cs="Times New Roman"/>
              </w:rPr>
              <w:t xml:space="preserve"> </w:t>
            </w:r>
            <w:r w:rsidRPr="005D4591">
              <w:rPr>
                <w:rFonts w:ascii="Times New Roman" w:hAnsi="Times New Roman" w:cs="Times New Roman"/>
              </w:rPr>
              <w:t>неравенств</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2</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3</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Сложение и умножение числовых неравенств. Оценивание значения выражения</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4</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Неравенства</w:t>
            </w:r>
            <w:r>
              <w:rPr>
                <w:rFonts w:ascii="Times New Roman" w:hAnsi="Times New Roman" w:cs="Times New Roman"/>
              </w:rPr>
              <w:t xml:space="preserve"> </w:t>
            </w:r>
            <w:r w:rsidRPr="005D4591">
              <w:rPr>
                <w:rFonts w:ascii="Times New Roman" w:hAnsi="Times New Roman" w:cs="Times New Roman"/>
              </w:rPr>
              <w:t>с одной</w:t>
            </w:r>
            <w:r>
              <w:rPr>
                <w:rFonts w:ascii="Times New Roman" w:hAnsi="Times New Roman" w:cs="Times New Roman"/>
              </w:rPr>
              <w:t xml:space="preserve"> </w:t>
            </w:r>
            <w:r w:rsidRPr="005D4591">
              <w:rPr>
                <w:rFonts w:ascii="Times New Roman" w:hAnsi="Times New Roman" w:cs="Times New Roman"/>
              </w:rPr>
              <w:t>переменной</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1</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5</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Решение неравенств с одной переменной.  Числовые промежутки</w:t>
            </w:r>
          </w:p>
        </w:tc>
        <w:tc>
          <w:tcPr>
            <w:tcW w:w="1560" w:type="dxa"/>
          </w:tcPr>
          <w:p w:rsidR="00455967" w:rsidRPr="005D4591" w:rsidRDefault="00455967" w:rsidP="00090040">
            <w:pPr>
              <w:jc w:val="center"/>
              <w:rPr>
                <w:rFonts w:ascii="Times New Roman" w:hAnsi="Times New Roman" w:cs="Times New Roman"/>
              </w:rPr>
            </w:pPr>
            <w:r w:rsidRPr="005D4591">
              <w:rPr>
                <w:rFonts w:ascii="Times New Roman" w:hAnsi="Times New Roman" w:cs="Times New Roman"/>
              </w:rPr>
              <w:t>5</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6</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Системы линейных неравенств с одной переменной</w:t>
            </w:r>
          </w:p>
        </w:tc>
        <w:tc>
          <w:tcPr>
            <w:tcW w:w="1560" w:type="dxa"/>
          </w:tcPr>
          <w:p w:rsidR="00455967" w:rsidRPr="005D4591" w:rsidRDefault="00455967" w:rsidP="00090040">
            <w:pPr>
              <w:jc w:val="center"/>
              <w:rPr>
                <w:rFonts w:ascii="Times New Roman" w:hAnsi="Times New Roman" w:cs="Times New Roman"/>
              </w:rPr>
            </w:pPr>
            <w:r w:rsidRPr="005D4591">
              <w:rPr>
                <w:rFonts w:ascii="Times New Roman" w:hAnsi="Times New Roman" w:cs="Times New Roman"/>
              </w:rPr>
              <w:t>5</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Контрольная работа № 1</w:t>
            </w:r>
          </w:p>
        </w:tc>
        <w:tc>
          <w:tcPr>
            <w:tcW w:w="1560" w:type="dxa"/>
          </w:tcPr>
          <w:p w:rsidR="00455967" w:rsidRPr="005D4591" w:rsidRDefault="00455967" w:rsidP="00090040">
            <w:pPr>
              <w:jc w:val="center"/>
              <w:rPr>
                <w:rFonts w:ascii="Times New Roman" w:hAnsi="Times New Roman" w:cs="Times New Roman"/>
              </w:rPr>
            </w:pPr>
            <w:r w:rsidRPr="005D4591">
              <w:rPr>
                <w:rFonts w:ascii="Times New Roman" w:hAnsi="Times New Roman" w:cs="Times New Roman"/>
              </w:rPr>
              <w:t>1</w:t>
            </w:r>
          </w:p>
        </w:tc>
      </w:tr>
      <w:tr w:rsidR="00455967" w:rsidRPr="005D4591" w:rsidTr="00455967">
        <w:tc>
          <w:tcPr>
            <w:tcW w:w="7479" w:type="dxa"/>
            <w:gridSpan w:val="2"/>
          </w:tcPr>
          <w:p w:rsidR="00455967" w:rsidRPr="005D4591" w:rsidRDefault="00455967" w:rsidP="00090040">
            <w:pPr>
              <w:jc w:val="center"/>
              <w:rPr>
                <w:rFonts w:ascii="Times New Roman" w:hAnsi="Times New Roman" w:cs="Times New Roman"/>
                <w:b/>
                <w:i/>
                <w:lang w:val="en-US"/>
              </w:rPr>
            </w:pPr>
            <w:r w:rsidRPr="005D4591">
              <w:rPr>
                <w:rFonts w:ascii="Times New Roman" w:hAnsi="Times New Roman" w:cs="Times New Roman"/>
                <w:b/>
                <w:i/>
              </w:rPr>
              <w:t>Глава 2</w:t>
            </w:r>
          </w:p>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Квадратичная функция</w:t>
            </w:r>
          </w:p>
        </w:tc>
        <w:tc>
          <w:tcPr>
            <w:tcW w:w="1560" w:type="dxa"/>
            <w:vAlign w:val="center"/>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38</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7</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Повторение и расширение сведений о функции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8</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Свойства функции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9</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 xml:space="preserve">Как построить график функции </w:t>
            </w:r>
            <w:r w:rsidRPr="005D4591">
              <w:rPr>
                <w:rFonts w:ascii="Times New Roman" w:hAnsi="Times New Roman" w:cs="Times New Roman"/>
                <w:i/>
              </w:rPr>
              <w:t>y = kf(x),</w:t>
            </w:r>
            <w:r w:rsidRPr="005D4591">
              <w:rPr>
                <w:rFonts w:ascii="Times New Roman" w:hAnsi="Times New Roman" w:cs="Times New Roman"/>
              </w:rPr>
              <w:t xml:space="preserve"> если известен график функции</w:t>
            </w:r>
            <w:r w:rsidRPr="005D4591">
              <w:rPr>
                <w:rFonts w:ascii="Times New Roman" w:hAnsi="Times New Roman" w:cs="Times New Roman"/>
              </w:rPr>
              <w:br/>
            </w:r>
            <w:r w:rsidRPr="005D4591">
              <w:rPr>
                <w:rFonts w:ascii="Times New Roman" w:hAnsi="Times New Roman" w:cs="Times New Roman"/>
                <w:i/>
              </w:rPr>
              <w:t>y = f(x)</w:t>
            </w:r>
          </w:p>
        </w:tc>
        <w:tc>
          <w:tcPr>
            <w:tcW w:w="1560" w:type="dxa"/>
          </w:tcPr>
          <w:p w:rsidR="00455967" w:rsidRPr="005D4591" w:rsidRDefault="00455967" w:rsidP="00090040">
            <w:pPr>
              <w:jc w:val="center"/>
              <w:rPr>
                <w:rFonts w:ascii="Times New Roman" w:hAnsi="Times New Roman" w:cs="Times New Roman"/>
              </w:rPr>
            </w:pPr>
            <w:r w:rsidRPr="005D4591">
              <w:rPr>
                <w:rFonts w:ascii="Times New Roman" w:hAnsi="Times New Roman" w:cs="Times New Roman"/>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10</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 xml:space="preserve">Как построить графики функций </w:t>
            </w:r>
            <w:r w:rsidRPr="005D4591">
              <w:rPr>
                <w:rFonts w:ascii="Times New Roman" w:hAnsi="Times New Roman" w:cs="Times New Roman"/>
                <w:i/>
              </w:rPr>
              <w:t>y = f(x)</w:t>
            </w:r>
            <w:r w:rsidRPr="005D4591">
              <w:rPr>
                <w:rFonts w:ascii="Times New Roman" w:hAnsi="Times New Roman" w:cs="Times New Roman"/>
              </w:rPr>
              <w:t xml:space="preserve"> + </w:t>
            </w:r>
            <w:r w:rsidRPr="005D4591">
              <w:rPr>
                <w:rFonts w:ascii="Times New Roman" w:hAnsi="Times New Roman" w:cs="Times New Roman"/>
                <w:i/>
              </w:rPr>
              <w:t>b</w:t>
            </w:r>
            <w:r w:rsidRPr="005D4591">
              <w:rPr>
                <w:rFonts w:ascii="Times New Roman" w:hAnsi="Times New Roman" w:cs="Times New Roman"/>
              </w:rPr>
              <w:br/>
              <w:t xml:space="preserve">и </w:t>
            </w:r>
            <w:r w:rsidRPr="005D4591">
              <w:rPr>
                <w:rFonts w:ascii="Times New Roman" w:hAnsi="Times New Roman" w:cs="Times New Roman"/>
                <w:i/>
              </w:rPr>
              <w:t>y = f(x + a)</w:t>
            </w:r>
            <w:r w:rsidRPr="005D4591">
              <w:rPr>
                <w:rFonts w:ascii="Times New Roman" w:hAnsi="Times New Roman" w:cs="Times New Roman"/>
              </w:rPr>
              <w:t xml:space="preserve">, если известен график функции </w:t>
            </w:r>
            <w:r w:rsidRPr="005D4591">
              <w:rPr>
                <w:rFonts w:ascii="Times New Roman" w:hAnsi="Times New Roman" w:cs="Times New Roman"/>
                <w:i/>
              </w:rPr>
              <w:t>y = f(x)</w:t>
            </w:r>
          </w:p>
        </w:tc>
        <w:tc>
          <w:tcPr>
            <w:tcW w:w="1560" w:type="dxa"/>
          </w:tcPr>
          <w:p w:rsidR="00455967" w:rsidRPr="005D4591" w:rsidRDefault="00455967" w:rsidP="00090040">
            <w:pPr>
              <w:jc w:val="center"/>
              <w:rPr>
                <w:rFonts w:ascii="Times New Roman" w:hAnsi="Times New Roman" w:cs="Times New Roman"/>
              </w:rPr>
            </w:pPr>
            <w:r w:rsidRPr="005D4591">
              <w:rPr>
                <w:rFonts w:ascii="Times New Roman" w:hAnsi="Times New Roman" w:cs="Times New Roman"/>
              </w:rPr>
              <w:t>4</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11</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Квадратичная функция, её график и свойства</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6</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Контрольная</w:t>
            </w:r>
            <w:r>
              <w:rPr>
                <w:rFonts w:ascii="Times New Roman" w:hAnsi="Times New Roman" w:cs="Times New Roman"/>
              </w:rPr>
              <w:t xml:space="preserve"> </w:t>
            </w:r>
            <w:r w:rsidRPr="005D4591">
              <w:rPr>
                <w:rFonts w:ascii="Times New Roman" w:hAnsi="Times New Roman" w:cs="Times New Roman"/>
              </w:rPr>
              <w:t>работа № 2</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1</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12</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Решение квадратных неравенств</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6</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13</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Системы уравнений с двумя переменными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6</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14</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Решение задач с помощью систем уравнений второй степени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5</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Контрольная</w:t>
            </w:r>
            <w:r>
              <w:rPr>
                <w:rFonts w:ascii="Times New Roman" w:hAnsi="Times New Roman" w:cs="Times New Roman"/>
              </w:rPr>
              <w:t xml:space="preserve"> </w:t>
            </w:r>
            <w:r w:rsidRPr="005D4591">
              <w:rPr>
                <w:rFonts w:ascii="Times New Roman" w:hAnsi="Times New Roman" w:cs="Times New Roman"/>
              </w:rPr>
              <w:t>работа № 3</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1</w:t>
            </w:r>
          </w:p>
        </w:tc>
      </w:tr>
      <w:tr w:rsidR="00455967" w:rsidRPr="005D4591" w:rsidTr="00455967">
        <w:tc>
          <w:tcPr>
            <w:tcW w:w="7479" w:type="dxa"/>
            <w:gridSpan w:val="2"/>
          </w:tcPr>
          <w:p w:rsidR="00455967" w:rsidRPr="005D4591" w:rsidRDefault="00455967" w:rsidP="00090040">
            <w:pPr>
              <w:jc w:val="center"/>
              <w:rPr>
                <w:rFonts w:ascii="Times New Roman" w:hAnsi="Times New Roman" w:cs="Times New Roman"/>
                <w:b/>
                <w:lang w:val="en-US"/>
              </w:rPr>
            </w:pPr>
            <w:r w:rsidRPr="005D4591">
              <w:rPr>
                <w:rFonts w:ascii="Times New Roman" w:hAnsi="Times New Roman" w:cs="Times New Roman"/>
                <w:b/>
                <w:i/>
              </w:rPr>
              <w:t>Глава 3</w:t>
            </w:r>
            <w:r w:rsidRPr="005D4591">
              <w:rPr>
                <w:rFonts w:ascii="Times New Roman" w:hAnsi="Times New Roman" w:cs="Times New Roman"/>
                <w:b/>
                <w:i/>
              </w:rPr>
              <w:cr/>
            </w:r>
            <w:r w:rsidRPr="005D4591">
              <w:rPr>
                <w:rFonts w:ascii="Times New Roman" w:hAnsi="Times New Roman" w:cs="Times New Roman"/>
                <w:b/>
              </w:rPr>
              <w:t>Элементы прикладной</w:t>
            </w:r>
          </w:p>
          <w:p w:rsidR="00455967" w:rsidRPr="005D4591" w:rsidRDefault="00455967" w:rsidP="00090040">
            <w:pPr>
              <w:jc w:val="center"/>
              <w:rPr>
                <w:rFonts w:ascii="Times New Roman" w:hAnsi="Times New Roman" w:cs="Times New Roman"/>
              </w:rPr>
            </w:pPr>
            <w:r w:rsidRPr="005D4591">
              <w:rPr>
                <w:rFonts w:ascii="Times New Roman" w:hAnsi="Times New Roman" w:cs="Times New Roman"/>
                <w:b/>
              </w:rPr>
              <w:t>математики</w:t>
            </w:r>
          </w:p>
        </w:tc>
        <w:tc>
          <w:tcPr>
            <w:tcW w:w="1560" w:type="dxa"/>
            <w:vAlign w:val="center"/>
          </w:tcPr>
          <w:p w:rsidR="00455967" w:rsidRPr="005D4591" w:rsidRDefault="00455967" w:rsidP="00090040">
            <w:pPr>
              <w:jc w:val="center"/>
              <w:rPr>
                <w:rFonts w:ascii="Times New Roman" w:hAnsi="Times New Roman" w:cs="Times New Roman"/>
                <w:b/>
                <w:lang w:val="en-US"/>
              </w:rPr>
            </w:pPr>
            <w:r w:rsidRPr="005D4591">
              <w:rPr>
                <w:rFonts w:ascii="Times New Roman" w:hAnsi="Times New Roman" w:cs="Times New Roman"/>
                <w:b/>
                <w:lang w:val="en-US"/>
              </w:rPr>
              <w:t>20</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15</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Математическое моделирование</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16</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Процентные</w:t>
            </w:r>
            <w:r>
              <w:rPr>
                <w:rFonts w:ascii="Times New Roman" w:hAnsi="Times New Roman" w:cs="Times New Roman"/>
              </w:rPr>
              <w:t xml:space="preserve"> </w:t>
            </w:r>
            <w:r w:rsidRPr="005D4591">
              <w:rPr>
                <w:rFonts w:ascii="Times New Roman" w:hAnsi="Times New Roman" w:cs="Times New Roman"/>
              </w:rPr>
              <w:t>расчёты</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17</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Приближённые вычисления</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2</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18</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Основные правила комбинаторики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19</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Частота и вероятность случайного события</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2</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20</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Классическое определение</w:t>
            </w:r>
            <w:r>
              <w:rPr>
                <w:rFonts w:ascii="Times New Roman" w:hAnsi="Times New Roman" w:cs="Times New Roman"/>
              </w:rPr>
              <w:t xml:space="preserve"> </w:t>
            </w:r>
            <w:r w:rsidRPr="005D4591">
              <w:rPr>
                <w:rFonts w:ascii="Times New Roman" w:hAnsi="Times New Roman" w:cs="Times New Roman"/>
              </w:rPr>
              <w:t>вероятности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21</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Начальные сведения</w:t>
            </w:r>
            <w:r w:rsidRPr="005D4591">
              <w:rPr>
                <w:rFonts w:ascii="Times New Roman" w:hAnsi="Times New Roman" w:cs="Times New Roman"/>
              </w:rPr>
              <w:br/>
              <w:t>о статистике</w:t>
            </w:r>
          </w:p>
        </w:tc>
        <w:tc>
          <w:tcPr>
            <w:tcW w:w="1560" w:type="dxa"/>
          </w:tcPr>
          <w:p w:rsidR="00455967" w:rsidRPr="005D4591" w:rsidRDefault="00455967" w:rsidP="00090040">
            <w:pPr>
              <w:jc w:val="center"/>
              <w:rPr>
                <w:rFonts w:ascii="Times New Roman" w:hAnsi="Times New Roman" w:cs="Times New Roman"/>
              </w:rPr>
            </w:pPr>
            <w:r w:rsidRPr="005D4591">
              <w:rPr>
                <w:rFonts w:ascii="Times New Roman" w:hAnsi="Times New Roman" w:cs="Times New Roman"/>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Контрольная работа № 4</w:t>
            </w:r>
          </w:p>
        </w:tc>
        <w:tc>
          <w:tcPr>
            <w:tcW w:w="1560" w:type="dxa"/>
          </w:tcPr>
          <w:p w:rsidR="00455967" w:rsidRPr="005D4591" w:rsidRDefault="00455967" w:rsidP="00090040">
            <w:pPr>
              <w:jc w:val="center"/>
              <w:rPr>
                <w:rFonts w:ascii="Times New Roman" w:hAnsi="Times New Roman" w:cs="Times New Roman"/>
              </w:rPr>
            </w:pPr>
            <w:r w:rsidRPr="005D4591">
              <w:rPr>
                <w:rFonts w:ascii="Times New Roman" w:hAnsi="Times New Roman" w:cs="Times New Roman"/>
              </w:rPr>
              <w:t>1</w:t>
            </w:r>
          </w:p>
        </w:tc>
      </w:tr>
      <w:tr w:rsidR="00455967" w:rsidRPr="005D4591" w:rsidTr="00455967">
        <w:tc>
          <w:tcPr>
            <w:tcW w:w="7479" w:type="dxa"/>
            <w:gridSpan w:val="2"/>
          </w:tcPr>
          <w:p w:rsidR="00455967" w:rsidRPr="005D4591" w:rsidRDefault="00455967" w:rsidP="00090040">
            <w:pPr>
              <w:jc w:val="center"/>
              <w:rPr>
                <w:rFonts w:ascii="Times New Roman" w:hAnsi="Times New Roman" w:cs="Times New Roman"/>
                <w:b/>
                <w:lang w:val="en-US"/>
              </w:rPr>
            </w:pPr>
            <w:r w:rsidRPr="005D4591">
              <w:rPr>
                <w:rFonts w:ascii="Times New Roman" w:hAnsi="Times New Roman" w:cs="Times New Roman"/>
                <w:b/>
                <w:i/>
              </w:rPr>
              <w:t>Глава 4</w:t>
            </w:r>
            <w:r w:rsidRPr="005D4591">
              <w:rPr>
                <w:rFonts w:ascii="Times New Roman" w:hAnsi="Times New Roman" w:cs="Times New Roman"/>
                <w:b/>
                <w:i/>
              </w:rPr>
              <w:cr/>
            </w:r>
            <w:r w:rsidRPr="005D4591">
              <w:rPr>
                <w:rFonts w:ascii="Times New Roman" w:hAnsi="Times New Roman" w:cs="Times New Roman"/>
                <w:b/>
              </w:rPr>
              <w:t>Числовые</w:t>
            </w:r>
          </w:p>
          <w:p w:rsidR="00455967" w:rsidRPr="005D4591" w:rsidRDefault="00455967" w:rsidP="00090040">
            <w:pPr>
              <w:jc w:val="center"/>
              <w:rPr>
                <w:rFonts w:ascii="Times New Roman" w:hAnsi="Times New Roman" w:cs="Times New Roman"/>
              </w:rPr>
            </w:pPr>
            <w:r w:rsidRPr="005D4591">
              <w:rPr>
                <w:rFonts w:ascii="Times New Roman" w:hAnsi="Times New Roman" w:cs="Times New Roman"/>
                <w:b/>
              </w:rPr>
              <w:t>последовательности</w:t>
            </w:r>
          </w:p>
        </w:tc>
        <w:tc>
          <w:tcPr>
            <w:tcW w:w="1560" w:type="dxa"/>
            <w:vAlign w:val="center"/>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17</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22</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Числовые последовательности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2</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23</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Арифметическая прогрессия</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4</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24</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 xml:space="preserve">Сумма </w:t>
            </w:r>
            <w:r w:rsidRPr="005D4591">
              <w:rPr>
                <w:rFonts w:ascii="Times New Roman" w:hAnsi="Times New Roman" w:cs="Times New Roman"/>
                <w:i/>
              </w:rPr>
              <w:t>n</w:t>
            </w:r>
            <w:r w:rsidRPr="005D4591">
              <w:rPr>
                <w:rFonts w:ascii="Times New Roman" w:hAnsi="Times New Roman" w:cs="Times New Roman"/>
              </w:rPr>
              <w:t xml:space="preserve"> первых членов арифметической прогрессии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25</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Геометрическая прогрессия</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3</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26</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 xml:space="preserve">Сумма </w:t>
            </w:r>
            <w:r w:rsidRPr="005D4591">
              <w:rPr>
                <w:rFonts w:ascii="Times New Roman" w:hAnsi="Times New Roman" w:cs="Times New Roman"/>
                <w:i/>
              </w:rPr>
              <w:t>n</w:t>
            </w:r>
            <w:r w:rsidRPr="005D4591">
              <w:rPr>
                <w:rFonts w:ascii="Times New Roman" w:hAnsi="Times New Roman" w:cs="Times New Roman"/>
              </w:rPr>
              <w:t xml:space="preserve"> первых членов геометрической прогрессии</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2</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27</w:t>
            </w: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Сумма бесконечной геометрической прогрессии, у которой | q | &lt; 1</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2</w:t>
            </w:r>
          </w:p>
        </w:tc>
      </w:tr>
      <w:tr w:rsidR="00455967" w:rsidRPr="005D4591" w:rsidTr="00455967">
        <w:tc>
          <w:tcPr>
            <w:tcW w:w="813" w:type="dxa"/>
          </w:tcPr>
          <w:p w:rsidR="00455967" w:rsidRPr="005D4591" w:rsidRDefault="00455967" w:rsidP="00090040">
            <w:pPr>
              <w:jc w:val="center"/>
              <w:rPr>
                <w:rFonts w:ascii="Times New Roman" w:hAnsi="Times New Roman" w:cs="Times New Roman"/>
                <w:b/>
              </w:rPr>
            </w:pPr>
          </w:p>
        </w:tc>
        <w:tc>
          <w:tcPr>
            <w:tcW w:w="6666" w:type="dxa"/>
            <w:shd w:val="clear" w:color="auto" w:fill="auto"/>
          </w:tcPr>
          <w:p w:rsidR="00455967" w:rsidRPr="005D4591" w:rsidRDefault="00455967" w:rsidP="00090040">
            <w:pPr>
              <w:rPr>
                <w:rFonts w:ascii="Times New Roman" w:hAnsi="Times New Roman" w:cs="Times New Roman"/>
              </w:rPr>
            </w:pPr>
            <w:r w:rsidRPr="005D4591">
              <w:rPr>
                <w:rFonts w:ascii="Times New Roman" w:hAnsi="Times New Roman" w:cs="Times New Roman"/>
              </w:rPr>
              <w:t>Контрольная</w:t>
            </w:r>
            <w:r>
              <w:rPr>
                <w:rFonts w:ascii="Times New Roman" w:hAnsi="Times New Roman" w:cs="Times New Roman"/>
              </w:rPr>
              <w:t xml:space="preserve"> </w:t>
            </w:r>
            <w:r w:rsidRPr="005D4591">
              <w:rPr>
                <w:rFonts w:ascii="Times New Roman" w:hAnsi="Times New Roman" w:cs="Times New Roman"/>
              </w:rPr>
              <w:t>работа № 5</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1</w:t>
            </w:r>
          </w:p>
        </w:tc>
      </w:tr>
      <w:tr w:rsidR="00455967" w:rsidRPr="005D4591" w:rsidTr="00455967">
        <w:tc>
          <w:tcPr>
            <w:tcW w:w="7479" w:type="dxa"/>
            <w:gridSpan w:val="2"/>
          </w:tcPr>
          <w:p w:rsidR="00455967" w:rsidRPr="005D4591" w:rsidRDefault="00455967" w:rsidP="00090040">
            <w:pPr>
              <w:jc w:val="center"/>
              <w:rPr>
                <w:rFonts w:ascii="Times New Roman" w:hAnsi="Times New Roman" w:cs="Times New Roman"/>
                <w:b/>
              </w:rPr>
            </w:pPr>
            <w:r w:rsidRPr="005D4591">
              <w:rPr>
                <w:rFonts w:ascii="Times New Roman" w:hAnsi="Times New Roman" w:cs="Times New Roman"/>
                <w:b/>
              </w:rPr>
              <w:t>Повторение</w:t>
            </w:r>
            <w:r w:rsidRPr="005D4591">
              <w:rPr>
                <w:rFonts w:ascii="Times New Roman" w:hAnsi="Times New Roman" w:cs="Times New Roman"/>
                <w:b/>
              </w:rPr>
              <w:cr/>
              <w:t>и систематизация</w:t>
            </w:r>
          </w:p>
          <w:p w:rsidR="00455967" w:rsidRPr="005D4591" w:rsidRDefault="00455967" w:rsidP="00090040">
            <w:pPr>
              <w:jc w:val="center"/>
              <w:rPr>
                <w:rFonts w:ascii="Times New Roman" w:hAnsi="Times New Roman" w:cs="Times New Roman"/>
              </w:rPr>
            </w:pPr>
            <w:r w:rsidRPr="005D4591">
              <w:rPr>
                <w:rFonts w:ascii="Times New Roman" w:hAnsi="Times New Roman" w:cs="Times New Roman"/>
                <w:b/>
              </w:rPr>
              <w:t>учебного материала</w:t>
            </w:r>
          </w:p>
        </w:tc>
        <w:tc>
          <w:tcPr>
            <w:tcW w:w="1560" w:type="dxa"/>
            <w:vAlign w:val="center"/>
          </w:tcPr>
          <w:p w:rsidR="00455967" w:rsidRPr="005D4591" w:rsidRDefault="00455967" w:rsidP="00090040">
            <w:pPr>
              <w:jc w:val="center"/>
              <w:rPr>
                <w:rFonts w:ascii="Times New Roman" w:hAnsi="Times New Roman" w:cs="Times New Roman"/>
                <w:b/>
              </w:rPr>
            </w:pPr>
            <w:r>
              <w:rPr>
                <w:rFonts w:ascii="Times New Roman" w:hAnsi="Times New Roman" w:cs="Times New Roman"/>
                <w:b/>
              </w:rPr>
              <w:t>41</w:t>
            </w:r>
          </w:p>
        </w:tc>
      </w:tr>
      <w:tr w:rsidR="00455967" w:rsidRPr="005D4591" w:rsidTr="00455967">
        <w:tc>
          <w:tcPr>
            <w:tcW w:w="7479" w:type="dxa"/>
            <w:gridSpan w:val="2"/>
          </w:tcPr>
          <w:p w:rsidR="00455967" w:rsidRPr="005D4591" w:rsidRDefault="00455967" w:rsidP="00090040">
            <w:pPr>
              <w:rPr>
                <w:rFonts w:ascii="Times New Roman" w:hAnsi="Times New Roman" w:cs="Times New Roman"/>
              </w:rPr>
            </w:pPr>
            <w:r w:rsidRPr="005D4591">
              <w:rPr>
                <w:rFonts w:ascii="Times New Roman" w:hAnsi="Times New Roman" w:cs="Times New Roman"/>
              </w:rPr>
              <w:t>Упражнения для повторения курса  9 класса</w:t>
            </w:r>
          </w:p>
        </w:tc>
        <w:tc>
          <w:tcPr>
            <w:tcW w:w="1560" w:type="dxa"/>
          </w:tcPr>
          <w:p w:rsidR="00455967" w:rsidRPr="005D4591" w:rsidRDefault="00455967" w:rsidP="00090040">
            <w:pPr>
              <w:jc w:val="center"/>
              <w:rPr>
                <w:rFonts w:ascii="Times New Roman" w:hAnsi="Times New Roman" w:cs="Times New Roman"/>
              </w:rPr>
            </w:pPr>
            <w:r>
              <w:rPr>
                <w:rFonts w:ascii="Times New Roman" w:hAnsi="Times New Roman" w:cs="Times New Roman"/>
              </w:rPr>
              <w:t>40</w:t>
            </w:r>
          </w:p>
        </w:tc>
      </w:tr>
      <w:tr w:rsidR="00455967" w:rsidRPr="005D4591" w:rsidTr="00455967">
        <w:tc>
          <w:tcPr>
            <w:tcW w:w="7479" w:type="dxa"/>
            <w:gridSpan w:val="2"/>
          </w:tcPr>
          <w:p w:rsidR="00455967" w:rsidRPr="005D4591" w:rsidRDefault="00455967" w:rsidP="00090040">
            <w:pPr>
              <w:rPr>
                <w:rFonts w:ascii="Times New Roman" w:hAnsi="Times New Roman" w:cs="Times New Roman"/>
              </w:rPr>
            </w:pPr>
            <w:r w:rsidRPr="005D4591">
              <w:rPr>
                <w:rFonts w:ascii="Times New Roman" w:hAnsi="Times New Roman" w:cs="Times New Roman"/>
              </w:rPr>
              <w:t>Контрольная</w:t>
            </w:r>
            <w:r>
              <w:rPr>
                <w:rFonts w:ascii="Times New Roman" w:hAnsi="Times New Roman" w:cs="Times New Roman"/>
              </w:rPr>
              <w:t xml:space="preserve"> </w:t>
            </w:r>
            <w:r w:rsidRPr="005D4591">
              <w:rPr>
                <w:rFonts w:ascii="Times New Roman" w:hAnsi="Times New Roman" w:cs="Times New Roman"/>
              </w:rPr>
              <w:t>работа № 6</w:t>
            </w:r>
          </w:p>
        </w:tc>
        <w:tc>
          <w:tcPr>
            <w:tcW w:w="1560" w:type="dxa"/>
          </w:tcPr>
          <w:p w:rsidR="00455967" w:rsidRPr="005D4591" w:rsidRDefault="00455967" w:rsidP="00090040">
            <w:pPr>
              <w:jc w:val="center"/>
              <w:rPr>
                <w:rFonts w:ascii="Times New Roman" w:hAnsi="Times New Roman" w:cs="Times New Roman"/>
                <w:lang w:val="en-US"/>
              </w:rPr>
            </w:pPr>
            <w:r w:rsidRPr="005D4591">
              <w:rPr>
                <w:rFonts w:ascii="Times New Roman" w:hAnsi="Times New Roman" w:cs="Times New Roman"/>
                <w:lang w:val="en-US"/>
              </w:rPr>
              <w:t>1</w:t>
            </w:r>
          </w:p>
        </w:tc>
      </w:tr>
    </w:tbl>
    <w:p w:rsidR="00090040" w:rsidRDefault="00090040" w:rsidP="00090040">
      <w:pPr>
        <w:rPr>
          <w:rFonts w:ascii="Times New Roman" w:hAnsi="Times New Roman" w:cs="Times New Roman"/>
        </w:rPr>
      </w:pPr>
      <w:r w:rsidRPr="005D4591">
        <w:rPr>
          <w:rFonts w:ascii="Times New Roman" w:hAnsi="Times New Roman" w:cs="Times New Roman"/>
          <w:lang w:val="en-US"/>
        </w:rPr>
        <w:br/>
      </w: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r>
      <w:r w:rsidRPr="005D4591">
        <w:rPr>
          <w:rFonts w:ascii="Times New Roman" w:hAnsi="Times New Roman" w:cs="Times New Roman"/>
        </w:rPr>
        <w:tab/>
      </w:r>
      <w:r w:rsidR="00455967">
        <w:rPr>
          <w:rFonts w:ascii="Times New Roman" w:hAnsi="Times New Roman" w:cs="Times New Roman"/>
        </w:rPr>
        <w:t xml:space="preserve"> </w:t>
      </w:r>
    </w:p>
    <w:p w:rsidR="00A2099A" w:rsidRDefault="00A2099A" w:rsidP="00090040">
      <w:pPr>
        <w:rPr>
          <w:rFonts w:ascii="Times New Roman" w:hAnsi="Times New Roman" w:cs="Times New Roman"/>
        </w:rPr>
      </w:pPr>
    </w:p>
    <w:p w:rsidR="00A2099A" w:rsidRDefault="00A2099A" w:rsidP="00226395">
      <w:pPr>
        <w:spacing w:after="0" w:line="240" w:lineRule="auto"/>
        <w:ind w:left="1069"/>
        <w:rPr>
          <w:b/>
          <w:bCs/>
        </w:rPr>
      </w:pPr>
    </w:p>
    <w:p w:rsidR="00963083" w:rsidRDefault="00963083" w:rsidP="00537441">
      <w:pPr>
        <w:spacing w:after="0" w:line="240" w:lineRule="auto"/>
        <w:jc w:val="center"/>
        <w:rPr>
          <w:rFonts w:ascii="Times New Roman" w:hAnsi="Times New Roman" w:cs="Times New Roman"/>
          <w:b/>
          <w:bCs/>
        </w:rPr>
      </w:pPr>
    </w:p>
    <w:p w:rsidR="00963083" w:rsidRDefault="00963083" w:rsidP="00537441">
      <w:pPr>
        <w:spacing w:after="0" w:line="240" w:lineRule="auto"/>
        <w:jc w:val="center"/>
        <w:rPr>
          <w:rFonts w:ascii="Times New Roman" w:hAnsi="Times New Roman" w:cs="Times New Roman"/>
          <w:b/>
          <w:bCs/>
        </w:rPr>
      </w:pPr>
    </w:p>
    <w:p w:rsidR="00963083" w:rsidRDefault="00963083" w:rsidP="00537441">
      <w:pPr>
        <w:spacing w:after="0" w:line="240" w:lineRule="auto"/>
        <w:jc w:val="center"/>
        <w:rPr>
          <w:rFonts w:ascii="Times New Roman" w:hAnsi="Times New Roman" w:cs="Times New Roman"/>
          <w:bCs/>
          <w:sz w:val="24"/>
          <w:szCs w:val="24"/>
        </w:rPr>
      </w:pPr>
    </w:p>
    <w:p w:rsidR="00963083" w:rsidRPr="00537441" w:rsidRDefault="00963083" w:rsidP="00963083">
      <w:pPr>
        <w:pStyle w:val="a3"/>
        <w:spacing w:after="0" w:line="360" w:lineRule="auto"/>
        <w:jc w:val="both"/>
        <w:rPr>
          <w:rFonts w:ascii="Times New Roman" w:hAnsi="Times New Roman" w:cs="Times New Roman"/>
          <w:bCs/>
          <w:sz w:val="24"/>
          <w:szCs w:val="24"/>
        </w:rPr>
      </w:pPr>
      <w:r>
        <w:rPr>
          <w:rFonts w:ascii="Times New Roman" w:hAnsi="Times New Roman" w:cs="Times New Roman"/>
          <w:b/>
          <w:sz w:val="28"/>
          <w:szCs w:val="28"/>
          <w:u w:val="single"/>
        </w:rPr>
        <w:t xml:space="preserve">Алгебра 7 </w:t>
      </w:r>
      <w:r w:rsidRPr="0082071C">
        <w:rPr>
          <w:rFonts w:ascii="Times New Roman" w:hAnsi="Times New Roman" w:cs="Times New Roman"/>
          <w:b/>
          <w:sz w:val="28"/>
          <w:szCs w:val="28"/>
          <w:u w:val="single"/>
        </w:rPr>
        <w:t>класс</w:t>
      </w:r>
      <w:r>
        <w:rPr>
          <w:rFonts w:ascii="Times New Roman" w:hAnsi="Times New Roman" w:cs="Times New Roman"/>
          <w:b/>
          <w:sz w:val="28"/>
          <w:szCs w:val="28"/>
          <w:u w:val="single"/>
        </w:rPr>
        <w:t>. Предпрофильный уровень.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656"/>
        <w:gridCol w:w="6856"/>
        <w:gridCol w:w="993"/>
        <w:gridCol w:w="1101"/>
      </w:tblGrid>
      <w:tr w:rsidR="00963083" w:rsidRPr="00537441" w:rsidTr="00963083">
        <w:trPr>
          <w:cantSplit/>
          <w:trHeight w:val="872"/>
          <w:tblHeader/>
        </w:trPr>
        <w:tc>
          <w:tcPr>
            <w:tcW w:w="656" w:type="dxa"/>
            <w:tcBorders>
              <w:bottom w:val="nil"/>
            </w:tcBorders>
            <w:vAlign w:val="bottom"/>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 п</w:t>
            </w:r>
          </w:p>
        </w:tc>
        <w:tc>
          <w:tcPr>
            <w:tcW w:w="6856" w:type="dxa"/>
            <w:tcBorders>
              <w:bottom w:val="nil"/>
            </w:tcBorders>
            <w:vAlign w:val="bottom"/>
          </w:tcPr>
          <w:p w:rsidR="00963083" w:rsidRPr="00537441" w:rsidRDefault="00963083"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Содержание</w:t>
            </w:r>
            <w:r>
              <w:rPr>
                <w:rFonts w:ascii="Times New Roman" w:hAnsi="Times New Roman" w:cs="Times New Roman"/>
                <w:b/>
                <w:sz w:val="24"/>
                <w:szCs w:val="24"/>
              </w:rPr>
              <w:t xml:space="preserve"> </w:t>
            </w:r>
            <w:r w:rsidRPr="00537441">
              <w:rPr>
                <w:rFonts w:ascii="Times New Roman" w:hAnsi="Times New Roman" w:cs="Times New Roman"/>
                <w:b/>
                <w:sz w:val="24"/>
                <w:szCs w:val="24"/>
              </w:rPr>
              <w:t>учебного</w:t>
            </w:r>
          </w:p>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материала</w:t>
            </w:r>
          </w:p>
        </w:tc>
        <w:tc>
          <w:tcPr>
            <w:tcW w:w="2094" w:type="dxa"/>
            <w:gridSpan w:val="2"/>
            <w:vAlign w:val="bottom"/>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Количество часов</w:t>
            </w:r>
          </w:p>
        </w:tc>
      </w:tr>
      <w:tr w:rsidR="00963083" w:rsidRPr="00537441" w:rsidTr="00963083">
        <w:trPr>
          <w:cantSplit/>
          <w:trHeight w:val="373"/>
          <w:tblHeader/>
        </w:trPr>
        <w:tc>
          <w:tcPr>
            <w:tcW w:w="656" w:type="dxa"/>
            <w:tcBorders>
              <w:top w:val="nil"/>
            </w:tcBorders>
          </w:tcPr>
          <w:p w:rsidR="00963083" w:rsidRPr="00537441" w:rsidRDefault="00963083" w:rsidP="00537441">
            <w:pPr>
              <w:spacing w:after="0" w:line="240" w:lineRule="auto"/>
              <w:rPr>
                <w:rFonts w:ascii="Times New Roman" w:hAnsi="Times New Roman" w:cs="Times New Roman"/>
                <w:sz w:val="24"/>
                <w:szCs w:val="24"/>
              </w:rPr>
            </w:pPr>
          </w:p>
        </w:tc>
        <w:tc>
          <w:tcPr>
            <w:tcW w:w="6856" w:type="dxa"/>
            <w:tcBorders>
              <w:top w:val="nil"/>
            </w:tcBorders>
          </w:tcPr>
          <w:p w:rsidR="00963083" w:rsidRPr="00537441" w:rsidRDefault="00963083" w:rsidP="00537441">
            <w:pPr>
              <w:spacing w:after="0" w:line="240" w:lineRule="auto"/>
              <w:rPr>
                <w:rFonts w:ascii="Times New Roman" w:hAnsi="Times New Roman" w:cs="Times New Roman"/>
                <w:sz w:val="24"/>
                <w:szCs w:val="24"/>
              </w:rPr>
            </w:pPr>
          </w:p>
        </w:tc>
        <w:tc>
          <w:tcPr>
            <w:tcW w:w="993" w:type="dxa"/>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w:t>
            </w:r>
          </w:p>
        </w:tc>
        <w:tc>
          <w:tcPr>
            <w:tcW w:w="1101" w:type="dxa"/>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II</w:t>
            </w:r>
          </w:p>
        </w:tc>
      </w:tr>
      <w:tr w:rsidR="00963083" w:rsidRPr="00537441" w:rsidTr="00963083">
        <w:trPr>
          <w:cantSplit/>
        </w:trPr>
        <w:tc>
          <w:tcPr>
            <w:tcW w:w="7512" w:type="dxa"/>
            <w:gridSpan w:val="2"/>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1 </w:t>
            </w:r>
            <w:r w:rsidRPr="00537441">
              <w:rPr>
                <w:rFonts w:ascii="Times New Roman" w:hAnsi="Times New Roman" w:cs="Times New Roman"/>
                <w:b/>
                <w:sz w:val="24"/>
                <w:szCs w:val="24"/>
              </w:rPr>
              <w:t>Линейное уравнение с одной переменной</w:t>
            </w:r>
          </w:p>
        </w:tc>
        <w:tc>
          <w:tcPr>
            <w:tcW w:w="993"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17</w:t>
            </w:r>
          </w:p>
        </w:tc>
        <w:tc>
          <w:tcPr>
            <w:tcW w:w="1101"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16</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курса 5-6 классов. Введение в алгебру</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Height w:val="442"/>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Линейное уравнение с одной переменной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задач с помощью уравнений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1</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7512" w:type="dxa"/>
            <w:gridSpan w:val="2"/>
          </w:tcPr>
          <w:p w:rsidR="00963083" w:rsidRPr="00537441" w:rsidRDefault="00963083"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2</w:t>
            </w:r>
            <w:r w:rsidRPr="00537441">
              <w:rPr>
                <w:rFonts w:ascii="Times New Roman" w:hAnsi="Times New Roman" w:cs="Times New Roman"/>
                <w:b/>
                <w:sz w:val="24"/>
                <w:szCs w:val="24"/>
              </w:rPr>
              <w:t>Целые выражения</w:t>
            </w:r>
          </w:p>
        </w:tc>
        <w:tc>
          <w:tcPr>
            <w:tcW w:w="993"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90</w:t>
            </w:r>
          </w:p>
        </w:tc>
        <w:tc>
          <w:tcPr>
            <w:tcW w:w="1101"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68</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Тождественно равные выражения. Тождества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Степень с натуральным показателем</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Свойства степени с натуральным показателем</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Одночлены</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8</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Многочлены</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вычитание многочленов</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CC7018">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2</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10</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Умножение одночлена на многочлен</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Borders>
              <w:bottom w:val="single" w:sz="4" w:space="0" w:color="auto"/>
            </w:tcBorders>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Умножение многочлена на многочлен</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963083" w:rsidRPr="00537441" w:rsidTr="00963083">
        <w:trPr>
          <w:cantSplit/>
          <w:trHeight w:val="461"/>
        </w:trPr>
        <w:tc>
          <w:tcPr>
            <w:tcW w:w="656" w:type="dxa"/>
            <w:tcBorders>
              <w:top w:val="single" w:sz="4" w:space="0" w:color="auto"/>
              <w:left w:val="single" w:sz="4" w:space="0" w:color="auto"/>
              <w:bottom w:val="single" w:sz="4" w:space="0" w:color="auto"/>
              <w:right w:val="single" w:sz="4" w:space="0" w:color="auto"/>
            </w:tcBorders>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12</w:t>
            </w:r>
          </w:p>
        </w:tc>
        <w:tc>
          <w:tcPr>
            <w:tcW w:w="6856" w:type="dxa"/>
            <w:tcBorders>
              <w:left w:val="single" w:sz="4" w:space="0" w:color="auto"/>
            </w:tcBorders>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Разложение многочленов на множители. Вынесение общего множителя за скобки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Height w:val="460"/>
        </w:trPr>
        <w:tc>
          <w:tcPr>
            <w:tcW w:w="656" w:type="dxa"/>
            <w:tcBorders>
              <w:top w:val="single" w:sz="4" w:space="0" w:color="auto"/>
              <w:left w:val="single" w:sz="4" w:space="0" w:color="auto"/>
              <w:bottom w:val="single" w:sz="4" w:space="0" w:color="auto"/>
              <w:right w:val="single" w:sz="4" w:space="0" w:color="auto"/>
            </w:tcBorders>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w:t>
            </w:r>
          </w:p>
        </w:tc>
        <w:tc>
          <w:tcPr>
            <w:tcW w:w="6856" w:type="dxa"/>
            <w:tcBorders>
              <w:left w:val="single" w:sz="4" w:space="0" w:color="auto"/>
            </w:tcBorders>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sz w:val="24"/>
                <w:szCs w:val="24"/>
              </w:rPr>
              <w:t>Разложение многочленов на множители. Метод группировки</w:t>
            </w:r>
          </w:p>
        </w:tc>
        <w:tc>
          <w:tcPr>
            <w:tcW w:w="993" w:type="dxa"/>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6</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Borders>
              <w:top w:val="single" w:sz="4" w:space="0" w:color="auto"/>
            </w:tcBorders>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Контрольная</w:t>
            </w:r>
            <w:r w:rsidR="00CC7018">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3</w:t>
            </w:r>
          </w:p>
        </w:tc>
        <w:tc>
          <w:tcPr>
            <w:tcW w:w="993" w:type="dxa"/>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14</w:t>
            </w: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sz w:val="24"/>
                <w:szCs w:val="24"/>
              </w:rPr>
              <w:t>Произведение разности и суммы двух выражений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15</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Разность квадратов двух выражений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16</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 суммы и квадрат разности двух выражений. Квадрат суммы</w:t>
            </w:r>
            <w:r w:rsidR="00CC7018">
              <w:rPr>
                <w:rFonts w:ascii="Times New Roman" w:hAnsi="Times New Roman" w:cs="Times New Roman"/>
                <w:sz w:val="24"/>
                <w:szCs w:val="24"/>
              </w:rPr>
              <w:t xml:space="preserve"> </w:t>
            </w:r>
            <w:r w:rsidRPr="00537441">
              <w:rPr>
                <w:rFonts w:ascii="Times New Roman" w:hAnsi="Times New Roman" w:cs="Times New Roman"/>
                <w:sz w:val="24"/>
                <w:szCs w:val="24"/>
              </w:rPr>
              <w:t>нескольких выражений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Преобразование многочлена в квадрат суммы или разности двух выражений либо в квадрат суммы нескольких выражений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CC7018">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4</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18</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Сумма и разность кубов двух выражений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19</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Куб суммы и куб разности двух выражений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20</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Применение различных способов разложения многочлена на множители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21</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Формулы для разложения на множители выражений вида</w:t>
            </w:r>
            <w:r w:rsidRPr="00537441">
              <w:rPr>
                <w:rFonts w:ascii="Times New Roman" w:hAnsi="Times New Roman" w:cs="Times New Roman"/>
                <w:sz w:val="24"/>
                <w:szCs w:val="24"/>
              </w:rPr>
              <w:br/>
            </w:r>
            <w:r w:rsidRPr="00537441">
              <w:rPr>
                <w:rFonts w:ascii="Times New Roman" w:hAnsi="Times New Roman" w:cs="Times New Roman"/>
                <w:i/>
                <w:sz w:val="24"/>
                <w:szCs w:val="24"/>
              </w:rPr>
              <w:t>a</w:t>
            </w:r>
            <w:r w:rsidRPr="00537441">
              <w:rPr>
                <w:rFonts w:ascii="Times New Roman" w:hAnsi="Times New Roman" w:cs="Times New Roman"/>
                <w:i/>
                <w:sz w:val="24"/>
                <w:szCs w:val="24"/>
                <w:vertAlign w:val="superscript"/>
              </w:rPr>
              <w:t>n</w:t>
            </w:r>
            <w:r w:rsidRPr="00537441">
              <w:rPr>
                <w:rFonts w:ascii="Times New Roman" w:hAnsi="Times New Roman" w:cs="Times New Roman"/>
                <w:i/>
                <w:sz w:val="24"/>
                <w:szCs w:val="24"/>
              </w:rPr>
              <w:t xml:space="preserve"> – b</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 xml:space="preserve"> и </w:t>
            </w:r>
            <w:r w:rsidRPr="00537441">
              <w:rPr>
                <w:rFonts w:ascii="Times New Roman" w:hAnsi="Times New Roman" w:cs="Times New Roman"/>
                <w:i/>
                <w:sz w:val="24"/>
                <w:szCs w:val="24"/>
              </w:rPr>
              <w:t>a</w:t>
            </w:r>
            <w:r w:rsidRPr="00537441">
              <w:rPr>
                <w:rFonts w:ascii="Times New Roman" w:hAnsi="Times New Roman" w:cs="Times New Roman"/>
                <w:i/>
                <w:sz w:val="24"/>
                <w:szCs w:val="24"/>
                <w:vertAlign w:val="superscript"/>
              </w:rPr>
              <w:t>n</w:t>
            </w:r>
            <w:r w:rsidRPr="00537441">
              <w:rPr>
                <w:rFonts w:ascii="Times New Roman" w:hAnsi="Times New Roman" w:cs="Times New Roman"/>
                <w:sz w:val="24"/>
                <w:szCs w:val="24"/>
              </w:rPr>
              <w:t>+</w:t>
            </w:r>
            <w:r w:rsidRPr="00537441">
              <w:rPr>
                <w:rFonts w:ascii="Times New Roman" w:hAnsi="Times New Roman" w:cs="Times New Roman"/>
                <w:i/>
                <w:sz w:val="24"/>
                <w:szCs w:val="24"/>
              </w:rPr>
              <w:t>b</w:t>
            </w:r>
            <w:r w:rsidRPr="00537441">
              <w:rPr>
                <w:rFonts w:ascii="Times New Roman" w:hAnsi="Times New Roman" w:cs="Times New Roman"/>
                <w:i/>
                <w:sz w:val="24"/>
                <w:szCs w:val="24"/>
                <w:vertAlign w:val="superscript"/>
              </w:rPr>
              <w:t>n</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CC7018" w:rsidP="00537441">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Контрольная </w:t>
            </w:r>
            <w:r w:rsidR="00963083" w:rsidRPr="00537441">
              <w:rPr>
                <w:rFonts w:ascii="Times New Roman" w:hAnsi="Times New Roman" w:cs="Times New Roman"/>
                <w:b/>
                <w:i/>
                <w:sz w:val="24"/>
                <w:szCs w:val="24"/>
              </w:rPr>
              <w:t>работа № 5</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7512" w:type="dxa"/>
            <w:gridSpan w:val="2"/>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3 </w:t>
            </w:r>
            <w:r w:rsidRPr="00537441">
              <w:rPr>
                <w:rFonts w:ascii="Times New Roman" w:hAnsi="Times New Roman" w:cs="Times New Roman"/>
                <w:b/>
                <w:sz w:val="24"/>
                <w:szCs w:val="24"/>
              </w:rPr>
              <w:t>Функции</w:t>
            </w:r>
          </w:p>
        </w:tc>
        <w:tc>
          <w:tcPr>
            <w:tcW w:w="993"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20</w:t>
            </w:r>
          </w:p>
        </w:tc>
        <w:tc>
          <w:tcPr>
            <w:tcW w:w="1101"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18</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22</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Множество и его элементы</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23</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Связи между величинами. Функция</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24</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Способы задания функции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25</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График функции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26</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Линейная функция, её график и свойства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sidR="00CC7018">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6</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7512" w:type="dxa"/>
            <w:gridSpan w:val="2"/>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Глава 4</w:t>
            </w:r>
          </w:p>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Системы линейных уравнений</w:t>
            </w:r>
            <w:r w:rsidRPr="00537441">
              <w:rPr>
                <w:rFonts w:ascii="Times New Roman" w:hAnsi="Times New Roman" w:cs="Times New Roman"/>
                <w:b/>
                <w:sz w:val="24"/>
                <w:szCs w:val="24"/>
              </w:rPr>
              <w:br/>
              <w:t>с двумя переменными</w:t>
            </w:r>
          </w:p>
        </w:tc>
        <w:tc>
          <w:tcPr>
            <w:tcW w:w="993"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26</w:t>
            </w:r>
          </w:p>
        </w:tc>
        <w:tc>
          <w:tcPr>
            <w:tcW w:w="1101"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20</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27</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Уравнения с двумя переменными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28</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Линейное уравнение с двумя переменными и его график</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29</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Системы уравнений с двумя переменными. Графический метод решения системы двух линейных уравнений с двумя переменными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30</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систем линейных уравнений методом подстановки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31</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систем линейных уравнений методом сложения</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32</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задач с помощью систем линейных уравнений</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CC7018" w:rsidP="00537441">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Контрольная </w:t>
            </w:r>
            <w:r w:rsidR="00963083" w:rsidRPr="00537441">
              <w:rPr>
                <w:rFonts w:ascii="Times New Roman" w:hAnsi="Times New Roman" w:cs="Times New Roman"/>
                <w:b/>
                <w:i/>
                <w:sz w:val="24"/>
                <w:szCs w:val="24"/>
              </w:rPr>
              <w:t>работа № 7</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7512" w:type="dxa"/>
            <w:gridSpan w:val="2"/>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Глава 5</w:t>
            </w:r>
            <w:r w:rsidRPr="00537441">
              <w:rPr>
                <w:rFonts w:ascii="Times New Roman" w:hAnsi="Times New Roman" w:cs="Times New Roman"/>
                <w:b/>
                <w:sz w:val="24"/>
                <w:szCs w:val="24"/>
              </w:rPr>
              <w:t>Элементы комбинаторики</w:t>
            </w:r>
            <w:r w:rsidRPr="00537441">
              <w:rPr>
                <w:rFonts w:ascii="Times New Roman" w:hAnsi="Times New Roman" w:cs="Times New Roman"/>
                <w:b/>
                <w:sz w:val="24"/>
                <w:szCs w:val="24"/>
              </w:rPr>
              <w:br/>
              <w:t>и описательной статистики</w:t>
            </w:r>
          </w:p>
        </w:tc>
        <w:tc>
          <w:tcPr>
            <w:tcW w:w="993"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9</w:t>
            </w:r>
          </w:p>
        </w:tc>
        <w:tc>
          <w:tcPr>
            <w:tcW w:w="1101"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6</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33</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Основные правила комбинаторики</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34</w:t>
            </w: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Начальные сведения о статистике</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8</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7512" w:type="dxa"/>
            <w:gridSpan w:val="2"/>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Повторение и систематизация</w:t>
            </w:r>
            <w:r w:rsidR="00CC7018">
              <w:rPr>
                <w:rFonts w:ascii="Times New Roman" w:hAnsi="Times New Roman" w:cs="Times New Roman"/>
                <w:b/>
                <w:sz w:val="24"/>
                <w:szCs w:val="24"/>
              </w:rPr>
              <w:t xml:space="preserve"> </w:t>
            </w:r>
            <w:r w:rsidRPr="00537441">
              <w:rPr>
                <w:rFonts w:ascii="Times New Roman" w:hAnsi="Times New Roman" w:cs="Times New Roman"/>
                <w:b/>
                <w:sz w:val="24"/>
                <w:szCs w:val="24"/>
              </w:rPr>
              <w:t>учебного материала</w:t>
            </w:r>
          </w:p>
        </w:tc>
        <w:tc>
          <w:tcPr>
            <w:tcW w:w="993"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8</w:t>
            </w:r>
          </w:p>
        </w:tc>
        <w:tc>
          <w:tcPr>
            <w:tcW w:w="1101" w:type="dxa"/>
            <w:vAlign w:val="center"/>
          </w:tcPr>
          <w:p w:rsidR="00963083" w:rsidRPr="00537441" w:rsidRDefault="00963083"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7</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курса алгебры 7 класса</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Контрольная </w:t>
            </w:r>
            <w:r w:rsidRPr="00537441">
              <w:rPr>
                <w:rFonts w:ascii="Times New Roman" w:hAnsi="Times New Roman" w:cs="Times New Roman"/>
                <w:b/>
                <w:i/>
                <w:sz w:val="24"/>
                <w:szCs w:val="24"/>
              </w:rPr>
              <w:cr/>
              <w:t>работа № 9</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Обобщающий урок</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963083" w:rsidRPr="00537441" w:rsidTr="00963083">
        <w:trPr>
          <w:cantSplit/>
        </w:trPr>
        <w:tc>
          <w:tcPr>
            <w:tcW w:w="656" w:type="dxa"/>
          </w:tcPr>
          <w:p w:rsidR="00963083" w:rsidRPr="00537441" w:rsidRDefault="00963083" w:rsidP="00537441">
            <w:pPr>
              <w:spacing w:after="0" w:line="240" w:lineRule="auto"/>
              <w:rPr>
                <w:rFonts w:ascii="Times New Roman" w:hAnsi="Times New Roman" w:cs="Times New Roman"/>
                <w:sz w:val="24"/>
                <w:szCs w:val="24"/>
              </w:rPr>
            </w:pPr>
          </w:p>
        </w:tc>
        <w:tc>
          <w:tcPr>
            <w:tcW w:w="6856" w:type="dxa"/>
          </w:tcPr>
          <w:p w:rsidR="00963083" w:rsidRPr="00537441" w:rsidRDefault="00963083"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Итого</w:t>
            </w:r>
          </w:p>
        </w:tc>
        <w:tc>
          <w:tcPr>
            <w:tcW w:w="993"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170</w:t>
            </w:r>
          </w:p>
        </w:tc>
        <w:tc>
          <w:tcPr>
            <w:tcW w:w="1101" w:type="dxa"/>
          </w:tcPr>
          <w:p w:rsidR="00963083" w:rsidRPr="00537441" w:rsidRDefault="00963083"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136</w:t>
            </w:r>
          </w:p>
        </w:tc>
      </w:tr>
    </w:tbl>
    <w:p w:rsidR="000C4DF4" w:rsidRPr="00537441" w:rsidRDefault="000C4DF4" w:rsidP="00537441">
      <w:pPr>
        <w:spacing w:after="0" w:line="240" w:lineRule="auto"/>
        <w:rPr>
          <w:rFonts w:ascii="Times New Roman" w:hAnsi="Times New Roman" w:cs="Times New Roman"/>
          <w:sz w:val="24"/>
          <w:szCs w:val="24"/>
        </w:rPr>
      </w:pPr>
    </w:p>
    <w:p w:rsidR="00226395" w:rsidRPr="00226395" w:rsidRDefault="00CC7018" w:rsidP="0022639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 </w:t>
      </w:r>
    </w:p>
    <w:p w:rsidR="000C4DF4" w:rsidRPr="00537441" w:rsidRDefault="00CC7018" w:rsidP="00CC7018">
      <w:pPr>
        <w:pStyle w:val="a3"/>
        <w:spacing w:after="0" w:line="360" w:lineRule="auto"/>
        <w:jc w:val="both"/>
        <w:rPr>
          <w:rFonts w:ascii="Times New Roman" w:hAnsi="Times New Roman" w:cs="Times New Roman"/>
          <w:bCs/>
          <w:sz w:val="24"/>
          <w:szCs w:val="24"/>
        </w:rPr>
      </w:pPr>
      <w:r>
        <w:rPr>
          <w:rFonts w:ascii="Times New Roman" w:hAnsi="Times New Roman" w:cs="Times New Roman"/>
          <w:b/>
          <w:sz w:val="28"/>
          <w:szCs w:val="28"/>
          <w:u w:val="single"/>
        </w:rPr>
        <w:t xml:space="preserve">Алгебра 8 </w:t>
      </w:r>
      <w:r w:rsidRPr="0082071C">
        <w:rPr>
          <w:rFonts w:ascii="Times New Roman" w:hAnsi="Times New Roman" w:cs="Times New Roman"/>
          <w:b/>
          <w:sz w:val="28"/>
          <w:szCs w:val="28"/>
          <w:u w:val="single"/>
        </w:rPr>
        <w:t>класс</w:t>
      </w:r>
      <w:r>
        <w:rPr>
          <w:rFonts w:ascii="Times New Roman" w:hAnsi="Times New Roman" w:cs="Times New Roman"/>
          <w:b/>
          <w:sz w:val="28"/>
          <w:szCs w:val="28"/>
          <w:u w:val="single"/>
        </w:rPr>
        <w:t>. Предпрофильный уровень.</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534"/>
        <w:gridCol w:w="6945"/>
        <w:gridCol w:w="993"/>
        <w:gridCol w:w="1134"/>
      </w:tblGrid>
      <w:tr w:rsidR="00CC7018" w:rsidRPr="00537441" w:rsidTr="00CC7018">
        <w:trPr>
          <w:cantSplit/>
          <w:trHeight w:val="712"/>
          <w:tblHeader/>
        </w:trPr>
        <w:tc>
          <w:tcPr>
            <w:tcW w:w="534" w:type="dxa"/>
            <w:tcBorders>
              <w:bottom w:val="nil"/>
            </w:tcBorders>
            <w:vAlign w:val="bottom"/>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 п</w:t>
            </w:r>
          </w:p>
        </w:tc>
        <w:tc>
          <w:tcPr>
            <w:tcW w:w="6945" w:type="dxa"/>
            <w:tcBorders>
              <w:bottom w:val="nil"/>
            </w:tcBorders>
            <w:vAlign w:val="bottom"/>
          </w:tcPr>
          <w:p w:rsidR="00CC7018" w:rsidRPr="00537441" w:rsidRDefault="00CC7018"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Содержание</w:t>
            </w:r>
            <w:r>
              <w:rPr>
                <w:rFonts w:ascii="Times New Roman" w:hAnsi="Times New Roman" w:cs="Times New Roman"/>
                <w:b/>
                <w:sz w:val="24"/>
                <w:szCs w:val="24"/>
              </w:rPr>
              <w:t xml:space="preserve"> </w:t>
            </w:r>
            <w:r w:rsidRPr="00537441">
              <w:rPr>
                <w:rFonts w:ascii="Times New Roman" w:hAnsi="Times New Roman" w:cs="Times New Roman"/>
                <w:b/>
                <w:sz w:val="24"/>
                <w:szCs w:val="24"/>
              </w:rPr>
              <w:t>учебного</w:t>
            </w:r>
          </w:p>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материала</w:t>
            </w:r>
          </w:p>
        </w:tc>
        <w:tc>
          <w:tcPr>
            <w:tcW w:w="2127" w:type="dxa"/>
            <w:gridSpan w:val="2"/>
            <w:vAlign w:val="bottom"/>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Количество часов</w:t>
            </w:r>
          </w:p>
        </w:tc>
      </w:tr>
      <w:tr w:rsidR="00CC7018" w:rsidRPr="00537441" w:rsidTr="00CC7018">
        <w:trPr>
          <w:cantSplit/>
          <w:trHeight w:val="231"/>
          <w:tblHeader/>
        </w:trPr>
        <w:tc>
          <w:tcPr>
            <w:tcW w:w="534" w:type="dxa"/>
            <w:tcBorders>
              <w:top w:val="nil"/>
            </w:tcBorders>
          </w:tcPr>
          <w:p w:rsidR="00CC7018" w:rsidRPr="00537441" w:rsidRDefault="00CC7018" w:rsidP="00537441">
            <w:pPr>
              <w:spacing w:after="0" w:line="240" w:lineRule="auto"/>
              <w:rPr>
                <w:rFonts w:ascii="Times New Roman" w:hAnsi="Times New Roman" w:cs="Times New Roman"/>
                <w:sz w:val="24"/>
                <w:szCs w:val="24"/>
              </w:rPr>
            </w:pPr>
          </w:p>
        </w:tc>
        <w:tc>
          <w:tcPr>
            <w:tcW w:w="6945" w:type="dxa"/>
            <w:tcBorders>
              <w:top w:val="nil"/>
            </w:tcBorders>
          </w:tcPr>
          <w:p w:rsidR="00CC7018" w:rsidRPr="00537441" w:rsidRDefault="00CC7018" w:rsidP="00537441">
            <w:pPr>
              <w:spacing w:after="0" w:line="240" w:lineRule="auto"/>
              <w:rPr>
                <w:rFonts w:ascii="Times New Roman" w:hAnsi="Times New Roman" w:cs="Times New Roman"/>
                <w:sz w:val="24"/>
                <w:szCs w:val="24"/>
              </w:rPr>
            </w:pPr>
          </w:p>
        </w:tc>
        <w:tc>
          <w:tcPr>
            <w:tcW w:w="993" w:type="dxa"/>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w:t>
            </w:r>
          </w:p>
        </w:tc>
        <w:tc>
          <w:tcPr>
            <w:tcW w:w="1134" w:type="dxa"/>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II</w:t>
            </w:r>
          </w:p>
        </w:tc>
      </w:tr>
      <w:tr w:rsidR="00CC7018" w:rsidRPr="00537441" w:rsidTr="00CC7018">
        <w:trPr>
          <w:cantSplit/>
          <w:trHeight w:val="340"/>
        </w:trPr>
        <w:tc>
          <w:tcPr>
            <w:tcW w:w="534" w:type="dxa"/>
          </w:tcPr>
          <w:p w:rsidR="00CC7018" w:rsidRPr="00537441" w:rsidRDefault="00CC7018" w:rsidP="00537441">
            <w:pPr>
              <w:spacing w:after="0" w:line="240" w:lineRule="auto"/>
              <w:rPr>
                <w:rFonts w:ascii="Times New Roman" w:hAnsi="Times New Roman" w:cs="Times New Roman"/>
                <w:b/>
                <w:i/>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курса алгебры 7 класса</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 xml:space="preserve">Глава 1 </w:t>
            </w:r>
            <w:r w:rsidRPr="00537441">
              <w:rPr>
                <w:rFonts w:ascii="Times New Roman" w:hAnsi="Times New Roman" w:cs="Times New Roman"/>
                <w:b/>
                <w:sz w:val="24"/>
                <w:szCs w:val="24"/>
              </w:rPr>
              <w:t>Множества и операции над ними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b/>
                <w:sz w:val="24"/>
                <w:szCs w:val="24"/>
              </w:rPr>
              <w:t>12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b/>
                <w:sz w:val="24"/>
                <w:szCs w:val="24"/>
              </w:rPr>
              <w:t>10</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Множество. Подмножества данного множества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Операции над множествами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Формула включения-исключения. Взаимно однозначное соответствие</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Счётные множества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1</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2 </w:t>
            </w:r>
            <w:r w:rsidRPr="00537441">
              <w:rPr>
                <w:rFonts w:ascii="Times New Roman" w:hAnsi="Times New Roman" w:cs="Times New Roman"/>
                <w:b/>
                <w:sz w:val="24"/>
                <w:szCs w:val="24"/>
              </w:rPr>
              <w:t>Рациональные выражения</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40</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Рациональные дроби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Основное свойство рациональной дроби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вычитание рациональных дробей с одинаковыми знаменателями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8</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вычитание рациональных дробей с разными знаменателями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2</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Умножение и деление рациональных дробей. Возведение рациональной дроби в степень</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10</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Тождественные преобразования рациональных выражений</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3</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Равносильные уравнения. Уравнение-следствие. Рациональные уравнения</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Рациональные уравнения с параметрами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Степень с целым отрицательным показателем</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Свойства степени с целым показателем</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Функция </w:t>
            </w:r>
            <w:r w:rsidRPr="00537441">
              <w:rPr>
                <w:rFonts w:ascii="Times New Roman" w:hAnsi="Times New Roman" w:cs="Times New Roman"/>
                <w:sz w:val="24"/>
                <w:szCs w:val="24"/>
              </w:rPr>
              <w:object w:dxaOrig="620" w:dyaOrig="620">
                <v:shape id="_x0000_i1117" type="#_x0000_t75" style="width:30.75pt;height:30.75pt" o:ole="">
                  <v:imagedata r:id="rId461" o:title=""/>
                </v:shape>
                <o:OLEObject Type="Embed" ProgID="Equation.DSMT4" ShapeID="_x0000_i1117" DrawAspect="Content" ObjectID="_1609418182" r:id="rId462"/>
              </w:object>
            </w:r>
            <w:r w:rsidRPr="00537441">
              <w:rPr>
                <w:rFonts w:ascii="Times New Roman" w:hAnsi="Times New Roman" w:cs="Times New Roman"/>
                <w:sz w:val="24"/>
                <w:szCs w:val="24"/>
              </w:rPr>
              <w:t xml:space="preserve"> и её график </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4</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3 </w:t>
            </w:r>
            <w:r w:rsidRPr="00537441">
              <w:rPr>
                <w:rFonts w:ascii="Times New Roman" w:hAnsi="Times New Roman" w:cs="Times New Roman"/>
                <w:b/>
                <w:sz w:val="24"/>
                <w:szCs w:val="24"/>
              </w:rPr>
              <w:t>Основы теории делимости</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20</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15</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16</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Делимость нацело и её свойства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Деление с остатком. Сравнения по модулю и их свойства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18</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Наибольший общий делитель и наименьшее общее кратное двух натуральных чисел. Взаимно простые числа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19</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Признаки делимости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20</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Простые и составные числа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Контрольная работа № 5</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4</w:t>
            </w:r>
            <w:r w:rsidRPr="00537441">
              <w:rPr>
                <w:rFonts w:ascii="Times New Roman" w:hAnsi="Times New Roman" w:cs="Times New Roman"/>
                <w:b/>
                <w:sz w:val="24"/>
                <w:szCs w:val="24"/>
              </w:rPr>
              <w:t>Неравенства</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19</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15</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Числовые неравенства и их свойства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Сложение и умножение числовых неравенств. Оценивание значения выражения</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Неравенства с одной переменной. Числовые промежутки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Системы и совокупности линейных неравенств с одной переменной</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Уравнения и неравенства, содержащие знак модуля</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6</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5 </w:t>
            </w:r>
            <w:r w:rsidRPr="00537441">
              <w:rPr>
                <w:rFonts w:ascii="Times New Roman" w:hAnsi="Times New Roman" w:cs="Times New Roman"/>
                <w:b/>
                <w:sz w:val="24"/>
                <w:szCs w:val="24"/>
              </w:rPr>
              <w:t>Квадратные корни.</w:t>
            </w:r>
          </w:p>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Действительные числа</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lang w:val="en-US"/>
              </w:rPr>
              <w:t>25</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lang w:val="en-US"/>
              </w:rPr>
              <w:t>19</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26</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Функция </w:t>
            </w:r>
            <w:r w:rsidRPr="00537441">
              <w:rPr>
                <w:rFonts w:ascii="Times New Roman" w:hAnsi="Times New Roman" w:cs="Times New Roman"/>
                <w:i/>
                <w:sz w:val="24"/>
                <w:szCs w:val="24"/>
              </w:rPr>
              <w:t>y = x</w:t>
            </w:r>
            <w:r w:rsidRPr="00537441">
              <w:rPr>
                <w:rFonts w:ascii="Times New Roman" w:hAnsi="Times New Roman" w:cs="Times New Roman"/>
                <w:i/>
                <w:sz w:val="24"/>
                <w:szCs w:val="24"/>
                <w:vertAlign w:val="superscript"/>
              </w:rPr>
              <w:t>2</w:t>
            </w:r>
            <w:r w:rsidRPr="00537441">
              <w:rPr>
                <w:rFonts w:ascii="Times New Roman" w:hAnsi="Times New Roman" w:cs="Times New Roman"/>
                <w:sz w:val="24"/>
                <w:szCs w:val="24"/>
              </w:rPr>
              <w:t xml:space="preserve"> и её график</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27</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Квадратные корни. Арифметический квадратный корень</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28</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Множество действительных чисел</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29</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Свойства арифметического квадратного корня</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30</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Тождественные преобразования выражений, содержащих арифметические квадратные корни</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Функция  </w:t>
            </w:r>
            <w:r w:rsidRPr="00537441">
              <w:rPr>
                <w:rFonts w:ascii="Times New Roman" w:hAnsi="Times New Roman" w:cs="Times New Roman"/>
                <w:sz w:val="24"/>
                <w:szCs w:val="24"/>
              </w:rPr>
              <w:object w:dxaOrig="760" w:dyaOrig="380">
                <v:shape id="_x0000_i1118" type="#_x0000_t75" style="width:38.25pt;height:18.75pt" o:ole="">
                  <v:imagedata r:id="rId463" o:title=""/>
                </v:shape>
                <o:OLEObject Type="Embed" ProgID="Equation.DSMT4" ShapeID="_x0000_i1118" DrawAspect="Content" ObjectID="_1609418183" r:id="rId464"/>
              </w:object>
            </w:r>
            <w:r w:rsidRPr="00537441">
              <w:rPr>
                <w:rFonts w:ascii="Times New Roman" w:hAnsi="Times New Roman" w:cs="Times New Roman"/>
                <w:sz w:val="24"/>
                <w:szCs w:val="24"/>
              </w:rPr>
              <w:t>и её график</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7</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6</w:t>
            </w:r>
            <w:r w:rsidRPr="00537441">
              <w:rPr>
                <w:rFonts w:ascii="Times New Roman" w:hAnsi="Times New Roman" w:cs="Times New Roman"/>
                <w:b/>
                <w:sz w:val="24"/>
                <w:szCs w:val="24"/>
              </w:rPr>
              <w:t>Квадратные уравнения</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43</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35</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Квадратные уравнения. Решение неполных квадратных уравнений</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Формула корней квадратного уравнения</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Теорема Виета</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8</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Квадратный</w:t>
            </w:r>
            <w:r>
              <w:rPr>
                <w:rFonts w:ascii="Times New Roman" w:hAnsi="Times New Roman" w:cs="Times New Roman"/>
                <w:sz w:val="24"/>
                <w:szCs w:val="24"/>
              </w:rPr>
              <w:t xml:space="preserve"> </w:t>
            </w:r>
            <w:r w:rsidRPr="00537441">
              <w:rPr>
                <w:rFonts w:ascii="Times New Roman" w:hAnsi="Times New Roman" w:cs="Times New Roman"/>
                <w:sz w:val="24"/>
                <w:szCs w:val="24"/>
              </w:rPr>
              <w:t>трёхчлен</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36</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уравнений, приводимых к квадратным уравнениям</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37</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уравнений методом замены переменной</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38</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Рациональные уравнения как математические модели реальных ситуаций</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39</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Деление многочленов</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Height w:val="301"/>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40</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Корни многочлена. Теорема Безу</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Целое рациональное уравнение</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9</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Повторение и систематизация</w:t>
            </w:r>
            <w:r w:rsidRPr="00537441">
              <w:rPr>
                <w:rFonts w:ascii="Times New Roman" w:hAnsi="Times New Roman" w:cs="Times New Roman"/>
                <w:b/>
                <w:sz w:val="24"/>
                <w:szCs w:val="24"/>
              </w:rPr>
              <w:br/>
              <w:t>учебного материала</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8</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8</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курса алгебры 8 класса</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№10</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Итого</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170</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136</w:t>
            </w:r>
          </w:p>
        </w:tc>
      </w:tr>
    </w:tbl>
    <w:p w:rsidR="000C4DF4" w:rsidRPr="00537441" w:rsidRDefault="000C4DF4" w:rsidP="00537441">
      <w:pPr>
        <w:spacing w:after="0" w:line="240" w:lineRule="auto"/>
        <w:rPr>
          <w:rFonts w:ascii="Times New Roman" w:hAnsi="Times New Roman" w:cs="Times New Roman"/>
          <w:b/>
          <w:bCs/>
          <w:sz w:val="24"/>
          <w:szCs w:val="24"/>
        </w:rPr>
      </w:pPr>
    </w:p>
    <w:p w:rsidR="00226395" w:rsidRDefault="00CC7018" w:rsidP="0022639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 </w:t>
      </w:r>
    </w:p>
    <w:p w:rsidR="00CC7018" w:rsidRDefault="00CC7018" w:rsidP="00CC7018">
      <w:pPr>
        <w:pStyle w:val="a3"/>
        <w:spacing w:after="0" w:line="360" w:lineRule="auto"/>
        <w:jc w:val="both"/>
        <w:rPr>
          <w:rFonts w:ascii="Times New Roman" w:hAnsi="Times New Roman" w:cs="Times New Roman"/>
          <w:b/>
          <w:sz w:val="28"/>
          <w:szCs w:val="28"/>
          <w:u w:val="single"/>
        </w:rPr>
      </w:pPr>
    </w:p>
    <w:p w:rsidR="00CC7018" w:rsidRDefault="00CC7018" w:rsidP="00CC7018">
      <w:pPr>
        <w:pStyle w:val="a3"/>
        <w:spacing w:after="0" w:line="360" w:lineRule="auto"/>
        <w:jc w:val="both"/>
        <w:rPr>
          <w:rFonts w:ascii="Times New Roman" w:hAnsi="Times New Roman" w:cs="Times New Roman"/>
          <w:b/>
          <w:sz w:val="28"/>
          <w:szCs w:val="28"/>
          <w:u w:val="single"/>
        </w:rPr>
      </w:pPr>
    </w:p>
    <w:p w:rsidR="00CC7018" w:rsidRDefault="00CC7018" w:rsidP="00CC7018">
      <w:pPr>
        <w:pStyle w:val="a3"/>
        <w:spacing w:after="0" w:line="360" w:lineRule="auto"/>
        <w:jc w:val="both"/>
        <w:rPr>
          <w:rFonts w:ascii="Times New Roman" w:hAnsi="Times New Roman" w:cs="Times New Roman"/>
          <w:b/>
          <w:sz w:val="28"/>
          <w:szCs w:val="28"/>
          <w:u w:val="single"/>
        </w:rPr>
      </w:pPr>
    </w:p>
    <w:p w:rsidR="00CC7018" w:rsidRDefault="00CC7018" w:rsidP="00CC7018">
      <w:pPr>
        <w:pStyle w:val="a3"/>
        <w:spacing w:after="0" w:line="360" w:lineRule="auto"/>
        <w:jc w:val="both"/>
        <w:rPr>
          <w:rFonts w:ascii="Times New Roman" w:hAnsi="Times New Roman" w:cs="Times New Roman"/>
          <w:b/>
          <w:sz w:val="28"/>
          <w:szCs w:val="28"/>
          <w:u w:val="single"/>
        </w:rPr>
      </w:pPr>
    </w:p>
    <w:p w:rsidR="00CC7018" w:rsidRDefault="00CC7018" w:rsidP="00CC7018">
      <w:pPr>
        <w:pStyle w:val="a3"/>
        <w:spacing w:after="0" w:line="360" w:lineRule="auto"/>
        <w:jc w:val="both"/>
        <w:rPr>
          <w:rFonts w:ascii="Times New Roman" w:hAnsi="Times New Roman" w:cs="Times New Roman"/>
          <w:b/>
          <w:sz w:val="28"/>
          <w:szCs w:val="28"/>
          <w:u w:val="single"/>
        </w:rPr>
      </w:pPr>
    </w:p>
    <w:p w:rsidR="00CC7018" w:rsidRDefault="00CC7018" w:rsidP="00CC7018">
      <w:pPr>
        <w:pStyle w:val="a3"/>
        <w:spacing w:after="0" w:line="360" w:lineRule="auto"/>
        <w:jc w:val="both"/>
        <w:rPr>
          <w:rFonts w:ascii="Times New Roman" w:hAnsi="Times New Roman" w:cs="Times New Roman"/>
          <w:b/>
          <w:sz w:val="28"/>
          <w:szCs w:val="28"/>
          <w:u w:val="single"/>
        </w:rPr>
      </w:pPr>
    </w:p>
    <w:p w:rsidR="00CC7018" w:rsidRDefault="00CC7018" w:rsidP="00CC7018">
      <w:pPr>
        <w:pStyle w:val="a3"/>
        <w:spacing w:after="0" w:line="360" w:lineRule="auto"/>
        <w:jc w:val="both"/>
        <w:rPr>
          <w:rFonts w:ascii="Times New Roman" w:hAnsi="Times New Roman" w:cs="Times New Roman"/>
          <w:b/>
          <w:sz w:val="28"/>
          <w:szCs w:val="28"/>
          <w:u w:val="single"/>
        </w:rPr>
      </w:pPr>
    </w:p>
    <w:p w:rsidR="00CC7018" w:rsidRDefault="00CC7018" w:rsidP="00CC7018">
      <w:pPr>
        <w:pStyle w:val="a3"/>
        <w:spacing w:after="0" w:line="360" w:lineRule="auto"/>
        <w:jc w:val="both"/>
        <w:rPr>
          <w:rFonts w:ascii="Times New Roman" w:hAnsi="Times New Roman" w:cs="Times New Roman"/>
          <w:b/>
          <w:sz w:val="28"/>
          <w:szCs w:val="28"/>
          <w:u w:val="single"/>
        </w:rPr>
      </w:pPr>
    </w:p>
    <w:p w:rsidR="000C4DF4" w:rsidRPr="00537441" w:rsidRDefault="00CC7018" w:rsidP="00CC7018">
      <w:pPr>
        <w:pStyle w:val="a3"/>
        <w:spacing w:after="0" w:line="360" w:lineRule="auto"/>
        <w:jc w:val="both"/>
        <w:rPr>
          <w:rFonts w:ascii="Times New Roman" w:hAnsi="Times New Roman" w:cs="Times New Roman"/>
          <w:bCs/>
          <w:sz w:val="24"/>
          <w:szCs w:val="24"/>
        </w:rPr>
      </w:pPr>
      <w:r>
        <w:rPr>
          <w:rFonts w:ascii="Times New Roman" w:hAnsi="Times New Roman" w:cs="Times New Roman"/>
          <w:b/>
          <w:sz w:val="28"/>
          <w:szCs w:val="28"/>
          <w:u w:val="single"/>
        </w:rPr>
        <w:t xml:space="preserve">Алгебра 9 </w:t>
      </w:r>
      <w:r w:rsidRPr="0082071C">
        <w:rPr>
          <w:rFonts w:ascii="Times New Roman" w:hAnsi="Times New Roman" w:cs="Times New Roman"/>
          <w:b/>
          <w:sz w:val="28"/>
          <w:szCs w:val="28"/>
          <w:u w:val="single"/>
        </w:rPr>
        <w:t>класс</w:t>
      </w:r>
      <w:r>
        <w:rPr>
          <w:rFonts w:ascii="Times New Roman" w:hAnsi="Times New Roman" w:cs="Times New Roman"/>
          <w:b/>
          <w:sz w:val="28"/>
          <w:szCs w:val="28"/>
          <w:u w:val="single"/>
        </w:rPr>
        <w:t>. Предпрофильный уровень.</w:t>
      </w:r>
      <w:r w:rsidRPr="00537441">
        <w:rPr>
          <w:rFonts w:ascii="Times New Roman" w:hAnsi="Times New Roman" w:cs="Times New Roman"/>
          <w:bCs/>
          <w:sz w:val="24"/>
          <w:szCs w:val="24"/>
        </w:rPr>
        <w:t xml:space="preserve">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bottom w:w="85" w:type="dxa"/>
        </w:tblCellMar>
        <w:tblLook w:val="04A0" w:firstRow="1" w:lastRow="0" w:firstColumn="1" w:lastColumn="0" w:noHBand="0" w:noVBand="1"/>
      </w:tblPr>
      <w:tblGrid>
        <w:gridCol w:w="534"/>
        <w:gridCol w:w="6945"/>
        <w:gridCol w:w="1134"/>
        <w:gridCol w:w="993"/>
      </w:tblGrid>
      <w:tr w:rsidR="00CC7018" w:rsidRPr="00537441" w:rsidTr="00CC7018">
        <w:trPr>
          <w:cantSplit/>
          <w:trHeight w:val="1134"/>
          <w:tblHeader/>
        </w:trPr>
        <w:tc>
          <w:tcPr>
            <w:tcW w:w="534" w:type="dxa"/>
            <w:tcBorders>
              <w:bottom w:val="nil"/>
            </w:tcBorders>
            <w:vAlign w:val="bottom"/>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 п</w:t>
            </w:r>
          </w:p>
        </w:tc>
        <w:tc>
          <w:tcPr>
            <w:tcW w:w="6945" w:type="dxa"/>
            <w:tcBorders>
              <w:bottom w:val="nil"/>
            </w:tcBorders>
            <w:vAlign w:val="bottom"/>
          </w:tcPr>
          <w:p w:rsidR="00CC7018" w:rsidRPr="00537441" w:rsidRDefault="00CC7018"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Содержание учебного</w:t>
            </w:r>
          </w:p>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материала</w:t>
            </w:r>
          </w:p>
        </w:tc>
        <w:tc>
          <w:tcPr>
            <w:tcW w:w="2127" w:type="dxa"/>
            <w:gridSpan w:val="2"/>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Количество часов</w:t>
            </w:r>
          </w:p>
        </w:tc>
      </w:tr>
      <w:tr w:rsidR="00CC7018" w:rsidRPr="00537441" w:rsidTr="00CC7018">
        <w:trPr>
          <w:cantSplit/>
          <w:trHeight w:val="251"/>
          <w:tblHeader/>
        </w:trPr>
        <w:tc>
          <w:tcPr>
            <w:tcW w:w="534" w:type="dxa"/>
            <w:tcBorders>
              <w:top w:val="nil"/>
            </w:tcBorders>
          </w:tcPr>
          <w:p w:rsidR="00CC7018" w:rsidRPr="00537441" w:rsidRDefault="00CC7018" w:rsidP="00537441">
            <w:pPr>
              <w:spacing w:after="0" w:line="240" w:lineRule="auto"/>
              <w:rPr>
                <w:rFonts w:ascii="Times New Roman" w:hAnsi="Times New Roman" w:cs="Times New Roman"/>
                <w:sz w:val="24"/>
                <w:szCs w:val="24"/>
              </w:rPr>
            </w:pPr>
          </w:p>
        </w:tc>
        <w:tc>
          <w:tcPr>
            <w:tcW w:w="6945" w:type="dxa"/>
            <w:tcBorders>
              <w:top w:val="nil"/>
            </w:tcBorders>
          </w:tcPr>
          <w:p w:rsidR="00CC7018" w:rsidRPr="00537441" w:rsidRDefault="00CC7018" w:rsidP="00537441">
            <w:pPr>
              <w:spacing w:after="0" w:line="240" w:lineRule="auto"/>
              <w:rPr>
                <w:rFonts w:ascii="Times New Roman" w:hAnsi="Times New Roman" w:cs="Times New Roman"/>
                <w:sz w:val="24"/>
                <w:szCs w:val="24"/>
              </w:rPr>
            </w:pPr>
          </w:p>
        </w:tc>
        <w:tc>
          <w:tcPr>
            <w:tcW w:w="1134" w:type="dxa"/>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w:t>
            </w:r>
          </w:p>
        </w:tc>
        <w:tc>
          <w:tcPr>
            <w:tcW w:w="993" w:type="dxa"/>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II</w:t>
            </w:r>
          </w:p>
        </w:tc>
      </w:tr>
      <w:tr w:rsidR="00CC7018" w:rsidRPr="00537441" w:rsidTr="00CC7018">
        <w:trPr>
          <w:cantSplit/>
          <w:trHeight w:val="646"/>
        </w:trPr>
        <w:tc>
          <w:tcPr>
            <w:tcW w:w="534" w:type="dxa"/>
          </w:tcPr>
          <w:p w:rsidR="00CC7018" w:rsidRPr="00BD58C0" w:rsidRDefault="00CC7018" w:rsidP="00537441">
            <w:pPr>
              <w:spacing w:after="0" w:line="240" w:lineRule="auto"/>
              <w:rPr>
                <w:rFonts w:ascii="Times New Roman" w:hAnsi="Times New Roman" w:cs="Times New Roman"/>
                <w:sz w:val="24"/>
                <w:szCs w:val="24"/>
                <w:lang w:val="en-US"/>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w:t>
            </w:r>
            <w:r>
              <w:rPr>
                <w:rFonts w:ascii="Times New Roman" w:hAnsi="Times New Roman" w:cs="Times New Roman"/>
                <w:sz w:val="24"/>
                <w:szCs w:val="24"/>
              </w:rPr>
              <w:t>вторение курса алгебры 8 класса</w:t>
            </w:r>
          </w:p>
        </w:tc>
        <w:tc>
          <w:tcPr>
            <w:tcW w:w="1134" w:type="dxa"/>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sz w:val="24"/>
                <w:szCs w:val="24"/>
              </w:rPr>
              <w:t>3</w:t>
            </w:r>
          </w:p>
        </w:tc>
        <w:tc>
          <w:tcPr>
            <w:tcW w:w="993" w:type="dxa"/>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sz w:val="24"/>
                <w:szCs w:val="24"/>
              </w:rPr>
              <w:t>3</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Глава 1</w:t>
            </w:r>
            <w:r w:rsidRPr="00537441">
              <w:rPr>
                <w:rFonts w:ascii="Times New Roman" w:hAnsi="Times New Roman" w:cs="Times New Roman"/>
                <w:b/>
                <w:sz w:val="24"/>
                <w:szCs w:val="24"/>
              </w:rPr>
              <w:t>Квадратичнаяфункция</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48</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37</w:t>
            </w:r>
          </w:p>
        </w:tc>
      </w:tr>
      <w:tr w:rsidR="00CC7018" w:rsidRPr="00537441" w:rsidTr="00CC7018">
        <w:trPr>
          <w:cantSplit/>
          <w:trHeight w:val="393"/>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Функция</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Возрастание и убывание функции. Наибольшее и наименьшее значения функции</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Чётные и нечётные функции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Построение графиков функций </w:t>
            </w:r>
            <w:r w:rsidRPr="00537441">
              <w:rPr>
                <w:rFonts w:ascii="Times New Roman" w:hAnsi="Times New Roman" w:cs="Times New Roman"/>
                <w:i/>
                <w:sz w:val="24"/>
                <w:szCs w:val="24"/>
              </w:rPr>
              <w:t>y = kf (x), y = f (kx)</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Построение графиков функций </w:t>
            </w:r>
            <w:r w:rsidRPr="00537441">
              <w:rPr>
                <w:rFonts w:ascii="Times New Roman" w:hAnsi="Times New Roman" w:cs="Times New Roman"/>
                <w:i/>
                <w:sz w:val="24"/>
                <w:szCs w:val="24"/>
              </w:rPr>
              <w:t>y = f (x)+ b</w:t>
            </w:r>
            <w:r w:rsidRPr="00537441">
              <w:rPr>
                <w:rFonts w:ascii="Times New Roman" w:hAnsi="Times New Roman" w:cs="Times New Roman"/>
                <w:sz w:val="24"/>
                <w:szCs w:val="24"/>
              </w:rPr>
              <w:t xml:space="preserve"> и </w:t>
            </w:r>
            <w:r w:rsidRPr="00537441">
              <w:rPr>
                <w:rFonts w:ascii="Times New Roman" w:hAnsi="Times New Roman" w:cs="Times New Roman"/>
                <w:i/>
                <w:sz w:val="24"/>
                <w:szCs w:val="24"/>
              </w:rPr>
              <w:t>y = f (x + a)</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Построение графиков функций </w:t>
            </w:r>
            <w:r w:rsidRPr="00537441">
              <w:rPr>
                <w:rFonts w:ascii="Times New Roman" w:hAnsi="Times New Roman" w:cs="Times New Roman"/>
                <w:i/>
                <w:sz w:val="24"/>
                <w:szCs w:val="24"/>
              </w:rPr>
              <w:t>y = f (|x|)</w:t>
            </w:r>
            <w:r w:rsidRPr="00537441">
              <w:rPr>
                <w:rFonts w:ascii="Times New Roman" w:hAnsi="Times New Roman" w:cs="Times New Roman"/>
                <w:sz w:val="24"/>
                <w:szCs w:val="24"/>
              </w:rPr>
              <w:t xml:space="preserve"> и</w:t>
            </w:r>
            <w:r w:rsidRPr="00537441">
              <w:rPr>
                <w:rFonts w:ascii="Times New Roman" w:hAnsi="Times New Roman" w:cs="Times New Roman"/>
                <w:i/>
                <w:sz w:val="24"/>
                <w:szCs w:val="24"/>
              </w:rPr>
              <w:t xml:space="preserve"> y = | f (x)|</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1</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7</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Квадратичная функция, её график и свойства</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8</w:t>
            </w:r>
          </w:p>
        </w:tc>
        <w:tc>
          <w:tcPr>
            <w:tcW w:w="6945" w:type="dxa"/>
            <w:tcMar>
              <w:right w:w="0" w:type="dxa"/>
            </w:tcMar>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квадратных нер</w:t>
            </w:r>
            <w:r w:rsidRPr="00537441">
              <w:rPr>
                <w:rFonts w:ascii="Times New Roman" w:hAnsi="Times New Roman" w:cs="Times New Roman"/>
                <w:sz w:val="24"/>
                <w:szCs w:val="24"/>
                <w:lang w:val="en-US"/>
              </w:rPr>
              <w:t>a</w:t>
            </w:r>
            <w:r w:rsidRPr="00537441">
              <w:rPr>
                <w:rFonts w:ascii="Times New Roman" w:hAnsi="Times New Roman" w:cs="Times New Roman"/>
                <w:sz w:val="24"/>
                <w:szCs w:val="24"/>
              </w:rPr>
              <w:t>венств</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9</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неравенств методом интервалов</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6</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10</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Расположение нулей квадратичной функции относительно данной точки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2</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2 </w:t>
            </w:r>
            <w:r w:rsidRPr="00537441">
              <w:rPr>
                <w:rFonts w:ascii="Times New Roman" w:hAnsi="Times New Roman" w:cs="Times New Roman"/>
                <w:b/>
                <w:sz w:val="24"/>
                <w:szCs w:val="24"/>
              </w:rPr>
              <w:t>Уравнения с двумя переменными и их системы</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22</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18</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Уравнение с двумя переменными и его график</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Графические методы решения систем уравнений с двумя переменными</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Решение систем уравнений с двумя переменными методом подстановки и методами сложения и умножения</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r>
      <w:tr w:rsidR="00CC7018" w:rsidRPr="00537441" w:rsidTr="00CC7018">
        <w:trPr>
          <w:cantSplit/>
          <w:trHeight w:val="461"/>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Метод замены переменных и другие способы решения систем уравнений с двумя переменными</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5</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3</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3 </w:t>
            </w:r>
            <w:r w:rsidRPr="00537441">
              <w:rPr>
                <w:rFonts w:ascii="Times New Roman" w:hAnsi="Times New Roman" w:cs="Times New Roman"/>
                <w:b/>
                <w:sz w:val="24"/>
                <w:szCs w:val="24"/>
              </w:rPr>
              <w:t>Неравенства с двумя переменными и их системы.</w:t>
            </w:r>
            <w:r w:rsidRPr="00537441">
              <w:rPr>
                <w:rFonts w:ascii="Times New Roman" w:hAnsi="Times New Roman" w:cs="Times New Roman"/>
                <w:b/>
                <w:sz w:val="24"/>
                <w:szCs w:val="24"/>
              </w:rPr>
              <w:br/>
              <w:t>Доказательство неравенств</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22</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17</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Неравенства с двумя переменными</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4</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16</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Системы неравенств с двумя переменными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Основные методы доказательства неравенств</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6</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18</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Неравенства между средними величинами. Неравенство Коши — Буняковского</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6</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4</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Глава 4Элементы прикладной</w:t>
            </w:r>
            <w:r>
              <w:rPr>
                <w:rFonts w:ascii="Times New Roman" w:hAnsi="Times New Roman" w:cs="Times New Roman"/>
                <w:b/>
                <w:sz w:val="24"/>
                <w:szCs w:val="24"/>
              </w:rPr>
              <w:t xml:space="preserve"> </w:t>
            </w:r>
            <w:r w:rsidRPr="00537441">
              <w:rPr>
                <w:rFonts w:ascii="Times New Roman" w:hAnsi="Times New Roman" w:cs="Times New Roman"/>
                <w:b/>
                <w:sz w:val="24"/>
                <w:szCs w:val="24"/>
              </w:rPr>
              <w:t>математики</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11</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lang w:val="en-US"/>
              </w:rPr>
            </w:pPr>
            <w:r w:rsidRPr="00537441">
              <w:rPr>
                <w:rFonts w:ascii="Times New Roman" w:hAnsi="Times New Roman" w:cs="Times New Roman"/>
                <w:b/>
                <w:sz w:val="24"/>
                <w:szCs w:val="24"/>
              </w:rPr>
              <w:t>1</w:t>
            </w:r>
            <w:r w:rsidRPr="00537441">
              <w:rPr>
                <w:rFonts w:ascii="Times New Roman" w:hAnsi="Times New Roman" w:cs="Times New Roman"/>
                <w:b/>
                <w:sz w:val="24"/>
                <w:szCs w:val="24"/>
                <w:lang w:val="en-US"/>
              </w:rPr>
              <w:t>0</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19</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Математическое моделирование</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20</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Процентные</w:t>
            </w:r>
            <w:r>
              <w:rPr>
                <w:rFonts w:ascii="Times New Roman" w:hAnsi="Times New Roman" w:cs="Times New Roman"/>
                <w:sz w:val="24"/>
                <w:szCs w:val="24"/>
              </w:rPr>
              <w:t xml:space="preserve"> </w:t>
            </w:r>
            <w:r w:rsidRPr="00537441">
              <w:rPr>
                <w:rFonts w:ascii="Times New Roman" w:hAnsi="Times New Roman" w:cs="Times New Roman"/>
                <w:sz w:val="24"/>
                <w:szCs w:val="24"/>
              </w:rPr>
              <w:t>расчёты</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Приближённые вычисления</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5</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 xml:space="preserve">Глава 5 </w:t>
            </w:r>
            <w:r w:rsidRPr="00537441">
              <w:rPr>
                <w:rFonts w:ascii="Times New Roman" w:hAnsi="Times New Roman" w:cs="Times New Roman"/>
                <w:b/>
                <w:sz w:val="24"/>
                <w:szCs w:val="24"/>
              </w:rPr>
              <w:t>Элементы комбинаторики</w:t>
            </w:r>
          </w:p>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b/>
                <w:sz w:val="24"/>
                <w:szCs w:val="24"/>
              </w:rPr>
              <w:t>и теории вероятностей</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25</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19</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Метод математической индукции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Основные правила комбинаторики. Перестановки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Размещения</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Сочетания</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5</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26</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Частота и вероятность случайного события</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27</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Классическое определение вероятности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28</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Вычисление вероятностей с помощью правил комбинаторики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w:t>
            </w:r>
            <w:r>
              <w:rPr>
                <w:rFonts w:ascii="Times New Roman" w:hAnsi="Times New Roman" w:cs="Times New Roman"/>
                <w:b/>
                <w:i/>
                <w:sz w:val="24"/>
                <w:szCs w:val="24"/>
              </w:rPr>
              <w:t xml:space="preserve"> </w:t>
            </w:r>
            <w:r w:rsidRPr="00537441">
              <w:rPr>
                <w:rFonts w:ascii="Times New Roman" w:hAnsi="Times New Roman" w:cs="Times New Roman"/>
                <w:b/>
                <w:i/>
                <w:sz w:val="24"/>
                <w:szCs w:val="24"/>
              </w:rPr>
              <w:t>работа № 6</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Height w:val="600"/>
        </w:trPr>
        <w:tc>
          <w:tcPr>
            <w:tcW w:w="7479" w:type="dxa"/>
            <w:gridSpan w:val="2"/>
          </w:tcPr>
          <w:p w:rsidR="00CC7018" w:rsidRPr="00537441" w:rsidRDefault="00CC7018" w:rsidP="00537441">
            <w:pPr>
              <w:spacing w:after="0" w:line="240" w:lineRule="auto"/>
              <w:rPr>
                <w:rFonts w:ascii="Times New Roman" w:hAnsi="Times New Roman" w:cs="Times New Roman"/>
                <w:b/>
                <w:i/>
                <w:sz w:val="24"/>
                <w:szCs w:val="24"/>
                <w:lang w:val="en-US"/>
              </w:rPr>
            </w:pPr>
            <w:r w:rsidRPr="00537441">
              <w:rPr>
                <w:rFonts w:ascii="Times New Roman" w:hAnsi="Times New Roman" w:cs="Times New Roman"/>
                <w:b/>
                <w:i/>
                <w:sz w:val="24"/>
                <w:szCs w:val="24"/>
              </w:rPr>
              <w:t>Глава 6</w:t>
            </w:r>
            <w:r w:rsidRPr="00537441">
              <w:rPr>
                <w:rFonts w:ascii="Times New Roman" w:hAnsi="Times New Roman" w:cs="Times New Roman"/>
                <w:b/>
                <w:sz w:val="24"/>
                <w:szCs w:val="24"/>
              </w:rPr>
              <w:t>Числовыепоследовательности</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26</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19</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29</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Числовые последовательности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30</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Арифметическая прогрессия</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31</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Сумма </w:t>
            </w:r>
            <w:r w:rsidRPr="00537441">
              <w:rPr>
                <w:rFonts w:ascii="Times New Roman" w:hAnsi="Times New Roman" w:cs="Times New Roman"/>
                <w:i/>
                <w:sz w:val="24"/>
                <w:szCs w:val="24"/>
              </w:rPr>
              <w:t>n</w:t>
            </w:r>
            <w:r w:rsidRPr="00537441">
              <w:rPr>
                <w:rFonts w:ascii="Times New Roman" w:hAnsi="Times New Roman" w:cs="Times New Roman"/>
                <w:sz w:val="24"/>
                <w:szCs w:val="24"/>
              </w:rPr>
              <w:t xml:space="preserve"> первых членов арифметической прогрессии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32</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Геометрическая прогрессия</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4</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33</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Сумма </w:t>
            </w:r>
            <w:r w:rsidRPr="00537441">
              <w:rPr>
                <w:rFonts w:ascii="Times New Roman" w:hAnsi="Times New Roman" w:cs="Times New Roman"/>
                <w:i/>
                <w:sz w:val="24"/>
                <w:szCs w:val="24"/>
              </w:rPr>
              <w:t>n</w:t>
            </w:r>
            <w:r w:rsidRPr="00537441">
              <w:rPr>
                <w:rFonts w:ascii="Times New Roman" w:hAnsi="Times New Roman" w:cs="Times New Roman"/>
                <w:sz w:val="24"/>
                <w:szCs w:val="24"/>
              </w:rPr>
              <w:t xml:space="preserve"> первых членов геометрической прогрессии</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34</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 xml:space="preserve">Представление о пределе последовательности. Сумма бесконечной геометрической прогрессии, у которой </w:t>
            </w:r>
            <w:r w:rsidRPr="00537441">
              <w:rPr>
                <w:rFonts w:ascii="Times New Roman" w:hAnsi="Times New Roman" w:cs="Times New Roman"/>
                <w:i/>
                <w:sz w:val="24"/>
                <w:szCs w:val="24"/>
              </w:rPr>
              <w:t>| q | &lt;</w:t>
            </w:r>
            <w:r w:rsidRPr="00537441">
              <w:rPr>
                <w:rFonts w:ascii="Times New Roman" w:hAnsi="Times New Roman" w:cs="Times New Roman"/>
                <w:sz w:val="24"/>
                <w:szCs w:val="24"/>
              </w:rPr>
              <w:t>1</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35</w:t>
            </w: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Суммирование</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3</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2</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учебного материала</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b/>
                <w:i/>
                <w:sz w:val="24"/>
                <w:szCs w:val="24"/>
              </w:rPr>
            </w:pPr>
            <w:r w:rsidRPr="00537441">
              <w:rPr>
                <w:rFonts w:ascii="Times New Roman" w:hAnsi="Times New Roman" w:cs="Times New Roman"/>
                <w:b/>
                <w:i/>
                <w:sz w:val="24"/>
                <w:szCs w:val="24"/>
              </w:rPr>
              <w:t>Контрольная работа № 7</w:t>
            </w:r>
          </w:p>
        </w:tc>
        <w:tc>
          <w:tcPr>
            <w:tcW w:w="1134"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c>
          <w:tcPr>
            <w:tcW w:w="993" w:type="dxa"/>
          </w:tcPr>
          <w:p w:rsidR="00CC7018" w:rsidRPr="00537441" w:rsidRDefault="00CC7018" w:rsidP="00537441">
            <w:pPr>
              <w:spacing w:after="0" w:line="240" w:lineRule="auto"/>
              <w:rPr>
                <w:rFonts w:ascii="Times New Roman" w:hAnsi="Times New Roman" w:cs="Times New Roman"/>
                <w:sz w:val="24"/>
                <w:szCs w:val="24"/>
                <w:lang w:val="en-US"/>
              </w:rPr>
            </w:pPr>
            <w:r w:rsidRPr="00537441">
              <w:rPr>
                <w:rFonts w:ascii="Times New Roman" w:hAnsi="Times New Roman" w:cs="Times New Roman"/>
                <w:sz w:val="24"/>
                <w:szCs w:val="24"/>
                <w:lang w:val="en-US"/>
              </w:rPr>
              <w:t>1</w:t>
            </w:r>
          </w:p>
        </w:tc>
      </w:tr>
      <w:tr w:rsidR="00CC7018" w:rsidRPr="00537441" w:rsidTr="00CC7018">
        <w:trPr>
          <w:cantSplit/>
        </w:trPr>
        <w:tc>
          <w:tcPr>
            <w:tcW w:w="7479" w:type="dxa"/>
            <w:gridSpan w:val="2"/>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Повторение и систематизация</w:t>
            </w:r>
            <w:r w:rsidRPr="00537441">
              <w:rPr>
                <w:rFonts w:ascii="Times New Roman" w:hAnsi="Times New Roman" w:cs="Times New Roman"/>
                <w:b/>
                <w:sz w:val="24"/>
                <w:szCs w:val="24"/>
              </w:rPr>
              <w:br/>
              <w:t>учебного материала</w:t>
            </w:r>
          </w:p>
        </w:tc>
        <w:tc>
          <w:tcPr>
            <w:tcW w:w="1134"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13</w:t>
            </w:r>
          </w:p>
        </w:tc>
        <w:tc>
          <w:tcPr>
            <w:tcW w:w="993" w:type="dxa"/>
            <w:vAlign w:val="center"/>
          </w:tcPr>
          <w:p w:rsidR="00CC7018" w:rsidRPr="00537441" w:rsidRDefault="00CC7018" w:rsidP="00537441">
            <w:pPr>
              <w:spacing w:after="0" w:line="240" w:lineRule="auto"/>
              <w:rPr>
                <w:rFonts w:ascii="Times New Roman" w:hAnsi="Times New Roman" w:cs="Times New Roman"/>
                <w:b/>
                <w:sz w:val="24"/>
                <w:szCs w:val="24"/>
              </w:rPr>
            </w:pPr>
            <w:r w:rsidRPr="00537441">
              <w:rPr>
                <w:rFonts w:ascii="Times New Roman" w:hAnsi="Times New Roman" w:cs="Times New Roman"/>
                <w:b/>
                <w:sz w:val="24"/>
                <w:szCs w:val="24"/>
              </w:rPr>
              <w:t>13</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Повторение и систематизация курса алгебры 9 класса</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b/>
                <w:i/>
                <w:sz w:val="24"/>
                <w:szCs w:val="24"/>
              </w:rPr>
              <w:t>Контрольная работа №8</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Обобщающий урок</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w:t>
            </w:r>
          </w:p>
        </w:tc>
      </w:tr>
      <w:tr w:rsidR="00CC7018" w:rsidRPr="00537441" w:rsidTr="00CC7018">
        <w:trPr>
          <w:cantSplit/>
        </w:trPr>
        <w:tc>
          <w:tcPr>
            <w:tcW w:w="534" w:type="dxa"/>
          </w:tcPr>
          <w:p w:rsidR="00CC7018" w:rsidRPr="00537441" w:rsidRDefault="00CC7018" w:rsidP="00537441">
            <w:pPr>
              <w:spacing w:after="0" w:line="240" w:lineRule="auto"/>
              <w:rPr>
                <w:rFonts w:ascii="Times New Roman" w:hAnsi="Times New Roman" w:cs="Times New Roman"/>
                <w:sz w:val="24"/>
                <w:szCs w:val="24"/>
              </w:rPr>
            </w:pPr>
          </w:p>
        </w:tc>
        <w:tc>
          <w:tcPr>
            <w:tcW w:w="6945"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Итого</w:t>
            </w:r>
          </w:p>
        </w:tc>
        <w:tc>
          <w:tcPr>
            <w:tcW w:w="1134"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170</w:t>
            </w:r>
          </w:p>
        </w:tc>
        <w:tc>
          <w:tcPr>
            <w:tcW w:w="993" w:type="dxa"/>
          </w:tcPr>
          <w:p w:rsidR="00CC7018" w:rsidRPr="00537441" w:rsidRDefault="00CC7018" w:rsidP="00537441">
            <w:pPr>
              <w:spacing w:after="0" w:line="240" w:lineRule="auto"/>
              <w:rPr>
                <w:rFonts w:ascii="Times New Roman" w:hAnsi="Times New Roman" w:cs="Times New Roman"/>
                <w:sz w:val="24"/>
                <w:szCs w:val="24"/>
              </w:rPr>
            </w:pPr>
            <w:r w:rsidRPr="00537441">
              <w:rPr>
                <w:rFonts w:ascii="Times New Roman" w:hAnsi="Times New Roman" w:cs="Times New Roman"/>
                <w:sz w:val="24"/>
                <w:szCs w:val="24"/>
              </w:rPr>
              <w:t>136</w:t>
            </w:r>
          </w:p>
        </w:tc>
      </w:tr>
    </w:tbl>
    <w:p w:rsidR="000C4DF4" w:rsidRPr="00537441" w:rsidRDefault="000C4DF4" w:rsidP="00537441">
      <w:pPr>
        <w:spacing w:after="0" w:line="240" w:lineRule="auto"/>
        <w:rPr>
          <w:rFonts w:ascii="Times New Roman" w:hAnsi="Times New Roman" w:cs="Times New Roman"/>
          <w:b/>
          <w:bCs/>
          <w:sz w:val="24"/>
          <w:szCs w:val="24"/>
          <w:u w:val="single"/>
        </w:rPr>
      </w:pPr>
    </w:p>
    <w:p w:rsidR="00533223" w:rsidRPr="00537441" w:rsidRDefault="00533223" w:rsidP="00537441">
      <w:pPr>
        <w:spacing w:after="0" w:line="240" w:lineRule="auto"/>
        <w:rPr>
          <w:rFonts w:ascii="Times New Roman" w:hAnsi="Times New Roman" w:cs="Times New Roman"/>
          <w:sz w:val="24"/>
          <w:szCs w:val="24"/>
        </w:rPr>
      </w:pPr>
    </w:p>
    <w:p w:rsidR="00226395" w:rsidRPr="00537441" w:rsidRDefault="00226395" w:rsidP="00537441">
      <w:pPr>
        <w:spacing w:after="0" w:line="240" w:lineRule="auto"/>
        <w:rPr>
          <w:rFonts w:ascii="Times New Roman" w:hAnsi="Times New Roman" w:cs="Times New Roman"/>
          <w:sz w:val="24"/>
          <w:szCs w:val="24"/>
        </w:rPr>
      </w:pPr>
    </w:p>
    <w:p w:rsidR="00533223" w:rsidRDefault="00533223" w:rsidP="00090040"/>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Pr="000C4DF4" w:rsidRDefault="00CC7018" w:rsidP="00CC7018">
      <w:pPr>
        <w:pStyle w:val="a3"/>
        <w:tabs>
          <w:tab w:val="left" w:pos="1134"/>
        </w:tabs>
        <w:spacing w:after="0" w:line="360" w:lineRule="auto"/>
        <w:rPr>
          <w:b/>
          <w:bCs/>
          <w:u w:val="single"/>
        </w:rPr>
      </w:pPr>
      <w:r>
        <w:rPr>
          <w:rFonts w:ascii="Times New Roman" w:hAnsi="Times New Roman" w:cs="Times New Roman"/>
          <w:b/>
          <w:sz w:val="28"/>
          <w:szCs w:val="28"/>
          <w:u w:val="single"/>
        </w:rPr>
        <w:t>Геометрия 7</w:t>
      </w:r>
      <w:r w:rsidRPr="0082071C">
        <w:rPr>
          <w:rFonts w:ascii="Times New Roman" w:hAnsi="Times New Roman" w:cs="Times New Roman"/>
          <w:b/>
          <w:sz w:val="28"/>
          <w:szCs w:val="28"/>
          <w:u w:val="single"/>
        </w:rPr>
        <w:t xml:space="preserve"> класс</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6"/>
        <w:gridCol w:w="5752"/>
        <w:gridCol w:w="1760"/>
      </w:tblGrid>
      <w:tr w:rsidR="00CC7018" w:rsidRPr="002F1C51" w:rsidTr="0014452F">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jc w:val="center"/>
              <w:rPr>
                <w:rFonts w:ascii="Times New Roman" w:hAnsi="Times New Roman" w:cs="Times New Roman"/>
                <w:b/>
                <w:sz w:val="24"/>
                <w:szCs w:val="24"/>
              </w:rPr>
            </w:pPr>
            <w:r w:rsidRPr="002F1C51">
              <w:rPr>
                <w:rFonts w:ascii="Times New Roman" w:hAnsi="Times New Roman" w:cs="Times New Roman"/>
                <w:b/>
                <w:sz w:val="24"/>
                <w:szCs w:val="24"/>
              </w:rPr>
              <w:t>№</w:t>
            </w:r>
          </w:p>
        </w:tc>
        <w:tc>
          <w:tcPr>
            <w:tcW w:w="5752"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jc w:val="center"/>
              <w:rPr>
                <w:rFonts w:ascii="Times New Roman" w:hAnsi="Times New Roman" w:cs="Times New Roman"/>
                <w:b/>
                <w:sz w:val="24"/>
                <w:szCs w:val="24"/>
              </w:rPr>
            </w:pPr>
            <w:r w:rsidRPr="002F1C51">
              <w:rPr>
                <w:rFonts w:ascii="Times New Roman" w:hAnsi="Times New Roman" w:cs="Times New Roman"/>
                <w:b/>
                <w:sz w:val="24"/>
                <w:szCs w:val="24"/>
              </w:rPr>
              <w:t>Тема</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Default="00CC7018" w:rsidP="0014452F">
            <w:pPr>
              <w:spacing w:after="0" w:line="240" w:lineRule="auto"/>
              <w:rPr>
                <w:rFonts w:ascii="Times New Roman" w:hAnsi="Times New Roman" w:cs="Times New Roman"/>
                <w:b/>
                <w:sz w:val="24"/>
                <w:szCs w:val="24"/>
              </w:rPr>
            </w:pPr>
            <w:r w:rsidRPr="002F1C51">
              <w:rPr>
                <w:rFonts w:ascii="Times New Roman" w:hAnsi="Times New Roman" w:cs="Times New Roman"/>
                <w:b/>
                <w:sz w:val="24"/>
                <w:szCs w:val="24"/>
              </w:rPr>
              <w:t xml:space="preserve">Количество </w:t>
            </w:r>
          </w:p>
          <w:p w:rsidR="00CC7018" w:rsidRDefault="00CC7018" w:rsidP="0014452F">
            <w:pPr>
              <w:spacing w:after="0" w:line="240" w:lineRule="auto"/>
              <w:rPr>
                <w:rFonts w:ascii="Times New Roman" w:hAnsi="Times New Roman" w:cs="Times New Roman"/>
                <w:b/>
                <w:sz w:val="24"/>
                <w:szCs w:val="24"/>
              </w:rPr>
            </w:pPr>
            <w:r w:rsidRPr="002F1C51">
              <w:rPr>
                <w:rFonts w:ascii="Times New Roman" w:hAnsi="Times New Roman" w:cs="Times New Roman"/>
                <w:b/>
                <w:sz w:val="24"/>
                <w:szCs w:val="24"/>
              </w:rPr>
              <w:t xml:space="preserve">часов, </w:t>
            </w:r>
          </w:p>
          <w:p w:rsidR="00CC7018" w:rsidRDefault="00CC7018" w:rsidP="0014452F">
            <w:pPr>
              <w:spacing w:after="0" w:line="240" w:lineRule="auto"/>
              <w:rPr>
                <w:rFonts w:ascii="Times New Roman" w:hAnsi="Times New Roman" w:cs="Times New Roman"/>
                <w:b/>
                <w:sz w:val="24"/>
                <w:szCs w:val="24"/>
              </w:rPr>
            </w:pPr>
            <w:r w:rsidRPr="002F1C51">
              <w:rPr>
                <w:rFonts w:ascii="Times New Roman" w:hAnsi="Times New Roman" w:cs="Times New Roman"/>
                <w:b/>
                <w:sz w:val="24"/>
                <w:szCs w:val="24"/>
              </w:rPr>
              <w:t xml:space="preserve">отводимых на </w:t>
            </w:r>
          </w:p>
          <w:p w:rsidR="00CC7018" w:rsidRPr="002F1C51" w:rsidRDefault="00CC7018" w:rsidP="0014452F">
            <w:pPr>
              <w:spacing w:after="0" w:line="240" w:lineRule="auto"/>
              <w:rPr>
                <w:rFonts w:ascii="Times New Roman" w:hAnsi="Times New Roman" w:cs="Times New Roman"/>
                <w:b/>
                <w:sz w:val="24"/>
                <w:szCs w:val="24"/>
              </w:rPr>
            </w:pPr>
            <w:r w:rsidRPr="002F1C51">
              <w:rPr>
                <w:rFonts w:ascii="Times New Roman" w:hAnsi="Times New Roman" w:cs="Times New Roman"/>
                <w:b/>
                <w:sz w:val="24"/>
                <w:szCs w:val="24"/>
              </w:rPr>
              <w:t>изучение темы</w:t>
            </w:r>
          </w:p>
        </w:tc>
      </w:tr>
      <w:tr w:rsidR="00CC7018" w:rsidRPr="002F1C51" w:rsidTr="0014452F">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1</w:t>
            </w:r>
          </w:p>
        </w:tc>
        <w:tc>
          <w:tcPr>
            <w:tcW w:w="5752"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Основные свойства простейших геометрических фигур</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Pr>
                <w:rFonts w:ascii="Times New Roman" w:hAnsi="Times New Roman" w:cs="Times New Roman"/>
                <w:sz w:val="24"/>
                <w:szCs w:val="24"/>
              </w:rPr>
              <w:t>16</w:t>
            </w:r>
          </w:p>
        </w:tc>
      </w:tr>
      <w:tr w:rsidR="00CC7018" w:rsidRPr="002F1C51" w:rsidTr="0014452F">
        <w:trPr>
          <w:trHeight w:val="451"/>
        </w:trPr>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2</w:t>
            </w:r>
          </w:p>
        </w:tc>
        <w:tc>
          <w:tcPr>
            <w:tcW w:w="5752"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 xml:space="preserve">Смежные и вертикальные углы </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Pr>
                <w:rFonts w:ascii="Times New Roman" w:hAnsi="Times New Roman" w:cs="Times New Roman"/>
                <w:sz w:val="24"/>
                <w:szCs w:val="24"/>
              </w:rPr>
              <w:t>8</w:t>
            </w:r>
          </w:p>
        </w:tc>
      </w:tr>
      <w:tr w:rsidR="00CC7018" w:rsidRPr="002F1C51" w:rsidTr="0014452F">
        <w:trPr>
          <w:trHeight w:val="454"/>
        </w:trPr>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3</w:t>
            </w:r>
          </w:p>
        </w:tc>
        <w:tc>
          <w:tcPr>
            <w:tcW w:w="5752"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Признаки равенства треугольников</w:t>
            </w:r>
            <w:r w:rsidRPr="002F1C51">
              <w:rPr>
                <w:rFonts w:ascii="Times New Roman" w:hAnsi="Times New Roman" w:cs="Times New Roman"/>
                <w:b/>
                <w:sz w:val="24"/>
                <w:szCs w:val="24"/>
              </w:rPr>
              <w:t xml:space="preserve"> </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1</w:t>
            </w:r>
            <w:r>
              <w:rPr>
                <w:rFonts w:ascii="Times New Roman" w:hAnsi="Times New Roman" w:cs="Times New Roman"/>
                <w:sz w:val="24"/>
                <w:szCs w:val="24"/>
              </w:rPr>
              <w:t>4</w:t>
            </w:r>
          </w:p>
        </w:tc>
      </w:tr>
      <w:tr w:rsidR="00CC7018" w:rsidRPr="002F1C51" w:rsidTr="0014452F">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4</w:t>
            </w:r>
          </w:p>
        </w:tc>
        <w:tc>
          <w:tcPr>
            <w:tcW w:w="5752"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Сумма углов треугольника</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1</w:t>
            </w:r>
            <w:r>
              <w:rPr>
                <w:rFonts w:ascii="Times New Roman" w:hAnsi="Times New Roman" w:cs="Times New Roman"/>
                <w:sz w:val="24"/>
                <w:szCs w:val="24"/>
              </w:rPr>
              <w:t>2</w:t>
            </w:r>
          </w:p>
        </w:tc>
      </w:tr>
      <w:tr w:rsidR="00CC7018" w:rsidRPr="002F1C51" w:rsidTr="0014452F">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4"/>
                <w:szCs w:val="24"/>
              </w:rPr>
            </w:pPr>
            <w:r>
              <w:rPr>
                <w:rFonts w:ascii="Times New Roman" w:hAnsi="Times New Roman" w:cs="Times New Roman"/>
                <w:sz w:val="24"/>
                <w:szCs w:val="24"/>
              </w:rPr>
              <w:t>5</w:t>
            </w:r>
          </w:p>
        </w:tc>
        <w:tc>
          <w:tcPr>
            <w:tcW w:w="5752"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8"/>
                <w:szCs w:val="28"/>
              </w:rPr>
            </w:pPr>
            <w:r w:rsidRPr="002F1C51">
              <w:rPr>
                <w:rFonts w:ascii="Times New Roman" w:hAnsi="Times New Roman" w:cs="Times New Roman"/>
                <w:sz w:val="28"/>
                <w:szCs w:val="28"/>
              </w:rPr>
              <w:t>Геометрические построения</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Pr>
                <w:rFonts w:ascii="Times New Roman" w:hAnsi="Times New Roman" w:cs="Times New Roman"/>
                <w:sz w:val="24"/>
                <w:szCs w:val="24"/>
              </w:rPr>
              <w:t>13</w:t>
            </w:r>
          </w:p>
        </w:tc>
      </w:tr>
      <w:tr w:rsidR="00CC7018" w:rsidRPr="002F1C51" w:rsidTr="0014452F">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4"/>
                <w:szCs w:val="24"/>
              </w:rPr>
            </w:pPr>
            <w:r>
              <w:rPr>
                <w:rFonts w:ascii="Times New Roman" w:hAnsi="Times New Roman" w:cs="Times New Roman"/>
                <w:sz w:val="24"/>
                <w:szCs w:val="24"/>
              </w:rPr>
              <w:t>6</w:t>
            </w:r>
          </w:p>
        </w:tc>
        <w:tc>
          <w:tcPr>
            <w:tcW w:w="5752"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Повторение</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6</w:t>
            </w:r>
          </w:p>
        </w:tc>
      </w:tr>
      <w:tr w:rsidR="00CC7018" w:rsidRPr="002F1C51" w:rsidTr="0014452F">
        <w:tc>
          <w:tcPr>
            <w:tcW w:w="606" w:type="dxa"/>
            <w:tcBorders>
              <w:top w:val="single" w:sz="4" w:space="0" w:color="auto"/>
              <w:left w:val="single" w:sz="4" w:space="0" w:color="auto"/>
              <w:bottom w:val="single" w:sz="4" w:space="0" w:color="auto"/>
              <w:right w:val="single" w:sz="4" w:space="0" w:color="auto"/>
            </w:tcBorders>
          </w:tcPr>
          <w:p w:rsidR="00CC7018" w:rsidRPr="002F1C51" w:rsidRDefault="00CC7018" w:rsidP="0014452F">
            <w:pPr>
              <w:rPr>
                <w:rFonts w:ascii="Times New Roman" w:hAnsi="Times New Roman" w:cs="Times New Roman"/>
                <w:sz w:val="24"/>
                <w:szCs w:val="24"/>
              </w:rPr>
            </w:pPr>
          </w:p>
        </w:tc>
        <w:tc>
          <w:tcPr>
            <w:tcW w:w="5752"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sidRPr="002F1C51">
              <w:rPr>
                <w:rFonts w:ascii="Times New Roman" w:hAnsi="Times New Roman" w:cs="Times New Roman"/>
                <w:sz w:val="24"/>
                <w:szCs w:val="24"/>
              </w:rPr>
              <w:t xml:space="preserve">Итого </w:t>
            </w:r>
          </w:p>
        </w:tc>
        <w:tc>
          <w:tcPr>
            <w:tcW w:w="1760" w:type="dxa"/>
            <w:tcBorders>
              <w:top w:val="single" w:sz="4" w:space="0" w:color="auto"/>
              <w:left w:val="single" w:sz="4" w:space="0" w:color="auto"/>
              <w:bottom w:val="single" w:sz="4" w:space="0" w:color="auto"/>
              <w:right w:val="single" w:sz="4" w:space="0" w:color="auto"/>
            </w:tcBorders>
            <w:vAlign w:val="center"/>
          </w:tcPr>
          <w:p w:rsidR="00CC7018" w:rsidRPr="002F1C51" w:rsidRDefault="00CC7018" w:rsidP="0014452F">
            <w:pPr>
              <w:rPr>
                <w:rFonts w:ascii="Times New Roman" w:hAnsi="Times New Roman" w:cs="Times New Roman"/>
                <w:sz w:val="24"/>
                <w:szCs w:val="24"/>
              </w:rPr>
            </w:pPr>
            <w:r>
              <w:rPr>
                <w:rFonts w:ascii="Times New Roman" w:hAnsi="Times New Roman" w:cs="Times New Roman"/>
                <w:sz w:val="24"/>
                <w:szCs w:val="24"/>
              </w:rPr>
              <w:t>70</w:t>
            </w:r>
          </w:p>
        </w:tc>
      </w:tr>
    </w:tbl>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B45063" w:rsidRDefault="00B45063" w:rsidP="00CC7018">
      <w:pPr>
        <w:pStyle w:val="a3"/>
        <w:tabs>
          <w:tab w:val="left" w:pos="1134"/>
        </w:tabs>
        <w:spacing w:after="0" w:line="360" w:lineRule="auto"/>
        <w:rPr>
          <w:rFonts w:ascii="Times New Roman" w:hAnsi="Times New Roman" w:cs="Times New Roman"/>
          <w:b/>
          <w:sz w:val="28"/>
          <w:szCs w:val="28"/>
          <w:u w:val="single"/>
        </w:rPr>
      </w:pPr>
    </w:p>
    <w:p w:rsidR="00CC7018" w:rsidRDefault="00CC7018" w:rsidP="00CC7018">
      <w:pPr>
        <w:pStyle w:val="a3"/>
        <w:tabs>
          <w:tab w:val="left" w:pos="1134"/>
        </w:tabs>
        <w:spacing w:after="0" w:line="360" w:lineRule="auto"/>
        <w:rPr>
          <w:rFonts w:ascii="Times New Roman" w:hAnsi="Times New Roman" w:cs="Times New Roman"/>
          <w:b/>
          <w:sz w:val="28"/>
          <w:szCs w:val="28"/>
          <w:u w:val="single"/>
        </w:rPr>
      </w:pPr>
      <w:r>
        <w:rPr>
          <w:rFonts w:ascii="Times New Roman" w:hAnsi="Times New Roman" w:cs="Times New Roman"/>
          <w:b/>
          <w:sz w:val="28"/>
          <w:szCs w:val="28"/>
          <w:u w:val="single"/>
        </w:rPr>
        <w:t>Геометрия 8</w:t>
      </w:r>
      <w:r w:rsidRPr="0082071C">
        <w:rPr>
          <w:rFonts w:ascii="Times New Roman" w:hAnsi="Times New Roman" w:cs="Times New Roman"/>
          <w:b/>
          <w:sz w:val="28"/>
          <w:szCs w:val="28"/>
          <w:u w:val="single"/>
        </w:rPr>
        <w:t xml:space="preserve"> класс</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5196"/>
        <w:gridCol w:w="1984"/>
      </w:tblGrid>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b/>
                <w:sz w:val="24"/>
                <w:szCs w:val="24"/>
              </w:rPr>
            </w:pPr>
            <w:r w:rsidRPr="00307D8B">
              <w:rPr>
                <w:rFonts w:ascii="Times New Roman" w:hAnsi="Times New Roman" w:cs="Times New Roman"/>
                <w:b/>
                <w:sz w:val="24"/>
                <w:szCs w:val="24"/>
              </w:rPr>
              <w:t>№</w:t>
            </w:r>
          </w:p>
        </w:tc>
        <w:tc>
          <w:tcPr>
            <w:tcW w:w="5196" w:type="dxa"/>
          </w:tcPr>
          <w:p w:rsidR="00CC7018" w:rsidRPr="00307D8B" w:rsidRDefault="00CC7018" w:rsidP="0014452F">
            <w:pPr>
              <w:spacing w:line="240" w:lineRule="auto"/>
              <w:jc w:val="center"/>
              <w:rPr>
                <w:rFonts w:ascii="Times New Roman" w:hAnsi="Times New Roman" w:cs="Times New Roman"/>
                <w:b/>
                <w:sz w:val="24"/>
                <w:szCs w:val="24"/>
              </w:rPr>
            </w:pPr>
            <w:r>
              <w:rPr>
                <w:rFonts w:ascii="Times New Roman" w:hAnsi="Times New Roman" w:cs="Times New Roman"/>
                <w:b/>
                <w:sz w:val="24"/>
                <w:szCs w:val="24"/>
              </w:rPr>
              <w:t>Тема</w:t>
            </w:r>
          </w:p>
        </w:tc>
        <w:tc>
          <w:tcPr>
            <w:tcW w:w="1984" w:type="dxa"/>
          </w:tcPr>
          <w:p w:rsidR="00CC7018" w:rsidRPr="00307D8B" w:rsidRDefault="00CC7018" w:rsidP="0014452F">
            <w:pPr>
              <w:spacing w:line="240" w:lineRule="auto"/>
              <w:jc w:val="center"/>
              <w:rPr>
                <w:rFonts w:ascii="Times New Roman" w:hAnsi="Times New Roman" w:cs="Times New Roman"/>
                <w:b/>
                <w:sz w:val="24"/>
                <w:szCs w:val="24"/>
              </w:rPr>
            </w:pPr>
            <w:r w:rsidRPr="00307D8B">
              <w:rPr>
                <w:rFonts w:ascii="Times New Roman" w:hAnsi="Times New Roman" w:cs="Times New Roman"/>
                <w:b/>
                <w:sz w:val="24"/>
                <w:szCs w:val="24"/>
              </w:rPr>
              <w:t>Количество часов, отводимых на изучение темы</w:t>
            </w:r>
          </w:p>
        </w:tc>
      </w:tr>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sz w:val="24"/>
                <w:szCs w:val="24"/>
              </w:rPr>
            </w:pPr>
            <w:r w:rsidRPr="00307D8B">
              <w:rPr>
                <w:rFonts w:ascii="Times New Roman" w:hAnsi="Times New Roman" w:cs="Times New Roman"/>
                <w:sz w:val="24"/>
                <w:szCs w:val="24"/>
              </w:rPr>
              <w:t>1</w:t>
            </w:r>
          </w:p>
        </w:tc>
        <w:tc>
          <w:tcPr>
            <w:tcW w:w="5196" w:type="dxa"/>
          </w:tcPr>
          <w:p w:rsidR="00CC7018" w:rsidRPr="00307D8B" w:rsidRDefault="00CC7018" w:rsidP="0014452F">
            <w:pPr>
              <w:spacing w:line="240" w:lineRule="auto"/>
              <w:rPr>
                <w:rFonts w:ascii="Times New Roman" w:hAnsi="Times New Roman" w:cs="Times New Roman"/>
                <w:sz w:val="24"/>
                <w:szCs w:val="24"/>
              </w:rPr>
            </w:pPr>
            <w:r w:rsidRPr="00307D8B">
              <w:rPr>
                <w:rFonts w:ascii="Times New Roman" w:hAnsi="Times New Roman" w:cs="Times New Roman"/>
                <w:sz w:val="24"/>
                <w:szCs w:val="24"/>
              </w:rPr>
              <w:t>Четырехугольники</w:t>
            </w:r>
          </w:p>
        </w:tc>
        <w:tc>
          <w:tcPr>
            <w:tcW w:w="1984" w:type="dxa"/>
          </w:tcPr>
          <w:p w:rsidR="00CC7018" w:rsidRPr="00307D8B" w:rsidRDefault="00CC7018" w:rsidP="0014452F">
            <w:pPr>
              <w:spacing w:line="240" w:lineRule="auto"/>
              <w:jc w:val="center"/>
              <w:rPr>
                <w:rFonts w:ascii="Times New Roman" w:hAnsi="Times New Roman" w:cs="Times New Roman"/>
                <w:sz w:val="24"/>
                <w:szCs w:val="24"/>
              </w:rPr>
            </w:pPr>
            <w:r>
              <w:rPr>
                <w:rFonts w:ascii="Times New Roman" w:hAnsi="Times New Roman" w:cs="Times New Roman"/>
                <w:sz w:val="24"/>
                <w:szCs w:val="24"/>
              </w:rPr>
              <w:t>18</w:t>
            </w:r>
          </w:p>
        </w:tc>
      </w:tr>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sz w:val="24"/>
                <w:szCs w:val="24"/>
              </w:rPr>
            </w:pPr>
            <w:r w:rsidRPr="00307D8B">
              <w:rPr>
                <w:rFonts w:ascii="Times New Roman" w:hAnsi="Times New Roman" w:cs="Times New Roman"/>
                <w:sz w:val="24"/>
                <w:szCs w:val="24"/>
              </w:rPr>
              <w:t>2</w:t>
            </w:r>
          </w:p>
        </w:tc>
        <w:tc>
          <w:tcPr>
            <w:tcW w:w="5196" w:type="dxa"/>
          </w:tcPr>
          <w:p w:rsidR="00CC7018" w:rsidRPr="00307D8B" w:rsidRDefault="00CC7018" w:rsidP="0014452F">
            <w:pPr>
              <w:spacing w:line="240" w:lineRule="auto"/>
              <w:rPr>
                <w:rFonts w:ascii="Times New Roman" w:hAnsi="Times New Roman" w:cs="Times New Roman"/>
                <w:sz w:val="24"/>
                <w:szCs w:val="24"/>
              </w:rPr>
            </w:pPr>
            <w:r w:rsidRPr="00307D8B">
              <w:rPr>
                <w:rFonts w:ascii="Times New Roman" w:hAnsi="Times New Roman" w:cs="Times New Roman"/>
                <w:sz w:val="24"/>
                <w:szCs w:val="24"/>
              </w:rPr>
              <w:t>Теорема Пифагора</w:t>
            </w:r>
          </w:p>
        </w:tc>
        <w:tc>
          <w:tcPr>
            <w:tcW w:w="1984" w:type="dxa"/>
          </w:tcPr>
          <w:p w:rsidR="00CC7018" w:rsidRPr="00307D8B" w:rsidRDefault="00CC7018" w:rsidP="0014452F">
            <w:pPr>
              <w:spacing w:line="240" w:lineRule="auto"/>
              <w:jc w:val="center"/>
              <w:rPr>
                <w:rFonts w:ascii="Times New Roman" w:hAnsi="Times New Roman" w:cs="Times New Roman"/>
                <w:sz w:val="24"/>
                <w:szCs w:val="24"/>
              </w:rPr>
            </w:pPr>
            <w:r>
              <w:rPr>
                <w:rFonts w:ascii="Times New Roman" w:hAnsi="Times New Roman" w:cs="Times New Roman"/>
                <w:sz w:val="24"/>
                <w:szCs w:val="24"/>
              </w:rPr>
              <w:t>19</w:t>
            </w:r>
          </w:p>
        </w:tc>
      </w:tr>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sz w:val="24"/>
                <w:szCs w:val="24"/>
              </w:rPr>
            </w:pPr>
            <w:r w:rsidRPr="00307D8B">
              <w:rPr>
                <w:rFonts w:ascii="Times New Roman" w:hAnsi="Times New Roman" w:cs="Times New Roman"/>
                <w:sz w:val="24"/>
                <w:szCs w:val="24"/>
              </w:rPr>
              <w:t>3</w:t>
            </w:r>
          </w:p>
        </w:tc>
        <w:tc>
          <w:tcPr>
            <w:tcW w:w="5196" w:type="dxa"/>
          </w:tcPr>
          <w:p w:rsidR="00CC7018" w:rsidRPr="00307D8B" w:rsidRDefault="00CC7018" w:rsidP="0014452F">
            <w:pPr>
              <w:spacing w:line="240" w:lineRule="auto"/>
              <w:rPr>
                <w:rFonts w:ascii="Times New Roman" w:hAnsi="Times New Roman" w:cs="Times New Roman"/>
                <w:sz w:val="24"/>
                <w:szCs w:val="24"/>
              </w:rPr>
            </w:pPr>
            <w:r w:rsidRPr="00307D8B">
              <w:rPr>
                <w:rFonts w:ascii="Times New Roman" w:hAnsi="Times New Roman" w:cs="Times New Roman"/>
                <w:sz w:val="24"/>
                <w:szCs w:val="24"/>
              </w:rPr>
              <w:t>Декартовы координаты на плоскости</w:t>
            </w:r>
          </w:p>
        </w:tc>
        <w:tc>
          <w:tcPr>
            <w:tcW w:w="1984" w:type="dxa"/>
          </w:tcPr>
          <w:p w:rsidR="00CC7018" w:rsidRPr="00307D8B" w:rsidRDefault="00CC7018" w:rsidP="0014452F">
            <w:pPr>
              <w:spacing w:line="240" w:lineRule="auto"/>
              <w:jc w:val="center"/>
              <w:rPr>
                <w:rFonts w:ascii="Times New Roman" w:hAnsi="Times New Roman" w:cs="Times New Roman"/>
                <w:sz w:val="24"/>
                <w:szCs w:val="24"/>
              </w:rPr>
            </w:pPr>
            <w:r>
              <w:rPr>
                <w:rFonts w:ascii="Times New Roman" w:hAnsi="Times New Roman" w:cs="Times New Roman"/>
                <w:sz w:val="24"/>
                <w:szCs w:val="24"/>
              </w:rPr>
              <w:t>12</w:t>
            </w:r>
          </w:p>
        </w:tc>
      </w:tr>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sz w:val="24"/>
                <w:szCs w:val="24"/>
              </w:rPr>
            </w:pPr>
            <w:r w:rsidRPr="00307D8B">
              <w:rPr>
                <w:rFonts w:ascii="Times New Roman" w:hAnsi="Times New Roman" w:cs="Times New Roman"/>
                <w:sz w:val="24"/>
                <w:szCs w:val="24"/>
              </w:rPr>
              <w:t>4</w:t>
            </w:r>
          </w:p>
        </w:tc>
        <w:tc>
          <w:tcPr>
            <w:tcW w:w="5196" w:type="dxa"/>
          </w:tcPr>
          <w:p w:rsidR="00CC7018" w:rsidRPr="00307D8B" w:rsidRDefault="00CC7018" w:rsidP="0014452F">
            <w:pPr>
              <w:spacing w:line="240" w:lineRule="auto"/>
              <w:rPr>
                <w:rFonts w:ascii="Times New Roman" w:hAnsi="Times New Roman" w:cs="Times New Roman"/>
                <w:sz w:val="24"/>
                <w:szCs w:val="24"/>
              </w:rPr>
            </w:pPr>
            <w:r w:rsidRPr="00307D8B">
              <w:rPr>
                <w:rFonts w:ascii="Times New Roman" w:hAnsi="Times New Roman" w:cs="Times New Roman"/>
                <w:sz w:val="24"/>
                <w:szCs w:val="24"/>
              </w:rPr>
              <w:t>Движение</w:t>
            </w:r>
          </w:p>
        </w:tc>
        <w:tc>
          <w:tcPr>
            <w:tcW w:w="1984" w:type="dxa"/>
          </w:tcPr>
          <w:p w:rsidR="00CC7018" w:rsidRPr="00307D8B" w:rsidRDefault="00CC7018" w:rsidP="0014452F">
            <w:pPr>
              <w:spacing w:line="240" w:lineRule="auto"/>
              <w:jc w:val="center"/>
              <w:rPr>
                <w:rFonts w:ascii="Times New Roman" w:hAnsi="Times New Roman" w:cs="Times New Roman"/>
                <w:sz w:val="24"/>
                <w:szCs w:val="24"/>
              </w:rPr>
            </w:pPr>
            <w:r>
              <w:rPr>
                <w:rFonts w:ascii="Times New Roman" w:hAnsi="Times New Roman" w:cs="Times New Roman"/>
                <w:sz w:val="24"/>
                <w:szCs w:val="24"/>
              </w:rPr>
              <w:t>7</w:t>
            </w:r>
          </w:p>
        </w:tc>
      </w:tr>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sz w:val="24"/>
                <w:szCs w:val="24"/>
              </w:rPr>
            </w:pPr>
            <w:r w:rsidRPr="00307D8B">
              <w:rPr>
                <w:rFonts w:ascii="Times New Roman" w:hAnsi="Times New Roman" w:cs="Times New Roman"/>
                <w:sz w:val="24"/>
                <w:szCs w:val="24"/>
              </w:rPr>
              <w:t>5</w:t>
            </w:r>
          </w:p>
        </w:tc>
        <w:tc>
          <w:tcPr>
            <w:tcW w:w="5196" w:type="dxa"/>
          </w:tcPr>
          <w:p w:rsidR="00CC7018" w:rsidRPr="00307D8B" w:rsidRDefault="00CC7018" w:rsidP="0014452F">
            <w:pPr>
              <w:spacing w:line="240" w:lineRule="auto"/>
              <w:rPr>
                <w:rFonts w:ascii="Times New Roman" w:hAnsi="Times New Roman" w:cs="Times New Roman"/>
                <w:sz w:val="24"/>
                <w:szCs w:val="24"/>
              </w:rPr>
            </w:pPr>
            <w:r w:rsidRPr="00307D8B">
              <w:rPr>
                <w:rFonts w:ascii="Times New Roman" w:hAnsi="Times New Roman" w:cs="Times New Roman"/>
                <w:sz w:val="24"/>
                <w:szCs w:val="24"/>
              </w:rPr>
              <w:t>Векторы</w:t>
            </w:r>
          </w:p>
        </w:tc>
        <w:tc>
          <w:tcPr>
            <w:tcW w:w="1984" w:type="dxa"/>
          </w:tcPr>
          <w:p w:rsidR="00CC7018" w:rsidRPr="00307D8B" w:rsidRDefault="00CC7018" w:rsidP="0014452F">
            <w:pPr>
              <w:spacing w:line="240" w:lineRule="auto"/>
              <w:jc w:val="center"/>
              <w:rPr>
                <w:rFonts w:ascii="Times New Roman" w:hAnsi="Times New Roman" w:cs="Times New Roman"/>
                <w:sz w:val="24"/>
                <w:szCs w:val="24"/>
              </w:rPr>
            </w:pPr>
            <w:r>
              <w:rPr>
                <w:rFonts w:ascii="Times New Roman" w:hAnsi="Times New Roman" w:cs="Times New Roman"/>
                <w:sz w:val="24"/>
                <w:szCs w:val="24"/>
              </w:rPr>
              <w:t>11</w:t>
            </w:r>
          </w:p>
        </w:tc>
      </w:tr>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sz w:val="24"/>
                <w:szCs w:val="24"/>
              </w:rPr>
            </w:pPr>
            <w:r w:rsidRPr="00307D8B">
              <w:rPr>
                <w:rFonts w:ascii="Times New Roman" w:hAnsi="Times New Roman" w:cs="Times New Roman"/>
                <w:sz w:val="24"/>
                <w:szCs w:val="24"/>
              </w:rPr>
              <w:t>6</w:t>
            </w:r>
          </w:p>
        </w:tc>
        <w:tc>
          <w:tcPr>
            <w:tcW w:w="5196" w:type="dxa"/>
          </w:tcPr>
          <w:p w:rsidR="00CC7018" w:rsidRPr="00307D8B" w:rsidRDefault="00CC7018" w:rsidP="0014452F">
            <w:pPr>
              <w:spacing w:line="240" w:lineRule="auto"/>
              <w:rPr>
                <w:rFonts w:ascii="Times New Roman" w:hAnsi="Times New Roman" w:cs="Times New Roman"/>
                <w:sz w:val="24"/>
                <w:szCs w:val="24"/>
              </w:rPr>
            </w:pPr>
            <w:r w:rsidRPr="00307D8B">
              <w:rPr>
                <w:rFonts w:ascii="Times New Roman" w:hAnsi="Times New Roman" w:cs="Times New Roman"/>
                <w:sz w:val="24"/>
                <w:szCs w:val="24"/>
              </w:rPr>
              <w:t>Повторение</w:t>
            </w:r>
          </w:p>
        </w:tc>
        <w:tc>
          <w:tcPr>
            <w:tcW w:w="1984" w:type="dxa"/>
          </w:tcPr>
          <w:p w:rsidR="00CC7018" w:rsidRPr="00307D8B" w:rsidRDefault="00CC7018" w:rsidP="0014452F">
            <w:pPr>
              <w:spacing w:line="240" w:lineRule="auto"/>
              <w:jc w:val="center"/>
              <w:rPr>
                <w:rFonts w:ascii="Times New Roman" w:hAnsi="Times New Roman" w:cs="Times New Roman"/>
                <w:sz w:val="24"/>
                <w:szCs w:val="24"/>
              </w:rPr>
            </w:pPr>
            <w:r>
              <w:rPr>
                <w:rFonts w:ascii="Times New Roman" w:hAnsi="Times New Roman" w:cs="Times New Roman"/>
                <w:sz w:val="24"/>
                <w:szCs w:val="24"/>
              </w:rPr>
              <w:t>3</w:t>
            </w:r>
          </w:p>
        </w:tc>
      </w:tr>
      <w:tr w:rsidR="00CC7018" w:rsidRPr="00307D8B" w:rsidTr="0014452F">
        <w:tc>
          <w:tcPr>
            <w:tcW w:w="1008" w:type="dxa"/>
          </w:tcPr>
          <w:p w:rsidR="00CC7018" w:rsidRPr="00307D8B" w:rsidRDefault="00CC7018" w:rsidP="0014452F">
            <w:pPr>
              <w:spacing w:line="240" w:lineRule="auto"/>
              <w:jc w:val="center"/>
              <w:rPr>
                <w:rFonts w:ascii="Times New Roman" w:hAnsi="Times New Roman" w:cs="Times New Roman"/>
                <w:sz w:val="24"/>
                <w:szCs w:val="24"/>
              </w:rPr>
            </w:pPr>
          </w:p>
        </w:tc>
        <w:tc>
          <w:tcPr>
            <w:tcW w:w="5196" w:type="dxa"/>
          </w:tcPr>
          <w:p w:rsidR="00CC7018" w:rsidRPr="00307D8B" w:rsidRDefault="00CC7018" w:rsidP="0014452F">
            <w:pPr>
              <w:spacing w:line="240" w:lineRule="auto"/>
              <w:rPr>
                <w:rFonts w:ascii="Times New Roman" w:hAnsi="Times New Roman" w:cs="Times New Roman"/>
                <w:sz w:val="24"/>
                <w:szCs w:val="24"/>
              </w:rPr>
            </w:pPr>
            <w:r w:rsidRPr="00307D8B">
              <w:rPr>
                <w:rFonts w:ascii="Times New Roman" w:hAnsi="Times New Roman" w:cs="Times New Roman"/>
                <w:sz w:val="24"/>
                <w:szCs w:val="24"/>
              </w:rPr>
              <w:t xml:space="preserve">Итого </w:t>
            </w:r>
          </w:p>
        </w:tc>
        <w:tc>
          <w:tcPr>
            <w:tcW w:w="1984" w:type="dxa"/>
          </w:tcPr>
          <w:p w:rsidR="00CC7018" w:rsidRPr="00307D8B" w:rsidRDefault="00CC7018" w:rsidP="0014452F">
            <w:pPr>
              <w:spacing w:line="240" w:lineRule="auto"/>
              <w:jc w:val="center"/>
              <w:rPr>
                <w:rFonts w:ascii="Times New Roman" w:hAnsi="Times New Roman" w:cs="Times New Roman"/>
                <w:sz w:val="24"/>
                <w:szCs w:val="24"/>
              </w:rPr>
            </w:pPr>
            <w:r>
              <w:rPr>
                <w:rFonts w:ascii="Times New Roman" w:hAnsi="Times New Roman" w:cs="Times New Roman"/>
                <w:sz w:val="24"/>
                <w:szCs w:val="24"/>
              </w:rPr>
              <w:t>70</w:t>
            </w:r>
          </w:p>
        </w:tc>
      </w:tr>
    </w:tbl>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CC7018">
      <w:pPr>
        <w:tabs>
          <w:tab w:val="left" w:pos="1134"/>
        </w:tabs>
        <w:spacing w:after="0" w:line="360" w:lineRule="auto"/>
        <w:rPr>
          <w:rFonts w:ascii="Times New Roman" w:hAnsi="Times New Roman" w:cs="Times New Roman"/>
          <w:b/>
          <w:sz w:val="28"/>
          <w:szCs w:val="28"/>
          <w:u w:val="single"/>
        </w:rPr>
      </w:pPr>
      <w:r w:rsidRPr="002F1C51">
        <w:rPr>
          <w:rFonts w:ascii="Times New Roman" w:hAnsi="Times New Roman" w:cs="Times New Roman"/>
          <w:b/>
          <w:sz w:val="28"/>
          <w:szCs w:val="28"/>
          <w:u w:val="single"/>
        </w:rPr>
        <w:t>Геометрия 9 класс</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5196"/>
        <w:gridCol w:w="1842"/>
      </w:tblGrid>
      <w:tr w:rsidR="00CC7018" w:rsidRPr="00307D8B" w:rsidTr="0014452F">
        <w:tc>
          <w:tcPr>
            <w:tcW w:w="1008" w:type="dxa"/>
          </w:tcPr>
          <w:p w:rsidR="00CC7018" w:rsidRPr="00307D8B" w:rsidRDefault="00CC7018" w:rsidP="0014452F">
            <w:pPr>
              <w:jc w:val="center"/>
              <w:rPr>
                <w:rFonts w:ascii="Times New Roman" w:hAnsi="Times New Roman" w:cs="Times New Roman"/>
                <w:b/>
                <w:sz w:val="24"/>
                <w:szCs w:val="24"/>
              </w:rPr>
            </w:pPr>
            <w:r w:rsidRPr="00307D8B">
              <w:rPr>
                <w:rFonts w:ascii="Times New Roman" w:hAnsi="Times New Roman" w:cs="Times New Roman"/>
                <w:b/>
                <w:sz w:val="24"/>
                <w:szCs w:val="24"/>
              </w:rPr>
              <w:t>№</w:t>
            </w:r>
          </w:p>
        </w:tc>
        <w:tc>
          <w:tcPr>
            <w:tcW w:w="5196" w:type="dxa"/>
          </w:tcPr>
          <w:p w:rsidR="00CC7018" w:rsidRPr="00307D8B" w:rsidRDefault="00CC7018" w:rsidP="0014452F">
            <w:pPr>
              <w:jc w:val="center"/>
              <w:rPr>
                <w:rFonts w:ascii="Times New Roman" w:hAnsi="Times New Roman" w:cs="Times New Roman"/>
                <w:b/>
                <w:sz w:val="24"/>
                <w:szCs w:val="24"/>
              </w:rPr>
            </w:pPr>
            <w:r>
              <w:rPr>
                <w:rFonts w:ascii="Times New Roman" w:hAnsi="Times New Roman" w:cs="Times New Roman"/>
                <w:b/>
                <w:sz w:val="24"/>
                <w:szCs w:val="24"/>
              </w:rPr>
              <w:t>Тема</w:t>
            </w:r>
          </w:p>
        </w:tc>
        <w:tc>
          <w:tcPr>
            <w:tcW w:w="1842" w:type="dxa"/>
          </w:tcPr>
          <w:p w:rsidR="00CC7018" w:rsidRPr="00307D8B" w:rsidRDefault="00CC7018" w:rsidP="0014452F">
            <w:pPr>
              <w:jc w:val="center"/>
              <w:rPr>
                <w:rFonts w:ascii="Times New Roman" w:hAnsi="Times New Roman" w:cs="Times New Roman"/>
                <w:b/>
                <w:sz w:val="24"/>
                <w:szCs w:val="24"/>
              </w:rPr>
            </w:pPr>
            <w:r w:rsidRPr="00307D8B">
              <w:rPr>
                <w:rFonts w:ascii="Times New Roman" w:hAnsi="Times New Roman" w:cs="Times New Roman"/>
                <w:b/>
                <w:sz w:val="24"/>
                <w:szCs w:val="24"/>
              </w:rPr>
              <w:t>Количество часов, отводимых на изучение темы</w:t>
            </w:r>
          </w:p>
        </w:tc>
      </w:tr>
      <w:tr w:rsidR="00CC7018" w:rsidRPr="00307D8B" w:rsidTr="0014452F">
        <w:tc>
          <w:tcPr>
            <w:tcW w:w="1008"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1</w:t>
            </w:r>
          </w:p>
        </w:tc>
        <w:tc>
          <w:tcPr>
            <w:tcW w:w="5196"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b/>
                <w:sz w:val="24"/>
                <w:szCs w:val="24"/>
              </w:rPr>
              <w:t xml:space="preserve"> </w:t>
            </w:r>
            <w:r w:rsidRPr="00307D8B">
              <w:rPr>
                <w:rFonts w:ascii="Times New Roman" w:hAnsi="Times New Roman" w:cs="Times New Roman"/>
                <w:sz w:val="24"/>
                <w:szCs w:val="24"/>
              </w:rPr>
              <w:t>Подобие фигур</w:t>
            </w:r>
            <w:r w:rsidRPr="00307D8B">
              <w:rPr>
                <w:rFonts w:ascii="Times New Roman" w:hAnsi="Times New Roman" w:cs="Times New Roman"/>
                <w:b/>
                <w:sz w:val="24"/>
                <w:szCs w:val="24"/>
              </w:rPr>
              <w:t xml:space="preserve">   </w:t>
            </w:r>
          </w:p>
        </w:tc>
        <w:tc>
          <w:tcPr>
            <w:tcW w:w="1842"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14</w:t>
            </w:r>
          </w:p>
        </w:tc>
      </w:tr>
      <w:tr w:rsidR="00CC7018" w:rsidRPr="00307D8B" w:rsidTr="0014452F">
        <w:tc>
          <w:tcPr>
            <w:tcW w:w="1008"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2</w:t>
            </w:r>
          </w:p>
        </w:tc>
        <w:tc>
          <w:tcPr>
            <w:tcW w:w="5196"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b/>
                <w:sz w:val="24"/>
                <w:szCs w:val="24"/>
              </w:rPr>
              <w:t xml:space="preserve"> </w:t>
            </w:r>
            <w:r w:rsidRPr="00307D8B">
              <w:rPr>
                <w:rFonts w:ascii="Times New Roman" w:hAnsi="Times New Roman" w:cs="Times New Roman"/>
                <w:sz w:val="24"/>
                <w:szCs w:val="24"/>
              </w:rPr>
              <w:t>Решение треугольников</w:t>
            </w:r>
          </w:p>
        </w:tc>
        <w:tc>
          <w:tcPr>
            <w:tcW w:w="1842"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9</w:t>
            </w:r>
          </w:p>
        </w:tc>
      </w:tr>
      <w:tr w:rsidR="00CC7018" w:rsidRPr="00307D8B" w:rsidTr="0014452F">
        <w:tc>
          <w:tcPr>
            <w:tcW w:w="1008"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3</w:t>
            </w:r>
          </w:p>
        </w:tc>
        <w:tc>
          <w:tcPr>
            <w:tcW w:w="5196"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sz w:val="24"/>
                <w:szCs w:val="24"/>
              </w:rPr>
              <w:t>Многоугольники</w:t>
            </w:r>
          </w:p>
        </w:tc>
        <w:tc>
          <w:tcPr>
            <w:tcW w:w="1842"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sz w:val="24"/>
                <w:szCs w:val="24"/>
              </w:rPr>
              <w:t xml:space="preserve">         15</w:t>
            </w:r>
          </w:p>
        </w:tc>
      </w:tr>
      <w:tr w:rsidR="00CC7018" w:rsidRPr="00307D8B" w:rsidTr="0014452F">
        <w:tc>
          <w:tcPr>
            <w:tcW w:w="1008"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4</w:t>
            </w:r>
          </w:p>
        </w:tc>
        <w:tc>
          <w:tcPr>
            <w:tcW w:w="5196"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sz w:val="24"/>
                <w:szCs w:val="24"/>
              </w:rPr>
              <w:t>Площади фигур</w:t>
            </w:r>
          </w:p>
        </w:tc>
        <w:tc>
          <w:tcPr>
            <w:tcW w:w="1842"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17</w:t>
            </w:r>
          </w:p>
        </w:tc>
      </w:tr>
      <w:tr w:rsidR="00CC7018" w:rsidRPr="00307D8B" w:rsidTr="0014452F">
        <w:tc>
          <w:tcPr>
            <w:tcW w:w="1008"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5</w:t>
            </w:r>
          </w:p>
        </w:tc>
        <w:tc>
          <w:tcPr>
            <w:tcW w:w="5196"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sz w:val="24"/>
                <w:szCs w:val="24"/>
              </w:rPr>
              <w:t>Элементы стереометрии</w:t>
            </w:r>
          </w:p>
        </w:tc>
        <w:tc>
          <w:tcPr>
            <w:tcW w:w="1842"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7</w:t>
            </w:r>
          </w:p>
        </w:tc>
      </w:tr>
      <w:tr w:rsidR="00CC7018" w:rsidRPr="00307D8B" w:rsidTr="0014452F">
        <w:tc>
          <w:tcPr>
            <w:tcW w:w="1008" w:type="dxa"/>
          </w:tcPr>
          <w:p w:rsidR="00CC7018" w:rsidRPr="00307D8B" w:rsidRDefault="00CC7018" w:rsidP="0014452F">
            <w:pPr>
              <w:jc w:val="center"/>
              <w:rPr>
                <w:rFonts w:ascii="Times New Roman" w:hAnsi="Times New Roman" w:cs="Times New Roman"/>
                <w:sz w:val="24"/>
                <w:szCs w:val="24"/>
              </w:rPr>
            </w:pPr>
            <w:r w:rsidRPr="00307D8B">
              <w:rPr>
                <w:rFonts w:ascii="Times New Roman" w:hAnsi="Times New Roman" w:cs="Times New Roman"/>
                <w:sz w:val="24"/>
                <w:szCs w:val="24"/>
              </w:rPr>
              <w:t>6</w:t>
            </w:r>
          </w:p>
        </w:tc>
        <w:tc>
          <w:tcPr>
            <w:tcW w:w="5196"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sz w:val="24"/>
                <w:szCs w:val="24"/>
              </w:rPr>
              <w:t xml:space="preserve">Итоговое повторение курса </w:t>
            </w:r>
            <w:r w:rsidR="00B11168" w:rsidRPr="00307D8B">
              <w:rPr>
                <w:rFonts w:ascii="Times New Roman" w:hAnsi="Times New Roman" w:cs="Times New Roman"/>
                <w:sz w:val="24"/>
                <w:szCs w:val="24"/>
              </w:rPr>
              <w:t>плани</w:t>
            </w:r>
            <w:r w:rsidR="00B11168">
              <w:rPr>
                <w:rFonts w:ascii="Times New Roman" w:hAnsi="Times New Roman" w:cs="Times New Roman"/>
                <w:sz w:val="24"/>
                <w:szCs w:val="24"/>
              </w:rPr>
              <w:t>метрии</w:t>
            </w:r>
            <w:r w:rsidRPr="00307D8B">
              <w:rPr>
                <w:rFonts w:ascii="Times New Roman" w:hAnsi="Times New Roman" w:cs="Times New Roman"/>
                <w:b/>
                <w:sz w:val="24"/>
                <w:szCs w:val="24"/>
              </w:rPr>
              <w:t xml:space="preserve">  </w:t>
            </w:r>
          </w:p>
        </w:tc>
        <w:tc>
          <w:tcPr>
            <w:tcW w:w="1842" w:type="dxa"/>
          </w:tcPr>
          <w:p w:rsidR="00CC7018" w:rsidRPr="00307D8B" w:rsidRDefault="00CC7018" w:rsidP="0014452F">
            <w:pPr>
              <w:jc w:val="center"/>
              <w:rPr>
                <w:rFonts w:ascii="Times New Roman" w:hAnsi="Times New Roman" w:cs="Times New Roman"/>
                <w:sz w:val="24"/>
                <w:szCs w:val="24"/>
              </w:rPr>
            </w:pPr>
            <w:r>
              <w:rPr>
                <w:rFonts w:ascii="Times New Roman" w:hAnsi="Times New Roman" w:cs="Times New Roman"/>
                <w:sz w:val="24"/>
                <w:szCs w:val="24"/>
              </w:rPr>
              <w:t>5</w:t>
            </w:r>
          </w:p>
        </w:tc>
      </w:tr>
      <w:tr w:rsidR="00CC7018" w:rsidRPr="00307D8B" w:rsidTr="0014452F">
        <w:tc>
          <w:tcPr>
            <w:tcW w:w="1008" w:type="dxa"/>
          </w:tcPr>
          <w:p w:rsidR="00CC7018" w:rsidRPr="00307D8B" w:rsidRDefault="00CC7018" w:rsidP="0014452F">
            <w:pPr>
              <w:jc w:val="center"/>
              <w:rPr>
                <w:rFonts w:ascii="Times New Roman" w:hAnsi="Times New Roman" w:cs="Times New Roman"/>
                <w:sz w:val="24"/>
                <w:szCs w:val="24"/>
              </w:rPr>
            </w:pPr>
          </w:p>
        </w:tc>
        <w:tc>
          <w:tcPr>
            <w:tcW w:w="5196" w:type="dxa"/>
          </w:tcPr>
          <w:p w:rsidR="00CC7018" w:rsidRPr="00307D8B" w:rsidRDefault="00CC7018" w:rsidP="0014452F">
            <w:pPr>
              <w:rPr>
                <w:rFonts w:ascii="Times New Roman" w:hAnsi="Times New Roman" w:cs="Times New Roman"/>
                <w:sz w:val="24"/>
                <w:szCs w:val="24"/>
              </w:rPr>
            </w:pPr>
            <w:r w:rsidRPr="00307D8B">
              <w:rPr>
                <w:rFonts w:ascii="Times New Roman" w:hAnsi="Times New Roman" w:cs="Times New Roman"/>
                <w:sz w:val="24"/>
                <w:szCs w:val="24"/>
              </w:rPr>
              <w:t xml:space="preserve">Итого </w:t>
            </w:r>
          </w:p>
        </w:tc>
        <w:tc>
          <w:tcPr>
            <w:tcW w:w="1842" w:type="dxa"/>
          </w:tcPr>
          <w:p w:rsidR="00CC7018" w:rsidRPr="00307D8B" w:rsidRDefault="00CC7018" w:rsidP="0014452F">
            <w:pPr>
              <w:jc w:val="center"/>
              <w:rPr>
                <w:rFonts w:ascii="Times New Roman" w:hAnsi="Times New Roman" w:cs="Times New Roman"/>
                <w:sz w:val="24"/>
                <w:szCs w:val="24"/>
              </w:rPr>
            </w:pPr>
            <w:r>
              <w:rPr>
                <w:rFonts w:ascii="Times New Roman" w:hAnsi="Times New Roman" w:cs="Times New Roman"/>
                <w:sz w:val="24"/>
                <w:szCs w:val="24"/>
              </w:rPr>
              <w:t>70</w:t>
            </w:r>
          </w:p>
        </w:tc>
      </w:tr>
    </w:tbl>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CC7018" w:rsidRDefault="00CC7018" w:rsidP="006C4203">
      <w:pPr>
        <w:pStyle w:val="a5"/>
        <w:jc w:val="center"/>
        <w:rPr>
          <w:rFonts w:ascii="Times New Roman" w:hAnsi="Times New Roman"/>
          <w:b/>
          <w:bCs/>
          <w:sz w:val="28"/>
          <w:szCs w:val="28"/>
        </w:rPr>
      </w:pPr>
    </w:p>
    <w:p w:rsidR="00632A9B" w:rsidRPr="00D96411" w:rsidRDefault="00632A9B" w:rsidP="00D96411">
      <w:pPr>
        <w:pStyle w:val="Default"/>
      </w:pPr>
    </w:p>
    <w:sectPr w:rsidR="00632A9B" w:rsidRPr="00D96411" w:rsidSect="007B7005">
      <w:type w:val="continuous"/>
      <w:pgSz w:w="16838" w:h="11906" w:orient="landscape"/>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739C" w:rsidRDefault="0054739C" w:rsidP="00F36729">
      <w:pPr>
        <w:spacing w:after="0" w:line="240" w:lineRule="auto"/>
      </w:pPr>
      <w:r>
        <w:separator/>
      </w:r>
    </w:p>
  </w:endnote>
  <w:endnote w:type="continuationSeparator" w:id="0">
    <w:p w:rsidR="0054739C" w:rsidRDefault="0054739C" w:rsidP="00F367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204B"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35610"/>
      <w:docPartObj>
        <w:docPartGallery w:val="Page Numbers (Bottom of Page)"/>
        <w:docPartUnique/>
      </w:docPartObj>
    </w:sdtPr>
    <w:sdtEndPr/>
    <w:sdtContent>
      <w:p w:rsidR="0014452F" w:rsidRDefault="0054739C">
        <w:pPr>
          <w:pStyle w:val="afb"/>
          <w:jc w:val="center"/>
        </w:pPr>
        <w:r>
          <w:fldChar w:fldCharType="begin"/>
        </w:r>
        <w:r>
          <w:instrText xml:space="preserve"> PAGE   \* MERGEFORMAT </w:instrText>
        </w:r>
        <w:r>
          <w:fldChar w:fldCharType="separate"/>
        </w:r>
        <w:r w:rsidR="00454FEF">
          <w:rPr>
            <w:noProof/>
          </w:rPr>
          <w:t>3</w:t>
        </w:r>
        <w:r>
          <w:rPr>
            <w:noProof/>
          </w:rPr>
          <w:fldChar w:fldCharType="end"/>
        </w:r>
      </w:p>
    </w:sdtContent>
  </w:sdt>
  <w:p w:rsidR="0014452F" w:rsidRDefault="0014452F">
    <w:pPr>
      <w:pStyle w:val="a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739C" w:rsidRDefault="0054739C" w:rsidP="00F36729">
      <w:pPr>
        <w:spacing w:after="0" w:line="240" w:lineRule="auto"/>
      </w:pPr>
      <w:r>
        <w:separator/>
      </w:r>
    </w:p>
  </w:footnote>
  <w:footnote w:type="continuationSeparator" w:id="0">
    <w:p w:rsidR="0054739C" w:rsidRDefault="0054739C" w:rsidP="00F3672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5"/>
    <w:lvl w:ilvl="0">
      <w:start w:val="1"/>
      <w:numFmt w:val="bullet"/>
      <w:lvlText w:val=""/>
      <w:lvlJc w:val="left"/>
      <w:pPr>
        <w:tabs>
          <w:tab w:val="num" w:pos="0"/>
        </w:tabs>
        <w:ind w:left="1429" w:hanging="360"/>
      </w:pPr>
      <w:rPr>
        <w:rFonts w:ascii="Symbol" w:hAnsi="Symbol" w:cs="Symbol" w:hint="default"/>
      </w:rPr>
    </w:lvl>
  </w:abstractNum>
  <w:abstractNum w:abstractNumId="1">
    <w:nsid w:val="00000005"/>
    <w:multiLevelType w:val="singleLevel"/>
    <w:tmpl w:val="99FE0BA4"/>
    <w:name w:val="WW8Num6"/>
    <w:lvl w:ilvl="0">
      <w:start w:val="1"/>
      <w:numFmt w:val="decimal"/>
      <w:lvlText w:val="%1."/>
      <w:lvlJc w:val="left"/>
      <w:pPr>
        <w:tabs>
          <w:tab w:val="num" w:pos="708"/>
        </w:tabs>
        <w:ind w:left="360" w:hanging="360"/>
      </w:pPr>
      <w:rPr>
        <w:rFonts w:ascii="Symbol" w:eastAsia="Times New Roman" w:hAnsi="Symbol" w:cs="Symbol" w:hint="default"/>
        <w:color w:val="auto"/>
        <w:sz w:val="26"/>
        <w:szCs w:val="26"/>
      </w:rPr>
    </w:lvl>
  </w:abstractNum>
  <w:abstractNum w:abstractNumId="2">
    <w:nsid w:val="00000006"/>
    <w:multiLevelType w:val="singleLevel"/>
    <w:tmpl w:val="00000006"/>
    <w:name w:val="WW8Num7"/>
    <w:lvl w:ilvl="0">
      <w:start w:val="1"/>
      <w:numFmt w:val="decimal"/>
      <w:lvlText w:val="%1."/>
      <w:lvlJc w:val="left"/>
      <w:pPr>
        <w:tabs>
          <w:tab w:val="num" w:pos="0"/>
        </w:tabs>
        <w:ind w:left="1069" w:hanging="360"/>
      </w:pPr>
      <w:rPr>
        <w:rFonts w:ascii="Symbol" w:eastAsia="Times New Roman" w:hAnsi="Symbol" w:cs="Symbol" w:hint="default"/>
      </w:rPr>
    </w:lvl>
  </w:abstractNum>
  <w:abstractNum w:abstractNumId="3">
    <w:nsid w:val="0000000F"/>
    <w:multiLevelType w:val="singleLevel"/>
    <w:tmpl w:val="0000000F"/>
    <w:lvl w:ilvl="0">
      <w:start w:val="1"/>
      <w:numFmt w:val="bullet"/>
      <w:lvlText w:val=""/>
      <w:lvlJc w:val="left"/>
      <w:pPr>
        <w:tabs>
          <w:tab w:val="num" w:pos="720"/>
        </w:tabs>
        <w:ind w:left="720" w:hanging="360"/>
      </w:pPr>
      <w:rPr>
        <w:rFonts w:ascii="Symbol" w:hAnsi="Symbol" w:cs="Times New Roman"/>
      </w:rPr>
    </w:lvl>
  </w:abstractNum>
  <w:abstractNum w:abstractNumId="4">
    <w:nsid w:val="00000015"/>
    <w:multiLevelType w:val="singleLevel"/>
    <w:tmpl w:val="00000015"/>
    <w:name w:val="WW8Num21"/>
    <w:lvl w:ilvl="0">
      <w:start w:val="1"/>
      <w:numFmt w:val="bullet"/>
      <w:lvlText w:val=""/>
      <w:lvlJc w:val="left"/>
      <w:pPr>
        <w:tabs>
          <w:tab w:val="num" w:pos="720"/>
        </w:tabs>
        <w:ind w:left="720" w:hanging="360"/>
      </w:pPr>
      <w:rPr>
        <w:rFonts w:ascii="Symbol" w:hAnsi="Symbol"/>
      </w:rPr>
    </w:lvl>
  </w:abstractNum>
  <w:abstractNum w:abstractNumId="5">
    <w:nsid w:val="00527F41"/>
    <w:multiLevelType w:val="hybridMultilevel"/>
    <w:tmpl w:val="478AD200"/>
    <w:lvl w:ilvl="0" w:tplc="01186EA8">
      <w:start w:val="1"/>
      <w:numFmt w:val="decimal"/>
      <w:lvlText w:val="%1)"/>
      <w:lvlJc w:val="left"/>
      <w:pPr>
        <w:tabs>
          <w:tab w:val="num" w:pos="720"/>
        </w:tabs>
        <w:ind w:left="720" w:hanging="360"/>
      </w:pPr>
      <w:rPr>
        <w:rFonts w:hint="default"/>
      </w:rPr>
    </w:lvl>
    <w:lvl w:ilvl="1" w:tplc="7C38EE10">
      <w:start w:val="1"/>
      <w:numFmt w:val="lowerLetter"/>
      <w:lvlText w:val="%2."/>
      <w:lvlJc w:val="left"/>
      <w:pPr>
        <w:tabs>
          <w:tab w:val="num" w:pos="1440"/>
        </w:tabs>
        <w:ind w:left="1440" w:hanging="360"/>
      </w:pPr>
    </w:lvl>
    <w:lvl w:ilvl="2" w:tplc="70027990" w:tentative="1">
      <w:start w:val="1"/>
      <w:numFmt w:val="lowerRoman"/>
      <w:lvlText w:val="%3."/>
      <w:lvlJc w:val="right"/>
      <w:pPr>
        <w:tabs>
          <w:tab w:val="num" w:pos="2160"/>
        </w:tabs>
        <w:ind w:left="2160" w:hanging="180"/>
      </w:pPr>
    </w:lvl>
    <w:lvl w:ilvl="3" w:tplc="03423E82" w:tentative="1">
      <w:start w:val="1"/>
      <w:numFmt w:val="decimal"/>
      <w:lvlText w:val="%4."/>
      <w:lvlJc w:val="left"/>
      <w:pPr>
        <w:tabs>
          <w:tab w:val="num" w:pos="2880"/>
        </w:tabs>
        <w:ind w:left="2880" w:hanging="360"/>
      </w:pPr>
    </w:lvl>
    <w:lvl w:ilvl="4" w:tplc="689C8688" w:tentative="1">
      <w:start w:val="1"/>
      <w:numFmt w:val="lowerLetter"/>
      <w:lvlText w:val="%5."/>
      <w:lvlJc w:val="left"/>
      <w:pPr>
        <w:tabs>
          <w:tab w:val="num" w:pos="3600"/>
        </w:tabs>
        <w:ind w:left="3600" w:hanging="360"/>
      </w:pPr>
    </w:lvl>
    <w:lvl w:ilvl="5" w:tplc="83A4956A" w:tentative="1">
      <w:start w:val="1"/>
      <w:numFmt w:val="lowerRoman"/>
      <w:lvlText w:val="%6."/>
      <w:lvlJc w:val="right"/>
      <w:pPr>
        <w:tabs>
          <w:tab w:val="num" w:pos="4320"/>
        </w:tabs>
        <w:ind w:left="4320" w:hanging="180"/>
      </w:pPr>
    </w:lvl>
    <w:lvl w:ilvl="6" w:tplc="88189702" w:tentative="1">
      <w:start w:val="1"/>
      <w:numFmt w:val="decimal"/>
      <w:lvlText w:val="%7."/>
      <w:lvlJc w:val="left"/>
      <w:pPr>
        <w:tabs>
          <w:tab w:val="num" w:pos="5040"/>
        </w:tabs>
        <w:ind w:left="5040" w:hanging="360"/>
      </w:pPr>
    </w:lvl>
    <w:lvl w:ilvl="7" w:tplc="B2388858" w:tentative="1">
      <w:start w:val="1"/>
      <w:numFmt w:val="lowerLetter"/>
      <w:lvlText w:val="%8."/>
      <w:lvlJc w:val="left"/>
      <w:pPr>
        <w:tabs>
          <w:tab w:val="num" w:pos="5760"/>
        </w:tabs>
        <w:ind w:left="5760" w:hanging="360"/>
      </w:pPr>
    </w:lvl>
    <w:lvl w:ilvl="8" w:tplc="FEB4D6CC" w:tentative="1">
      <w:start w:val="1"/>
      <w:numFmt w:val="lowerRoman"/>
      <w:lvlText w:val="%9."/>
      <w:lvlJc w:val="right"/>
      <w:pPr>
        <w:tabs>
          <w:tab w:val="num" w:pos="6480"/>
        </w:tabs>
        <w:ind w:left="6480" w:hanging="180"/>
      </w:pPr>
    </w:lvl>
  </w:abstractNum>
  <w:abstractNum w:abstractNumId="6">
    <w:nsid w:val="01234D92"/>
    <w:multiLevelType w:val="hybridMultilevel"/>
    <w:tmpl w:val="A4585706"/>
    <w:lvl w:ilvl="0" w:tplc="05C264A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017A4400"/>
    <w:multiLevelType w:val="hybridMultilevel"/>
    <w:tmpl w:val="E0F0F952"/>
    <w:lvl w:ilvl="0" w:tplc="FA843C5C">
      <w:start w:val="1"/>
      <w:numFmt w:val="decimal"/>
      <w:lvlText w:val="%1)"/>
      <w:lvlJc w:val="left"/>
      <w:pPr>
        <w:ind w:left="1440" w:hanging="360"/>
      </w:pPr>
      <w:rPr>
        <w:rFonts w:ascii="Cambria Math" w:hAnsi="Cambria Math" w:cs="Cambria Math"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06075F15"/>
    <w:multiLevelType w:val="hybridMultilevel"/>
    <w:tmpl w:val="42D432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70E4957"/>
    <w:multiLevelType w:val="hybridMultilevel"/>
    <w:tmpl w:val="B06E0166"/>
    <w:lvl w:ilvl="0" w:tplc="19926B1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080B4059"/>
    <w:multiLevelType w:val="hybridMultilevel"/>
    <w:tmpl w:val="42F6218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089F7116"/>
    <w:multiLevelType w:val="hybridMultilevel"/>
    <w:tmpl w:val="2FB0F2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096D5DCB"/>
    <w:multiLevelType w:val="hybridMultilevel"/>
    <w:tmpl w:val="B83C59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0AA347A9"/>
    <w:multiLevelType w:val="hybridMultilevel"/>
    <w:tmpl w:val="5B762784"/>
    <w:lvl w:ilvl="0" w:tplc="B792D2A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0B0F7907"/>
    <w:multiLevelType w:val="multilevel"/>
    <w:tmpl w:val="8F949C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C402DBF"/>
    <w:multiLevelType w:val="hybridMultilevel"/>
    <w:tmpl w:val="8ACEA1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0C832F3A"/>
    <w:multiLevelType w:val="hybridMultilevel"/>
    <w:tmpl w:val="E5E07FFA"/>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7">
    <w:nsid w:val="108910C3"/>
    <w:multiLevelType w:val="hybridMultilevel"/>
    <w:tmpl w:val="9DE6EA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2BD1815"/>
    <w:multiLevelType w:val="hybridMultilevel"/>
    <w:tmpl w:val="11D8D86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3420E72"/>
    <w:multiLevelType w:val="multilevel"/>
    <w:tmpl w:val="BBECC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3E6204F"/>
    <w:multiLevelType w:val="hybridMultilevel"/>
    <w:tmpl w:val="20CA34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47A390E"/>
    <w:multiLevelType w:val="hybridMultilevel"/>
    <w:tmpl w:val="1A40768C"/>
    <w:lvl w:ilvl="0" w:tplc="1902A22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168E7695"/>
    <w:multiLevelType w:val="hybridMultilevel"/>
    <w:tmpl w:val="234A59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169D28C4"/>
    <w:multiLevelType w:val="hybridMultilevel"/>
    <w:tmpl w:val="5574A99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1940708A"/>
    <w:multiLevelType w:val="hybridMultilevel"/>
    <w:tmpl w:val="37D440AC"/>
    <w:lvl w:ilvl="0" w:tplc="D20A695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nsid w:val="19D65D37"/>
    <w:multiLevelType w:val="hybridMultilevel"/>
    <w:tmpl w:val="E7D6B170"/>
    <w:lvl w:ilvl="0" w:tplc="035EB08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1ADC315B"/>
    <w:multiLevelType w:val="hybridMultilevel"/>
    <w:tmpl w:val="8908A11C"/>
    <w:lvl w:ilvl="0" w:tplc="B03EA5A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1C0B7CFC"/>
    <w:multiLevelType w:val="hybridMultilevel"/>
    <w:tmpl w:val="BF187C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C8F57A0"/>
    <w:multiLevelType w:val="hybridMultilevel"/>
    <w:tmpl w:val="0DD4DDC8"/>
    <w:lvl w:ilvl="0" w:tplc="4B020E68">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9">
    <w:nsid w:val="201F01D0"/>
    <w:multiLevelType w:val="hybridMultilevel"/>
    <w:tmpl w:val="4BFC87BC"/>
    <w:lvl w:ilvl="0" w:tplc="340AE596">
      <w:start w:val="1"/>
      <w:numFmt w:val="decimal"/>
      <w:lvlText w:val="%1)"/>
      <w:lvlJc w:val="left"/>
      <w:pPr>
        <w:ind w:left="1440" w:hanging="360"/>
      </w:pPr>
      <w:rPr>
        <w:rFonts w:ascii="Cambria Math" w:hAnsi="Cambria Math"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
    <w:nsid w:val="22F665B0"/>
    <w:multiLevelType w:val="hybridMultilevel"/>
    <w:tmpl w:val="1B308252"/>
    <w:lvl w:ilvl="0" w:tplc="50B4A06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230B1680"/>
    <w:multiLevelType w:val="hybridMultilevel"/>
    <w:tmpl w:val="3A80D0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23691A7D"/>
    <w:multiLevelType w:val="hybridMultilevel"/>
    <w:tmpl w:val="EB5A6446"/>
    <w:lvl w:ilvl="0" w:tplc="D7207F9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26350252"/>
    <w:multiLevelType w:val="hybridMultilevel"/>
    <w:tmpl w:val="5E24161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26EC5F12"/>
    <w:multiLevelType w:val="hybridMultilevel"/>
    <w:tmpl w:val="DEE82D42"/>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27440FBE"/>
    <w:multiLevelType w:val="hybridMultilevel"/>
    <w:tmpl w:val="7A4E9546"/>
    <w:lvl w:ilvl="0" w:tplc="64127F84">
      <w:start w:val="1"/>
      <w:numFmt w:val="decimal"/>
      <w:lvlText w:val="%1)"/>
      <w:lvlJc w:val="left"/>
      <w:pPr>
        <w:ind w:left="1211"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276166C3"/>
    <w:multiLevelType w:val="hybridMultilevel"/>
    <w:tmpl w:val="143A6550"/>
    <w:lvl w:ilvl="0" w:tplc="04190001">
      <w:start w:val="1"/>
      <w:numFmt w:val="bullet"/>
      <w:lvlText w:val=""/>
      <w:lvlJc w:val="left"/>
      <w:pPr>
        <w:ind w:left="369" w:hanging="360"/>
      </w:pPr>
      <w:rPr>
        <w:rFonts w:ascii="Symbol" w:hAnsi="Symbol" w:hint="default"/>
      </w:rPr>
    </w:lvl>
    <w:lvl w:ilvl="1" w:tplc="04190003" w:tentative="1">
      <w:start w:val="1"/>
      <w:numFmt w:val="bullet"/>
      <w:lvlText w:val="o"/>
      <w:lvlJc w:val="left"/>
      <w:pPr>
        <w:ind w:left="1089" w:hanging="360"/>
      </w:pPr>
      <w:rPr>
        <w:rFonts w:ascii="Courier New" w:hAnsi="Courier New" w:cs="Courier New" w:hint="default"/>
      </w:rPr>
    </w:lvl>
    <w:lvl w:ilvl="2" w:tplc="04190005" w:tentative="1">
      <w:start w:val="1"/>
      <w:numFmt w:val="bullet"/>
      <w:lvlText w:val=""/>
      <w:lvlJc w:val="left"/>
      <w:pPr>
        <w:ind w:left="1809" w:hanging="360"/>
      </w:pPr>
      <w:rPr>
        <w:rFonts w:ascii="Wingdings" w:hAnsi="Wingdings" w:hint="default"/>
      </w:rPr>
    </w:lvl>
    <w:lvl w:ilvl="3" w:tplc="04190001" w:tentative="1">
      <w:start w:val="1"/>
      <w:numFmt w:val="bullet"/>
      <w:lvlText w:val=""/>
      <w:lvlJc w:val="left"/>
      <w:pPr>
        <w:ind w:left="2529" w:hanging="360"/>
      </w:pPr>
      <w:rPr>
        <w:rFonts w:ascii="Symbol" w:hAnsi="Symbol" w:hint="default"/>
      </w:rPr>
    </w:lvl>
    <w:lvl w:ilvl="4" w:tplc="04190003" w:tentative="1">
      <w:start w:val="1"/>
      <w:numFmt w:val="bullet"/>
      <w:lvlText w:val="o"/>
      <w:lvlJc w:val="left"/>
      <w:pPr>
        <w:ind w:left="3249" w:hanging="360"/>
      </w:pPr>
      <w:rPr>
        <w:rFonts w:ascii="Courier New" w:hAnsi="Courier New" w:cs="Courier New" w:hint="default"/>
      </w:rPr>
    </w:lvl>
    <w:lvl w:ilvl="5" w:tplc="04190005" w:tentative="1">
      <w:start w:val="1"/>
      <w:numFmt w:val="bullet"/>
      <w:lvlText w:val=""/>
      <w:lvlJc w:val="left"/>
      <w:pPr>
        <w:ind w:left="3969" w:hanging="360"/>
      </w:pPr>
      <w:rPr>
        <w:rFonts w:ascii="Wingdings" w:hAnsi="Wingdings" w:hint="default"/>
      </w:rPr>
    </w:lvl>
    <w:lvl w:ilvl="6" w:tplc="04190001" w:tentative="1">
      <w:start w:val="1"/>
      <w:numFmt w:val="bullet"/>
      <w:lvlText w:val=""/>
      <w:lvlJc w:val="left"/>
      <w:pPr>
        <w:ind w:left="4689" w:hanging="360"/>
      </w:pPr>
      <w:rPr>
        <w:rFonts w:ascii="Symbol" w:hAnsi="Symbol" w:hint="default"/>
      </w:rPr>
    </w:lvl>
    <w:lvl w:ilvl="7" w:tplc="04190003" w:tentative="1">
      <w:start w:val="1"/>
      <w:numFmt w:val="bullet"/>
      <w:lvlText w:val="o"/>
      <w:lvlJc w:val="left"/>
      <w:pPr>
        <w:ind w:left="5409" w:hanging="360"/>
      </w:pPr>
      <w:rPr>
        <w:rFonts w:ascii="Courier New" w:hAnsi="Courier New" w:cs="Courier New" w:hint="default"/>
      </w:rPr>
    </w:lvl>
    <w:lvl w:ilvl="8" w:tplc="04190005" w:tentative="1">
      <w:start w:val="1"/>
      <w:numFmt w:val="bullet"/>
      <w:lvlText w:val=""/>
      <w:lvlJc w:val="left"/>
      <w:pPr>
        <w:ind w:left="6129" w:hanging="360"/>
      </w:pPr>
      <w:rPr>
        <w:rFonts w:ascii="Wingdings" w:hAnsi="Wingdings" w:hint="default"/>
      </w:rPr>
    </w:lvl>
  </w:abstractNum>
  <w:abstractNum w:abstractNumId="37">
    <w:nsid w:val="27C85A32"/>
    <w:multiLevelType w:val="hybridMultilevel"/>
    <w:tmpl w:val="3C1A19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7DC4CF6"/>
    <w:multiLevelType w:val="hybridMultilevel"/>
    <w:tmpl w:val="B9A2F6A6"/>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nsid w:val="290550FF"/>
    <w:multiLevelType w:val="hybridMultilevel"/>
    <w:tmpl w:val="5CBC26C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2B4069D6"/>
    <w:multiLevelType w:val="hybridMultilevel"/>
    <w:tmpl w:val="4288C60A"/>
    <w:lvl w:ilvl="0" w:tplc="CF4415D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1">
    <w:nsid w:val="2B4F3600"/>
    <w:multiLevelType w:val="hybridMultilevel"/>
    <w:tmpl w:val="CCBE467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nsid w:val="2C9A46DA"/>
    <w:multiLevelType w:val="hybridMultilevel"/>
    <w:tmpl w:val="7A84A366"/>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3">
    <w:nsid w:val="2CDC2D3E"/>
    <w:multiLevelType w:val="hybridMultilevel"/>
    <w:tmpl w:val="C3AE71F8"/>
    <w:lvl w:ilvl="0" w:tplc="F036CB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2CF60610"/>
    <w:multiLevelType w:val="hybridMultilevel"/>
    <w:tmpl w:val="BBAA001E"/>
    <w:lvl w:ilvl="0" w:tplc="679A071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nsid w:val="2D1B2188"/>
    <w:multiLevelType w:val="hybridMultilevel"/>
    <w:tmpl w:val="0F5CB336"/>
    <w:lvl w:ilvl="0" w:tplc="476C670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2F7D7F1E"/>
    <w:multiLevelType w:val="hybridMultilevel"/>
    <w:tmpl w:val="EB8C173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1FF36E4"/>
    <w:multiLevelType w:val="hybridMultilevel"/>
    <w:tmpl w:val="D1EE42FC"/>
    <w:lvl w:ilvl="0" w:tplc="B92C72A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nsid w:val="32EE1E71"/>
    <w:multiLevelType w:val="hybridMultilevel"/>
    <w:tmpl w:val="6DC6C44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33602BE3"/>
    <w:multiLevelType w:val="hybridMultilevel"/>
    <w:tmpl w:val="9BA0E694"/>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0">
    <w:nsid w:val="33A201C5"/>
    <w:multiLevelType w:val="hybridMultilevel"/>
    <w:tmpl w:val="09705ED6"/>
    <w:lvl w:ilvl="0" w:tplc="B88665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
    <w:nsid w:val="350B2F91"/>
    <w:multiLevelType w:val="hybridMultilevel"/>
    <w:tmpl w:val="AB9AE5A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2">
    <w:nsid w:val="378410B9"/>
    <w:multiLevelType w:val="hybridMultilevel"/>
    <w:tmpl w:val="2A22E7D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37B37AFB"/>
    <w:multiLevelType w:val="hybridMultilevel"/>
    <w:tmpl w:val="7F4617A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4">
    <w:nsid w:val="3B1A0767"/>
    <w:multiLevelType w:val="hybridMultilevel"/>
    <w:tmpl w:val="E97CF4C8"/>
    <w:lvl w:ilvl="0" w:tplc="67EE89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nsid w:val="3BE8696A"/>
    <w:multiLevelType w:val="hybridMultilevel"/>
    <w:tmpl w:val="9BF6AC0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3D69361C"/>
    <w:multiLevelType w:val="hybridMultilevel"/>
    <w:tmpl w:val="08D652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7">
    <w:nsid w:val="3DC57B27"/>
    <w:multiLevelType w:val="hybridMultilevel"/>
    <w:tmpl w:val="C250EFE0"/>
    <w:lvl w:ilvl="0" w:tplc="30689048">
      <w:start w:val="1"/>
      <w:numFmt w:val="decimal"/>
      <w:lvlText w:val="%1)"/>
      <w:lvlJc w:val="left"/>
      <w:pPr>
        <w:ind w:left="1320" w:hanging="360"/>
      </w:pPr>
      <w:rPr>
        <w:rFonts w:hint="default"/>
      </w:r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58">
    <w:nsid w:val="3E5808A8"/>
    <w:multiLevelType w:val="hybridMultilevel"/>
    <w:tmpl w:val="C574B0B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9">
    <w:nsid w:val="3E993F2E"/>
    <w:multiLevelType w:val="hybridMultilevel"/>
    <w:tmpl w:val="9B128464"/>
    <w:lvl w:ilvl="0" w:tplc="04190001">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60">
    <w:nsid w:val="3EDA6EAD"/>
    <w:multiLevelType w:val="hybridMultilevel"/>
    <w:tmpl w:val="F208AFBE"/>
    <w:lvl w:ilvl="0" w:tplc="E222E1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nsid w:val="414654CC"/>
    <w:multiLevelType w:val="hybridMultilevel"/>
    <w:tmpl w:val="5594747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429624EB"/>
    <w:multiLevelType w:val="hybridMultilevel"/>
    <w:tmpl w:val="6D5E1E8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44960050"/>
    <w:multiLevelType w:val="hybridMultilevel"/>
    <w:tmpl w:val="CFF21AA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459F31AE"/>
    <w:multiLevelType w:val="hybridMultilevel"/>
    <w:tmpl w:val="6F30043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nsid w:val="478E53A7"/>
    <w:multiLevelType w:val="hybridMultilevel"/>
    <w:tmpl w:val="06AAE4B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6">
    <w:nsid w:val="488F6CEF"/>
    <w:multiLevelType w:val="hybridMultilevel"/>
    <w:tmpl w:val="5F28F40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8CE3D30"/>
    <w:multiLevelType w:val="hybridMultilevel"/>
    <w:tmpl w:val="B64E4D32"/>
    <w:lvl w:ilvl="0" w:tplc="9232FE8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8">
    <w:nsid w:val="49632000"/>
    <w:multiLevelType w:val="hybridMultilevel"/>
    <w:tmpl w:val="3FA862AE"/>
    <w:lvl w:ilvl="0" w:tplc="7B6C60D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9">
    <w:nsid w:val="49B43657"/>
    <w:multiLevelType w:val="hybridMultilevel"/>
    <w:tmpl w:val="CFAA2542"/>
    <w:lvl w:ilvl="0" w:tplc="1354FCA4">
      <w:start w:val="1"/>
      <w:numFmt w:val="decimal"/>
      <w:lvlText w:val="%1)"/>
      <w:lvlJc w:val="left"/>
      <w:pPr>
        <w:ind w:left="1778"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0">
    <w:nsid w:val="49D817AD"/>
    <w:multiLevelType w:val="hybridMultilevel"/>
    <w:tmpl w:val="FE86E5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1">
    <w:nsid w:val="49D83886"/>
    <w:multiLevelType w:val="hybridMultilevel"/>
    <w:tmpl w:val="4AECC04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2">
    <w:nsid w:val="4AAA0E19"/>
    <w:multiLevelType w:val="hybridMultilevel"/>
    <w:tmpl w:val="1A0215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4B0833E8"/>
    <w:multiLevelType w:val="hybridMultilevel"/>
    <w:tmpl w:val="7F3A4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4B3614DD"/>
    <w:multiLevelType w:val="hybridMultilevel"/>
    <w:tmpl w:val="16AC193E"/>
    <w:lvl w:ilvl="0" w:tplc="D5443D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4C047A59"/>
    <w:multiLevelType w:val="hybridMultilevel"/>
    <w:tmpl w:val="ED463E5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nsid w:val="4E4202D1"/>
    <w:multiLevelType w:val="hybridMultilevel"/>
    <w:tmpl w:val="6F3EFA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4E4F01E8"/>
    <w:multiLevelType w:val="hybridMultilevel"/>
    <w:tmpl w:val="5CE4F9F4"/>
    <w:lvl w:ilvl="0" w:tplc="B078658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8">
    <w:nsid w:val="4F3A2BC6"/>
    <w:multiLevelType w:val="hybridMultilevel"/>
    <w:tmpl w:val="C9C638C2"/>
    <w:lvl w:ilvl="0" w:tplc="E86883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nsid w:val="519F05A9"/>
    <w:multiLevelType w:val="hybridMultilevel"/>
    <w:tmpl w:val="CF1A9476"/>
    <w:lvl w:ilvl="0" w:tplc="AF6895D6">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0">
    <w:nsid w:val="51FB412C"/>
    <w:multiLevelType w:val="hybridMultilevel"/>
    <w:tmpl w:val="A0066F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52913E87"/>
    <w:multiLevelType w:val="hybridMultilevel"/>
    <w:tmpl w:val="EC4CE3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5B71FBD"/>
    <w:multiLevelType w:val="hybridMultilevel"/>
    <w:tmpl w:val="8ABA95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6595733"/>
    <w:multiLevelType w:val="hybridMultilevel"/>
    <w:tmpl w:val="FD60F018"/>
    <w:lvl w:ilvl="0" w:tplc="1E2A9B0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4">
    <w:nsid w:val="56DA3AD3"/>
    <w:multiLevelType w:val="hybridMultilevel"/>
    <w:tmpl w:val="D472CCC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5">
    <w:nsid w:val="5EDA12CD"/>
    <w:multiLevelType w:val="hybridMultilevel"/>
    <w:tmpl w:val="2C8446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5F9D48AC"/>
    <w:multiLevelType w:val="hybridMultilevel"/>
    <w:tmpl w:val="5E6A607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5FAB6274"/>
    <w:multiLevelType w:val="hybridMultilevel"/>
    <w:tmpl w:val="1D26B51E"/>
    <w:lvl w:ilvl="0" w:tplc="26AC0EDA">
      <w:start w:val="1"/>
      <w:numFmt w:val="decimal"/>
      <w:lvlText w:val="%1)"/>
      <w:lvlJc w:val="left"/>
      <w:pPr>
        <w:ind w:left="1440" w:hanging="360"/>
      </w:pPr>
      <w:rPr>
        <w:rFonts w:ascii="Cambria Math" w:hAnsi="Cambria Math"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8">
    <w:nsid w:val="5FF17749"/>
    <w:multiLevelType w:val="hybridMultilevel"/>
    <w:tmpl w:val="450671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0364E72"/>
    <w:multiLevelType w:val="hybridMultilevel"/>
    <w:tmpl w:val="767026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62633E82"/>
    <w:multiLevelType w:val="hybridMultilevel"/>
    <w:tmpl w:val="D2B27DA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1">
    <w:nsid w:val="62CB63DC"/>
    <w:multiLevelType w:val="hybridMultilevel"/>
    <w:tmpl w:val="148ED256"/>
    <w:lvl w:ilvl="0" w:tplc="0F92A2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2">
    <w:nsid w:val="63B56743"/>
    <w:multiLevelType w:val="hybridMultilevel"/>
    <w:tmpl w:val="70FC17F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3">
    <w:nsid w:val="64957DBF"/>
    <w:multiLevelType w:val="hybridMultilevel"/>
    <w:tmpl w:val="4A2287F0"/>
    <w:lvl w:ilvl="0" w:tplc="ED3CA9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nsid w:val="65286F0A"/>
    <w:multiLevelType w:val="hybridMultilevel"/>
    <w:tmpl w:val="FF98028A"/>
    <w:lvl w:ilvl="0" w:tplc="335A81E0">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nsid w:val="66830A50"/>
    <w:multiLevelType w:val="hybridMultilevel"/>
    <w:tmpl w:val="9A1E1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681665A2"/>
    <w:multiLevelType w:val="hybridMultilevel"/>
    <w:tmpl w:val="994677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7">
    <w:nsid w:val="6CAC62A5"/>
    <w:multiLevelType w:val="hybridMultilevel"/>
    <w:tmpl w:val="000649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6DD541B3"/>
    <w:multiLevelType w:val="hybridMultilevel"/>
    <w:tmpl w:val="A99E7D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nsid w:val="6E4F2D83"/>
    <w:multiLevelType w:val="hybridMultilevel"/>
    <w:tmpl w:val="6D2CBF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6EBD0576"/>
    <w:multiLevelType w:val="hybridMultilevel"/>
    <w:tmpl w:val="CB6ED3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6EDB2553"/>
    <w:multiLevelType w:val="hybridMultilevel"/>
    <w:tmpl w:val="4B241C9A"/>
    <w:lvl w:ilvl="0" w:tplc="923469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2">
    <w:nsid w:val="72E32FFF"/>
    <w:multiLevelType w:val="hybridMultilevel"/>
    <w:tmpl w:val="159EBDDE"/>
    <w:lvl w:ilvl="0" w:tplc="105A903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3">
    <w:nsid w:val="73874B48"/>
    <w:multiLevelType w:val="hybridMultilevel"/>
    <w:tmpl w:val="20CA34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73AD7FF6"/>
    <w:multiLevelType w:val="hybridMultilevel"/>
    <w:tmpl w:val="AA1A5B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5">
    <w:nsid w:val="73DC1583"/>
    <w:multiLevelType w:val="hybridMultilevel"/>
    <w:tmpl w:val="C9EACBB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74FE1369"/>
    <w:multiLevelType w:val="hybridMultilevel"/>
    <w:tmpl w:val="45F8BF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nsid w:val="754A6021"/>
    <w:multiLevelType w:val="hybridMultilevel"/>
    <w:tmpl w:val="3084863A"/>
    <w:lvl w:ilvl="0" w:tplc="5E5A19D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8">
    <w:nsid w:val="76457607"/>
    <w:multiLevelType w:val="hybridMultilevel"/>
    <w:tmpl w:val="80FCA110"/>
    <w:lvl w:ilvl="0" w:tplc="4E52F806">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09">
    <w:nsid w:val="769167F8"/>
    <w:multiLevelType w:val="hybridMultilevel"/>
    <w:tmpl w:val="3F7E466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nsid w:val="76E1716C"/>
    <w:multiLevelType w:val="hybridMultilevel"/>
    <w:tmpl w:val="F8A80B0E"/>
    <w:lvl w:ilvl="0" w:tplc="57E68E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1">
    <w:nsid w:val="784D76D1"/>
    <w:multiLevelType w:val="hybridMultilevel"/>
    <w:tmpl w:val="996AFDD2"/>
    <w:lvl w:ilvl="0" w:tplc="169E34F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2">
    <w:nsid w:val="790E56D6"/>
    <w:multiLevelType w:val="multilevel"/>
    <w:tmpl w:val="336E8C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7A362DEA"/>
    <w:multiLevelType w:val="hybridMultilevel"/>
    <w:tmpl w:val="690A37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7CAB1072"/>
    <w:multiLevelType w:val="hybridMultilevel"/>
    <w:tmpl w:val="F648F3EE"/>
    <w:lvl w:ilvl="0" w:tplc="04190001">
      <w:start w:val="1"/>
      <w:numFmt w:val="bullet"/>
      <w:lvlText w:val=""/>
      <w:lvlJc w:val="left"/>
      <w:pPr>
        <w:ind w:left="393" w:hanging="360"/>
      </w:pPr>
      <w:rPr>
        <w:rFonts w:ascii="Symbol" w:hAnsi="Symbol" w:hint="default"/>
      </w:rPr>
    </w:lvl>
    <w:lvl w:ilvl="1" w:tplc="04190003" w:tentative="1">
      <w:start w:val="1"/>
      <w:numFmt w:val="bullet"/>
      <w:lvlText w:val="o"/>
      <w:lvlJc w:val="left"/>
      <w:pPr>
        <w:ind w:left="1473" w:hanging="360"/>
      </w:pPr>
      <w:rPr>
        <w:rFonts w:ascii="Courier New" w:hAnsi="Courier New" w:hint="default"/>
      </w:rPr>
    </w:lvl>
    <w:lvl w:ilvl="2" w:tplc="04190005" w:tentative="1">
      <w:start w:val="1"/>
      <w:numFmt w:val="bullet"/>
      <w:lvlText w:val=""/>
      <w:lvlJc w:val="left"/>
      <w:pPr>
        <w:ind w:left="2193" w:hanging="360"/>
      </w:pPr>
      <w:rPr>
        <w:rFonts w:ascii="Wingdings" w:hAnsi="Wingdings" w:hint="default"/>
      </w:rPr>
    </w:lvl>
    <w:lvl w:ilvl="3" w:tplc="04190001" w:tentative="1">
      <w:start w:val="1"/>
      <w:numFmt w:val="bullet"/>
      <w:lvlText w:val=""/>
      <w:lvlJc w:val="left"/>
      <w:pPr>
        <w:ind w:left="2913" w:hanging="360"/>
      </w:pPr>
      <w:rPr>
        <w:rFonts w:ascii="Symbol" w:hAnsi="Symbol" w:hint="default"/>
      </w:rPr>
    </w:lvl>
    <w:lvl w:ilvl="4" w:tplc="04190003" w:tentative="1">
      <w:start w:val="1"/>
      <w:numFmt w:val="bullet"/>
      <w:lvlText w:val="o"/>
      <w:lvlJc w:val="left"/>
      <w:pPr>
        <w:ind w:left="3633" w:hanging="360"/>
      </w:pPr>
      <w:rPr>
        <w:rFonts w:ascii="Courier New" w:hAnsi="Courier New" w:hint="default"/>
      </w:rPr>
    </w:lvl>
    <w:lvl w:ilvl="5" w:tplc="04190005" w:tentative="1">
      <w:start w:val="1"/>
      <w:numFmt w:val="bullet"/>
      <w:lvlText w:val=""/>
      <w:lvlJc w:val="left"/>
      <w:pPr>
        <w:ind w:left="4353" w:hanging="360"/>
      </w:pPr>
      <w:rPr>
        <w:rFonts w:ascii="Wingdings" w:hAnsi="Wingdings" w:hint="default"/>
      </w:rPr>
    </w:lvl>
    <w:lvl w:ilvl="6" w:tplc="04190001" w:tentative="1">
      <w:start w:val="1"/>
      <w:numFmt w:val="bullet"/>
      <w:lvlText w:val=""/>
      <w:lvlJc w:val="left"/>
      <w:pPr>
        <w:ind w:left="5073" w:hanging="360"/>
      </w:pPr>
      <w:rPr>
        <w:rFonts w:ascii="Symbol" w:hAnsi="Symbol" w:hint="default"/>
      </w:rPr>
    </w:lvl>
    <w:lvl w:ilvl="7" w:tplc="04190003" w:tentative="1">
      <w:start w:val="1"/>
      <w:numFmt w:val="bullet"/>
      <w:lvlText w:val="o"/>
      <w:lvlJc w:val="left"/>
      <w:pPr>
        <w:ind w:left="5793" w:hanging="360"/>
      </w:pPr>
      <w:rPr>
        <w:rFonts w:ascii="Courier New" w:hAnsi="Courier New" w:hint="default"/>
      </w:rPr>
    </w:lvl>
    <w:lvl w:ilvl="8" w:tplc="04190005" w:tentative="1">
      <w:start w:val="1"/>
      <w:numFmt w:val="bullet"/>
      <w:lvlText w:val=""/>
      <w:lvlJc w:val="left"/>
      <w:pPr>
        <w:ind w:left="6513" w:hanging="360"/>
      </w:pPr>
      <w:rPr>
        <w:rFonts w:ascii="Wingdings" w:hAnsi="Wingdings" w:hint="default"/>
      </w:rPr>
    </w:lvl>
  </w:abstractNum>
  <w:abstractNum w:abstractNumId="115">
    <w:nsid w:val="7CB91089"/>
    <w:multiLevelType w:val="hybridMultilevel"/>
    <w:tmpl w:val="79C2756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nsid w:val="7CF76EC2"/>
    <w:multiLevelType w:val="hybridMultilevel"/>
    <w:tmpl w:val="BAE435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6"/>
  </w:num>
  <w:num w:numId="2">
    <w:abstractNumId w:val="66"/>
  </w:num>
  <w:num w:numId="3">
    <w:abstractNumId w:val="51"/>
  </w:num>
  <w:num w:numId="4">
    <w:abstractNumId w:val="56"/>
  </w:num>
  <w:num w:numId="5">
    <w:abstractNumId w:val="85"/>
  </w:num>
  <w:num w:numId="6">
    <w:abstractNumId w:val="12"/>
  </w:num>
  <w:num w:numId="7">
    <w:abstractNumId w:val="58"/>
  </w:num>
  <w:num w:numId="8">
    <w:abstractNumId w:val="52"/>
  </w:num>
  <w:num w:numId="9">
    <w:abstractNumId w:val="114"/>
  </w:num>
  <w:num w:numId="10">
    <w:abstractNumId w:val="37"/>
  </w:num>
  <w:num w:numId="11">
    <w:abstractNumId w:val="38"/>
  </w:num>
  <w:num w:numId="12">
    <w:abstractNumId w:val="62"/>
  </w:num>
  <w:num w:numId="13">
    <w:abstractNumId w:val="64"/>
  </w:num>
  <w:num w:numId="14">
    <w:abstractNumId w:val="10"/>
  </w:num>
  <w:num w:numId="15">
    <w:abstractNumId w:val="80"/>
  </w:num>
  <w:num w:numId="16">
    <w:abstractNumId w:val="27"/>
  </w:num>
  <w:num w:numId="17">
    <w:abstractNumId w:val="59"/>
  </w:num>
  <w:num w:numId="18">
    <w:abstractNumId w:val="70"/>
  </w:num>
  <w:num w:numId="19">
    <w:abstractNumId w:val="36"/>
  </w:num>
  <w:num w:numId="20">
    <w:abstractNumId w:val="72"/>
  </w:num>
  <w:num w:numId="21">
    <w:abstractNumId w:val="104"/>
  </w:num>
  <w:num w:numId="22">
    <w:abstractNumId w:val="53"/>
  </w:num>
  <w:num w:numId="23">
    <w:abstractNumId w:val="41"/>
  </w:num>
  <w:num w:numId="24">
    <w:abstractNumId w:val="34"/>
  </w:num>
  <w:num w:numId="25">
    <w:abstractNumId w:val="17"/>
  </w:num>
  <w:num w:numId="26">
    <w:abstractNumId w:val="89"/>
  </w:num>
  <w:num w:numId="27">
    <w:abstractNumId w:val="105"/>
  </w:num>
  <w:num w:numId="28">
    <w:abstractNumId w:val="11"/>
  </w:num>
  <w:num w:numId="29">
    <w:abstractNumId w:val="84"/>
  </w:num>
  <w:num w:numId="30">
    <w:abstractNumId w:val="65"/>
  </w:num>
  <w:num w:numId="31">
    <w:abstractNumId w:val="92"/>
  </w:num>
  <w:num w:numId="32">
    <w:abstractNumId w:val="55"/>
  </w:num>
  <w:num w:numId="33">
    <w:abstractNumId w:val="71"/>
  </w:num>
  <w:num w:numId="34">
    <w:abstractNumId w:val="46"/>
  </w:num>
  <w:num w:numId="35">
    <w:abstractNumId w:val="116"/>
  </w:num>
  <w:num w:numId="36">
    <w:abstractNumId w:val="4"/>
  </w:num>
  <w:num w:numId="37">
    <w:abstractNumId w:val="3"/>
  </w:num>
  <w:num w:numId="38">
    <w:abstractNumId w:val="42"/>
  </w:num>
  <w:num w:numId="39">
    <w:abstractNumId w:val="101"/>
  </w:num>
  <w:num w:numId="40">
    <w:abstractNumId w:val="21"/>
  </w:num>
  <w:num w:numId="41">
    <w:abstractNumId w:val="28"/>
  </w:num>
  <w:num w:numId="42">
    <w:abstractNumId w:val="95"/>
  </w:num>
  <w:num w:numId="43">
    <w:abstractNumId w:val="93"/>
  </w:num>
  <w:num w:numId="44">
    <w:abstractNumId w:val="44"/>
  </w:num>
  <w:num w:numId="45">
    <w:abstractNumId w:val="8"/>
  </w:num>
  <w:num w:numId="46">
    <w:abstractNumId w:val="74"/>
  </w:num>
  <w:num w:numId="47">
    <w:abstractNumId w:val="30"/>
  </w:num>
  <w:num w:numId="48">
    <w:abstractNumId w:val="50"/>
  </w:num>
  <w:num w:numId="49">
    <w:abstractNumId w:val="87"/>
  </w:num>
  <w:num w:numId="50">
    <w:abstractNumId w:val="9"/>
  </w:num>
  <w:num w:numId="51">
    <w:abstractNumId w:val="77"/>
  </w:num>
  <w:num w:numId="52">
    <w:abstractNumId w:val="102"/>
  </w:num>
  <w:num w:numId="53">
    <w:abstractNumId w:val="13"/>
  </w:num>
  <w:num w:numId="54">
    <w:abstractNumId w:val="29"/>
  </w:num>
  <w:num w:numId="55">
    <w:abstractNumId w:val="103"/>
  </w:num>
  <w:num w:numId="56">
    <w:abstractNumId w:val="20"/>
  </w:num>
  <w:num w:numId="57">
    <w:abstractNumId w:val="43"/>
  </w:num>
  <w:num w:numId="58">
    <w:abstractNumId w:val="111"/>
  </w:num>
  <w:num w:numId="59">
    <w:abstractNumId w:val="26"/>
  </w:num>
  <w:num w:numId="60">
    <w:abstractNumId w:val="47"/>
  </w:num>
  <w:num w:numId="61">
    <w:abstractNumId w:val="32"/>
  </w:num>
  <w:num w:numId="62">
    <w:abstractNumId w:val="67"/>
  </w:num>
  <w:num w:numId="63">
    <w:abstractNumId w:val="7"/>
  </w:num>
  <w:num w:numId="64">
    <w:abstractNumId w:val="107"/>
  </w:num>
  <w:num w:numId="65">
    <w:abstractNumId w:val="24"/>
  </w:num>
  <w:num w:numId="66">
    <w:abstractNumId w:val="40"/>
  </w:num>
  <w:num w:numId="67">
    <w:abstractNumId w:val="68"/>
  </w:num>
  <w:num w:numId="68">
    <w:abstractNumId w:val="69"/>
  </w:num>
  <w:num w:numId="69">
    <w:abstractNumId w:val="79"/>
  </w:num>
  <w:num w:numId="70">
    <w:abstractNumId w:val="108"/>
  </w:num>
  <w:num w:numId="71">
    <w:abstractNumId w:val="83"/>
  </w:num>
  <w:num w:numId="72">
    <w:abstractNumId w:val="73"/>
  </w:num>
  <w:num w:numId="73">
    <w:abstractNumId w:val="110"/>
  </w:num>
  <w:num w:numId="74">
    <w:abstractNumId w:val="6"/>
  </w:num>
  <w:num w:numId="75">
    <w:abstractNumId w:val="82"/>
  </w:num>
  <w:num w:numId="76">
    <w:abstractNumId w:val="45"/>
  </w:num>
  <w:num w:numId="77">
    <w:abstractNumId w:val="57"/>
  </w:num>
  <w:num w:numId="78">
    <w:abstractNumId w:val="88"/>
  </w:num>
  <w:num w:numId="79">
    <w:abstractNumId w:val="78"/>
  </w:num>
  <w:num w:numId="80">
    <w:abstractNumId w:val="81"/>
  </w:num>
  <w:num w:numId="81">
    <w:abstractNumId w:val="35"/>
  </w:num>
  <w:num w:numId="82">
    <w:abstractNumId w:val="91"/>
  </w:num>
  <w:num w:numId="83">
    <w:abstractNumId w:val="60"/>
  </w:num>
  <w:num w:numId="84">
    <w:abstractNumId w:val="54"/>
  </w:num>
  <w:num w:numId="85">
    <w:abstractNumId w:val="25"/>
  </w:num>
  <w:num w:numId="86">
    <w:abstractNumId w:val="5"/>
  </w:num>
  <w:num w:numId="87">
    <w:abstractNumId w:val="90"/>
  </w:num>
  <w:num w:numId="88">
    <w:abstractNumId w:val="19"/>
  </w:num>
  <w:num w:numId="89">
    <w:abstractNumId w:val="14"/>
  </w:num>
  <w:num w:numId="90">
    <w:abstractNumId w:val="112"/>
  </w:num>
  <w:num w:numId="91">
    <w:abstractNumId w:val="49"/>
  </w:num>
  <w:num w:numId="92">
    <w:abstractNumId w:val="16"/>
  </w:num>
  <w:num w:numId="93">
    <w:abstractNumId w:val="113"/>
  </w:num>
  <w:num w:numId="94">
    <w:abstractNumId w:val="23"/>
  </w:num>
  <w:num w:numId="95">
    <w:abstractNumId w:val="76"/>
  </w:num>
  <w:num w:numId="96">
    <w:abstractNumId w:val="99"/>
  </w:num>
  <w:num w:numId="97">
    <w:abstractNumId w:val="75"/>
  </w:num>
  <w:num w:numId="98">
    <w:abstractNumId w:val="48"/>
  </w:num>
  <w:num w:numId="99">
    <w:abstractNumId w:val="94"/>
  </w:num>
  <w:num w:numId="100">
    <w:abstractNumId w:val="22"/>
  </w:num>
  <w:num w:numId="101">
    <w:abstractNumId w:val="115"/>
  </w:num>
  <w:num w:numId="102">
    <w:abstractNumId w:val="63"/>
  </w:num>
  <w:num w:numId="103">
    <w:abstractNumId w:val="18"/>
  </w:num>
  <w:num w:numId="104">
    <w:abstractNumId w:val="33"/>
  </w:num>
  <w:num w:numId="105">
    <w:abstractNumId w:val="15"/>
  </w:num>
  <w:num w:numId="106">
    <w:abstractNumId w:val="61"/>
  </w:num>
  <w:num w:numId="107">
    <w:abstractNumId w:val="39"/>
  </w:num>
  <w:num w:numId="108">
    <w:abstractNumId w:val="106"/>
  </w:num>
  <w:num w:numId="109">
    <w:abstractNumId w:val="98"/>
  </w:num>
  <w:num w:numId="110">
    <w:abstractNumId w:val="31"/>
  </w:num>
  <w:num w:numId="111">
    <w:abstractNumId w:val="100"/>
  </w:num>
  <w:num w:numId="112">
    <w:abstractNumId w:val="109"/>
  </w:num>
  <w:num w:numId="113">
    <w:abstractNumId w:val="97"/>
  </w:num>
  <w:num w:numId="114">
    <w:abstractNumId w:val="86"/>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79C"/>
    <w:rsid w:val="00006A6F"/>
    <w:rsid w:val="00021DB1"/>
    <w:rsid w:val="000223DE"/>
    <w:rsid w:val="00024EBA"/>
    <w:rsid w:val="000251D0"/>
    <w:rsid w:val="000301FC"/>
    <w:rsid w:val="00065E17"/>
    <w:rsid w:val="00085E27"/>
    <w:rsid w:val="00090040"/>
    <w:rsid w:val="000B4B4F"/>
    <w:rsid w:val="000C4DF4"/>
    <w:rsid w:val="000D237A"/>
    <w:rsid w:val="0014452F"/>
    <w:rsid w:val="00163AA1"/>
    <w:rsid w:val="0019409C"/>
    <w:rsid w:val="001B23CD"/>
    <w:rsid w:val="002105DE"/>
    <w:rsid w:val="00217500"/>
    <w:rsid w:val="00226395"/>
    <w:rsid w:val="0023572E"/>
    <w:rsid w:val="00246B8C"/>
    <w:rsid w:val="0025074C"/>
    <w:rsid w:val="002550C7"/>
    <w:rsid w:val="00257905"/>
    <w:rsid w:val="00285FF4"/>
    <w:rsid w:val="002B1069"/>
    <w:rsid w:val="002B65D3"/>
    <w:rsid w:val="002B6601"/>
    <w:rsid w:val="002C2ED6"/>
    <w:rsid w:val="002D7AF0"/>
    <w:rsid w:val="002E56E7"/>
    <w:rsid w:val="0031652E"/>
    <w:rsid w:val="00317D11"/>
    <w:rsid w:val="00363EDC"/>
    <w:rsid w:val="00373134"/>
    <w:rsid w:val="00387137"/>
    <w:rsid w:val="003F1157"/>
    <w:rsid w:val="0041648A"/>
    <w:rsid w:val="004222B8"/>
    <w:rsid w:val="004310AF"/>
    <w:rsid w:val="00454014"/>
    <w:rsid w:val="00454FEF"/>
    <w:rsid w:val="00455967"/>
    <w:rsid w:val="00491B17"/>
    <w:rsid w:val="00491BBB"/>
    <w:rsid w:val="004B6F0F"/>
    <w:rsid w:val="004D4408"/>
    <w:rsid w:val="004E3F7D"/>
    <w:rsid w:val="004E5346"/>
    <w:rsid w:val="004F202F"/>
    <w:rsid w:val="00506E0D"/>
    <w:rsid w:val="00533223"/>
    <w:rsid w:val="00537441"/>
    <w:rsid w:val="0054739C"/>
    <w:rsid w:val="0056108D"/>
    <w:rsid w:val="00572120"/>
    <w:rsid w:val="0059704F"/>
    <w:rsid w:val="005C70D6"/>
    <w:rsid w:val="005C745B"/>
    <w:rsid w:val="005E35AA"/>
    <w:rsid w:val="005E6008"/>
    <w:rsid w:val="005E67CD"/>
    <w:rsid w:val="005F3A04"/>
    <w:rsid w:val="006005D4"/>
    <w:rsid w:val="0060376D"/>
    <w:rsid w:val="0062108D"/>
    <w:rsid w:val="00625701"/>
    <w:rsid w:val="00632A9B"/>
    <w:rsid w:val="00643658"/>
    <w:rsid w:val="00657669"/>
    <w:rsid w:val="00670375"/>
    <w:rsid w:val="0067509E"/>
    <w:rsid w:val="0069483E"/>
    <w:rsid w:val="00695CE5"/>
    <w:rsid w:val="006C4203"/>
    <w:rsid w:val="00741D51"/>
    <w:rsid w:val="00746A8C"/>
    <w:rsid w:val="0075439D"/>
    <w:rsid w:val="00755FA4"/>
    <w:rsid w:val="007611E0"/>
    <w:rsid w:val="00762DCF"/>
    <w:rsid w:val="00777696"/>
    <w:rsid w:val="007A19E4"/>
    <w:rsid w:val="007B1C24"/>
    <w:rsid w:val="007B7005"/>
    <w:rsid w:val="007C29D1"/>
    <w:rsid w:val="007D6C4D"/>
    <w:rsid w:val="007F7085"/>
    <w:rsid w:val="008067AB"/>
    <w:rsid w:val="00815A22"/>
    <w:rsid w:val="00827983"/>
    <w:rsid w:val="008450D7"/>
    <w:rsid w:val="0086366D"/>
    <w:rsid w:val="0088075B"/>
    <w:rsid w:val="00894788"/>
    <w:rsid w:val="008A503E"/>
    <w:rsid w:val="008B2665"/>
    <w:rsid w:val="00902C0A"/>
    <w:rsid w:val="00924E17"/>
    <w:rsid w:val="00932A58"/>
    <w:rsid w:val="00941FFD"/>
    <w:rsid w:val="00955DB8"/>
    <w:rsid w:val="00963083"/>
    <w:rsid w:val="009831FE"/>
    <w:rsid w:val="009862A6"/>
    <w:rsid w:val="00994B9B"/>
    <w:rsid w:val="009C289E"/>
    <w:rsid w:val="009C679C"/>
    <w:rsid w:val="009D5D08"/>
    <w:rsid w:val="009E2338"/>
    <w:rsid w:val="00A02F40"/>
    <w:rsid w:val="00A0408E"/>
    <w:rsid w:val="00A2099A"/>
    <w:rsid w:val="00A37699"/>
    <w:rsid w:val="00A41201"/>
    <w:rsid w:val="00A41ACF"/>
    <w:rsid w:val="00A57E9E"/>
    <w:rsid w:val="00A66039"/>
    <w:rsid w:val="00A75DA3"/>
    <w:rsid w:val="00A95BAE"/>
    <w:rsid w:val="00AB3697"/>
    <w:rsid w:val="00AE732C"/>
    <w:rsid w:val="00AF3072"/>
    <w:rsid w:val="00B11168"/>
    <w:rsid w:val="00B13240"/>
    <w:rsid w:val="00B45063"/>
    <w:rsid w:val="00B772FA"/>
    <w:rsid w:val="00B84B2E"/>
    <w:rsid w:val="00BA138A"/>
    <w:rsid w:val="00BD58C0"/>
    <w:rsid w:val="00BE144B"/>
    <w:rsid w:val="00BF1E5C"/>
    <w:rsid w:val="00BF51EE"/>
    <w:rsid w:val="00C02BCF"/>
    <w:rsid w:val="00C2713C"/>
    <w:rsid w:val="00C41714"/>
    <w:rsid w:val="00C468BE"/>
    <w:rsid w:val="00C71267"/>
    <w:rsid w:val="00CC7018"/>
    <w:rsid w:val="00CC7491"/>
    <w:rsid w:val="00CD37E2"/>
    <w:rsid w:val="00CD6058"/>
    <w:rsid w:val="00D15A91"/>
    <w:rsid w:val="00D16160"/>
    <w:rsid w:val="00D51F19"/>
    <w:rsid w:val="00D52FAC"/>
    <w:rsid w:val="00D96411"/>
    <w:rsid w:val="00DA1148"/>
    <w:rsid w:val="00DA3BAE"/>
    <w:rsid w:val="00DC6E01"/>
    <w:rsid w:val="00DD0B8B"/>
    <w:rsid w:val="00DE5942"/>
    <w:rsid w:val="00E2456D"/>
    <w:rsid w:val="00E33B21"/>
    <w:rsid w:val="00E46FFC"/>
    <w:rsid w:val="00E51E28"/>
    <w:rsid w:val="00E57329"/>
    <w:rsid w:val="00E8071B"/>
    <w:rsid w:val="00E911A0"/>
    <w:rsid w:val="00E9589D"/>
    <w:rsid w:val="00EA2B01"/>
    <w:rsid w:val="00EA3BD6"/>
    <w:rsid w:val="00EA44AC"/>
    <w:rsid w:val="00EF5CA4"/>
    <w:rsid w:val="00F06E03"/>
    <w:rsid w:val="00F31178"/>
    <w:rsid w:val="00F36729"/>
    <w:rsid w:val="00F77F07"/>
    <w:rsid w:val="00F80E11"/>
    <w:rsid w:val="00F84AE7"/>
    <w:rsid w:val="00FA7B65"/>
    <w:rsid w:val="00FB5D9A"/>
    <w:rsid w:val="00FC3444"/>
    <w:rsid w:val="00FF35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157"/>
  </w:style>
  <w:style w:type="paragraph" w:styleId="1">
    <w:name w:val="heading 1"/>
    <w:basedOn w:val="a"/>
    <w:next w:val="a"/>
    <w:link w:val="10"/>
    <w:qFormat/>
    <w:rsid w:val="000900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9004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90040"/>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qFormat/>
    <w:rsid w:val="00090040"/>
    <w:pPr>
      <w:spacing w:before="240" w:after="60" w:line="240" w:lineRule="auto"/>
      <w:outlineLvl w:val="5"/>
    </w:pPr>
    <w:rPr>
      <w:rFonts w:ascii="Times New Roman" w:eastAsia="Times New Roman" w:hAnsi="Times New Roman" w:cs="Times New Roman"/>
      <w:b/>
      <w:b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9004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9004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90040"/>
    <w:rPr>
      <w:rFonts w:asciiTheme="majorHAnsi" w:eastAsiaTheme="majorEastAsia" w:hAnsiTheme="majorHAnsi" w:cstheme="majorBidi"/>
      <w:b/>
      <w:bCs/>
      <w:color w:val="4F81BD" w:themeColor="accent1"/>
    </w:rPr>
  </w:style>
  <w:style w:type="character" w:customStyle="1" w:styleId="60">
    <w:name w:val="Заголовок 6 Знак"/>
    <w:basedOn w:val="a0"/>
    <w:link w:val="6"/>
    <w:rsid w:val="00090040"/>
    <w:rPr>
      <w:rFonts w:ascii="Times New Roman" w:eastAsia="Times New Roman" w:hAnsi="Times New Roman" w:cs="Times New Roman"/>
      <w:b/>
      <w:bCs/>
      <w:lang w:eastAsia="ru-RU"/>
    </w:rPr>
  </w:style>
  <w:style w:type="paragraph" w:styleId="a3">
    <w:name w:val="List Paragraph"/>
    <w:basedOn w:val="a"/>
    <w:uiPriority w:val="34"/>
    <w:qFormat/>
    <w:rsid w:val="00D15A91"/>
    <w:pPr>
      <w:ind w:left="720"/>
      <w:contextualSpacing/>
    </w:pPr>
  </w:style>
  <w:style w:type="paragraph" w:customStyle="1" w:styleId="Default">
    <w:name w:val="Default"/>
    <w:rsid w:val="00D15A91"/>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Normal (Web)"/>
    <w:basedOn w:val="a"/>
    <w:unhideWhenUsed/>
    <w:rsid w:val="002B10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B1069"/>
  </w:style>
  <w:style w:type="paragraph" w:styleId="a5">
    <w:name w:val="No Spacing"/>
    <w:link w:val="a6"/>
    <w:uiPriority w:val="1"/>
    <w:qFormat/>
    <w:rsid w:val="006C4203"/>
    <w:pPr>
      <w:spacing w:after="0" w:line="240" w:lineRule="auto"/>
    </w:pPr>
    <w:rPr>
      <w:rFonts w:ascii="Calibri" w:eastAsia="Times New Roman" w:hAnsi="Calibri" w:cs="Times New Roman"/>
    </w:rPr>
  </w:style>
  <w:style w:type="character" w:customStyle="1" w:styleId="a6">
    <w:name w:val="Без интервала Знак"/>
    <w:basedOn w:val="a0"/>
    <w:link w:val="a5"/>
    <w:uiPriority w:val="1"/>
    <w:rsid w:val="006C4203"/>
    <w:rPr>
      <w:rFonts w:ascii="Calibri" w:eastAsia="Times New Roman" w:hAnsi="Calibri" w:cs="Times New Roman"/>
    </w:rPr>
  </w:style>
  <w:style w:type="character" w:styleId="a7">
    <w:name w:val="footnote reference"/>
    <w:uiPriority w:val="99"/>
    <w:rsid w:val="00F36729"/>
    <w:rPr>
      <w:vertAlign w:val="superscript"/>
    </w:rPr>
  </w:style>
  <w:style w:type="paragraph" w:styleId="a8">
    <w:name w:val="footnote text"/>
    <w:aliases w:val="Знак6,F1"/>
    <w:basedOn w:val="a"/>
    <w:link w:val="a9"/>
    <w:uiPriority w:val="99"/>
    <w:rsid w:val="00F36729"/>
    <w:pPr>
      <w:spacing w:after="0" w:line="240" w:lineRule="auto"/>
    </w:pPr>
    <w:rPr>
      <w:rFonts w:ascii="Times New Roman" w:eastAsia="Times New Roman" w:hAnsi="Times New Roman" w:cs="Times New Roman"/>
      <w:sz w:val="20"/>
      <w:szCs w:val="20"/>
      <w:lang w:eastAsia="ru-RU"/>
    </w:rPr>
  </w:style>
  <w:style w:type="character" w:customStyle="1" w:styleId="a9">
    <w:name w:val="Текст сноски Знак"/>
    <w:aliases w:val="Знак6 Знак,F1 Знак"/>
    <w:basedOn w:val="a0"/>
    <w:link w:val="a8"/>
    <w:uiPriority w:val="99"/>
    <w:rsid w:val="00F36729"/>
    <w:rPr>
      <w:rFonts w:ascii="Times New Roman" w:eastAsia="Times New Roman" w:hAnsi="Times New Roman" w:cs="Times New Roman"/>
      <w:sz w:val="20"/>
      <w:szCs w:val="20"/>
      <w:lang w:eastAsia="ru-RU"/>
    </w:rPr>
  </w:style>
  <w:style w:type="paragraph" w:styleId="aa">
    <w:name w:val="Balloon Text"/>
    <w:basedOn w:val="a"/>
    <w:link w:val="ab"/>
    <w:uiPriority w:val="99"/>
    <w:semiHidden/>
    <w:unhideWhenUsed/>
    <w:rsid w:val="00F3672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36729"/>
    <w:rPr>
      <w:rFonts w:ascii="Tahoma" w:hAnsi="Tahoma" w:cs="Tahoma"/>
      <w:sz w:val="16"/>
      <w:szCs w:val="16"/>
    </w:rPr>
  </w:style>
  <w:style w:type="paragraph" w:styleId="ac">
    <w:name w:val="Title"/>
    <w:basedOn w:val="a"/>
    <w:next w:val="a"/>
    <w:link w:val="ad"/>
    <w:uiPriority w:val="10"/>
    <w:qFormat/>
    <w:rsid w:val="0009004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0"/>
    <w:link w:val="ac"/>
    <w:uiPriority w:val="10"/>
    <w:rsid w:val="00090040"/>
    <w:rPr>
      <w:rFonts w:asciiTheme="majorHAnsi" w:eastAsiaTheme="majorEastAsia" w:hAnsiTheme="majorHAnsi" w:cstheme="majorBidi"/>
      <w:color w:val="17365D" w:themeColor="text2" w:themeShade="BF"/>
      <w:spacing w:val="5"/>
      <w:kern w:val="28"/>
      <w:sz w:val="52"/>
      <w:szCs w:val="52"/>
    </w:rPr>
  </w:style>
  <w:style w:type="character" w:styleId="ae">
    <w:name w:val="Emphasis"/>
    <w:basedOn w:val="a0"/>
    <w:uiPriority w:val="20"/>
    <w:qFormat/>
    <w:rsid w:val="00090040"/>
    <w:rPr>
      <w:i/>
      <w:iCs/>
    </w:rPr>
  </w:style>
  <w:style w:type="paragraph" w:styleId="af">
    <w:name w:val="Body Text"/>
    <w:basedOn w:val="a"/>
    <w:link w:val="af0"/>
    <w:rsid w:val="00090040"/>
    <w:pPr>
      <w:spacing w:after="120" w:line="240" w:lineRule="auto"/>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rsid w:val="00090040"/>
    <w:rPr>
      <w:rFonts w:ascii="Times New Roman" w:eastAsia="Times New Roman" w:hAnsi="Times New Roman" w:cs="Times New Roman"/>
      <w:sz w:val="24"/>
      <w:szCs w:val="24"/>
      <w:lang w:eastAsia="ru-RU"/>
    </w:rPr>
  </w:style>
  <w:style w:type="character" w:customStyle="1" w:styleId="21">
    <w:name w:val="Основной текст (2)_"/>
    <w:link w:val="22"/>
    <w:locked/>
    <w:rsid w:val="00090040"/>
    <w:rPr>
      <w:b/>
      <w:bCs/>
      <w:i/>
      <w:iCs/>
      <w:sz w:val="23"/>
      <w:szCs w:val="23"/>
      <w:shd w:val="clear" w:color="auto" w:fill="FFFFFF"/>
    </w:rPr>
  </w:style>
  <w:style w:type="paragraph" w:customStyle="1" w:styleId="22">
    <w:name w:val="Основной текст (2)"/>
    <w:basedOn w:val="a"/>
    <w:link w:val="21"/>
    <w:rsid w:val="00090040"/>
    <w:pPr>
      <w:shd w:val="clear" w:color="auto" w:fill="FFFFFF"/>
      <w:spacing w:after="0" w:line="230" w:lineRule="exact"/>
      <w:ind w:firstLine="280"/>
      <w:jc w:val="both"/>
    </w:pPr>
    <w:rPr>
      <w:b/>
      <w:bCs/>
      <w:i/>
      <w:iCs/>
      <w:sz w:val="23"/>
      <w:szCs w:val="23"/>
    </w:rPr>
  </w:style>
  <w:style w:type="character" w:styleId="af1">
    <w:name w:val="Strong"/>
    <w:basedOn w:val="a0"/>
    <w:uiPriority w:val="22"/>
    <w:qFormat/>
    <w:rsid w:val="00090040"/>
    <w:rPr>
      <w:b/>
      <w:bCs/>
    </w:rPr>
  </w:style>
  <w:style w:type="table" w:styleId="af2">
    <w:name w:val="Table Grid"/>
    <w:basedOn w:val="a1"/>
    <w:uiPriority w:val="59"/>
    <w:rsid w:val="00090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Без интервала1"/>
    <w:rsid w:val="00090040"/>
    <w:pPr>
      <w:spacing w:after="0" w:line="240" w:lineRule="auto"/>
    </w:pPr>
    <w:rPr>
      <w:rFonts w:ascii="Calibri" w:eastAsia="Calibri" w:hAnsi="Calibri" w:cs="Times New Roman"/>
      <w:lang w:eastAsia="ru-RU"/>
    </w:rPr>
  </w:style>
  <w:style w:type="character" w:styleId="af3">
    <w:name w:val="Hyperlink"/>
    <w:rsid w:val="00090040"/>
    <w:rPr>
      <w:color w:val="0000FF"/>
      <w:u w:val="single"/>
    </w:rPr>
  </w:style>
  <w:style w:type="paragraph" w:styleId="af4">
    <w:name w:val="annotation text"/>
    <w:basedOn w:val="a"/>
    <w:link w:val="af5"/>
    <w:uiPriority w:val="99"/>
    <w:semiHidden/>
    <w:unhideWhenUsed/>
    <w:rsid w:val="00090040"/>
    <w:pPr>
      <w:spacing w:line="240" w:lineRule="auto"/>
    </w:pPr>
    <w:rPr>
      <w:sz w:val="20"/>
      <w:szCs w:val="20"/>
    </w:rPr>
  </w:style>
  <w:style w:type="character" w:customStyle="1" w:styleId="af5">
    <w:name w:val="Текст примечания Знак"/>
    <w:basedOn w:val="a0"/>
    <w:link w:val="af4"/>
    <w:uiPriority w:val="99"/>
    <w:semiHidden/>
    <w:rsid w:val="00090040"/>
    <w:rPr>
      <w:sz w:val="20"/>
      <w:szCs w:val="20"/>
    </w:rPr>
  </w:style>
  <w:style w:type="paragraph" w:styleId="af6">
    <w:name w:val="annotation subject"/>
    <w:basedOn w:val="af4"/>
    <w:next w:val="af4"/>
    <w:link w:val="af7"/>
    <w:uiPriority w:val="99"/>
    <w:semiHidden/>
    <w:unhideWhenUsed/>
    <w:rsid w:val="00090040"/>
    <w:rPr>
      <w:b/>
      <w:bCs/>
    </w:rPr>
  </w:style>
  <w:style w:type="character" w:customStyle="1" w:styleId="af7">
    <w:name w:val="Тема примечания Знак"/>
    <w:basedOn w:val="af5"/>
    <w:link w:val="af6"/>
    <w:uiPriority w:val="99"/>
    <w:semiHidden/>
    <w:rsid w:val="00090040"/>
    <w:rPr>
      <w:b/>
      <w:bCs/>
      <w:sz w:val="20"/>
      <w:szCs w:val="20"/>
    </w:rPr>
  </w:style>
  <w:style w:type="character" w:customStyle="1" w:styleId="af8">
    <w:name w:val="Верхний колонтитул Знак"/>
    <w:basedOn w:val="a0"/>
    <w:link w:val="af9"/>
    <w:uiPriority w:val="99"/>
    <w:rsid w:val="00090040"/>
  </w:style>
  <w:style w:type="paragraph" w:styleId="af9">
    <w:name w:val="header"/>
    <w:basedOn w:val="a"/>
    <w:link w:val="af8"/>
    <w:uiPriority w:val="99"/>
    <w:unhideWhenUsed/>
    <w:rsid w:val="00090040"/>
    <w:pPr>
      <w:tabs>
        <w:tab w:val="center" w:pos="4677"/>
        <w:tab w:val="right" w:pos="9355"/>
      </w:tabs>
      <w:spacing w:after="0" w:line="240" w:lineRule="auto"/>
    </w:pPr>
  </w:style>
  <w:style w:type="character" w:customStyle="1" w:styleId="afa">
    <w:name w:val="Нижний колонтитул Знак"/>
    <w:basedOn w:val="a0"/>
    <w:link w:val="afb"/>
    <w:uiPriority w:val="99"/>
    <w:rsid w:val="00090040"/>
  </w:style>
  <w:style w:type="paragraph" w:styleId="afb">
    <w:name w:val="footer"/>
    <w:basedOn w:val="a"/>
    <w:link w:val="afa"/>
    <w:uiPriority w:val="99"/>
    <w:unhideWhenUsed/>
    <w:rsid w:val="00090040"/>
    <w:pPr>
      <w:tabs>
        <w:tab w:val="center" w:pos="4677"/>
        <w:tab w:val="right" w:pos="9355"/>
      </w:tabs>
      <w:spacing w:after="0" w:line="240" w:lineRule="auto"/>
    </w:pPr>
  </w:style>
  <w:style w:type="paragraph" w:styleId="23">
    <w:name w:val="Body Text Indent 2"/>
    <w:basedOn w:val="a"/>
    <w:link w:val="24"/>
    <w:unhideWhenUsed/>
    <w:rsid w:val="00090040"/>
    <w:pPr>
      <w:spacing w:after="120" w:line="480" w:lineRule="auto"/>
      <w:ind w:left="283"/>
    </w:pPr>
  </w:style>
  <w:style w:type="character" w:customStyle="1" w:styleId="24">
    <w:name w:val="Основной текст с отступом 2 Знак"/>
    <w:basedOn w:val="a0"/>
    <w:link w:val="23"/>
    <w:rsid w:val="00090040"/>
  </w:style>
  <w:style w:type="character" w:customStyle="1" w:styleId="0pt">
    <w:name w:val="Основной текст + Полужирный;Интервал 0 pt"/>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12">
    <w:name w:val="Заголовок №1"/>
    <w:basedOn w:val="a0"/>
    <w:rsid w:val="000C4DF4"/>
    <w:rPr>
      <w:rFonts w:ascii="Verdana" w:eastAsia="Verdana" w:hAnsi="Verdana" w:cs="Verdana"/>
      <w:b/>
      <w:bCs/>
      <w:i w:val="0"/>
      <w:iCs w:val="0"/>
      <w:smallCaps w:val="0"/>
      <w:strike w:val="0"/>
      <w:color w:val="000000"/>
      <w:spacing w:val="-6"/>
      <w:w w:val="100"/>
      <w:position w:val="0"/>
      <w:sz w:val="17"/>
      <w:szCs w:val="17"/>
      <w:u w:val="single"/>
      <w:lang w:val="ru-RU"/>
    </w:rPr>
  </w:style>
  <w:style w:type="character" w:customStyle="1" w:styleId="afc">
    <w:name w:val="Основной текст + Полужирный"/>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0pt0">
    <w:name w:val="Основной текст + Интервал 0 pt"/>
    <w:basedOn w:val="a0"/>
    <w:rsid w:val="000C4DF4"/>
    <w:rPr>
      <w:rFonts w:ascii="Times New Roman" w:eastAsia="Times New Roman" w:hAnsi="Times New Roman" w:cs="Times New Roman"/>
      <w:b w:val="0"/>
      <w:bCs w:val="0"/>
      <w:i w:val="0"/>
      <w:iCs w:val="0"/>
      <w:smallCaps w:val="0"/>
      <w:strike w:val="0"/>
      <w:color w:val="000000"/>
      <w:spacing w:val="1"/>
      <w:w w:val="100"/>
      <w:position w:val="0"/>
      <w:sz w:val="21"/>
      <w:szCs w:val="21"/>
      <w:u w:val="none"/>
      <w:shd w:val="clear" w:color="auto" w:fill="FFFFFF"/>
      <w:lang w:val="ru-RU"/>
    </w:rPr>
  </w:style>
  <w:style w:type="character" w:customStyle="1" w:styleId="20pt">
    <w:name w:val="Основной текст (2) + Интервал 0 pt"/>
    <w:basedOn w:val="21"/>
    <w:rsid w:val="000C4DF4"/>
    <w:rPr>
      <w:rFonts w:ascii="Tahoma" w:eastAsia="Tahoma" w:hAnsi="Tahoma" w:cs="Tahoma"/>
      <w:b/>
      <w:bCs/>
      <w:i w:val="0"/>
      <w:iCs w:val="0"/>
      <w:smallCaps w:val="0"/>
      <w:strike w:val="0"/>
      <w:color w:val="000000"/>
      <w:spacing w:val="-5"/>
      <w:w w:val="100"/>
      <w:position w:val="0"/>
      <w:sz w:val="16"/>
      <w:szCs w:val="16"/>
      <w:u w:val="none"/>
      <w:shd w:val="clear" w:color="auto" w:fill="FFFFFF"/>
      <w:lang w:val="ru-RU"/>
    </w:rPr>
  </w:style>
  <w:style w:type="character" w:customStyle="1" w:styleId="95pt0pt">
    <w:name w:val="Основной текст + 9;5 pt;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30pt">
    <w:name w:val="Основной текст (3) + Интервал 0 pt"/>
    <w:basedOn w:val="a0"/>
    <w:rsid w:val="000C4DF4"/>
    <w:rPr>
      <w:rFonts w:ascii="Times New Roman" w:eastAsia="Times New Roman" w:hAnsi="Times New Roman" w:cs="Times New Roman"/>
      <w:b/>
      <w:bCs/>
      <w:i/>
      <w:iCs/>
      <w:smallCaps w:val="0"/>
      <w:strike w:val="0"/>
      <w:color w:val="000000"/>
      <w:spacing w:val="1"/>
      <w:w w:val="100"/>
      <w:position w:val="0"/>
      <w:sz w:val="19"/>
      <w:szCs w:val="19"/>
      <w:u w:val="none"/>
      <w:lang w:val="ru-RU"/>
    </w:rPr>
  </w:style>
  <w:style w:type="character" w:customStyle="1" w:styleId="3105pt0pt">
    <w:name w:val="Основной текст (3) + 10;5 pt;Не полужирный;Не курсив;Интервал 0 pt"/>
    <w:basedOn w:val="a0"/>
    <w:rsid w:val="000C4DF4"/>
    <w:rPr>
      <w:rFonts w:ascii="Times New Roman" w:eastAsia="Times New Roman" w:hAnsi="Times New Roman" w:cs="Times New Roman"/>
      <w:b/>
      <w:bCs/>
      <w:i/>
      <w:iCs/>
      <w:smallCaps w:val="0"/>
      <w:strike w:val="0"/>
      <w:color w:val="000000"/>
      <w:spacing w:val="2"/>
      <w:w w:val="100"/>
      <w:position w:val="0"/>
      <w:sz w:val="21"/>
      <w:szCs w:val="21"/>
      <w:u w:val="none"/>
      <w:lang w:val="ru-RU"/>
    </w:rPr>
  </w:style>
  <w:style w:type="character" w:customStyle="1" w:styleId="0pt1">
    <w:name w:val="Основной текст + 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rPr>
  </w:style>
  <w:style w:type="character" w:customStyle="1" w:styleId="afd">
    <w:name w:val="Основной текст_"/>
    <w:basedOn w:val="a0"/>
    <w:link w:val="13"/>
    <w:rsid w:val="000C4DF4"/>
    <w:rPr>
      <w:rFonts w:ascii="Bookman Old Style" w:eastAsia="Bookman Old Style" w:hAnsi="Bookman Old Style" w:cs="Bookman Old Style"/>
      <w:spacing w:val="7"/>
      <w:sz w:val="16"/>
      <w:szCs w:val="16"/>
      <w:shd w:val="clear" w:color="auto" w:fill="FFFFFF"/>
    </w:rPr>
  </w:style>
  <w:style w:type="paragraph" w:customStyle="1" w:styleId="13">
    <w:name w:val="Основной текст1"/>
    <w:basedOn w:val="a"/>
    <w:link w:val="afd"/>
    <w:rsid w:val="000C4DF4"/>
    <w:pPr>
      <w:widowControl w:val="0"/>
      <w:shd w:val="clear" w:color="auto" w:fill="FFFFFF"/>
      <w:spacing w:before="360" w:after="0" w:line="245" w:lineRule="exact"/>
      <w:ind w:hanging="320"/>
      <w:jc w:val="both"/>
    </w:pPr>
    <w:rPr>
      <w:rFonts w:ascii="Bookman Old Style" w:eastAsia="Bookman Old Style" w:hAnsi="Bookman Old Style" w:cs="Bookman Old Style"/>
      <w:spacing w:val="7"/>
      <w:sz w:val="16"/>
      <w:szCs w:val="16"/>
    </w:rPr>
  </w:style>
  <w:style w:type="character" w:customStyle="1" w:styleId="0pt2">
    <w:name w:val="Основной текст + Курсив;Интервал 0 pt"/>
    <w:basedOn w:val="afd"/>
    <w:rsid w:val="000C4DF4"/>
    <w:rPr>
      <w:rFonts w:ascii="Times New Roman" w:eastAsia="Times New Roman" w:hAnsi="Times New Roman" w:cs="Times New Roman"/>
      <w:b w:val="0"/>
      <w:bCs w:val="0"/>
      <w:i/>
      <w:iCs/>
      <w:smallCaps w:val="0"/>
      <w:strike w:val="0"/>
      <w:color w:val="000000"/>
      <w:spacing w:val="1"/>
      <w:w w:val="100"/>
      <w:position w:val="0"/>
      <w:sz w:val="21"/>
      <w:szCs w:val="21"/>
      <w:u w:val="none"/>
      <w:shd w:val="clear" w:color="auto" w:fill="FFFFFF"/>
      <w:lang w:val="ru-RU"/>
    </w:rPr>
  </w:style>
  <w:style w:type="character" w:customStyle="1" w:styleId="Corbel0pt">
    <w:name w:val="Основной текст + Corbel;Не полужирный;Курсив;Интервал 0 pt"/>
    <w:basedOn w:val="afd"/>
    <w:rsid w:val="000C4DF4"/>
    <w:rPr>
      <w:rFonts w:ascii="Corbel" w:eastAsia="Corbel" w:hAnsi="Corbel" w:cs="Corbel"/>
      <w:b/>
      <w:bCs/>
      <w:i/>
      <w:iCs/>
      <w:smallCaps w:val="0"/>
      <w:strike w:val="0"/>
      <w:color w:val="000000"/>
      <w:spacing w:val="0"/>
      <w:w w:val="100"/>
      <w:position w:val="0"/>
      <w:sz w:val="20"/>
      <w:szCs w:val="20"/>
      <w:u w:val="none"/>
      <w:shd w:val="clear" w:color="auto" w:fill="FFFFFF"/>
    </w:rPr>
  </w:style>
  <w:style w:type="character" w:customStyle="1" w:styleId="CenturySchoolbook95pt0pt">
    <w:name w:val="Основной текст + Century Schoolbook;9;5 pt;Не полужирный;Интервал 0 pt"/>
    <w:basedOn w:val="afd"/>
    <w:rsid w:val="000C4DF4"/>
    <w:rPr>
      <w:rFonts w:ascii="Century Schoolbook" w:eastAsia="Century Schoolbook" w:hAnsi="Century Schoolbook" w:cs="Century Schoolbook"/>
      <w:b/>
      <w:bCs/>
      <w:i w:val="0"/>
      <w:iCs w:val="0"/>
      <w:smallCaps w:val="0"/>
      <w:strike w:val="0"/>
      <w:color w:val="000000"/>
      <w:spacing w:val="0"/>
      <w:w w:val="100"/>
      <w:position w:val="0"/>
      <w:sz w:val="19"/>
      <w:szCs w:val="19"/>
      <w:u w:val="none"/>
      <w:shd w:val="clear" w:color="auto" w:fill="FFFFFF"/>
      <w:lang w:val="ru-RU"/>
    </w:rPr>
  </w:style>
  <w:style w:type="character" w:customStyle="1" w:styleId="CenturySchoolbook95pt0pt150">
    <w:name w:val="Основной текст + Century Schoolbook;9;5 pt;Не полужирный;Курсив;Интервал 0 pt;Масштаб 150%"/>
    <w:basedOn w:val="afd"/>
    <w:rsid w:val="000C4DF4"/>
    <w:rPr>
      <w:rFonts w:ascii="Century Schoolbook" w:eastAsia="Century Schoolbook" w:hAnsi="Century Schoolbook" w:cs="Century Schoolbook"/>
      <w:b/>
      <w:bCs/>
      <w:i/>
      <w:iCs/>
      <w:smallCaps w:val="0"/>
      <w:strike w:val="0"/>
      <w:color w:val="000000"/>
      <w:spacing w:val="12"/>
      <w:w w:val="150"/>
      <w:position w:val="0"/>
      <w:sz w:val="19"/>
      <w:szCs w:val="19"/>
      <w:u w:val="none"/>
      <w:shd w:val="clear" w:color="auto" w:fill="FFFFFF"/>
      <w:lang w:val="ru-RU"/>
    </w:rPr>
  </w:style>
  <w:style w:type="character" w:customStyle="1" w:styleId="-1pt">
    <w:name w:val="Основной текст + Полужирный;Курсив;Интервал -1 pt"/>
    <w:basedOn w:val="afd"/>
    <w:rsid w:val="000C4DF4"/>
    <w:rPr>
      <w:rFonts w:ascii="Century Schoolbook" w:eastAsia="Century Schoolbook" w:hAnsi="Century Schoolbook" w:cs="Century Schoolbook"/>
      <w:b/>
      <w:bCs/>
      <w:i/>
      <w:iCs/>
      <w:smallCaps w:val="0"/>
      <w:strike w:val="0"/>
      <w:color w:val="000000"/>
      <w:spacing w:val="-29"/>
      <w:w w:val="100"/>
      <w:position w:val="0"/>
      <w:sz w:val="19"/>
      <w:szCs w:val="19"/>
      <w:u w:val="none"/>
      <w:shd w:val="clear" w:color="auto" w:fill="FFFFFF"/>
      <w:lang w:val="ru-RU"/>
    </w:rPr>
  </w:style>
  <w:style w:type="character" w:customStyle="1" w:styleId="-1pt0">
    <w:name w:val="Основной текст + Интервал -1 pt"/>
    <w:basedOn w:val="afd"/>
    <w:rsid w:val="000C4DF4"/>
    <w:rPr>
      <w:rFonts w:ascii="Century Schoolbook" w:eastAsia="Century Schoolbook" w:hAnsi="Century Schoolbook" w:cs="Century Schoolbook"/>
      <w:b w:val="0"/>
      <w:bCs w:val="0"/>
      <w:i w:val="0"/>
      <w:iCs w:val="0"/>
      <w:smallCaps w:val="0"/>
      <w:strike w:val="0"/>
      <w:color w:val="000000"/>
      <w:spacing w:val="-35"/>
      <w:w w:val="100"/>
      <w:position w:val="0"/>
      <w:sz w:val="19"/>
      <w:szCs w:val="19"/>
      <w:u w:val="none"/>
      <w:shd w:val="clear" w:color="auto" w:fill="FFFFFF"/>
      <w:lang w:val="ru-RU"/>
    </w:rPr>
  </w:style>
  <w:style w:type="paragraph" w:styleId="afe">
    <w:name w:val="Body Text Indent"/>
    <w:basedOn w:val="a"/>
    <w:link w:val="aff"/>
    <w:semiHidden/>
    <w:rsid w:val="000C4DF4"/>
    <w:pPr>
      <w:spacing w:after="0" w:line="240" w:lineRule="auto"/>
      <w:ind w:firstLine="468"/>
      <w:jc w:val="both"/>
    </w:pPr>
    <w:rPr>
      <w:rFonts w:ascii="Times New Roman" w:eastAsia="Times New Roman" w:hAnsi="Times New Roman" w:cs="Times New Roman"/>
      <w:sz w:val="24"/>
      <w:szCs w:val="20"/>
      <w:lang w:eastAsia="ru-RU"/>
    </w:rPr>
  </w:style>
  <w:style w:type="character" w:customStyle="1" w:styleId="aff">
    <w:name w:val="Основной текст с отступом Знак"/>
    <w:basedOn w:val="a0"/>
    <w:link w:val="afe"/>
    <w:semiHidden/>
    <w:rsid w:val="000C4DF4"/>
    <w:rPr>
      <w:rFonts w:ascii="Times New Roman" w:eastAsia="Times New Roman" w:hAnsi="Times New Roman" w:cs="Times New Roman"/>
      <w:sz w:val="24"/>
      <w:szCs w:val="20"/>
      <w:lang w:eastAsia="ru-RU"/>
    </w:rPr>
  </w:style>
  <w:style w:type="paragraph" w:customStyle="1" w:styleId="4">
    <w:name w:val="Основной текст4"/>
    <w:basedOn w:val="a"/>
    <w:rsid w:val="000C4DF4"/>
    <w:pPr>
      <w:widowControl w:val="0"/>
      <w:shd w:val="clear" w:color="auto" w:fill="FFFFFF"/>
      <w:spacing w:after="0" w:line="252" w:lineRule="exact"/>
      <w:ind w:hanging="340"/>
      <w:jc w:val="both"/>
    </w:pPr>
    <w:rPr>
      <w:rFonts w:ascii="Century Schoolbook" w:eastAsia="Century Schoolbook" w:hAnsi="Century Schoolbook" w:cs="Century Schoolbook"/>
    </w:rPr>
  </w:style>
  <w:style w:type="paragraph" w:customStyle="1" w:styleId="NR">
    <w:name w:val="NR"/>
    <w:basedOn w:val="a"/>
    <w:rsid w:val="000C4DF4"/>
    <w:pPr>
      <w:spacing w:after="0" w:line="240" w:lineRule="auto"/>
    </w:pPr>
    <w:rPr>
      <w:rFonts w:ascii="Times New Roman" w:eastAsia="Times New Roman" w:hAnsi="Times New Roman" w:cs="Times New Roman"/>
      <w:sz w:val="24"/>
      <w:szCs w:val="24"/>
      <w:lang w:eastAsia="ru-RU"/>
    </w:rPr>
  </w:style>
  <w:style w:type="paragraph" w:customStyle="1" w:styleId="aff0">
    <w:name w:val="А_основной"/>
    <w:basedOn w:val="a"/>
    <w:link w:val="aff1"/>
    <w:qFormat/>
    <w:rsid w:val="000C4DF4"/>
    <w:pPr>
      <w:spacing w:after="0" w:line="360" w:lineRule="auto"/>
      <w:ind w:firstLine="454"/>
      <w:jc w:val="both"/>
    </w:pPr>
    <w:rPr>
      <w:rFonts w:ascii="Times New Roman" w:eastAsia="Calibri" w:hAnsi="Times New Roman" w:cs="Times New Roman"/>
      <w:sz w:val="28"/>
      <w:szCs w:val="28"/>
    </w:rPr>
  </w:style>
  <w:style w:type="character" w:customStyle="1" w:styleId="aff1">
    <w:name w:val="А_основной Знак"/>
    <w:link w:val="aff0"/>
    <w:rsid w:val="000C4DF4"/>
    <w:rPr>
      <w:rFonts w:ascii="Times New Roman" w:eastAsia="Calibri" w:hAnsi="Times New Roman" w:cs="Times New Roman"/>
      <w:sz w:val="28"/>
      <w:szCs w:val="28"/>
    </w:rPr>
  </w:style>
  <w:style w:type="character" w:customStyle="1" w:styleId="aff2">
    <w:name w:val="Основной текст + Курсив"/>
    <w:rsid w:val="000C4DF4"/>
    <w:rPr>
      <w:rFonts w:ascii="Century Schoolbook" w:eastAsia="Century Schoolbook" w:hAnsi="Century Schoolbook" w:cs="Century Schoolbook"/>
      <w:i/>
      <w:iCs/>
      <w:color w:val="000000"/>
      <w:spacing w:val="0"/>
      <w:w w:val="100"/>
      <w:position w:val="0"/>
      <w:sz w:val="20"/>
      <w:szCs w:val="20"/>
      <w:shd w:val="clear" w:color="auto" w:fill="FFFFFF"/>
      <w:lang w:val="ru-RU"/>
    </w:rPr>
  </w:style>
  <w:style w:type="character" w:customStyle="1" w:styleId="7">
    <w:name w:val="Заголовок №7_"/>
    <w:link w:val="70"/>
    <w:rsid w:val="000C4DF4"/>
    <w:rPr>
      <w:rFonts w:ascii="Franklin Gothic Book" w:eastAsia="Franklin Gothic Book" w:hAnsi="Franklin Gothic Book" w:cs="Franklin Gothic Book"/>
      <w:sz w:val="23"/>
      <w:szCs w:val="23"/>
      <w:shd w:val="clear" w:color="auto" w:fill="FFFFFF"/>
    </w:rPr>
  </w:style>
  <w:style w:type="paragraph" w:customStyle="1" w:styleId="70">
    <w:name w:val="Заголовок №7"/>
    <w:basedOn w:val="a"/>
    <w:link w:val="7"/>
    <w:rsid w:val="000C4DF4"/>
    <w:pPr>
      <w:widowControl w:val="0"/>
      <w:shd w:val="clear" w:color="auto" w:fill="FFFFFF"/>
      <w:spacing w:after="0" w:line="0" w:lineRule="atLeast"/>
      <w:ind w:hanging="620"/>
      <w:outlineLvl w:val="6"/>
    </w:pPr>
    <w:rPr>
      <w:rFonts w:ascii="Franklin Gothic Book" w:eastAsia="Franklin Gothic Book" w:hAnsi="Franklin Gothic Book" w:cs="Franklin Gothic Book"/>
      <w:sz w:val="23"/>
      <w:szCs w:val="23"/>
    </w:rPr>
  </w:style>
  <w:style w:type="numbering" w:customStyle="1" w:styleId="14">
    <w:name w:val="Нет списка1"/>
    <w:next w:val="a2"/>
    <w:uiPriority w:val="99"/>
    <w:semiHidden/>
    <w:unhideWhenUsed/>
    <w:rsid w:val="000C4DF4"/>
  </w:style>
  <w:style w:type="numbering" w:customStyle="1" w:styleId="25">
    <w:name w:val="Нет списка2"/>
    <w:next w:val="a2"/>
    <w:semiHidden/>
    <w:rsid w:val="000C4DF4"/>
  </w:style>
  <w:style w:type="table" w:customStyle="1" w:styleId="15">
    <w:name w:val="Сетка таблицы1"/>
    <w:basedOn w:val="a1"/>
    <w:next w:val="af2"/>
    <w:rsid w:val="000C4D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0C4DF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69">
    <w:name w:val="c69"/>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9">
    <w:name w:val="c49"/>
    <w:basedOn w:val="a0"/>
    <w:rsid w:val="000C4DF4"/>
  </w:style>
  <w:style w:type="character" w:customStyle="1" w:styleId="c11">
    <w:name w:val="c11"/>
    <w:basedOn w:val="a0"/>
    <w:rsid w:val="000C4DF4"/>
  </w:style>
  <w:style w:type="paragraph" w:customStyle="1" w:styleId="c70">
    <w:name w:val="c7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2">
    <w:name w:val="c18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2">
    <w:name w:val="c22"/>
    <w:basedOn w:val="a0"/>
    <w:rsid w:val="000C4DF4"/>
  </w:style>
  <w:style w:type="paragraph" w:customStyle="1" w:styleId="c32">
    <w:name w:val="c3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0C4DF4"/>
  </w:style>
  <w:style w:type="paragraph" w:customStyle="1" w:styleId="c10">
    <w:name w:val="c1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1">
    <w:name w:val="c31"/>
    <w:basedOn w:val="a0"/>
    <w:rsid w:val="000C4DF4"/>
  </w:style>
  <w:style w:type="paragraph" w:customStyle="1" w:styleId="c6">
    <w:name w:val="c6"/>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0C4DF4"/>
  </w:style>
  <w:style w:type="character" w:customStyle="1" w:styleId="c5">
    <w:name w:val="c5"/>
    <w:basedOn w:val="a0"/>
    <w:rsid w:val="000C4DF4"/>
  </w:style>
  <w:style w:type="paragraph" w:customStyle="1" w:styleId="c35">
    <w:name w:val="c35"/>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6">
    <w:name w:val="Сетка таблицы2"/>
    <w:basedOn w:val="a1"/>
    <w:next w:val="af2"/>
    <w:uiPriority w:val="59"/>
    <w:rsid w:val="008B266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f2"/>
    <w:uiPriority w:val="59"/>
    <w:rsid w:val="008B266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Plain Text"/>
    <w:basedOn w:val="a"/>
    <w:link w:val="aff4"/>
    <w:uiPriority w:val="99"/>
    <w:rsid w:val="005E35AA"/>
    <w:pPr>
      <w:spacing w:after="0" w:line="240" w:lineRule="auto"/>
    </w:pPr>
    <w:rPr>
      <w:rFonts w:ascii="Courier New" w:eastAsia="Times New Roman" w:hAnsi="Courier New" w:cs="Courier New"/>
      <w:sz w:val="20"/>
      <w:szCs w:val="20"/>
      <w:lang w:eastAsia="ru-RU"/>
    </w:rPr>
  </w:style>
  <w:style w:type="character" w:customStyle="1" w:styleId="aff4">
    <w:name w:val="Текст Знак"/>
    <w:basedOn w:val="a0"/>
    <w:link w:val="aff3"/>
    <w:uiPriority w:val="99"/>
    <w:rsid w:val="005E35AA"/>
    <w:rPr>
      <w:rFonts w:ascii="Courier New" w:eastAsia="Times New Roman" w:hAnsi="Courier New" w:cs="Courier New"/>
      <w:sz w:val="20"/>
      <w:szCs w:val="20"/>
      <w:lang w:eastAsia="ru-RU"/>
    </w:rPr>
  </w:style>
  <w:style w:type="paragraph" w:customStyle="1" w:styleId="ParagraphStyle">
    <w:name w:val="Paragraph Style"/>
    <w:rsid w:val="00163AA1"/>
    <w:pPr>
      <w:autoSpaceDE w:val="0"/>
      <w:autoSpaceDN w:val="0"/>
      <w:adjustRightInd w:val="0"/>
      <w:spacing w:after="0" w:line="240" w:lineRule="auto"/>
    </w:pPr>
    <w:rPr>
      <w:rFonts w:ascii="Arial" w:hAnsi="Arial" w:cs="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157"/>
  </w:style>
  <w:style w:type="paragraph" w:styleId="1">
    <w:name w:val="heading 1"/>
    <w:basedOn w:val="a"/>
    <w:next w:val="a"/>
    <w:link w:val="10"/>
    <w:qFormat/>
    <w:rsid w:val="000900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9004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90040"/>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qFormat/>
    <w:rsid w:val="00090040"/>
    <w:pPr>
      <w:spacing w:before="240" w:after="60" w:line="240" w:lineRule="auto"/>
      <w:outlineLvl w:val="5"/>
    </w:pPr>
    <w:rPr>
      <w:rFonts w:ascii="Times New Roman" w:eastAsia="Times New Roman" w:hAnsi="Times New Roman" w:cs="Times New Roman"/>
      <w:b/>
      <w:b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9004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9004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90040"/>
    <w:rPr>
      <w:rFonts w:asciiTheme="majorHAnsi" w:eastAsiaTheme="majorEastAsia" w:hAnsiTheme="majorHAnsi" w:cstheme="majorBidi"/>
      <w:b/>
      <w:bCs/>
      <w:color w:val="4F81BD" w:themeColor="accent1"/>
    </w:rPr>
  </w:style>
  <w:style w:type="character" w:customStyle="1" w:styleId="60">
    <w:name w:val="Заголовок 6 Знак"/>
    <w:basedOn w:val="a0"/>
    <w:link w:val="6"/>
    <w:rsid w:val="00090040"/>
    <w:rPr>
      <w:rFonts w:ascii="Times New Roman" w:eastAsia="Times New Roman" w:hAnsi="Times New Roman" w:cs="Times New Roman"/>
      <w:b/>
      <w:bCs/>
      <w:lang w:eastAsia="ru-RU"/>
    </w:rPr>
  </w:style>
  <w:style w:type="paragraph" w:styleId="a3">
    <w:name w:val="List Paragraph"/>
    <w:basedOn w:val="a"/>
    <w:uiPriority w:val="34"/>
    <w:qFormat/>
    <w:rsid w:val="00D15A91"/>
    <w:pPr>
      <w:ind w:left="720"/>
      <w:contextualSpacing/>
    </w:pPr>
  </w:style>
  <w:style w:type="paragraph" w:customStyle="1" w:styleId="Default">
    <w:name w:val="Default"/>
    <w:rsid w:val="00D15A91"/>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Normal (Web)"/>
    <w:basedOn w:val="a"/>
    <w:unhideWhenUsed/>
    <w:rsid w:val="002B10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B1069"/>
  </w:style>
  <w:style w:type="paragraph" w:styleId="a5">
    <w:name w:val="No Spacing"/>
    <w:link w:val="a6"/>
    <w:uiPriority w:val="1"/>
    <w:qFormat/>
    <w:rsid w:val="006C4203"/>
    <w:pPr>
      <w:spacing w:after="0" w:line="240" w:lineRule="auto"/>
    </w:pPr>
    <w:rPr>
      <w:rFonts w:ascii="Calibri" w:eastAsia="Times New Roman" w:hAnsi="Calibri" w:cs="Times New Roman"/>
    </w:rPr>
  </w:style>
  <w:style w:type="character" w:customStyle="1" w:styleId="a6">
    <w:name w:val="Без интервала Знак"/>
    <w:basedOn w:val="a0"/>
    <w:link w:val="a5"/>
    <w:uiPriority w:val="1"/>
    <w:rsid w:val="006C4203"/>
    <w:rPr>
      <w:rFonts w:ascii="Calibri" w:eastAsia="Times New Roman" w:hAnsi="Calibri" w:cs="Times New Roman"/>
    </w:rPr>
  </w:style>
  <w:style w:type="character" w:styleId="a7">
    <w:name w:val="footnote reference"/>
    <w:uiPriority w:val="99"/>
    <w:rsid w:val="00F36729"/>
    <w:rPr>
      <w:vertAlign w:val="superscript"/>
    </w:rPr>
  </w:style>
  <w:style w:type="paragraph" w:styleId="a8">
    <w:name w:val="footnote text"/>
    <w:aliases w:val="Знак6,F1"/>
    <w:basedOn w:val="a"/>
    <w:link w:val="a9"/>
    <w:uiPriority w:val="99"/>
    <w:rsid w:val="00F36729"/>
    <w:pPr>
      <w:spacing w:after="0" w:line="240" w:lineRule="auto"/>
    </w:pPr>
    <w:rPr>
      <w:rFonts w:ascii="Times New Roman" w:eastAsia="Times New Roman" w:hAnsi="Times New Roman" w:cs="Times New Roman"/>
      <w:sz w:val="20"/>
      <w:szCs w:val="20"/>
      <w:lang w:eastAsia="ru-RU"/>
    </w:rPr>
  </w:style>
  <w:style w:type="character" w:customStyle="1" w:styleId="a9">
    <w:name w:val="Текст сноски Знак"/>
    <w:aliases w:val="Знак6 Знак,F1 Знак"/>
    <w:basedOn w:val="a0"/>
    <w:link w:val="a8"/>
    <w:uiPriority w:val="99"/>
    <w:rsid w:val="00F36729"/>
    <w:rPr>
      <w:rFonts w:ascii="Times New Roman" w:eastAsia="Times New Roman" w:hAnsi="Times New Roman" w:cs="Times New Roman"/>
      <w:sz w:val="20"/>
      <w:szCs w:val="20"/>
      <w:lang w:eastAsia="ru-RU"/>
    </w:rPr>
  </w:style>
  <w:style w:type="paragraph" w:styleId="aa">
    <w:name w:val="Balloon Text"/>
    <w:basedOn w:val="a"/>
    <w:link w:val="ab"/>
    <w:uiPriority w:val="99"/>
    <w:semiHidden/>
    <w:unhideWhenUsed/>
    <w:rsid w:val="00F36729"/>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36729"/>
    <w:rPr>
      <w:rFonts w:ascii="Tahoma" w:hAnsi="Tahoma" w:cs="Tahoma"/>
      <w:sz w:val="16"/>
      <w:szCs w:val="16"/>
    </w:rPr>
  </w:style>
  <w:style w:type="paragraph" w:styleId="ac">
    <w:name w:val="Title"/>
    <w:basedOn w:val="a"/>
    <w:next w:val="a"/>
    <w:link w:val="ad"/>
    <w:uiPriority w:val="10"/>
    <w:qFormat/>
    <w:rsid w:val="0009004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0"/>
    <w:link w:val="ac"/>
    <w:uiPriority w:val="10"/>
    <w:rsid w:val="00090040"/>
    <w:rPr>
      <w:rFonts w:asciiTheme="majorHAnsi" w:eastAsiaTheme="majorEastAsia" w:hAnsiTheme="majorHAnsi" w:cstheme="majorBidi"/>
      <w:color w:val="17365D" w:themeColor="text2" w:themeShade="BF"/>
      <w:spacing w:val="5"/>
      <w:kern w:val="28"/>
      <w:sz w:val="52"/>
      <w:szCs w:val="52"/>
    </w:rPr>
  </w:style>
  <w:style w:type="character" w:styleId="ae">
    <w:name w:val="Emphasis"/>
    <w:basedOn w:val="a0"/>
    <w:uiPriority w:val="20"/>
    <w:qFormat/>
    <w:rsid w:val="00090040"/>
    <w:rPr>
      <w:i/>
      <w:iCs/>
    </w:rPr>
  </w:style>
  <w:style w:type="paragraph" w:styleId="af">
    <w:name w:val="Body Text"/>
    <w:basedOn w:val="a"/>
    <w:link w:val="af0"/>
    <w:rsid w:val="00090040"/>
    <w:pPr>
      <w:spacing w:after="120" w:line="240" w:lineRule="auto"/>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rsid w:val="00090040"/>
    <w:rPr>
      <w:rFonts w:ascii="Times New Roman" w:eastAsia="Times New Roman" w:hAnsi="Times New Roman" w:cs="Times New Roman"/>
      <w:sz w:val="24"/>
      <w:szCs w:val="24"/>
      <w:lang w:eastAsia="ru-RU"/>
    </w:rPr>
  </w:style>
  <w:style w:type="character" w:customStyle="1" w:styleId="21">
    <w:name w:val="Основной текст (2)_"/>
    <w:link w:val="22"/>
    <w:locked/>
    <w:rsid w:val="00090040"/>
    <w:rPr>
      <w:b/>
      <w:bCs/>
      <w:i/>
      <w:iCs/>
      <w:sz w:val="23"/>
      <w:szCs w:val="23"/>
      <w:shd w:val="clear" w:color="auto" w:fill="FFFFFF"/>
    </w:rPr>
  </w:style>
  <w:style w:type="paragraph" w:customStyle="1" w:styleId="22">
    <w:name w:val="Основной текст (2)"/>
    <w:basedOn w:val="a"/>
    <w:link w:val="21"/>
    <w:rsid w:val="00090040"/>
    <w:pPr>
      <w:shd w:val="clear" w:color="auto" w:fill="FFFFFF"/>
      <w:spacing w:after="0" w:line="230" w:lineRule="exact"/>
      <w:ind w:firstLine="280"/>
      <w:jc w:val="both"/>
    </w:pPr>
    <w:rPr>
      <w:b/>
      <w:bCs/>
      <w:i/>
      <w:iCs/>
      <w:sz w:val="23"/>
      <w:szCs w:val="23"/>
    </w:rPr>
  </w:style>
  <w:style w:type="character" w:styleId="af1">
    <w:name w:val="Strong"/>
    <w:basedOn w:val="a0"/>
    <w:uiPriority w:val="22"/>
    <w:qFormat/>
    <w:rsid w:val="00090040"/>
    <w:rPr>
      <w:b/>
      <w:bCs/>
    </w:rPr>
  </w:style>
  <w:style w:type="table" w:styleId="af2">
    <w:name w:val="Table Grid"/>
    <w:basedOn w:val="a1"/>
    <w:uiPriority w:val="59"/>
    <w:rsid w:val="00090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Без интервала1"/>
    <w:rsid w:val="00090040"/>
    <w:pPr>
      <w:spacing w:after="0" w:line="240" w:lineRule="auto"/>
    </w:pPr>
    <w:rPr>
      <w:rFonts w:ascii="Calibri" w:eastAsia="Calibri" w:hAnsi="Calibri" w:cs="Times New Roman"/>
      <w:lang w:eastAsia="ru-RU"/>
    </w:rPr>
  </w:style>
  <w:style w:type="character" w:styleId="af3">
    <w:name w:val="Hyperlink"/>
    <w:rsid w:val="00090040"/>
    <w:rPr>
      <w:color w:val="0000FF"/>
      <w:u w:val="single"/>
    </w:rPr>
  </w:style>
  <w:style w:type="paragraph" w:styleId="af4">
    <w:name w:val="annotation text"/>
    <w:basedOn w:val="a"/>
    <w:link w:val="af5"/>
    <w:uiPriority w:val="99"/>
    <w:semiHidden/>
    <w:unhideWhenUsed/>
    <w:rsid w:val="00090040"/>
    <w:pPr>
      <w:spacing w:line="240" w:lineRule="auto"/>
    </w:pPr>
    <w:rPr>
      <w:sz w:val="20"/>
      <w:szCs w:val="20"/>
    </w:rPr>
  </w:style>
  <w:style w:type="character" w:customStyle="1" w:styleId="af5">
    <w:name w:val="Текст примечания Знак"/>
    <w:basedOn w:val="a0"/>
    <w:link w:val="af4"/>
    <w:uiPriority w:val="99"/>
    <w:semiHidden/>
    <w:rsid w:val="00090040"/>
    <w:rPr>
      <w:sz w:val="20"/>
      <w:szCs w:val="20"/>
    </w:rPr>
  </w:style>
  <w:style w:type="paragraph" w:styleId="af6">
    <w:name w:val="annotation subject"/>
    <w:basedOn w:val="af4"/>
    <w:next w:val="af4"/>
    <w:link w:val="af7"/>
    <w:uiPriority w:val="99"/>
    <w:semiHidden/>
    <w:unhideWhenUsed/>
    <w:rsid w:val="00090040"/>
    <w:rPr>
      <w:b/>
      <w:bCs/>
    </w:rPr>
  </w:style>
  <w:style w:type="character" w:customStyle="1" w:styleId="af7">
    <w:name w:val="Тема примечания Знак"/>
    <w:basedOn w:val="af5"/>
    <w:link w:val="af6"/>
    <w:uiPriority w:val="99"/>
    <w:semiHidden/>
    <w:rsid w:val="00090040"/>
    <w:rPr>
      <w:b/>
      <w:bCs/>
      <w:sz w:val="20"/>
      <w:szCs w:val="20"/>
    </w:rPr>
  </w:style>
  <w:style w:type="character" w:customStyle="1" w:styleId="af8">
    <w:name w:val="Верхний колонтитул Знак"/>
    <w:basedOn w:val="a0"/>
    <w:link w:val="af9"/>
    <w:uiPriority w:val="99"/>
    <w:rsid w:val="00090040"/>
  </w:style>
  <w:style w:type="paragraph" w:styleId="af9">
    <w:name w:val="header"/>
    <w:basedOn w:val="a"/>
    <w:link w:val="af8"/>
    <w:uiPriority w:val="99"/>
    <w:unhideWhenUsed/>
    <w:rsid w:val="00090040"/>
    <w:pPr>
      <w:tabs>
        <w:tab w:val="center" w:pos="4677"/>
        <w:tab w:val="right" w:pos="9355"/>
      </w:tabs>
      <w:spacing w:after="0" w:line="240" w:lineRule="auto"/>
    </w:pPr>
  </w:style>
  <w:style w:type="character" w:customStyle="1" w:styleId="afa">
    <w:name w:val="Нижний колонтитул Знак"/>
    <w:basedOn w:val="a0"/>
    <w:link w:val="afb"/>
    <w:uiPriority w:val="99"/>
    <w:rsid w:val="00090040"/>
  </w:style>
  <w:style w:type="paragraph" w:styleId="afb">
    <w:name w:val="footer"/>
    <w:basedOn w:val="a"/>
    <w:link w:val="afa"/>
    <w:uiPriority w:val="99"/>
    <w:unhideWhenUsed/>
    <w:rsid w:val="00090040"/>
    <w:pPr>
      <w:tabs>
        <w:tab w:val="center" w:pos="4677"/>
        <w:tab w:val="right" w:pos="9355"/>
      </w:tabs>
      <w:spacing w:after="0" w:line="240" w:lineRule="auto"/>
    </w:pPr>
  </w:style>
  <w:style w:type="paragraph" w:styleId="23">
    <w:name w:val="Body Text Indent 2"/>
    <w:basedOn w:val="a"/>
    <w:link w:val="24"/>
    <w:unhideWhenUsed/>
    <w:rsid w:val="00090040"/>
    <w:pPr>
      <w:spacing w:after="120" w:line="480" w:lineRule="auto"/>
      <w:ind w:left="283"/>
    </w:pPr>
  </w:style>
  <w:style w:type="character" w:customStyle="1" w:styleId="24">
    <w:name w:val="Основной текст с отступом 2 Знак"/>
    <w:basedOn w:val="a0"/>
    <w:link w:val="23"/>
    <w:rsid w:val="00090040"/>
  </w:style>
  <w:style w:type="character" w:customStyle="1" w:styleId="0pt">
    <w:name w:val="Основной текст + Полужирный;Интервал 0 pt"/>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12">
    <w:name w:val="Заголовок №1"/>
    <w:basedOn w:val="a0"/>
    <w:rsid w:val="000C4DF4"/>
    <w:rPr>
      <w:rFonts w:ascii="Verdana" w:eastAsia="Verdana" w:hAnsi="Verdana" w:cs="Verdana"/>
      <w:b/>
      <w:bCs/>
      <w:i w:val="0"/>
      <w:iCs w:val="0"/>
      <w:smallCaps w:val="0"/>
      <w:strike w:val="0"/>
      <w:color w:val="000000"/>
      <w:spacing w:val="-6"/>
      <w:w w:val="100"/>
      <w:position w:val="0"/>
      <w:sz w:val="17"/>
      <w:szCs w:val="17"/>
      <w:u w:val="single"/>
      <w:lang w:val="ru-RU"/>
    </w:rPr>
  </w:style>
  <w:style w:type="character" w:customStyle="1" w:styleId="afc">
    <w:name w:val="Основной текст + Полужирный"/>
    <w:basedOn w:val="a0"/>
    <w:rsid w:val="000C4DF4"/>
    <w:rPr>
      <w:rFonts w:ascii="Times New Roman" w:eastAsia="Times New Roman" w:hAnsi="Times New Roman" w:cs="Times New Roman"/>
      <w:b/>
      <w:bCs/>
      <w:i w:val="0"/>
      <w:iCs w:val="0"/>
      <w:smallCaps w:val="0"/>
      <w:strike w:val="0"/>
      <w:color w:val="000000"/>
      <w:spacing w:val="1"/>
      <w:w w:val="100"/>
      <w:position w:val="0"/>
      <w:sz w:val="21"/>
      <w:szCs w:val="21"/>
      <w:u w:val="none"/>
      <w:shd w:val="clear" w:color="auto" w:fill="FFFFFF"/>
      <w:lang w:val="ru-RU"/>
    </w:rPr>
  </w:style>
  <w:style w:type="character" w:customStyle="1" w:styleId="0pt0">
    <w:name w:val="Основной текст + Интервал 0 pt"/>
    <w:basedOn w:val="a0"/>
    <w:rsid w:val="000C4DF4"/>
    <w:rPr>
      <w:rFonts w:ascii="Times New Roman" w:eastAsia="Times New Roman" w:hAnsi="Times New Roman" w:cs="Times New Roman"/>
      <w:b w:val="0"/>
      <w:bCs w:val="0"/>
      <w:i w:val="0"/>
      <w:iCs w:val="0"/>
      <w:smallCaps w:val="0"/>
      <w:strike w:val="0"/>
      <w:color w:val="000000"/>
      <w:spacing w:val="1"/>
      <w:w w:val="100"/>
      <w:position w:val="0"/>
      <w:sz w:val="21"/>
      <w:szCs w:val="21"/>
      <w:u w:val="none"/>
      <w:shd w:val="clear" w:color="auto" w:fill="FFFFFF"/>
      <w:lang w:val="ru-RU"/>
    </w:rPr>
  </w:style>
  <w:style w:type="character" w:customStyle="1" w:styleId="20pt">
    <w:name w:val="Основной текст (2) + Интервал 0 pt"/>
    <w:basedOn w:val="21"/>
    <w:rsid w:val="000C4DF4"/>
    <w:rPr>
      <w:rFonts w:ascii="Tahoma" w:eastAsia="Tahoma" w:hAnsi="Tahoma" w:cs="Tahoma"/>
      <w:b/>
      <w:bCs/>
      <w:i w:val="0"/>
      <w:iCs w:val="0"/>
      <w:smallCaps w:val="0"/>
      <w:strike w:val="0"/>
      <w:color w:val="000000"/>
      <w:spacing w:val="-5"/>
      <w:w w:val="100"/>
      <w:position w:val="0"/>
      <w:sz w:val="16"/>
      <w:szCs w:val="16"/>
      <w:u w:val="none"/>
      <w:shd w:val="clear" w:color="auto" w:fill="FFFFFF"/>
      <w:lang w:val="ru-RU"/>
    </w:rPr>
  </w:style>
  <w:style w:type="character" w:customStyle="1" w:styleId="95pt0pt">
    <w:name w:val="Основной текст + 9;5 pt;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30pt">
    <w:name w:val="Основной текст (3) + Интервал 0 pt"/>
    <w:basedOn w:val="a0"/>
    <w:rsid w:val="000C4DF4"/>
    <w:rPr>
      <w:rFonts w:ascii="Times New Roman" w:eastAsia="Times New Roman" w:hAnsi="Times New Roman" w:cs="Times New Roman"/>
      <w:b/>
      <w:bCs/>
      <w:i/>
      <w:iCs/>
      <w:smallCaps w:val="0"/>
      <w:strike w:val="0"/>
      <w:color w:val="000000"/>
      <w:spacing w:val="1"/>
      <w:w w:val="100"/>
      <w:position w:val="0"/>
      <w:sz w:val="19"/>
      <w:szCs w:val="19"/>
      <w:u w:val="none"/>
      <w:lang w:val="ru-RU"/>
    </w:rPr>
  </w:style>
  <w:style w:type="character" w:customStyle="1" w:styleId="3105pt0pt">
    <w:name w:val="Основной текст (3) + 10;5 pt;Не полужирный;Не курсив;Интервал 0 pt"/>
    <w:basedOn w:val="a0"/>
    <w:rsid w:val="000C4DF4"/>
    <w:rPr>
      <w:rFonts w:ascii="Times New Roman" w:eastAsia="Times New Roman" w:hAnsi="Times New Roman" w:cs="Times New Roman"/>
      <w:b/>
      <w:bCs/>
      <w:i/>
      <w:iCs/>
      <w:smallCaps w:val="0"/>
      <w:strike w:val="0"/>
      <w:color w:val="000000"/>
      <w:spacing w:val="2"/>
      <w:w w:val="100"/>
      <w:position w:val="0"/>
      <w:sz w:val="21"/>
      <w:szCs w:val="21"/>
      <w:u w:val="none"/>
      <w:lang w:val="ru-RU"/>
    </w:rPr>
  </w:style>
  <w:style w:type="character" w:customStyle="1" w:styleId="0pt1">
    <w:name w:val="Основной текст + Полужирный;Курсив;Интервал 0 pt"/>
    <w:basedOn w:val="a0"/>
    <w:rsid w:val="000C4DF4"/>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rPr>
  </w:style>
  <w:style w:type="character" w:customStyle="1" w:styleId="afd">
    <w:name w:val="Основной текст_"/>
    <w:basedOn w:val="a0"/>
    <w:link w:val="13"/>
    <w:rsid w:val="000C4DF4"/>
    <w:rPr>
      <w:rFonts w:ascii="Bookman Old Style" w:eastAsia="Bookman Old Style" w:hAnsi="Bookman Old Style" w:cs="Bookman Old Style"/>
      <w:spacing w:val="7"/>
      <w:sz w:val="16"/>
      <w:szCs w:val="16"/>
      <w:shd w:val="clear" w:color="auto" w:fill="FFFFFF"/>
    </w:rPr>
  </w:style>
  <w:style w:type="paragraph" w:customStyle="1" w:styleId="13">
    <w:name w:val="Основной текст1"/>
    <w:basedOn w:val="a"/>
    <w:link w:val="afd"/>
    <w:rsid w:val="000C4DF4"/>
    <w:pPr>
      <w:widowControl w:val="0"/>
      <w:shd w:val="clear" w:color="auto" w:fill="FFFFFF"/>
      <w:spacing w:before="360" w:after="0" w:line="245" w:lineRule="exact"/>
      <w:ind w:hanging="320"/>
      <w:jc w:val="both"/>
    </w:pPr>
    <w:rPr>
      <w:rFonts w:ascii="Bookman Old Style" w:eastAsia="Bookman Old Style" w:hAnsi="Bookman Old Style" w:cs="Bookman Old Style"/>
      <w:spacing w:val="7"/>
      <w:sz w:val="16"/>
      <w:szCs w:val="16"/>
    </w:rPr>
  </w:style>
  <w:style w:type="character" w:customStyle="1" w:styleId="0pt2">
    <w:name w:val="Основной текст + Курсив;Интервал 0 pt"/>
    <w:basedOn w:val="afd"/>
    <w:rsid w:val="000C4DF4"/>
    <w:rPr>
      <w:rFonts w:ascii="Times New Roman" w:eastAsia="Times New Roman" w:hAnsi="Times New Roman" w:cs="Times New Roman"/>
      <w:b w:val="0"/>
      <w:bCs w:val="0"/>
      <w:i/>
      <w:iCs/>
      <w:smallCaps w:val="0"/>
      <w:strike w:val="0"/>
      <w:color w:val="000000"/>
      <w:spacing w:val="1"/>
      <w:w w:val="100"/>
      <w:position w:val="0"/>
      <w:sz w:val="21"/>
      <w:szCs w:val="21"/>
      <w:u w:val="none"/>
      <w:shd w:val="clear" w:color="auto" w:fill="FFFFFF"/>
      <w:lang w:val="ru-RU"/>
    </w:rPr>
  </w:style>
  <w:style w:type="character" w:customStyle="1" w:styleId="Corbel0pt">
    <w:name w:val="Основной текст + Corbel;Не полужирный;Курсив;Интервал 0 pt"/>
    <w:basedOn w:val="afd"/>
    <w:rsid w:val="000C4DF4"/>
    <w:rPr>
      <w:rFonts w:ascii="Corbel" w:eastAsia="Corbel" w:hAnsi="Corbel" w:cs="Corbel"/>
      <w:b/>
      <w:bCs/>
      <w:i/>
      <w:iCs/>
      <w:smallCaps w:val="0"/>
      <w:strike w:val="0"/>
      <w:color w:val="000000"/>
      <w:spacing w:val="0"/>
      <w:w w:val="100"/>
      <w:position w:val="0"/>
      <w:sz w:val="20"/>
      <w:szCs w:val="20"/>
      <w:u w:val="none"/>
      <w:shd w:val="clear" w:color="auto" w:fill="FFFFFF"/>
    </w:rPr>
  </w:style>
  <w:style w:type="character" w:customStyle="1" w:styleId="CenturySchoolbook95pt0pt">
    <w:name w:val="Основной текст + Century Schoolbook;9;5 pt;Не полужирный;Интервал 0 pt"/>
    <w:basedOn w:val="afd"/>
    <w:rsid w:val="000C4DF4"/>
    <w:rPr>
      <w:rFonts w:ascii="Century Schoolbook" w:eastAsia="Century Schoolbook" w:hAnsi="Century Schoolbook" w:cs="Century Schoolbook"/>
      <w:b/>
      <w:bCs/>
      <w:i w:val="0"/>
      <w:iCs w:val="0"/>
      <w:smallCaps w:val="0"/>
      <w:strike w:val="0"/>
      <w:color w:val="000000"/>
      <w:spacing w:val="0"/>
      <w:w w:val="100"/>
      <w:position w:val="0"/>
      <w:sz w:val="19"/>
      <w:szCs w:val="19"/>
      <w:u w:val="none"/>
      <w:shd w:val="clear" w:color="auto" w:fill="FFFFFF"/>
      <w:lang w:val="ru-RU"/>
    </w:rPr>
  </w:style>
  <w:style w:type="character" w:customStyle="1" w:styleId="CenturySchoolbook95pt0pt150">
    <w:name w:val="Основной текст + Century Schoolbook;9;5 pt;Не полужирный;Курсив;Интервал 0 pt;Масштаб 150%"/>
    <w:basedOn w:val="afd"/>
    <w:rsid w:val="000C4DF4"/>
    <w:rPr>
      <w:rFonts w:ascii="Century Schoolbook" w:eastAsia="Century Schoolbook" w:hAnsi="Century Schoolbook" w:cs="Century Schoolbook"/>
      <w:b/>
      <w:bCs/>
      <w:i/>
      <w:iCs/>
      <w:smallCaps w:val="0"/>
      <w:strike w:val="0"/>
      <w:color w:val="000000"/>
      <w:spacing w:val="12"/>
      <w:w w:val="150"/>
      <w:position w:val="0"/>
      <w:sz w:val="19"/>
      <w:szCs w:val="19"/>
      <w:u w:val="none"/>
      <w:shd w:val="clear" w:color="auto" w:fill="FFFFFF"/>
      <w:lang w:val="ru-RU"/>
    </w:rPr>
  </w:style>
  <w:style w:type="character" w:customStyle="1" w:styleId="-1pt">
    <w:name w:val="Основной текст + Полужирный;Курсив;Интервал -1 pt"/>
    <w:basedOn w:val="afd"/>
    <w:rsid w:val="000C4DF4"/>
    <w:rPr>
      <w:rFonts w:ascii="Century Schoolbook" w:eastAsia="Century Schoolbook" w:hAnsi="Century Schoolbook" w:cs="Century Schoolbook"/>
      <w:b/>
      <w:bCs/>
      <w:i/>
      <w:iCs/>
      <w:smallCaps w:val="0"/>
      <w:strike w:val="0"/>
      <w:color w:val="000000"/>
      <w:spacing w:val="-29"/>
      <w:w w:val="100"/>
      <w:position w:val="0"/>
      <w:sz w:val="19"/>
      <w:szCs w:val="19"/>
      <w:u w:val="none"/>
      <w:shd w:val="clear" w:color="auto" w:fill="FFFFFF"/>
      <w:lang w:val="ru-RU"/>
    </w:rPr>
  </w:style>
  <w:style w:type="character" w:customStyle="1" w:styleId="-1pt0">
    <w:name w:val="Основной текст + Интервал -1 pt"/>
    <w:basedOn w:val="afd"/>
    <w:rsid w:val="000C4DF4"/>
    <w:rPr>
      <w:rFonts w:ascii="Century Schoolbook" w:eastAsia="Century Schoolbook" w:hAnsi="Century Schoolbook" w:cs="Century Schoolbook"/>
      <w:b w:val="0"/>
      <w:bCs w:val="0"/>
      <w:i w:val="0"/>
      <w:iCs w:val="0"/>
      <w:smallCaps w:val="0"/>
      <w:strike w:val="0"/>
      <w:color w:val="000000"/>
      <w:spacing w:val="-35"/>
      <w:w w:val="100"/>
      <w:position w:val="0"/>
      <w:sz w:val="19"/>
      <w:szCs w:val="19"/>
      <w:u w:val="none"/>
      <w:shd w:val="clear" w:color="auto" w:fill="FFFFFF"/>
      <w:lang w:val="ru-RU"/>
    </w:rPr>
  </w:style>
  <w:style w:type="paragraph" w:styleId="afe">
    <w:name w:val="Body Text Indent"/>
    <w:basedOn w:val="a"/>
    <w:link w:val="aff"/>
    <w:semiHidden/>
    <w:rsid w:val="000C4DF4"/>
    <w:pPr>
      <w:spacing w:after="0" w:line="240" w:lineRule="auto"/>
      <w:ind w:firstLine="468"/>
      <w:jc w:val="both"/>
    </w:pPr>
    <w:rPr>
      <w:rFonts w:ascii="Times New Roman" w:eastAsia="Times New Roman" w:hAnsi="Times New Roman" w:cs="Times New Roman"/>
      <w:sz w:val="24"/>
      <w:szCs w:val="20"/>
      <w:lang w:eastAsia="ru-RU"/>
    </w:rPr>
  </w:style>
  <w:style w:type="character" w:customStyle="1" w:styleId="aff">
    <w:name w:val="Основной текст с отступом Знак"/>
    <w:basedOn w:val="a0"/>
    <w:link w:val="afe"/>
    <w:semiHidden/>
    <w:rsid w:val="000C4DF4"/>
    <w:rPr>
      <w:rFonts w:ascii="Times New Roman" w:eastAsia="Times New Roman" w:hAnsi="Times New Roman" w:cs="Times New Roman"/>
      <w:sz w:val="24"/>
      <w:szCs w:val="20"/>
      <w:lang w:eastAsia="ru-RU"/>
    </w:rPr>
  </w:style>
  <w:style w:type="paragraph" w:customStyle="1" w:styleId="4">
    <w:name w:val="Основной текст4"/>
    <w:basedOn w:val="a"/>
    <w:rsid w:val="000C4DF4"/>
    <w:pPr>
      <w:widowControl w:val="0"/>
      <w:shd w:val="clear" w:color="auto" w:fill="FFFFFF"/>
      <w:spacing w:after="0" w:line="252" w:lineRule="exact"/>
      <w:ind w:hanging="340"/>
      <w:jc w:val="both"/>
    </w:pPr>
    <w:rPr>
      <w:rFonts w:ascii="Century Schoolbook" w:eastAsia="Century Schoolbook" w:hAnsi="Century Schoolbook" w:cs="Century Schoolbook"/>
    </w:rPr>
  </w:style>
  <w:style w:type="paragraph" w:customStyle="1" w:styleId="NR">
    <w:name w:val="NR"/>
    <w:basedOn w:val="a"/>
    <w:rsid w:val="000C4DF4"/>
    <w:pPr>
      <w:spacing w:after="0" w:line="240" w:lineRule="auto"/>
    </w:pPr>
    <w:rPr>
      <w:rFonts w:ascii="Times New Roman" w:eastAsia="Times New Roman" w:hAnsi="Times New Roman" w:cs="Times New Roman"/>
      <w:sz w:val="24"/>
      <w:szCs w:val="24"/>
      <w:lang w:eastAsia="ru-RU"/>
    </w:rPr>
  </w:style>
  <w:style w:type="paragraph" w:customStyle="1" w:styleId="aff0">
    <w:name w:val="А_основной"/>
    <w:basedOn w:val="a"/>
    <w:link w:val="aff1"/>
    <w:qFormat/>
    <w:rsid w:val="000C4DF4"/>
    <w:pPr>
      <w:spacing w:after="0" w:line="360" w:lineRule="auto"/>
      <w:ind w:firstLine="454"/>
      <w:jc w:val="both"/>
    </w:pPr>
    <w:rPr>
      <w:rFonts w:ascii="Times New Roman" w:eastAsia="Calibri" w:hAnsi="Times New Roman" w:cs="Times New Roman"/>
      <w:sz w:val="28"/>
      <w:szCs w:val="28"/>
    </w:rPr>
  </w:style>
  <w:style w:type="character" w:customStyle="1" w:styleId="aff1">
    <w:name w:val="А_основной Знак"/>
    <w:link w:val="aff0"/>
    <w:rsid w:val="000C4DF4"/>
    <w:rPr>
      <w:rFonts w:ascii="Times New Roman" w:eastAsia="Calibri" w:hAnsi="Times New Roman" w:cs="Times New Roman"/>
      <w:sz w:val="28"/>
      <w:szCs w:val="28"/>
    </w:rPr>
  </w:style>
  <w:style w:type="character" w:customStyle="1" w:styleId="aff2">
    <w:name w:val="Основной текст + Курсив"/>
    <w:rsid w:val="000C4DF4"/>
    <w:rPr>
      <w:rFonts w:ascii="Century Schoolbook" w:eastAsia="Century Schoolbook" w:hAnsi="Century Schoolbook" w:cs="Century Schoolbook"/>
      <w:i/>
      <w:iCs/>
      <w:color w:val="000000"/>
      <w:spacing w:val="0"/>
      <w:w w:val="100"/>
      <w:position w:val="0"/>
      <w:sz w:val="20"/>
      <w:szCs w:val="20"/>
      <w:shd w:val="clear" w:color="auto" w:fill="FFFFFF"/>
      <w:lang w:val="ru-RU"/>
    </w:rPr>
  </w:style>
  <w:style w:type="character" w:customStyle="1" w:styleId="7">
    <w:name w:val="Заголовок №7_"/>
    <w:link w:val="70"/>
    <w:rsid w:val="000C4DF4"/>
    <w:rPr>
      <w:rFonts w:ascii="Franklin Gothic Book" w:eastAsia="Franklin Gothic Book" w:hAnsi="Franklin Gothic Book" w:cs="Franklin Gothic Book"/>
      <w:sz w:val="23"/>
      <w:szCs w:val="23"/>
      <w:shd w:val="clear" w:color="auto" w:fill="FFFFFF"/>
    </w:rPr>
  </w:style>
  <w:style w:type="paragraph" w:customStyle="1" w:styleId="70">
    <w:name w:val="Заголовок №7"/>
    <w:basedOn w:val="a"/>
    <w:link w:val="7"/>
    <w:rsid w:val="000C4DF4"/>
    <w:pPr>
      <w:widowControl w:val="0"/>
      <w:shd w:val="clear" w:color="auto" w:fill="FFFFFF"/>
      <w:spacing w:after="0" w:line="0" w:lineRule="atLeast"/>
      <w:ind w:hanging="620"/>
      <w:outlineLvl w:val="6"/>
    </w:pPr>
    <w:rPr>
      <w:rFonts w:ascii="Franklin Gothic Book" w:eastAsia="Franklin Gothic Book" w:hAnsi="Franklin Gothic Book" w:cs="Franklin Gothic Book"/>
      <w:sz w:val="23"/>
      <w:szCs w:val="23"/>
    </w:rPr>
  </w:style>
  <w:style w:type="numbering" w:customStyle="1" w:styleId="14">
    <w:name w:val="Нет списка1"/>
    <w:next w:val="a2"/>
    <w:uiPriority w:val="99"/>
    <w:semiHidden/>
    <w:unhideWhenUsed/>
    <w:rsid w:val="000C4DF4"/>
  </w:style>
  <w:style w:type="numbering" w:customStyle="1" w:styleId="25">
    <w:name w:val="Нет списка2"/>
    <w:next w:val="a2"/>
    <w:semiHidden/>
    <w:rsid w:val="000C4DF4"/>
  </w:style>
  <w:style w:type="table" w:customStyle="1" w:styleId="15">
    <w:name w:val="Сетка таблицы1"/>
    <w:basedOn w:val="a1"/>
    <w:next w:val="af2"/>
    <w:rsid w:val="000C4D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0C4DF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69">
    <w:name w:val="c69"/>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9">
    <w:name w:val="c49"/>
    <w:basedOn w:val="a0"/>
    <w:rsid w:val="000C4DF4"/>
  </w:style>
  <w:style w:type="character" w:customStyle="1" w:styleId="c11">
    <w:name w:val="c11"/>
    <w:basedOn w:val="a0"/>
    <w:rsid w:val="000C4DF4"/>
  </w:style>
  <w:style w:type="paragraph" w:customStyle="1" w:styleId="c70">
    <w:name w:val="c7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2">
    <w:name w:val="c18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2">
    <w:name w:val="c22"/>
    <w:basedOn w:val="a0"/>
    <w:rsid w:val="000C4DF4"/>
  </w:style>
  <w:style w:type="paragraph" w:customStyle="1" w:styleId="c32">
    <w:name w:val="c32"/>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0C4DF4"/>
  </w:style>
  <w:style w:type="paragraph" w:customStyle="1" w:styleId="c10">
    <w:name w:val="c10"/>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1">
    <w:name w:val="c31"/>
    <w:basedOn w:val="a0"/>
    <w:rsid w:val="000C4DF4"/>
  </w:style>
  <w:style w:type="paragraph" w:customStyle="1" w:styleId="c6">
    <w:name w:val="c6"/>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0C4DF4"/>
  </w:style>
  <w:style w:type="character" w:customStyle="1" w:styleId="c5">
    <w:name w:val="c5"/>
    <w:basedOn w:val="a0"/>
    <w:rsid w:val="000C4DF4"/>
  </w:style>
  <w:style w:type="paragraph" w:customStyle="1" w:styleId="c35">
    <w:name w:val="c35"/>
    <w:basedOn w:val="a"/>
    <w:rsid w:val="000C4DF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6">
    <w:name w:val="Сетка таблицы2"/>
    <w:basedOn w:val="a1"/>
    <w:next w:val="af2"/>
    <w:uiPriority w:val="59"/>
    <w:rsid w:val="008B266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f2"/>
    <w:uiPriority w:val="59"/>
    <w:rsid w:val="008B266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Plain Text"/>
    <w:basedOn w:val="a"/>
    <w:link w:val="aff4"/>
    <w:uiPriority w:val="99"/>
    <w:rsid w:val="005E35AA"/>
    <w:pPr>
      <w:spacing w:after="0" w:line="240" w:lineRule="auto"/>
    </w:pPr>
    <w:rPr>
      <w:rFonts w:ascii="Courier New" w:eastAsia="Times New Roman" w:hAnsi="Courier New" w:cs="Courier New"/>
      <w:sz w:val="20"/>
      <w:szCs w:val="20"/>
      <w:lang w:eastAsia="ru-RU"/>
    </w:rPr>
  </w:style>
  <w:style w:type="character" w:customStyle="1" w:styleId="aff4">
    <w:name w:val="Текст Знак"/>
    <w:basedOn w:val="a0"/>
    <w:link w:val="aff3"/>
    <w:uiPriority w:val="99"/>
    <w:rsid w:val="005E35AA"/>
    <w:rPr>
      <w:rFonts w:ascii="Courier New" w:eastAsia="Times New Roman" w:hAnsi="Courier New" w:cs="Courier New"/>
      <w:sz w:val="20"/>
      <w:szCs w:val="20"/>
      <w:lang w:eastAsia="ru-RU"/>
    </w:rPr>
  </w:style>
  <w:style w:type="paragraph" w:customStyle="1" w:styleId="ParagraphStyle">
    <w:name w:val="Paragraph Style"/>
    <w:rsid w:val="00163AA1"/>
    <w:pPr>
      <w:autoSpaceDE w:val="0"/>
      <w:autoSpaceDN w:val="0"/>
      <w:adjustRightInd w:val="0"/>
      <w:spacing w:after="0" w:line="240" w:lineRule="auto"/>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6833">
      <w:bodyDiv w:val="1"/>
      <w:marLeft w:val="0"/>
      <w:marRight w:val="0"/>
      <w:marTop w:val="0"/>
      <w:marBottom w:val="0"/>
      <w:divBdr>
        <w:top w:val="none" w:sz="0" w:space="0" w:color="auto"/>
        <w:left w:val="none" w:sz="0" w:space="0" w:color="auto"/>
        <w:bottom w:val="none" w:sz="0" w:space="0" w:color="auto"/>
        <w:right w:val="none" w:sz="0" w:space="0" w:color="auto"/>
      </w:divBdr>
    </w:div>
    <w:div w:id="75633423">
      <w:bodyDiv w:val="1"/>
      <w:marLeft w:val="0"/>
      <w:marRight w:val="0"/>
      <w:marTop w:val="0"/>
      <w:marBottom w:val="0"/>
      <w:divBdr>
        <w:top w:val="none" w:sz="0" w:space="0" w:color="auto"/>
        <w:left w:val="none" w:sz="0" w:space="0" w:color="auto"/>
        <w:bottom w:val="none" w:sz="0" w:space="0" w:color="auto"/>
        <w:right w:val="none" w:sz="0" w:space="0" w:color="auto"/>
      </w:divBdr>
    </w:div>
    <w:div w:id="620696216">
      <w:bodyDiv w:val="1"/>
      <w:marLeft w:val="0"/>
      <w:marRight w:val="0"/>
      <w:marTop w:val="0"/>
      <w:marBottom w:val="0"/>
      <w:divBdr>
        <w:top w:val="none" w:sz="0" w:space="0" w:color="auto"/>
        <w:left w:val="none" w:sz="0" w:space="0" w:color="auto"/>
        <w:bottom w:val="none" w:sz="0" w:space="0" w:color="auto"/>
        <w:right w:val="none" w:sz="0" w:space="0" w:color="auto"/>
      </w:divBdr>
    </w:div>
    <w:div w:id="899173840">
      <w:bodyDiv w:val="1"/>
      <w:marLeft w:val="0"/>
      <w:marRight w:val="0"/>
      <w:marTop w:val="0"/>
      <w:marBottom w:val="0"/>
      <w:divBdr>
        <w:top w:val="none" w:sz="0" w:space="0" w:color="auto"/>
        <w:left w:val="none" w:sz="0" w:space="0" w:color="auto"/>
        <w:bottom w:val="none" w:sz="0" w:space="0" w:color="auto"/>
        <w:right w:val="none" w:sz="0" w:space="0" w:color="auto"/>
      </w:divBdr>
    </w:div>
    <w:div w:id="1012101805">
      <w:bodyDiv w:val="1"/>
      <w:marLeft w:val="0"/>
      <w:marRight w:val="0"/>
      <w:marTop w:val="0"/>
      <w:marBottom w:val="0"/>
      <w:divBdr>
        <w:top w:val="none" w:sz="0" w:space="0" w:color="auto"/>
        <w:left w:val="none" w:sz="0" w:space="0" w:color="auto"/>
        <w:bottom w:val="none" w:sz="0" w:space="0" w:color="auto"/>
        <w:right w:val="none" w:sz="0" w:space="0" w:color="auto"/>
      </w:divBdr>
    </w:div>
    <w:div w:id="1951011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67.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50.png"/><Relationship Id="rId324" Type="http://schemas.openxmlformats.org/officeDocument/2006/relationships/image" Target="media/image292.png"/><Relationship Id="rId366" Type="http://schemas.openxmlformats.org/officeDocument/2006/relationships/oleObject" Target="embeddings/oleObject42.bin"/><Relationship Id="rId170" Type="http://schemas.openxmlformats.org/officeDocument/2006/relationships/image" Target="media/image161.png"/><Relationship Id="rId226" Type="http://schemas.openxmlformats.org/officeDocument/2006/relationships/oleObject" Target="embeddings/oleObject6.bin"/><Relationship Id="rId433" Type="http://schemas.openxmlformats.org/officeDocument/2006/relationships/oleObject" Target="embeddings/oleObject78.bin"/><Relationship Id="rId268" Type="http://schemas.openxmlformats.org/officeDocument/2006/relationships/oleObject" Target="embeddings/oleObject22.bin"/><Relationship Id="rId32" Type="http://schemas.openxmlformats.org/officeDocument/2006/relationships/image" Target="media/image23.png"/><Relationship Id="rId74" Type="http://schemas.openxmlformats.org/officeDocument/2006/relationships/image" Target="media/image65.png"/><Relationship Id="rId128" Type="http://schemas.openxmlformats.org/officeDocument/2006/relationships/image" Target="media/image119.png"/><Relationship Id="rId335" Type="http://schemas.openxmlformats.org/officeDocument/2006/relationships/image" Target="media/image303.png"/><Relationship Id="rId377" Type="http://schemas.openxmlformats.org/officeDocument/2006/relationships/oleObject" Target="embeddings/oleObject50.bin"/><Relationship Id="rId5" Type="http://schemas.openxmlformats.org/officeDocument/2006/relationships/settings" Target="settings.xml"/><Relationship Id="rId181" Type="http://schemas.openxmlformats.org/officeDocument/2006/relationships/image" Target="media/image172.png"/><Relationship Id="rId237" Type="http://schemas.openxmlformats.org/officeDocument/2006/relationships/image" Target="media/image219.png"/><Relationship Id="rId402" Type="http://schemas.openxmlformats.org/officeDocument/2006/relationships/oleObject" Target="embeddings/oleObject64.bin"/><Relationship Id="rId279" Type="http://schemas.openxmlformats.org/officeDocument/2006/relationships/image" Target="media/image247.png"/><Relationship Id="rId444" Type="http://schemas.openxmlformats.org/officeDocument/2006/relationships/oleObject" Target="embeddings/oleObject84.bin"/><Relationship Id="rId43" Type="http://schemas.openxmlformats.org/officeDocument/2006/relationships/image" Target="media/image34.png"/><Relationship Id="rId139" Type="http://schemas.openxmlformats.org/officeDocument/2006/relationships/image" Target="media/image130.png"/><Relationship Id="rId290" Type="http://schemas.openxmlformats.org/officeDocument/2006/relationships/image" Target="media/image258.png"/><Relationship Id="rId304" Type="http://schemas.openxmlformats.org/officeDocument/2006/relationships/image" Target="media/image272.png"/><Relationship Id="rId346" Type="http://schemas.openxmlformats.org/officeDocument/2006/relationships/oleObject" Target="embeddings/oleObject30.bin"/><Relationship Id="rId388" Type="http://schemas.openxmlformats.org/officeDocument/2006/relationships/image" Target="media/image322.wmf"/><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83.png"/><Relationship Id="rId206" Type="http://schemas.openxmlformats.org/officeDocument/2006/relationships/image" Target="media/image197.png"/><Relationship Id="rId413" Type="http://schemas.openxmlformats.org/officeDocument/2006/relationships/hyperlink" Target="http://www.fcior.edu.ru" TargetMode="External"/><Relationship Id="rId248" Type="http://schemas.openxmlformats.org/officeDocument/2006/relationships/oleObject" Target="embeddings/oleObject12.bin"/><Relationship Id="rId455" Type="http://schemas.openxmlformats.org/officeDocument/2006/relationships/image" Target="media/image349.wmf"/><Relationship Id="rId12" Type="http://schemas.openxmlformats.org/officeDocument/2006/relationships/image" Target="media/image3.png"/><Relationship Id="rId108" Type="http://schemas.openxmlformats.org/officeDocument/2006/relationships/image" Target="media/image99.png"/><Relationship Id="rId315" Type="http://schemas.openxmlformats.org/officeDocument/2006/relationships/image" Target="media/image283.png"/><Relationship Id="rId357" Type="http://schemas.openxmlformats.org/officeDocument/2006/relationships/image" Target="media/image312.wmf"/><Relationship Id="rId54" Type="http://schemas.openxmlformats.org/officeDocument/2006/relationships/image" Target="media/image45.png"/><Relationship Id="rId96" Type="http://schemas.openxmlformats.org/officeDocument/2006/relationships/image" Target="media/image87.png"/><Relationship Id="rId161" Type="http://schemas.openxmlformats.org/officeDocument/2006/relationships/image" Target="media/image152.png"/><Relationship Id="rId217" Type="http://schemas.openxmlformats.org/officeDocument/2006/relationships/image" Target="media/image207.wmf"/><Relationship Id="rId399" Type="http://schemas.openxmlformats.org/officeDocument/2006/relationships/oleObject" Target="embeddings/oleObject63.bin"/><Relationship Id="rId259" Type="http://schemas.openxmlformats.org/officeDocument/2006/relationships/image" Target="media/image233.wmf"/><Relationship Id="rId424" Type="http://schemas.openxmlformats.org/officeDocument/2006/relationships/image" Target="media/image335.wmf"/><Relationship Id="rId466" Type="http://schemas.openxmlformats.org/officeDocument/2006/relationships/theme" Target="theme/theme1.xml"/><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oleObject" Target="embeddings/oleObject23.bin"/><Relationship Id="rId326" Type="http://schemas.openxmlformats.org/officeDocument/2006/relationships/image" Target="media/image294.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368" Type="http://schemas.openxmlformats.org/officeDocument/2006/relationships/oleObject" Target="embeddings/oleObject43.bin"/><Relationship Id="rId389" Type="http://schemas.openxmlformats.org/officeDocument/2006/relationships/oleObject" Target="embeddings/oleObject58.bin"/><Relationship Id="rId172" Type="http://schemas.openxmlformats.org/officeDocument/2006/relationships/image" Target="media/image163.png"/><Relationship Id="rId193" Type="http://schemas.openxmlformats.org/officeDocument/2006/relationships/image" Target="media/image184.png"/><Relationship Id="rId207" Type="http://schemas.openxmlformats.org/officeDocument/2006/relationships/image" Target="media/image198.png"/><Relationship Id="rId228" Type="http://schemas.openxmlformats.org/officeDocument/2006/relationships/oleObject" Target="embeddings/oleObject7.bin"/><Relationship Id="rId249" Type="http://schemas.openxmlformats.org/officeDocument/2006/relationships/image" Target="media/image228.wmf"/><Relationship Id="rId414" Type="http://schemas.openxmlformats.org/officeDocument/2006/relationships/hyperlink" Target="http://school-collection.edu.ru" TargetMode="External"/><Relationship Id="rId435" Type="http://schemas.openxmlformats.org/officeDocument/2006/relationships/oleObject" Target="embeddings/oleObject80.bin"/><Relationship Id="rId456" Type="http://schemas.openxmlformats.org/officeDocument/2006/relationships/oleObject" Target="embeddings/oleObject90.bin"/><Relationship Id="rId13" Type="http://schemas.openxmlformats.org/officeDocument/2006/relationships/image" Target="media/image4.png"/><Relationship Id="rId109" Type="http://schemas.openxmlformats.org/officeDocument/2006/relationships/image" Target="media/image100.png"/><Relationship Id="rId260" Type="http://schemas.openxmlformats.org/officeDocument/2006/relationships/oleObject" Target="embeddings/oleObject18.bin"/><Relationship Id="rId281" Type="http://schemas.openxmlformats.org/officeDocument/2006/relationships/image" Target="media/image249.png"/><Relationship Id="rId316" Type="http://schemas.openxmlformats.org/officeDocument/2006/relationships/image" Target="media/image284.png"/><Relationship Id="rId337" Type="http://schemas.openxmlformats.org/officeDocument/2006/relationships/image" Target="media/image305.wmf"/><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358" Type="http://schemas.openxmlformats.org/officeDocument/2006/relationships/oleObject" Target="embeddings/oleObject37.bin"/><Relationship Id="rId379" Type="http://schemas.openxmlformats.org/officeDocument/2006/relationships/oleObject" Target="embeddings/oleObject52.bin"/><Relationship Id="rId7" Type="http://schemas.openxmlformats.org/officeDocument/2006/relationships/footnotes" Target="footnotes.xml"/><Relationship Id="rId162" Type="http://schemas.openxmlformats.org/officeDocument/2006/relationships/image" Target="media/image153.png"/><Relationship Id="rId183" Type="http://schemas.openxmlformats.org/officeDocument/2006/relationships/image" Target="media/image174.png"/><Relationship Id="rId218" Type="http://schemas.openxmlformats.org/officeDocument/2006/relationships/oleObject" Target="embeddings/oleObject2.bin"/><Relationship Id="rId239" Type="http://schemas.openxmlformats.org/officeDocument/2006/relationships/image" Target="media/image221.png"/><Relationship Id="rId390" Type="http://schemas.openxmlformats.org/officeDocument/2006/relationships/image" Target="media/image323.wmf"/><Relationship Id="rId404" Type="http://schemas.openxmlformats.org/officeDocument/2006/relationships/oleObject" Target="embeddings/oleObject65.bin"/><Relationship Id="rId425" Type="http://schemas.openxmlformats.org/officeDocument/2006/relationships/oleObject" Target="embeddings/oleObject73.bin"/><Relationship Id="rId446" Type="http://schemas.openxmlformats.org/officeDocument/2006/relationships/oleObject" Target="embeddings/oleObject85.bin"/><Relationship Id="rId250" Type="http://schemas.openxmlformats.org/officeDocument/2006/relationships/oleObject" Target="embeddings/oleObject13.bin"/><Relationship Id="rId271" Type="http://schemas.openxmlformats.org/officeDocument/2006/relationships/image" Target="media/image239.png"/><Relationship Id="rId292" Type="http://schemas.openxmlformats.org/officeDocument/2006/relationships/image" Target="media/image260.png"/><Relationship Id="rId306" Type="http://schemas.openxmlformats.org/officeDocument/2006/relationships/image" Target="media/image274.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2.png"/><Relationship Id="rId327" Type="http://schemas.openxmlformats.org/officeDocument/2006/relationships/image" Target="media/image295.png"/><Relationship Id="rId348" Type="http://schemas.openxmlformats.org/officeDocument/2006/relationships/oleObject" Target="embeddings/oleObject31.bin"/><Relationship Id="rId369" Type="http://schemas.openxmlformats.org/officeDocument/2006/relationships/image" Target="media/image317.wmf"/><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208" Type="http://schemas.openxmlformats.org/officeDocument/2006/relationships/image" Target="media/image199.png"/><Relationship Id="rId229" Type="http://schemas.openxmlformats.org/officeDocument/2006/relationships/image" Target="media/image213.wmf"/><Relationship Id="rId380" Type="http://schemas.openxmlformats.org/officeDocument/2006/relationships/oleObject" Target="embeddings/oleObject53.bin"/><Relationship Id="rId415" Type="http://schemas.openxmlformats.org/officeDocument/2006/relationships/hyperlink" Target="http://easyen.ru/?_openstat=0KTQsNC50Lst0YHRgdGL0LvQutCwOzs7" TargetMode="External"/><Relationship Id="rId436" Type="http://schemas.openxmlformats.org/officeDocument/2006/relationships/oleObject" Target="embeddings/oleObject81.bin"/><Relationship Id="rId457" Type="http://schemas.openxmlformats.org/officeDocument/2006/relationships/image" Target="media/image350.wmf"/><Relationship Id="rId240" Type="http://schemas.openxmlformats.org/officeDocument/2006/relationships/image" Target="media/image222.png"/><Relationship Id="rId261" Type="http://schemas.openxmlformats.org/officeDocument/2006/relationships/image" Target="media/image234.wmf"/><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50.png"/><Relationship Id="rId317" Type="http://schemas.openxmlformats.org/officeDocument/2006/relationships/image" Target="media/image285.png"/><Relationship Id="rId338" Type="http://schemas.openxmlformats.org/officeDocument/2006/relationships/oleObject" Target="embeddings/oleObject24.bin"/><Relationship Id="rId359" Type="http://schemas.openxmlformats.org/officeDocument/2006/relationships/image" Target="media/image313.wmf"/><Relationship Id="rId8" Type="http://schemas.openxmlformats.org/officeDocument/2006/relationships/endnotes" Target="endnotes.xml"/><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219" Type="http://schemas.openxmlformats.org/officeDocument/2006/relationships/image" Target="media/image208.wmf"/><Relationship Id="rId370" Type="http://schemas.openxmlformats.org/officeDocument/2006/relationships/oleObject" Target="embeddings/oleObject44.bin"/><Relationship Id="rId391" Type="http://schemas.openxmlformats.org/officeDocument/2006/relationships/oleObject" Target="embeddings/oleObject59.bin"/><Relationship Id="rId405" Type="http://schemas.openxmlformats.org/officeDocument/2006/relationships/image" Target="media/image331.png"/><Relationship Id="rId426" Type="http://schemas.openxmlformats.org/officeDocument/2006/relationships/image" Target="media/image336.wmf"/><Relationship Id="rId447" Type="http://schemas.openxmlformats.org/officeDocument/2006/relationships/image" Target="media/image345.wmf"/><Relationship Id="rId230" Type="http://schemas.openxmlformats.org/officeDocument/2006/relationships/oleObject" Target="embeddings/oleObject8.bin"/><Relationship Id="rId251" Type="http://schemas.openxmlformats.org/officeDocument/2006/relationships/image" Target="media/image229.wmf"/><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272" Type="http://schemas.openxmlformats.org/officeDocument/2006/relationships/image" Target="media/image240.png"/><Relationship Id="rId293" Type="http://schemas.openxmlformats.org/officeDocument/2006/relationships/image" Target="media/image261.png"/><Relationship Id="rId307" Type="http://schemas.openxmlformats.org/officeDocument/2006/relationships/image" Target="media/image275.png"/><Relationship Id="rId328" Type="http://schemas.openxmlformats.org/officeDocument/2006/relationships/image" Target="media/image296.png"/><Relationship Id="rId349" Type="http://schemas.openxmlformats.org/officeDocument/2006/relationships/image" Target="media/image309.wmf"/><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95" Type="http://schemas.openxmlformats.org/officeDocument/2006/relationships/image" Target="media/image186.png"/><Relationship Id="rId209" Type="http://schemas.openxmlformats.org/officeDocument/2006/relationships/image" Target="media/image200.png"/><Relationship Id="rId360" Type="http://schemas.openxmlformats.org/officeDocument/2006/relationships/oleObject" Target="embeddings/oleObject38.bin"/><Relationship Id="rId381" Type="http://schemas.openxmlformats.org/officeDocument/2006/relationships/image" Target="media/image319.wmf"/><Relationship Id="rId416" Type="http://schemas.openxmlformats.org/officeDocument/2006/relationships/hyperlink" Target="http://www.zavuch.info/methodlib/5/" TargetMode="External"/><Relationship Id="rId220" Type="http://schemas.openxmlformats.org/officeDocument/2006/relationships/oleObject" Target="embeddings/oleObject3.bin"/><Relationship Id="rId241" Type="http://schemas.openxmlformats.org/officeDocument/2006/relationships/image" Target="media/image223.png"/><Relationship Id="rId437" Type="http://schemas.openxmlformats.org/officeDocument/2006/relationships/oleObject" Target="embeddings/oleObject82.bin"/><Relationship Id="rId458" Type="http://schemas.openxmlformats.org/officeDocument/2006/relationships/oleObject" Target="embeddings/oleObject91.bin"/><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262" Type="http://schemas.openxmlformats.org/officeDocument/2006/relationships/oleObject" Target="embeddings/oleObject19.bin"/><Relationship Id="rId283" Type="http://schemas.openxmlformats.org/officeDocument/2006/relationships/image" Target="media/image251.png"/><Relationship Id="rId318" Type="http://schemas.openxmlformats.org/officeDocument/2006/relationships/image" Target="media/image286.png"/><Relationship Id="rId339" Type="http://schemas.openxmlformats.org/officeDocument/2006/relationships/image" Target="media/image306.wmf"/><Relationship Id="rId78" Type="http://schemas.openxmlformats.org/officeDocument/2006/relationships/image" Target="media/image69.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64" Type="http://schemas.openxmlformats.org/officeDocument/2006/relationships/image" Target="media/image155.png"/><Relationship Id="rId185" Type="http://schemas.openxmlformats.org/officeDocument/2006/relationships/image" Target="media/image176.png"/><Relationship Id="rId350" Type="http://schemas.openxmlformats.org/officeDocument/2006/relationships/oleObject" Target="embeddings/oleObject32.bin"/><Relationship Id="rId371" Type="http://schemas.openxmlformats.org/officeDocument/2006/relationships/image" Target="media/image318.wmf"/><Relationship Id="rId406" Type="http://schemas.openxmlformats.org/officeDocument/2006/relationships/oleObject" Target="embeddings/oleObject66.bin"/><Relationship Id="rId9" Type="http://schemas.openxmlformats.org/officeDocument/2006/relationships/footer" Target="footer1.xml"/><Relationship Id="rId210" Type="http://schemas.openxmlformats.org/officeDocument/2006/relationships/image" Target="media/image201.png"/><Relationship Id="rId392" Type="http://schemas.openxmlformats.org/officeDocument/2006/relationships/image" Target="media/image324.wmf"/><Relationship Id="rId427" Type="http://schemas.openxmlformats.org/officeDocument/2006/relationships/oleObject" Target="embeddings/oleObject74.bin"/><Relationship Id="rId448" Type="http://schemas.openxmlformats.org/officeDocument/2006/relationships/oleObject" Target="embeddings/oleObject86.bin"/><Relationship Id="rId26" Type="http://schemas.openxmlformats.org/officeDocument/2006/relationships/image" Target="media/image17.png"/><Relationship Id="rId231" Type="http://schemas.openxmlformats.org/officeDocument/2006/relationships/image" Target="media/image214.wmf"/><Relationship Id="rId252" Type="http://schemas.openxmlformats.org/officeDocument/2006/relationships/oleObject" Target="embeddings/oleObject14.bin"/><Relationship Id="rId273" Type="http://schemas.openxmlformats.org/officeDocument/2006/relationships/image" Target="media/image241.png"/><Relationship Id="rId294" Type="http://schemas.openxmlformats.org/officeDocument/2006/relationships/image" Target="media/image262.png"/><Relationship Id="rId308" Type="http://schemas.openxmlformats.org/officeDocument/2006/relationships/image" Target="media/image276.png"/><Relationship Id="rId329" Type="http://schemas.openxmlformats.org/officeDocument/2006/relationships/image" Target="media/image29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340" Type="http://schemas.openxmlformats.org/officeDocument/2006/relationships/oleObject" Target="embeddings/oleObject25.bin"/><Relationship Id="rId361" Type="http://schemas.openxmlformats.org/officeDocument/2006/relationships/image" Target="media/image314.wmf"/><Relationship Id="rId196" Type="http://schemas.openxmlformats.org/officeDocument/2006/relationships/image" Target="media/image187.png"/><Relationship Id="rId200" Type="http://schemas.openxmlformats.org/officeDocument/2006/relationships/image" Target="media/image191.png"/><Relationship Id="rId382" Type="http://schemas.openxmlformats.org/officeDocument/2006/relationships/oleObject" Target="embeddings/oleObject54.bin"/><Relationship Id="rId417" Type="http://schemas.openxmlformats.org/officeDocument/2006/relationships/hyperlink" Target="http://www.pedsovet.ru" TargetMode="External"/><Relationship Id="rId438" Type="http://schemas.openxmlformats.org/officeDocument/2006/relationships/image" Target="media/image339.png"/><Relationship Id="rId459" Type="http://schemas.openxmlformats.org/officeDocument/2006/relationships/image" Target="media/image351.wmf"/><Relationship Id="rId16" Type="http://schemas.openxmlformats.org/officeDocument/2006/relationships/image" Target="media/image7.png"/><Relationship Id="rId221" Type="http://schemas.openxmlformats.org/officeDocument/2006/relationships/image" Target="media/image209.wmf"/><Relationship Id="rId242" Type="http://schemas.openxmlformats.org/officeDocument/2006/relationships/image" Target="media/image224.png"/><Relationship Id="rId263" Type="http://schemas.openxmlformats.org/officeDocument/2006/relationships/image" Target="media/image235.wmf"/><Relationship Id="rId284" Type="http://schemas.openxmlformats.org/officeDocument/2006/relationships/image" Target="media/image252.png"/><Relationship Id="rId319" Type="http://schemas.openxmlformats.org/officeDocument/2006/relationships/image" Target="media/image28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330" Type="http://schemas.openxmlformats.org/officeDocument/2006/relationships/image" Target="media/image298.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351" Type="http://schemas.openxmlformats.org/officeDocument/2006/relationships/image" Target="media/image310.wmf"/><Relationship Id="rId372" Type="http://schemas.openxmlformats.org/officeDocument/2006/relationships/oleObject" Target="embeddings/oleObject45.bin"/><Relationship Id="rId393" Type="http://schemas.openxmlformats.org/officeDocument/2006/relationships/oleObject" Target="embeddings/oleObject60.bin"/><Relationship Id="rId407" Type="http://schemas.openxmlformats.org/officeDocument/2006/relationships/image" Target="media/image332.wmf"/><Relationship Id="rId428" Type="http://schemas.openxmlformats.org/officeDocument/2006/relationships/image" Target="media/image337.png"/><Relationship Id="rId449" Type="http://schemas.openxmlformats.org/officeDocument/2006/relationships/image" Target="media/image346.png"/><Relationship Id="rId211" Type="http://schemas.openxmlformats.org/officeDocument/2006/relationships/image" Target="media/image202.png"/><Relationship Id="rId232" Type="http://schemas.openxmlformats.org/officeDocument/2006/relationships/oleObject" Target="embeddings/oleObject9.bin"/><Relationship Id="rId253" Type="http://schemas.openxmlformats.org/officeDocument/2006/relationships/image" Target="media/image230.wmf"/><Relationship Id="rId274" Type="http://schemas.openxmlformats.org/officeDocument/2006/relationships/image" Target="media/image242.png"/><Relationship Id="rId295" Type="http://schemas.openxmlformats.org/officeDocument/2006/relationships/image" Target="media/image263.png"/><Relationship Id="rId309" Type="http://schemas.openxmlformats.org/officeDocument/2006/relationships/image" Target="media/image277.png"/><Relationship Id="rId460" Type="http://schemas.openxmlformats.org/officeDocument/2006/relationships/oleObject" Target="embeddings/oleObject92.bin"/><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320" Type="http://schemas.openxmlformats.org/officeDocument/2006/relationships/image" Target="media/image288.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341" Type="http://schemas.openxmlformats.org/officeDocument/2006/relationships/oleObject" Target="embeddings/oleObject26.bin"/><Relationship Id="rId362" Type="http://schemas.openxmlformats.org/officeDocument/2006/relationships/oleObject" Target="embeddings/oleObject39.bin"/><Relationship Id="rId383" Type="http://schemas.openxmlformats.org/officeDocument/2006/relationships/oleObject" Target="embeddings/oleObject55.bin"/><Relationship Id="rId418" Type="http://schemas.openxmlformats.org/officeDocument/2006/relationships/image" Target="media/image333.wmf"/><Relationship Id="rId439" Type="http://schemas.openxmlformats.org/officeDocument/2006/relationships/image" Target="media/image340.png"/><Relationship Id="rId201" Type="http://schemas.openxmlformats.org/officeDocument/2006/relationships/image" Target="media/image192.png"/><Relationship Id="rId222" Type="http://schemas.openxmlformats.org/officeDocument/2006/relationships/oleObject" Target="embeddings/oleObject4.bin"/><Relationship Id="rId243" Type="http://schemas.openxmlformats.org/officeDocument/2006/relationships/image" Target="media/image225.wmf"/><Relationship Id="rId264" Type="http://schemas.openxmlformats.org/officeDocument/2006/relationships/oleObject" Target="embeddings/oleObject20.bin"/><Relationship Id="rId285" Type="http://schemas.openxmlformats.org/officeDocument/2006/relationships/image" Target="media/image253.png"/><Relationship Id="rId450" Type="http://schemas.openxmlformats.org/officeDocument/2006/relationships/oleObject" Target="embeddings/oleObject87.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310" Type="http://schemas.openxmlformats.org/officeDocument/2006/relationships/image" Target="media/image278.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331" Type="http://schemas.openxmlformats.org/officeDocument/2006/relationships/image" Target="media/image299.png"/><Relationship Id="rId352" Type="http://schemas.openxmlformats.org/officeDocument/2006/relationships/oleObject" Target="embeddings/oleObject33.bin"/><Relationship Id="rId373" Type="http://schemas.openxmlformats.org/officeDocument/2006/relationships/oleObject" Target="embeddings/oleObject46.bin"/><Relationship Id="rId394" Type="http://schemas.openxmlformats.org/officeDocument/2006/relationships/image" Target="media/image325.wmf"/><Relationship Id="rId408" Type="http://schemas.openxmlformats.org/officeDocument/2006/relationships/oleObject" Target="embeddings/oleObject67.bin"/><Relationship Id="rId429" Type="http://schemas.openxmlformats.org/officeDocument/2006/relationships/image" Target="media/image338.wmf"/><Relationship Id="rId1" Type="http://schemas.openxmlformats.org/officeDocument/2006/relationships/customXml" Target="../customXml/item1.xml"/><Relationship Id="rId212" Type="http://schemas.openxmlformats.org/officeDocument/2006/relationships/image" Target="media/image203.png"/><Relationship Id="rId233" Type="http://schemas.openxmlformats.org/officeDocument/2006/relationships/image" Target="media/image215.png"/><Relationship Id="rId254" Type="http://schemas.openxmlformats.org/officeDocument/2006/relationships/oleObject" Target="embeddings/oleObject15.bin"/><Relationship Id="rId440" Type="http://schemas.openxmlformats.org/officeDocument/2006/relationships/image" Target="media/image341.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43.png"/><Relationship Id="rId296" Type="http://schemas.openxmlformats.org/officeDocument/2006/relationships/image" Target="media/image264.png"/><Relationship Id="rId300" Type="http://schemas.openxmlformats.org/officeDocument/2006/relationships/image" Target="media/image268.png"/><Relationship Id="rId461" Type="http://schemas.openxmlformats.org/officeDocument/2006/relationships/image" Target="media/image352.wmf"/><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321" Type="http://schemas.openxmlformats.org/officeDocument/2006/relationships/image" Target="media/image289.png"/><Relationship Id="rId342" Type="http://schemas.openxmlformats.org/officeDocument/2006/relationships/oleObject" Target="embeddings/oleObject27.bin"/><Relationship Id="rId363" Type="http://schemas.openxmlformats.org/officeDocument/2006/relationships/oleObject" Target="embeddings/oleObject40.bin"/><Relationship Id="rId384" Type="http://schemas.openxmlformats.org/officeDocument/2006/relationships/oleObject" Target="embeddings/oleObject56.bin"/><Relationship Id="rId419" Type="http://schemas.openxmlformats.org/officeDocument/2006/relationships/oleObject" Target="embeddings/oleObject69.bin"/><Relationship Id="rId202" Type="http://schemas.openxmlformats.org/officeDocument/2006/relationships/image" Target="media/image193.png"/><Relationship Id="rId223" Type="http://schemas.openxmlformats.org/officeDocument/2006/relationships/image" Target="media/image210.wmf"/><Relationship Id="rId244" Type="http://schemas.openxmlformats.org/officeDocument/2006/relationships/oleObject" Target="embeddings/oleObject10.bin"/><Relationship Id="rId430" Type="http://schemas.openxmlformats.org/officeDocument/2006/relationships/oleObject" Target="embeddings/oleObject75.bin"/><Relationship Id="rId18" Type="http://schemas.openxmlformats.org/officeDocument/2006/relationships/image" Target="media/image9.png"/><Relationship Id="rId39" Type="http://schemas.openxmlformats.org/officeDocument/2006/relationships/image" Target="media/image30.png"/><Relationship Id="rId265" Type="http://schemas.openxmlformats.org/officeDocument/2006/relationships/image" Target="media/image236.wmf"/><Relationship Id="rId286" Type="http://schemas.openxmlformats.org/officeDocument/2006/relationships/image" Target="media/image254.png"/><Relationship Id="rId451" Type="http://schemas.openxmlformats.org/officeDocument/2006/relationships/image" Target="media/image347.wmf"/><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311" Type="http://schemas.openxmlformats.org/officeDocument/2006/relationships/image" Target="media/image279.png"/><Relationship Id="rId332" Type="http://schemas.openxmlformats.org/officeDocument/2006/relationships/image" Target="media/image300.png"/><Relationship Id="rId353" Type="http://schemas.openxmlformats.org/officeDocument/2006/relationships/image" Target="media/image311.wmf"/><Relationship Id="rId374" Type="http://schemas.openxmlformats.org/officeDocument/2006/relationships/oleObject" Target="embeddings/oleObject47.bin"/><Relationship Id="rId395" Type="http://schemas.openxmlformats.org/officeDocument/2006/relationships/oleObject" Target="embeddings/oleObject61.bin"/><Relationship Id="rId409" Type="http://schemas.openxmlformats.org/officeDocument/2006/relationships/oleObject" Target="embeddings/oleObject68.bin"/><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4.png"/><Relationship Id="rId234" Type="http://schemas.openxmlformats.org/officeDocument/2006/relationships/image" Target="media/image216.png"/><Relationship Id="rId420" Type="http://schemas.openxmlformats.org/officeDocument/2006/relationships/image" Target="media/image334.wmf"/><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231.wmf"/><Relationship Id="rId276" Type="http://schemas.openxmlformats.org/officeDocument/2006/relationships/image" Target="media/image244.png"/><Relationship Id="rId297" Type="http://schemas.openxmlformats.org/officeDocument/2006/relationships/image" Target="media/image265.png"/><Relationship Id="rId441" Type="http://schemas.openxmlformats.org/officeDocument/2006/relationships/image" Target="media/image342.wmf"/><Relationship Id="rId462" Type="http://schemas.openxmlformats.org/officeDocument/2006/relationships/oleObject" Target="embeddings/oleObject93.bin"/><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301" Type="http://schemas.openxmlformats.org/officeDocument/2006/relationships/image" Target="media/image269.png"/><Relationship Id="rId322" Type="http://schemas.openxmlformats.org/officeDocument/2006/relationships/image" Target="media/image290.png"/><Relationship Id="rId343" Type="http://schemas.openxmlformats.org/officeDocument/2006/relationships/oleObject" Target="embeddings/oleObject28.bin"/><Relationship Id="rId364" Type="http://schemas.openxmlformats.org/officeDocument/2006/relationships/oleObject" Target="embeddings/oleObject41.bin"/><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90.png"/><Relationship Id="rId203" Type="http://schemas.openxmlformats.org/officeDocument/2006/relationships/image" Target="media/image194.png"/><Relationship Id="rId385" Type="http://schemas.openxmlformats.org/officeDocument/2006/relationships/image" Target="media/image320.wmf"/><Relationship Id="rId19" Type="http://schemas.openxmlformats.org/officeDocument/2006/relationships/image" Target="media/image10.png"/><Relationship Id="rId224" Type="http://schemas.openxmlformats.org/officeDocument/2006/relationships/oleObject" Target="embeddings/oleObject5.bin"/><Relationship Id="rId245" Type="http://schemas.openxmlformats.org/officeDocument/2006/relationships/image" Target="media/image226.wmf"/><Relationship Id="rId266" Type="http://schemas.openxmlformats.org/officeDocument/2006/relationships/oleObject" Target="embeddings/oleObject21.bin"/><Relationship Id="rId287" Type="http://schemas.openxmlformats.org/officeDocument/2006/relationships/image" Target="media/image255.png"/><Relationship Id="rId410" Type="http://schemas.openxmlformats.org/officeDocument/2006/relationships/hyperlink" Target="http://www.uchportal.ru/load/131-1-0-4040" TargetMode="External"/><Relationship Id="rId431" Type="http://schemas.openxmlformats.org/officeDocument/2006/relationships/oleObject" Target="embeddings/oleObject76.bin"/><Relationship Id="rId452" Type="http://schemas.openxmlformats.org/officeDocument/2006/relationships/oleObject" Target="embeddings/oleObject88.bin"/><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312" Type="http://schemas.openxmlformats.org/officeDocument/2006/relationships/image" Target="media/image280.png"/><Relationship Id="rId333" Type="http://schemas.openxmlformats.org/officeDocument/2006/relationships/image" Target="media/image301.png"/><Relationship Id="rId354" Type="http://schemas.openxmlformats.org/officeDocument/2006/relationships/oleObject" Target="embeddings/oleObject34.bin"/><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80.png"/><Relationship Id="rId375" Type="http://schemas.openxmlformats.org/officeDocument/2006/relationships/oleObject" Target="embeddings/oleObject48.bin"/><Relationship Id="rId396" Type="http://schemas.openxmlformats.org/officeDocument/2006/relationships/image" Target="media/image326.wmf"/><Relationship Id="rId3" Type="http://schemas.openxmlformats.org/officeDocument/2006/relationships/styles" Target="styles.xml"/><Relationship Id="rId214" Type="http://schemas.openxmlformats.org/officeDocument/2006/relationships/image" Target="media/image205.png"/><Relationship Id="rId235" Type="http://schemas.openxmlformats.org/officeDocument/2006/relationships/image" Target="media/image217.png"/><Relationship Id="rId256" Type="http://schemas.openxmlformats.org/officeDocument/2006/relationships/oleObject" Target="embeddings/oleObject16.bin"/><Relationship Id="rId277" Type="http://schemas.openxmlformats.org/officeDocument/2006/relationships/image" Target="media/image245.png"/><Relationship Id="rId298" Type="http://schemas.openxmlformats.org/officeDocument/2006/relationships/image" Target="media/image266.png"/><Relationship Id="rId400" Type="http://schemas.openxmlformats.org/officeDocument/2006/relationships/image" Target="media/image328.wmf"/><Relationship Id="rId421" Type="http://schemas.openxmlformats.org/officeDocument/2006/relationships/oleObject" Target="embeddings/oleObject70.bin"/><Relationship Id="rId442" Type="http://schemas.openxmlformats.org/officeDocument/2006/relationships/oleObject" Target="embeddings/oleObject83.bin"/><Relationship Id="rId463" Type="http://schemas.openxmlformats.org/officeDocument/2006/relationships/image" Target="media/image353.wmf"/><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302" Type="http://schemas.openxmlformats.org/officeDocument/2006/relationships/image" Target="media/image270.png"/><Relationship Id="rId323" Type="http://schemas.openxmlformats.org/officeDocument/2006/relationships/image" Target="media/image291.png"/><Relationship Id="rId344" Type="http://schemas.openxmlformats.org/officeDocument/2006/relationships/oleObject" Target="embeddings/oleObject29.bin"/><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70.png"/><Relationship Id="rId365" Type="http://schemas.openxmlformats.org/officeDocument/2006/relationships/image" Target="media/image315.wmf"/><Relationship Id="rId386" Type="http://schemas.openxmlformats.org/officeDocument/2006/relationships/oleObject" Target="embeddings/oleObject57.bin"/><Relationship Id="rId190" Type="http://schemas.openxmlformats.org/officeDocument/2006/relationships/image" Target="media/image181.png"/><Relationship Id="rId204" Type="http://schemas.openxmlformats.org/officeDocument/2006/relationships/image" Target="media/image195.png"/><Relationship Id="rId225" Type="http://schemas.openxmlformats.org/officeDocument/2006/relationships/image" Target="media/image211.wmf"/><Relationship Id="rId246" Type="http://schemas.openxmlformats.org/officeDocument/2006/relationships/oleObject" Target="embeddings/oleObject11.bin"/><Relationship Id="rId267" Type="http://schemas.openxmlformats.org/officeDocument/2006/relationships/image" Target="media/image237.wmf"/><Relationship Id="rId288" Type="http://schemas.openxmlformats.org/officeDocument/2006/relationships/image" Target="media/image256.png"/><Relationship Id="rId411" Type="http://schemas.openxmlformats.org/officeDocument/2006/relationships/hyperlink" Target="http://karmanform.ucoz.ru" TargetMode="External"/><Relationship Id="rId432" Type="http://schemas.openxmlformats.org/officeDocument/2006/relationships/oleObject" Target="embeddings/oleObject77.bin"/><Relationship Id="rId453" Type="http://schemas.openxmlformats.org/officeDocument/2006/relationships/image" Target="media/image348.wmf"/><Relationship Id="rId106" Type="http://schemas.openxmlformats.org/officeDocument/2006/relationships/image" Target="media/image97.png"/><Relationship Id="rId127" Type="http://schemas.openxmlformats.org/officeDocument/2006/relationships/image" Target="media/image118.png"/><Relationship Id="rId313" Type="http://schemas.openxmlformats.org/officeDocument/2006/relationships/image" Target="media/image281.png"/><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9.png"/><Relationship Id="rId169" Type="http://schemas.openxmlformats.org/officeDocument/2006/relationships/image" Target="media/image160.png"/><Relationship Id="rId334" Type="http://schemas.openxmlformats.org/officeDocument/2006/relationships/image" Target="media/image302.png"/><Relationship Id="rId355" Type="http://schemas.openxmlformats.org/officeDocument/2006/relationships/oleObject" Target="embeddings/oleObject35.bin"/><Relationship Id="rId376" Type="http://schemas.openxmlformats.org/officeDocument/2006/relationships/oleObject" Target="embeddings/oleObject49.bin"/><Relationship Id="rId397" Type="http://schemas.openxmlformats.org/officeDocument/2006/relationships/oleObject" Target="embeddings/oleObject62.bin"/><Relationship Id="rId4" Type="http://schemas.microsoft.com/office/2007/relationships/stylesWithEffects" Target="stylesWithEffects.xml"/><Relationship Id="rId180" Type="http://schemas.openxmlformats.org/officeDocument/2006/relationships/image" Target="media/image171.png"/><Relationship Id="rId215" Type="http://schemas.openxmlformats.org/officeDocument/2006/relationships/image" Target="media/image206.wmf"/><Relationship Id="rId236" Type="http://schemas.openxmlformats.org/officeDocument/2006/relationships/image" Target="media/image218.png"/><Relationship Id="rId257" Type="http://schemas.openxmlformats.org/officeDocument/2006/relationships/image" Target="media/image232.wmf"/><Relationship Id="rId278" Type="http://schemas.openxmlformats.org/officeDocument/2006/relationships/image" Target="media/image246.png"/><Relationship Id="rId401" Type="http://schemas.openxmlformats.org/officeDocument/2006/relationships/image" Target="media/image329.wmf"/><Relationship Id="rId422" Type="http://schemas.openxmlformats.org/officeDocument/2006/relationships/oleObject" Target="embeddings/oleObject71.bin"/><Relationship Id="rId443" Type="http://schemas.openxmlformats.org/officeDocument/2006/relationships/image" Target="media/image343.wmf"/><Relationship Id="rId464" Type="http://schemas.openxmlformats.org/officeDocument/2006/relationships/oleObject" Target="embeddings/oleObject94.bin"/><Relationship Id="rId303" Type="http://schemas.openxmlformats.org/officeDocument/2006/relationships/image" Target="media/image271.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9.png"/><Relationship Id="rId345" Type="http://schemas.openxmlformats.org/officeDocument/2006/relationships/image" Target="media/image307.wmf"/><Relationship Id="rId387" Type="http://schemas.openxmlformats.org/officeDocument/2006/relationships/image" Target="media/image321.png"/><Relationship Id="rId191" Type="http://schemas.openxmlformats.org/officeDocument/2006/relationships/image" Target="media/image182.png"/><Relationship Id="rId205" Type="http://schemas.openxmlformats.org/officeDocument/2006/relationships/image" Target="media/image196.png"/><Relationship Id="rId247" Type="http://schemas.openxmlformats.org/officeDocument/2006/relationships/image" Target="media/image227.wmf"/><Relationship Id="rId412" Type="http://schemas.openxmlformats.org/officeDocument/2006/relationships/hyperlink" Target="http://www.festival.1sepember.ru" TargetMode="External"/><Relationship Id="rId107" Type="http://schemas.openxmlformats.org/officeDocument/2006/relationships/image" Target="media/image98.png"/><Relationship Id="rId289" Type="http://schemas.openxmlformats.org/officeDocument/2006/relationships/image" Target="media/image257.png"/><Relationship Id="rId454" Type="http://schemas.openxmlformats.org/officeDocument/2006/relationships/oleObject" Target="embeddings/oleObject89.bin"/><Relationship Id="rId11" Type="http://schemas.openxmlformats.org/officeDocument/2006/relationships/image" Target="media/image2.png"/><Relationship Id="rId53" Type="http://schemas.openxmlformats.org/officeDocument/2006/relationships/image" Target="media/image44.png"/><Relationship Id="rId149" Type="http://schemas.openxmlformats.org/officeDocument/2006/relationships/image" Target="media/image140.png"/><Relationship Id="rId314" Type="http://schemas.openxmlformats.org/officeDocument/2006/relationships/image" Target="media/image282.png"/><Relationship Id="rId356" Type="http://schemas.openxmlformats.org/officeDocument/2006/relationships/oleObject" Target="embeddings/oleObject36.bin"/><Relationship Id="rId398" Type="http://schemas.openxmlformats.org/officeDocument/2006/relationships/image" Target="media/image327.wmf"/><Relationship Id="rId95" Type="http://schemas.openxmlformats.org/officeDocument/2006/relationships/image" Target="media/image86.png"/><Relationship Id="rId160" Type="http://schemas.openxmlformats.org/officeDocument/2006/relationships/image" Target="media/image151.png"/><Relationship Id="rId216" Type="http://schemas.openxmlformats.org/officeDocument/2006/relationships/oleObject" Target="embeddings/oleObject1.bin"/><Relationship Id="rId423" Type="http://schemas.openxmlformats.org/officeDocument/2006/relationships/oleObject" Target="embeddings/oleObject72.bin"/><Relationship Id="rId258" Type="http://schemas.openxmlformats.org/officeDocument/2006/relationships/oleObject" Target="embeddings/oleObject17.bin"/><Relationship Id="rId465" Type="http://schemas.openxmlformats.org/officeDocument/2006/relationships/fontTable" Target="fontTable.xml"/><Relationship Id="rId22" Type="http://schemas.openxmlformats.org/officeDocument/2006/relationships/image" Target="media/image13.png"/><Relationship Id="rId64" Type="http://schemas.openxmlformats.org/officeDocument/2006/relationships/image" Target="media/image55.png"/><Relationship Id="rId118" Type="http://schemas.openxmlformats.org/officeDocument/2006/relationships/image" Target="media/image109.png"/><Relationship Id="rId325" Type="http://schemas.openxmlformats.org/officeDocument/2006/relationships/image" Target="media/image293.png"/><Relationship Id="rId367" Type="http://schemas.openxmlformats.org/officeDocument/2006/relationships/image" Target="media/image316.wmf"/><Relationship Id="rId171" Type="http://schemas.openxmlformats.org/officeDocument/2006/relationships/image" Target="media/image162.png"/><Relationship Id="rId227" Type="http://schemas.openxmlformats.org/officeDocument/2006/relationships/image" Target="media/image212.wmf"/><Relationship Id="rId269" Type="http://schemas.openxmlformats.org/officeDocument/2006/relationships/image" Target="media/image238.wmf"/><Relationship Id="rId434" Type="http://schemas.openxmlformats.org/officeDocument/2006/relationships/oleObject" Target="embeddings/oleObject79.bin"/><Relationship Id="rId33" Type="http://schemas.openxmlformats.org/officeDocument/2006/relationships/image" Target="media/image24.png"/><Relationship Id="rId129" Type="http://schemas.openxmlformats.org/officeDocument/2006/relationships/image" Target="media/image120.png"/><Relationship Id="rId280" Type="http://schemas.openxmlformats.org/officeDocument/2006/relationships/image" Target="media/image248.png"/><Relationship Id="rId336" Type="http://schemas.openxmlformats.org/officeDocument/2006/relationships/image" Target="media/image304.png"/><Relationship Id="rId75" Type="http://schemas.openxmlformats.org/officeDocument/2006/relationships/image" Target="media/image66.png"/><Relationship Id="rId140" Type="http://schemas.openxmlformats.org/officeDocument/2006/relationships/image" Target="media/image131.png"/><Relationship Id="rId182" Type="http://schemas.openxmlformats.org/officeDocument/2006/relationships/image" Target="media/image173.png"/><Relationship Id="rId378" Type="http://schemas.openxmlformats.org/officeDocument/2006/relationships/oleObject" Target="embeddings/oleObject51.bin"/><Relationship Id="rId403" Type="http://schemas.openxmlformats.org/officeDocument/2006/relationships/image" Target="media/image330.wmf"/><Relationship Id="rId6" Type="http://schemas.openxmlformats.org/officeDocument/2006/relationships/webSettings" Target="webSettings.xml"/><Relationship Id="rId238" Type="http://schemas.openxmlformats.org/officeDocument/2006/relationships/image" Target="media/image220.png"/><Relationship Id="rId445" Type="http://schemas.openxmlformats.org/officeDocument/2006/relationships/image" Target="media/image344.wmf"/><Relationship Id="rId291" Type="http://schemas.openxmlformats.org/officeDocument/2006/relationships/image" Target="media/image259.png"/><Relationship Id="rId305" Type="http://schemas.openxmlformats.org/officeDocument/2006/relationships/image" Target="media/image273.png"/><Relationship Id="rId347" Type="http://schemas.openxmlformats.org/officeDocument/2006/relationships/image" Target="media/image30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C79CBE-B638-47D9-9BDE-3DBAE9D49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29355</Words>
  <Characters>167330</Characters>
  <Application>Microsoft Office Word</Application>
  <DocSecurity>0</DocSecurity>
  <Lines>1394</Lines>
  <Paragraphs>392</Paragraphs>
  <ScaleCrop>false</ScaleCrop>
  <HeadingPairs>
    <vt:vector size="2" baseType="variant">
      <vt:variant>
        <vt:lpstr>Название</vt:lpstr>
      </vt:variant>
      <vt:variant>
        <vt:i4>1</vt:i4>
      </vt:variant>
    </vt:vector>
  </HeadingPairs>
  <TitlesOfParts>
    <vt:vector size="1" baseType="lpstr">
      <vt:lpstr/>
    </vt:vector>
  </TitlesOfParts>
  <Company>CtrlSoft</Company>
  <LinksUpToDate>false</LinksUpToDate>
  <CharactersWithSpaces>196293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Liceum</dc:creator>
  <cp:lastModifiedBy>Liceum1</cp:lastModifiedBy>
  <cp:revision>2</cp:revision>
  <cp:lastPrinted>2018-10-21T13:52:00Z</cp:lastPrinted>
  <dcterms:created xsi:type="dcterms:W3CDTF">2019-01-19T10:47:00Z</dcterms:created>
  <dcterms:modified xsi:type="dcterms:W3CDTF">2019-01-19T10:47:00Z</dcterms:modified>
</cp:coreProperties>
</file>